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A9C06" w14:textId="0921B8A8" w:rsidR="00E36029" w:rsidRPr="0002581D" w:rsidRDefault="00E36029" w:rsidP="0002581D">
      <w:pPr>
        <w:pStyle w:val="Glava"/>
        <w:rPr>
          <w:noProof/>
          <w:lang w:val="sl-SI"/>
        </w:rPr>
      </w:pPr>
      <w:bookmarkStart w:id="0" w:name="_Toc517484950"/>
      <w:r w:rsidRPr="00FB72E3">
        <w:rPr>
          <w:rFonts w:ascii="Verdana" w:hAnsi="Verdana" w:cs="Verdana"/>
          <w:color w:val="000000"/>
          <w:sz w:val="17"/>
          <w:szCs w:val="17"/>
        </w:rPr>
        <w:t xml:space="preserve">  </w:t>
      </w:r>
      <w:r w:rsidRPr="00FB72E3">
        <w:t xml:space="preserve">          </w:t>
      </w:r>
    </w:p>
    <w:p w14:paraId="0F804AE7" w14:textId="101CB055" w:rsidR="00E36029" w:rsidRPr="00FB72E3" w:rsidRDefault="00E36029">
      <w:pPr>
        <w:rPr>
          <w:rFonts w:ascii="Arial" w:hAnsi="Arial" w:cs="Arial"/>
          <w:b/>
          <w:bCs/>
        </w:rPr>
      </w:pPr>
    </w:p>
    <w:p w14:paraId="47C646A6" w14:textId="77777777" w:rsidR="00E36029" w:rsidRPr="00FB72E3" w:rsidRDefault="00E36029" w:rsidP="00E36029">
      <w:pPr>
        <w:tabs>
          <w:tab w:val="left" w:pos="3855"/>
        </w:tabs>
        <w:rPr>
          <w:rFonts w:ascii="Arial" w:hAnsi="Arial" w:cs="Arial"/>
          <w:b/>
          <w:bCs/>
        </w:rPr>
      </w:pPr>
      <w:r w:rsidRPr="00FB72E3">
        <w:rPr>
          <w:rFonts w:ascii="Arial" w:hAnsi="Arial" w:cs="Arial"/>
          <w:b/>
          <w:bCs/>
        </w:rPr>
        <w:tab/>
      </w:r>
    </w:p>
    <w:p w14:paraId="1C913A21" w14:textId="52299DCB" w:rsidR="0002581D" w:rsidRDefault="0002581D" w:rsidP="0002581D">
      <w:pPr>
        <w:rPr>
          <w:rFonts w:ascii="Arial" w:hAnsi="Arial" w:cs="Arial"/>
          <w:b/>
          <w:bCs/>
        </w:rPr>
      </w:pPr>
      <w:r w:rsidRPr="000F76AC">
        <w:rPr>
          <w:rFonts w:ascii="Arial" w:hAnsi="Arial" w:cs="Arial"/>
          <w:b/>
          <w:bCs/>
        </w:rPr>
        <w:t xml:space="preserve">Naročnik: </w:t>
      </w:r>
    </w:p>
    <w:p w14:paraId="1F4CC59A" w14:textId="77777777" w:rsidR="00D94315" w:rsidRPr="00D94315" w:rsidRDefault="00D94315" w:rsidP="00D94315">
      <w:pPr>
        <w:rPr>
          <w:rFonts w:ascii="Arial" w:hAnsi="Arial" w:cs="Arial"/>
        </w:rPr>
      </w:pPr>
      <w:r w:rsidRPr="00D94315">
        <w:rPr>
          <w:rFonts w:ascii="Arial" w:hAnsi="Arial" w:cs="Arial"/>
        </w:rPr>
        <w:t>DOLB Bovec d.o.o.</w:t>
      </w:r>
    </w:p>
    <w:p w14:paraId="5F456874" w14:textId="77777777" w:rsidR="00D94315" w:rsidRPr="00D94315" w:rsidRDefault="00D94315" w:rsidP="00D94315">
      <w:pPr>
        <w:rPr>
          <w:rFonts w:ascii="Arial" w:hAnsi="Arial" w:cs="Arial"/>
        </w:rPr>
      </w:pPr>
      <w:r w:rsidRPr="00D94315">
        <w:rPr>
          <w:rFonts w:ascii="Arial" w:hAnsi="Arial" w:cs="Arial"/>
        </w:rPr>
        <w:t>Trg golobarskih žrtev 8</w:t>
      </w:r>
    </w:p>
    <w:p w14:paraId="04C51D3C" w14:textId="77777777" w:rsidR="00D94315" w:rsidRPr="00D94315" w:rsidRDefault="00D94315" w:rsidP="00D94315">
      <w:pPr>
        <w:rPr>
          <w:rFonts w:ascii="Arial" w:hAnsi="Arial" w:cs="Arial"/>
        </w:rPr>
      </w:pPr>
      <w:r w:rsidRPr="00D94315">
        <w:rPr>
          <w:rFonts w:ascii="Arial" w:hAnsi="Arial" w:cs="Arial"/>
        </w:rPr>
        <w:t>5230 Bovec</w:t>
      </w:r>
    </w:p>
    <w:p w14:paraId="219760B8" w14:textId="77C2D0E5" w:rsidR="00D94315" w:rsidRPr="001D754F" w:rsidRDefault="00557353" w:rsidP="0002581D">
      <w:pPr>
        <w:rPr>
          <w:rFonts w:ascii="Arial" w:hAnsi="Arial" w:cs="Arial"/>
        </w:rPr>
      </w:pPr>
      <w:r w:rsidRPr="001D754F">
        <w:rPr>
          <w:rFonts w:ascii="Arial" w:hAnsi="Arial" w:cs="Arial"/>
        </w:rPr>
        <w:t xml:space="preserve">Št. </w:t>
      </w:r>
      <w:r w:rsidR="001D754F" w:rsidRPr="001D754F">
        <w:rPr>
          <w:rFonts w:ascii="Arial" w:hAnsi="Arial" w:cs="Arial"/>
        </w:rPr>
        <w:t>1/2022</w:t>
      </w:r>
    </w:p>
    <w:p w14:paraId="6787EB82" w14:textId="65AE5FEF" w:rsidR="00BD22B7" w:rsidRPr="000F76AC" w:rsidRDefault="00BD22B7" w:rsidP="00BD22B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366A1CFD" w14:textId="2EE96B30" w:rsidR="0002581D" w:rsidRPr="000F76AC" w:rsidRDefault="0002581D" w:rsidP="0002581D">
      <w:pPr>
        <w:rPr>
          <w:rFonts w:ascii="Arial" w:hAnsi="Arial" w:cs="Arial"/>
        </w:rPr>
      </w:pPr>
    </w:p>
    <w:p w14:paraId="1FE6E077" w14:textId="77777777" w:rsidR="0014437F" w:rsidRPr="000F76AC" w:rsidRDefault="0014437F">
      <w:pPr>
        <w:rPr>
          <w:rFonts w:ascii="Arial" w:hAnsi="Arial" w:cs="Arial"/>
          <w:b/>
          <w:bCs/>
        </w:rPr>
      </w:pPr>
    </w:p>
    <w:p w14:paraId="773E04CD" w14:textId="77777777" w:rsidR="00C00D53" w:rsidRPr="000F76AC" w:rsidRDefault="00C00D53">
      <w:pPr>
        <w:rPr>
          <w:rFonts w:ascii="Arial" w:hAnsi="Arial" w:cs="Arial"/>
          <w:b/>
          <w:bCs/>
        </w:rPr>
      </w:pPr>
    </w:p>
    <w:p w14:paraId="214B28EE" w14:textId="77777777" w:rsidR="00A50164" w:rsidRPr="000F76AC" w:rsidRDefault="00EE1D87" w:rsidP="00EE1D87">
      <w:pPr>
        <w:tabs>
          <w:tab w:val="left" w:pos="7395"/>
        </w:tabs>
        <w:autoSpaceDE w:val="0"/>
        <w:autoSpaceDN w:val="0"/>
        <w:adjustRightInd w:val="0"/>
        <w:rPr>
          <w:rFonts w:ascii="Arial" w:hAnsi="Arial" w:cs="Arial"/>
        </w:rPr>
      </w:pPr>
      <w:r w:rsidRPr="000F76AC">
        <w:rPr>
          <w:rFonts w:ascii="Arial" w:hAnsi="Arial" w:cs="Arial"/>
        </w:rPr>
        <w:tab/>
      </w:r>
    </w:p>
    <w:p w14:paraId="5B6E010F" w14:textId="77777777" w:rsidR="0014437F" w:rsidRPr="000F76AC" w:rsidRDefault="0014437F">
      <w:pPr>
        <w:pStyle w:val="Glava"/>
        <w:tabs>
          <w:tab w:val="clear" w:pos="4320"/>
          <w:tab w:val="clear" w:pos="8640"/>
        </w:tabs>
        <w:jc w:val="center"/>
        <w:rPr>
          <w:rFonts w:ascii="Arial" w:hAnsi="Arial" w:cs="Arial"/>
          <w:b/>
          <w:bCs/>
          <w:lang w:val="sl-SI"/>
        </w:rPr>
      </w:pPr>
    </w:p>
    <w:p w14:paraId="262B8B0C" w14:textId="77777777" w:rsidR="0014437F" w:rsidRPr="000F76AC" w:rsidRDefault="0014437F">
      <w:pPr>
        <w:pStyle w:val="Glava"/>
        <w:tabs>
          <w:tab w:val="clear" w:pos="4320"/>
          <w:tab w:val="clear" w:pos="8640"/>
        </w:tabs>
        <w:jc w:val="center"/>
        <w:rPr>
          <w:rFonts w:ascii="Arial" w:hAnsi="Arial" w:cs="Arial"/>
          <w:b/>
          <w:bCs/>
          <w:sz w:val="48"/>
          <w:szCs w:val="48"/>
          <w:lang w:val="sl-SI"/>
        </w:rPr>
      </w:pPr>
    </w:p>
    <w:p w14:paraId="6F8202BB" w14:textId="77777777" w:rsidR="0014437F" w:rsidRPr="000F76AC" w:rsidRDefault="0014437F">
      <w:pPr>
        <w:pStyle w:val="Glava"/>
        <w:tabs>
          <w:tab w:val="clear" w:pos="4320"/>
          <w:tab w:val="clear" w:pos="8640"/>
        </w:tabs>
        <w:jc w:val="center"/>
        <w:rPr>
          <w:rFonts w:ascii="Arial" w:hAnsi="Arial" w:cs="Arial"/>
          <w:b/>
          <w:bCs/>
          <w:sz w:val="48"/>
          <w:szCs w:val="48"/>
          <w:lang w:val="sl-SI"/>
        </w:rPr>
      </w:pPr>
    </w:p>
    <w:p w14:paraId="69AFA2B0" w14:textId="77777777" w:rsidR="0014437F" w:rsidRPr="000F76AC" w:rsidRDefault="0014437F">
      <w:pPr>
        <w:pStyle w:val="Glava"/>
        <w:tabs>
          <w:tab w:val="clear" w:pos="4320"/>
          <w:tab w:val="clear" w:pos="8640"/>
        </w:tabs>
        <w:jc w:val="center"/>
        <w:rPr>
          <w:rFonts w:ascii="Arial" w:hAnsi="Arial" w:cs="Arial"/>
          <w:b/>
          <w:bCs/>
          <w:sz w:val="48"/>
          <w:szCs w:val="48"/>
          <w:lang w:val="sl-SI"/>
        </w:rPr>
      </w:pPr>
      <w:r w:rsidRPr="000F76AC">
        <w:rPr>
          <w:rFonts w:ascii="Arial" w:hAnsi="Arial" w:cs="Arial"/>
          <w:b/>
          <w:bCs/>
          <w:sz w:val="48"/>
          <w:szCs w:val="48"/>
          <w:lang w:val="sl-SI"/>
        </w:rPr>
        <w:t>RAZPISNA DOKUMENTACIJA</w:t>
      </w:r>
    </w:p>
    <w:p w14:paraId="1201235D" w14:textId="77777777" w:rsidR="0014437F" w:rsidRPr="000F76AC" w:rsidRDefault="0014437F">
      <w:pPr>
        <w:jc w:val="center"/>
        <w:rPr>
          <w:rFonts w:ascii="Arial" w:hAnsi="Arial" w:cs="Arial"/>
          <w:sz w:val="46"/>
          <w:szCs w:val="46"/>
        </w:rPr>
      </w:pPr>
    </w:p>
    <w:p w14:paraId="50B67010" w14:textId="77777777" w:rsidR="0014437F" w:rsidRPr="000F76AC" w:rsidRDefault="00E10FB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0F76AC">
        <w:rPr>
          <w:rFonts w:ascii="Arial" w:hAnsi="Arial" w:cs="Arial"/>
          <w:b/>
          <w:bCs/>
          <w:sz w:val="28"/>
          <w:szCs w:val="28"/>
        </w:rPr>
        <w:t>za javno naročilo</w:t>
      </w:r>
      <w:r w:rsidR="0014437F" w:rsidRPr="000F76AC">
        <w:rPr>
          <w:rFonts w:ascii="Arial" w:hAnsi="Arial" w:cs="Arial"/>
          <w:b/>
          <w:bCs/>
          <w:sz w:val="28"/>
          <w:szCs w:val="28"/>
        </w:rPr>
        <w:t>:</w:t>
      </w:r>
    </w:p>
    <w:p w14:paraId="01F60862" w14:textId="77777777" w:rsidR="0014437F" w:rsidRPr="000F76AC"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3D68911C" w14:textId="007B77F8" w:rsidR="00D94315" w:rsidRPr="00AC5201" w:rsidRDefault="00D94315" w:rsidP="00D94315">
      <w:pPr>
        <w:autoSpaceDE w:val="0"/>
        <w:autoSpaceDN w:val="0"/>
        <w:adjustRightInd w:val="0"/>
        <w:jc w:val="center"/>
        <w:rPr>
          <w:rFonts w:ascii="Arial Narrow" w:hAnsi="Arial Narrow"/>
          <w:sz w:val="32"/>
          <w:szCs w:val="32"/>
        </w:rPr>
      </w:pPr>
      <w:r w:rsidRPr="00AC5201">
        <w:rPr>
          <w:rFonts w:ascii="Arial Narrow" w:hAnsi="Arial Narrow"/>
          <w:b/>
          <w:spacing w:val="20"/>
          <w:sz w:val="32"/>
          <w:szCs w:val="32"/>
        </w:rPr>
        <w:t xml:space="preserve">SUKCESIVNA DOBAVA LESNE BIOMASE IN UPRAVLJANJE S KOTLOVNICO ZA PROIZVODNJO TOPLOTNE ENERGIJE </w:t>
      </w:r>
      <w:r w:rsidR="001D754F">
        <w:rPr>
          <w:rFonts w:ascii="Arial Narrow" w:hAnsi="Arial Narrow"/>
          <w:b/>
          <w:spacing w:val="20"/>
          <w:sz w:val="32"/>
          <w:szCs w:val="32"/>
        </w:rPr>
        <w:t>ZA</w:t>
      </w:r>
      <w:r w:rsidRPr="00AC5201">
        <w:rPr>
          <w:rFonts w:ascii="Arial Narrow" w:hAnsi="Arial Narrow"/>
          <w:b/>
          <w:spacing w:val="20"/>
          <w:sz w:val="32"/>
          <w:szCs w:val="32"/>
        </w:rPr>
        <w:t xml:space="preserve"> </w:t>
      </w:r>
      <w:r w:rsidR="001D754F">
        <w:rPr>
          <w:rFonts w:ascii="Arial Narrow" w:hAnsi="Arial Narrow"/>
          <w:b/>
          <w:spacing w:val="20"/>
          <w:sz w:val="32"/>
          <w:szCs w:val="32"/>
        </w:rPr>
        <w:t>OBDOBJE OD 1. FEBRUAR 2023 DO 31. JANUAR 2025</w:t>
      </w:r>
    </w:p>
    <w:p w14:paraId="293981EB" w14:textId="77777777" w:rsidR="00162611" w:rsidRPr="000F76AC" w:rsidRDefault="00162611" w:rsidP="0016261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0F76AC">
        <w:rPr>
          <w:rFonts w:ascii="Arial" w:hAnsi="Arial" w:cs="Arial"/>
          <w:b/>
          <w:bCs/>
          <w:sz w:val="28"/>
          <w:szCs w:val="28"/>
        </w:rPr>
        <w:t xml:space="preserve"> </w:t>
      </w:r>
    </w:p>
    <w:p w14:paraId="1E39DBC8" w14:textId="77777777" w:rsidR="0014437F" w:rsidRPr="000F76AC" w:rsidRDefault="0014437F">
      <w:pPr>
        <w:autoSpaceDE w:val="0"/>
        <w:autoSpaceDN w:val="0"/>
        <w:adjustRightInd w:val="0"/>
        <w:jc w:val="center"/>
        <w:rPr>
          <w:rFonts w:ascii="Tahoma" w:hAnsi="Tahoma" w:cs="Tahoma"/>
          <w:sz w:val="24"/>
          <w:szCs w:val="24"/>
        </w:rPr>
      </w:pPr>
    </w:p>
    <w:p w14:paraId="68BF1E8B" w14:textId="7436C34C" w:rsidR="00AB59A0" w:rsidRPr="000F76AC" w:rsidRDefault="001D754F" w:rsidP="00AB59A0">
      <w:pPr>
        <w:jc w:val="center"/>
        <w:rPr>
          <w:rFonts w:ascii="Arial" w:hAnsi="Arial" w:cs="Arial"/>
        </w:rPr>
      </w:pPr>
      <w:proofErr w:type="spellStart"/>
      <w:r>
        <w:rPr>
          <w:rFonts w:ascii="Arial" w:hAnsi="Arial" w:cs="Arial"/>
        </w:rPr>
        <w:t>Odedaja</w:t>
      </w:r>
      <w:proofErr w:type="spellEnd"/>
      <w:r>
        <w:rPr>
          <w:rFonts w:ascii="Arial" w:hAnsi="Arial" w:cs="Arial"/>
        </w:rPr>
        <w:t xml:space="preserve"> javnega naročila </w:t>
      </w:r>
      <w:r w:rsidR="00AB59A0">
        <w:rPr>
          <w:rFonts w:ascii="Arial" w:hAnsi="Arial" w:cs="Arial"/>
        </w:rPr>
        <w:t xml:space="preserve">po </w:t>
      </w:r>
      <w:r w:rsidR="00763F2A">
        <w:rPr>
          <w:rFonts w:ascii="Arial" w:hAnsi="Arial" w:cs="Arial"/>
        </w:rPr>
        <w:t xml:space="preserve">odprtem </w:t>
      </w:r>
      <w:r w:rsidR="00AB59A0">
        <w:rPr>
          <w:rFonts w:ascii="Arial" w:hAnsi="Arial" w:cs="Arial"/>
        </w:rPr>
        <w:t xml:space="preserve">postopku </w:t>
      </w:r>
      <w:r w:rsidR="00AB59A0" w:rsidRPr="000F76AC">
        <w:rPr>
          <w:rFonts w:ascii="Arial" w:hAnsi="Arial" w:cs="Arial"/>
        </w:rPr>
        <w:t xml:space="preserve"> </w:t>
      </w:r>
      <w:r>
        <w:rPr>
          <w:rFonts w:ascii="Arial" w:hAnsi="Arial" w:cs="Arial"/>
        </w:rPr>
        <w:t>- storitev</w:t>
      </w:r>
    </w:p>
    <w:p w14:paraId="26CEB22C" w14:textId="77777777" w:rsidR="0014437F" w:rsidRPr="000F76AC"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0F76AC">
        <w:rPr>
          <w:rFonts w:ascii="Arial" w:hAnsi="Arial" w:cs="Arial"/>
          <w:b/>
          <w:bCs/>
          <w:sz w:val="28"/>
          <w:szCs w:val="28"/>
        </w:rPr>
        <w:t xml:space="preserve"> </w:t>
      </w:r>
    </w:p>
    <w:p w14:paraId="629600C6" w14:textId="77777777" w:rsidR="0014437F" w:rsidRPr="000F76AC"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2FA88E03" w14:textId="77777777" w:rsidR="0014437F" w:rsidRPr="000F76AC" w:rsidRDefault="0014437F">
      <w:pPr>
        <w:pStyle w:val="Glava"/>
        <w:tabs>
          <w:tab w:val="clear" w:pos="4320"/>
          <w:tab w:val="clear" w:pos="8640"/>
        </w:tabs>
        <w:rPr>
          <w:rFonts w:ascii="Arial" w:hAnsi="Arial" w:cs="Arial"/>
          <w:lang w:val="sl-SI"/>
        </w:rPr>
      </w:pPr>
    </w:p>
    <w:p w14:paraId="705CDA03" w14:textId="77777777" w:rsidR="0014437F" w:rsidRPr="000F76AC" w:rsidRDefault="0014437F">
      <w:pPr>
        <w:pStyle w:val="Glava"/>
        <w:tabs>
          <w:tab w:val="clear" w:pos="4320"/>
          <w:tab w:val="clear" w:pos="8640"/>
        </w:tabs>
        <w:rPr>
          <w:rFonts w:ascii="Arial" w:hAnsi="Arial" w:cs="Arial"/>
          <w:lang w:val="sl-SI"/>
        </w:rPr>
      </w:pPr>
    </w:p>
    <w:p w14:paraId="35248586" w14:textId="77777777" w:rsidR="0014437F" w:rsidRPr="000F76AC" w:rsidRDefault="0014437F">
      <w:pPr>
        <w:pStyle w:val="Glava"/>
        <w:tabs>
          <w:tab w:val="clear" w:pos="4320"/>
          <w:tab w:val="clear" w:pos="8640"/>
        </w:tabs>
        <w:rPr>
          <w:rFonts w:ascii="Arial" w:hAnsi="Arial" w:cs="Arial"/>
          <w:lang w:val="sl-SI"/>
        </w:rPr>
      </w:pPr>
    </w:p>
    <w:p w14:paraId="552336D3" w14:textId="77777777" w:rsidR="0014437F" w:rsidRPr="000F76AC" w:rsidRDefault="0014437F">
      <w:pPr>
        <w:pStyle w:val="Glava"/>
        <w:tabs>
          <w:tab w:val="clear" w:pos="4320"/>
          <w:tab w:val="clear" w:pos="8640"/>
        </w:tabs>
        <w:rPr>
          <w:rFonts w:ascii="Arial" w:hAnsi="Arial" w:cs="Arial"/>
          <w:lang w:val="sl-SI"/>
        </w:rPr>
      </w:pPr>
    </w:p>
    <w:p w14:paraId="42FB31FD" w14:textId="77777777" w:rsidR="0014437F" w:rsidRPr="000F76AC" w:rsidRDefault="0014437F">
      <w:pPr>
        <w:pStyle w:val="Glava"/>
        <w:tabs>
          <w:tab w:val="clear" w:pos="4320"/>
          <w:tab w:val="clear" w:pos="8640"/>
        </w:tabs>
        <w:rPr>
          <w:rFonts w:ascii="Arial" w:hAnsi="Arial" w:cs="Arial"/>
          <w:lang w:val="sl-SI"/>
        </w:rPr>
      </w:pPr>
    </w:p>
    <w:p w14:paraId="39B9A1FC" w14:textId="155808BE" w:rsidR="0014437F" w:rsidRPr="000F76AC" w:rsidRDefault="006C45FA" w:rsidP="002A3904">
      <w:pPr>
        <w:pStyle w:val="Glava"/>
        <w:tabs>
          <w:tab w:val="clear" w:pos="4320"/>
          <w:tab w:val="clear" w:pos="8640"/>
        </w:tabs>
        <w:jc w:val="center"/>
        <w:rPr>
          <w:rFonts w:ascii="Arial" w:hAnsi="Arial" w:cs="Arial"/>
          <w:b/>
          <w:bCs/>
          <w:lang w:val="sl-SI"/>
        </w:rPr>
      </w:pPr>
      <w:r>
        <w:rPr>
          <w:rFonts w:ascii="Arial" w:hAnsi="Arial" w:cs="Arial"/>
          <w:b/>
          <w:bCs/>
          <w:lang w:val="sl-SI"/>
        </w:rPr>
        <w:t>Oktober</w:t>
      </w:r>
      <w:r w:rsidR="008B457D">
        <w:rPr>
          <w:rFonts w:ascii="Arial" w:hAnsi="Arial" w:cs="Arial"/>
          <w:b/>
          <w:bCs/>
          <w:lang w:val="sl-SI"/>
        </w:rPr>
        <w:t xml:space="preserve"> 202</w:t>
      </w:r>
      <w:r>
        <w:rPr>
          <w:rFonts w:ascii="Arial" w:hAnsi="Arial" w:cs="Arial"/>
          <w:b/>
          <w:bCs/>
          <w:lang w:val="sl-SI"/>
        </w:rPr>
        <w:t>2</w:t>
      </w:r>
    </w:p>
    <w:p w14:paraId="218809AE" w14:textId="77777777" w:rsidR="0014437F" w:rsidRPr="000F76AC" w:rsidRDefault="0014437F">
      <w:pPr>
        <w:pStyle w:val="Glava"/>
        <w:tabs>
          <w:tab w:val="clear" w:pos="4320"/>
          <w:tab w:val="clear" w:pos="8640"/>
        </w:tabs>
        <w:ind w:firstLine="708"/>
        <w:jc w:val="center"/>
        <w:rPr>
          <w:rFonts w:ascii="Arial" w:hAnsi="Arial" w:cs="Arial"/>
          <w:b/>
          <w:bCs/>
          <w:lang w:val="sl-SI"/>
        </w:rPr>
      </w:pPr>
    </w:p>
    <w:p w14:paraId="7AE81679" w14:textId="77777777" w:rsidR="0014437F" w:rsidRPr="000F76AC" w:rsidRDefault="0014437F">
      <w:pPr>
        <w:jc w:val="center"/>
        <w:rPr>
          <w:rFonts w:ascii="Arial" w:hAnsi="Arial" w:cs="Arial"/>
          <w:b/>
          <w:bCs/>
          <w:sz w:val="28"/>
          <w:szCs w:val="28"/>
        </w:rPr>
      </w:pPr>
    </w:p>
    <w:p w14:paraId="34B31DFD" w14:textId="77777777" w:rsidR="0014437F" w:rsidRPr="000F76AC" w:rsidRDefault="0014437F">
      <w:pPr>
        <w:rPr>
          <w:rFonts w:ascii="Arial" w:hAnsi="Arial" w:cs="Arial"/>
          <w:b/>
          <w:bCs/>
          <w:sz w:val="28"/>
          <w:szCs w:val="28"/>
        </w:rPr>
      </w:pPr>
      <w:r w:rsidRPr="000F76AC">
        <w:rPr>
          <w:rFonts w:ascii="Arial" w:hAnsi="Arial" w:cs="Arial"/>
          <w:b/>
          <w:bCs/>
          <w:sz w:val="28"/>
          <w:szCs w:val="28"/>
        </w:rPr>
        <w:br w:type="page"/>
      </w:r>
    </w:p>
    <w:p w14:paraId="42D9D2FA" w14:textId="77777777" w:rsidR="0014437F" w:rsidRPr="001B35E8" w:rsidRDefault="0014437F" w:rsidP="00EC5A18">
      <w:pPr>
        <w:pStyle w:val="Odstavekseznama"/>
        <w:numPr>
          <w:ilvl w:val="0"/>
          <w:numId w:val="40"/>
        </w:numPr>
        <w:rPr>
          <w:rFonts w:ascii="Arial" w:hAnsi="Arial" w:cs="Arial"/>
          <w:b/>
          <w:bCs/>
          <w:sz w:val="28"/>
          <w:szCs w:val="28"/>
        </w:rPr>
      </w:pPr>
      <w:r w:rsidRPr="001B35E8">
        <w:rPr>
          <w:rFonts w:ascii="Arial" w:hAnsi="Arial" w:cs="Arial"/>
          <w:b/>
          <w:bCs/>
          <w:sz w:val="28"/>
          <w:szCs w:val="28"/>
        </w:rPr>
        <w:lastRenderedPageBreak/>
        <w:t>POVABILO K ODDAJI PONUDBE</w:t>
      </w:r>
      <w:bookmarkEnd w:id="0"/>
    </w:p>
    <w:p w14:paraId="397FA24E" w14:textId="77777777" w:rsidR="00A366A9" w:rsidRPr="001B35E8" w:rsidRDefault="00A366A9" w:rsidP="00BD4D2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25C999FD" w14:textId="56E12805" w:rsidR="00D94315" w:rsidRPr="001B35E8" w:rsidRDefault="00D94315" w:rsidP="00D9431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r w:rsidRPr="001B35E8">
        <w:rPr>
          <w:rFonts w:ascii="Arial" w:hAnsi="Arial" w:cs="Arial"/>
          <w:sz w:val="20"/>
          <w:szCs w:val="20"/>
        </w:rPr>
        <w:t xml:space="preserve">Naročnik DOLB d.o.o. Bovec vabi vse zainteresirane in usposobljene ponudnike, da skladno z razpisno dokumentacijo predložijo ponudbe za sukcesivno dobavo lesne biomase in upravljanje s kotlovnico za proizvodnjo toplotne energije </w:t>
      </w:r>
      <w:bookmarkStart w:id="1" w:name="_Hlk116894955"/>
      <w:r w:rsidR="001D754F">
        <w:rPr>
          <w:rFonts w:ascii="Arial" w:hAnsi="Arial" w:cs="Arial"/>
          <w:sz w:val="20"/>
          <w:szCs w:val="20"/>
        </w:rPr>
        <w:t>za obdobje od 1. februar 2023 do 31. januar 2025</w:t>
      </w:r>
      <w:bookmarkEnd w:id="1"/>
      <w:r w:rsidR="001D754F">
        <w:rPr>
          <w:rFonts w:ascii="Arial" w:hAnsi="Arial" w:cs="Arial"/>
          <w:sz w:val="20"/>
          <w:szCs w:val="20"/>
        </w:rPr>
        <w:t>.</w:t>
      </w:r>
      <w:r w:rsidR="001D754F" w:rsidRPr="001B35E8">
        <w:rPr>
          <w:rFonts w:ascii="Arial" w:hAnsi="Arial" w:cs="Arial"/>
          <w:sz w:val="20"/>
          <w:szCs w:val="20"/>
        </w:rPr>
        <w:t xml:space="preserve"> </w:t>
      </w:r>
    </w:p>
    <w:p w14:paraId="1CF551D0" w14:textId="77777777" w:rsidR="00E14DBF" w:rsidRPr="001B35E8" w:rsidRDefault="00E14DBF" w:rsidP="007A74A5">
      <w:pPr>
        <w:jc w:val="both"/>
        <w:rPr>
          <w:rFonts w:ascii="Arial" w:hAnsi="Arial" w:cs="Arial"/>
          <w:sz w:val="20"/>
          <w:szCs w:val="20"/>
        </w:rPr>
      </w:pPr>
    </w:p>
    <w:p w14:paraId="34BCEE96" w14:textId="77777777" w:rsidR="00011D57" w:rsidRPr="001B35E8" w:rsidRDefault="0014437F" w:rsidP="00866FC6">
      <w:pPr>
        <w:autoSpaceDE w:val="0"/>
        <w:autoSpaceDN w:val="0"/>
        <w:adjustRightInd w:val="0"/>
        <w:jc w:val="both"/>
        <w:rPr>
          <w:rFonts w:ascii="Arial" w:hAnsi="Arial" w:cs="Arial"/>
          <w:sz w:val="20"/>
          <w:szCs w:val="20"/>
        </w:rPr>
      </w:pPr>
      <w:r w:rsidRPr="001B35E8">
        <w:rPr>
          <w:rFonts w:ascii="Arial" w:hAnsi="Arial" w:cs="Arial"/>
          <w:sz w:val="20"/>
          <w:szCs w:val="20"/>
        </w:rPr>
        <w:t xml:space="preserve">Ponudnik mora glede na predmet javnega naročila ponuditi ponudbo za vsa razpisana dela, delne ponudbe </w:t>
      </w:r>
      <w:r w:rsidR="00011D57" w:rsidRPr="001B35E8">
        <w:rPr>
          <w:rFonts w:ascii="Arial" w:hAnsi="Arial" w:cs="Arial"/>
          <w:sz w:val="20"/>
          <w:szCs w:val="20"/>
        </w:rPr>
        <w:t>in variantne ponudbe</w:t>
      </w:r>
      <w:r w:rsidR="00096BFB" w:rsidRPr="001B35E8">
        <w:rPr>
          <w:rFonts w:ascii="Arial" w:hAnsi="Arial" w:cs="Arial"/>
          <w:sz w:val="20"/>
          <w:szCs w:val="20"/>
        </w:rPr>
        <w:t xml:space="preserve"> </w:t>
      </w:r>
      <w:r w:rsidRPr="001B35E8">
        <w:rPr>
          <w:rFonts w:ascii="Arial" w:hAnsi="Arial" w:cs="Arial"/>
          <w:sz w:val="20"/>
          <w:szCs w:val="20"/>
        </w:rPr>
        <w:t>se ne bodo upoštevale</w:t>
      </w:r>
      <w:r w:rsidR="0033428E" w:rsidRPr="001B35E8">
        <w:rPr>
          <w:rFonts w:ascii="Arial" w:hAnsi="Arial" w:cs="Arial"/>
          <w:sz w:val="20"/>
          <w:szCs w:val="20"/>
        </w:rPr>
        <w:t xml:space="preserve">. </w:t>
      </w:r>
    </w:p>
    <w:p w14:paraId="4F19C217" w14:textId="77777777" w:rsidR="00490D07" w:rsidRPr="001B35E8" w:rsidRDefault="00490D07" w:rsidP="00866FC6">
      <w:pPr>
        <w:jc w:val="both"/>
        <w:rPr>
          <w:rFonts w:ascii="Arial" w:hAnsi="Arial" w:cs="Arial"/>
          <w:sz w:val="20"/>
          <w:szCs w:val="20"/>
        </w:rPr>
      </w:pPr>
    </w:p>
    <w:p w14:paraId="11F1DC2C" w14:textId="77777777" w:rsidR="0014437F" w:rsidRPr="001B35E8" w:rsidRDefault="0014437F" w:rsidP="00AF61D0">
      <w:pPr>
        <w:jc w:val="both"/>
        <w:rPr>
          <w:rFonts w:ascii="Arial" w:hAnsi="Arial" w:cs="Arial"/>
          <w:sz w:val="20"/>
          <w:szCs w:val="20"/>
        </w:rPr>
      </w:pPr>
      <w:r w:rsidRPr="001B35E8">
        <w:rPr>
          <w:rFonts w:ascii="Arial" w:hAnsi="Arial" w:cs="Arial"/>
          <w:sz w:val="20"/>
          <w:szCs w:val="20"/>
        </w:rPr>
        <w:t>Ponudbe morajo biti sestavljene v skladu z razpisno dokumentacijo in morajo izpolnjevati vse pogoje za sodelovanje v postopku javnega naročila.</w:t>
      </w:r>
    </w:p>
    <w:p w14:paraId="54EDF17A" w14:textId="77777777" w:rsidR="0073159A" w:rsidRPr="001B35E8" w:rsidRDefault="0073159A" w:rsidP="00AF61D0">
      <w:pPr>
        <w:jc w:val="both"/>
        <w:rPr>
          <w:rFonts w:ascii="Arial" w:hAnsi="Arial" w:cs="Arial"/>
          <w:sz w:val="20"/>
          <w:szCs w:val="20"/>
        </w:rPr>
      </w:pPr>
    </w:p>
    <w:p w14:paraId="201C4900" w14:textId="77777777" w:rsidR="0014437F" w:rsidRPr="001B35E8" w:rsidRDefault="0014437F">
      <w:pPr>
        <w:jc w:val="both"/>
        <w:rPr>
          <w:rFonts w:ascii="Arial" w:hAnsi="Arial" w:cs="Arial"/>
          <w:sz w:val="20"/>
          <w:szCs w:val="20"/>
        </w:rPr>
      </w:pPr>
    </w:p>
    <w:p w14:paraId="4CB69D69" w14:textId="41EDCC1A" w:rsidR="00B71C56" w:rsidRPr="001B35E8" w:rsidRDefault="00B71C56" w:rsidP="00EC5A18">
      <w:pPr>
        <w:pStyle w:val="Odstavekseznama"/>
        <w:numPr>
          <w:ilvl w:val="0"/>
          <w:numId w:val="40"/>
        </w:numPr>
        <w:rPr>
          <w:rFonts w:ascii="Arial" w:hAnsi="Arial" w:cs="Arial"/>
          <w:b/>
          <w:bCs/>
          <w:sz w:val="28"/>
          <w:szCs w:val="28"/>
        </w:rPr>
      </w:pPr>
      <w:bookmarkStart w:id="2" w:name="_Toc224277567"/>
      <w:bookmarkStart w:id="3" w:name="_Toc494617162"/>
      <w:r w:rsidRPr="001B35E8">
        <w:rPr>
          <w:rFonts w:ascii="Arial" w:hAnsi="Arial" w:cs="Arial"/>
          <w:b/>
          <w:bCs/>
          <w:sz w:val="28"/>
          <w:szCs w:val="28"/>
        </w:rPr>
        <w:t>NAVODIL</w:t>
      </w:r>
      <w:r w:rsidR="00391D29" w:rsidRPr="001B35E8">
        <w:rPr>
          <w:rFonts w:ascii="Arial" w:hAnsi="Arial" w:cs="Arial"/>
          <w:b/>
          <w:bCs/>
          <w:sz w:val="28"/>
          <w:szCs w:val="28"/>
        </w:rPr>
        <w:t>O</w:t>
      </w:r>
      <w:r w:rsidRPr="001B35E8">
        <w:rPr>
          <w:rFonts w:ascii="Arial" w:hAnsi="Arial" w:cs="Arial"/>
          <w:b/>
          <w:bCs/>
          <w:sz w:val="28"/>
          <w:szCs w:val="28"/>
        </w:rPr>
        <w:t xml:space="preserve"> PONUDNIKOM ZA </w:t>
      </w:r>
      <w:r w:rsidR="00391D29" w:rsidRPr="001B35E8">
        <w:rPr>
          <w:rFonts w:ascii="Arial" w:hAnsi="Arial" w:cs="Arial"/>
          <w:b/>
          <w:bCs/>
          <w:sz w:val="28"/>
          <w:szCs w:val="28"/>
        </w:rPr>
        <w:t xml:space="preserve">PRIPRAVO </w:t>
      </w:r>
      <w:r w:rsidRPr="001B35E8">
        <w:rPr>
          <w:rFonts w:ascii="Arial" w:hAnsi="Arial" w:cs="Arial"/>
          <w:b/>
          <w:bCs/>
          <w:sz w:val="28"/>
          <w:szCs w:val="28"/>
        </w:rPr>
        <w:t xml:space="preserve"> PONUDBE</w:t>
      </w:r>
      <w:bookmarkEnd w:id="2"/>
    </w:p>
    <w:p w14:paraId="14C1A2F5" w14:textId="77777777" w:rsidR="00B71C56" w:rsidRPr="001B35E8" w:rsidRDefault="00B71C56" w:rsidP="00B71C56">
      <w:pPr>
        <w:jc w:val="both"/>
        <w:rPr>
          <w:rFonts w:ascii="Arial" w:hAnsi="Arial" w:cs="Arial"/>
          <w:sz w:val="20"/>
          <w:szCs w:val="20"/>
        </w:rPr>
      </w:pPr>
    </w:p>
    <w:p w14:paraId="6395545D"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To navodilo določa pogoje, pod katerimi se lahko ponudniki udeležijo javnega razpisa, način oddaje ponudb, postopek odpiranja ponudb, ocenjevanja ponudb in izbire najugodnejšega ponudnika.</w:t>
      </w:r>
    </w:p>
    <w:p w14:paraId="72D258F0" w14:textId="77777777" w:rsidR="00B71C56" w:rsidRPr="001B35E8" w:rsidRDefault="00B71C56" w:rsidP="00B71C56">
      <w:pPr>
        <w:jc w:val="both"/>
        <w:rPr>
          <w:rFonts w:ascii="Arial" w:hAnsi="Arial" w:cs="Arial"/>
          <w:sz w:val="20"/>
          <w:szCs w:val="20"/>
        </w:rPr>
      </w:pPr>
    </w:p>
    <w:p w14:paraId="0AAAD146"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Upoštevanje teh navodil je obvezno za vse udeležence razpisa. Ponudnik krije vse stroške, ki bodo nastali v zvezi s pripravo in dostavo njegove ponudbe. </w:t>
      </w:r>
    </w:p>
    <w:p w14:paraId="74036F40" w14:textId="50ED6BBF" w:rsidR="00391D29" w:rsidRPr="001B35E8" w:rsidRDefault="00391D29" w:rsidP="00A27240">
      <w:pPr>
        <w:keepNext/>
        <w:numPr>
          <w:ilvl w:val="0"/>
          <w:numId w:val="22"/>
        </w:numPr>
        <w:spacing w:before="240" w:after="60"/>
        <w:outlineLvl w:val="1"/>
        <w:rPr>
          <w:rFonts w:ascii="Arial" w:hAnsi="Arial" w:cs="Arial"/>
          <w:b/>
          <w:bCs/>
        </w:rPr>
      </w:pPr>
      <w:r w:rsidRPr="001B35E8">
        <w:rPr>
          <w:rFonts w:ascii="Arial" w:hAnsi="Arial" w:cs="Arial"/>
          <w:b/>
          <w:bCs/>
        </w:rPr>
        <w:t>NAROČNIK</w:t>
      </w:r>
    </w:p>
    <w:p w14:paraId="53FA6165" w14:textId="429CD566" w:rsidR="000C7FB2" w:rsidRPr="001B35E8" w:rsidRDefault="00EC5A18" w:rsidP="00EC5A18">
      <w:pPr>
        <w:rPr>
          <w:rFonts w:ascii="Arial" w:hAnsi="Arial" w:cs="Arial"/>
          <w:sz w:val="20"/>
          <w:szCs w:val="20"/>
        </w:rPr>
      </w:pPr>
      <w:r w:rsidRPr="001B35E8">
        <w:rPr>
          <w:rFonts w:ascii="Arial" w:hAnsi="Arial" w:cs="Arial"/>
          <w:sz w:val="20"/>
          <w:szCs w:val="20"/>
        </w:rPr>
        <w:t>N</w:t>
      </w:r>
      <w:r w:rsidR="00391D29" w:rsidRPr="001B35E8">
        <w:rPr>
          <w:rFonts w:ascii="Arial" w:hAnsi="Arial" w:cs="Arial"/>
          <w:sz w:val="20"/>
          <w:szCs w:val="20"/>
        </w:rPr>
        <w:t>aročnik</w:t>
      </w:r>
      <w:r w:rsidR="00FA2E62" w:rsidRPr="001B35E8">
        <w:rPr>
          <w:rFonts w:ascii="Arial" w:hAnsi="Arial" w:cs="Arial"/>
          <w:sz w:val="20"/>
          <w:szCs w:val="20"/>
        </w:rPr>
        <w:t xml:space="preserve"> </w:t>
      </w:r>
      <w:r w:rsidR="009D14FB" w:rsidRPr="001B35E8">
        <w:rPr>
          <w:rFonts w:ascii="Arial" w:hAnsi="Arial" w:cs="Arial"/>
          <w:sz w:val="20"/>
          <w:szCs w:val="20"/>
        </w:rPr>
        <w:t>je</w:t>
      </w:r>
      <w:r w:rsidRPr="001B35E8">
        <w:rPr>
          <w:rFonts w:ascii="Arial" w:hAnsi="Arial" w:cs="Arial"/>
          <w:sz w:val="20"/>
          <w:szCs w:val="20"/>
        </w:rPr>
        <w:t xml:space="preserve"> DOLB Bovec d.o.o., Trg golobarskih žrtev 8,5230 Bovec</w:t>
      </w:r>
      <w:r w:rsidR="00391D29" w:rsidRPr="001B35E8">
        <w:rPr>
          <w:rFonts w:ascii="Arial" w:hAnsi="Arial" w:cs="Arial"/>
          <w:sz w:val="20"/>
          <w:szCs w:val="20"/>
        </w:rPr>
        <w:t>.</w:t>
      </w:r>
    </w:p>
    <w:p w14:paraId="6B1EA921" w14:textId="306FA135" w:rsidR="000C7FB2" w:rsidRPr="001B35E8" w:rsidRDefault="000C7FB2" w:rsidP="00A27240">
      <w:pPr>
        <w:keepNext/>
        <w:numPr>
          <w:ilvl w:val="0"/>
          <w:numId w:val="22"/>
        </w:numPr>
        <w:spacing w:before="240" w:after="60"/>
        <w:outlineLvl w:val="1"/>
        <w:rPr>
          <w:rFonts w:ascii="Arial" w:hAnsi="Arial" w:cs="Arial"/>
          <w:b/>
          <w:bCs/>
        </w:rPr>
      </w:pPr>
      <w:r w:rsidRPr="001B35E8">
        <w:rPr>
          <w:rFonts w:ascii="Arial" w:hAnsi="Arial" w:cs="Arial"/>
          <w:b/>
          <w:bCs/>
        </w:rPr>
        <w:t>VRSTA POSTOPKA</w:t>
      </w:r>
    </w:p>
    <w:p w14:paraId="0C969049" w14:textId="24E7BD05" w:rsidR="00AB59A0" w:rsidRPr="001B35E8" w:rsidRDefault="00AB59A0" w:rsidP="00AB59A0">
      <w:pPr>
        <w:autoSpaceDE w:val="0"/>
        <w:autoSpaceDN w:val="0"/>
        <w:adjustRightInd w:val="0"/>
        <w:contextualSpacing/>
        <w:jc w:val="both"/>
        <w:rPr>
          <w:rFonts w:ascii="Arial" w:hAnsi="Arial" w:cs="Arial"/>
          <w:sz w:val="20"/>
          <w:szCs w:val="20"/>
        </w:rPr>
      </w:pPr>
      <w:r w:rsidRPr="001B35E8">
        <w:rPr>
          <w:rFonts w:ascii="Arial" w:hAnsi="Arial" w:cs="Arial"/>
          <w:sz w:val="20"/>
          <w:szCs w:val="20"/>
        </w:rPr>
        <w:t xml:space="preserve">Vrsta postopka: </w:t>
      </w:r>
      <w:r w:rsidR="00763F2A">
        <w:rPr>
          <w:rFonts w:ascii="Arial" w:hAnsi="Arial" w:cs="Arial"/>
          <w:sz w:val="20"/>
          <w:szCs w:val="20"/>
        </w:rPr>
        <w:t xml:space="preserve">odprti </w:t>
      </w:r>
      <w:r w:rsidRPr="001B35E8">
        <w:rPr>
          <w:rFonts w:ascii="Arial" w:hAnsi="Arial" w:cs="Arial"/>
          <w:sz w:val="20"/>
          <w:szCs w:val="20"/>
        </w:rPr>
        <w:t>postopek</w:t>
      </w:r>
      <w:r w:rsidR="00763F2A">
        <w:rPr>
          <w:rFonts w:ascii="Arial" w:hAnsi="Arial" w:cs="Arial"/>
          <w:sz w:val="20"/>
          <w:szCs w:val="20"/>
        </w:rPr>
        <w:t>.</w:t>
      </w:r>
    </w:p>
    <w:p w14:paraId="11B93DF7" w14:textId="77777777" w:rsidR="003F24B6" w:rsidRPr="000F76AC" w:rsidRDefault="003F24B6" w:rsidP="003F24B6">
      <w:pPr>
        <w:keepNext/>
        <w:numPr>
          <w:ilvl w:val="0"/>
          <w:numId w:val="22"/>
        </w:numPr>
        <w:spacing w:before="240" w:after="60"/>
        <w:outlineLvl w:val="1"/>
        <w:rPr>
          <w:rFonts w:ascii="Arial" w:hAnsi="Arial" w:cs="Arial"/>
          <w:b/>
          <w:bCs/>
        </w:rPr>
      </w:pPr>
      <w:r w:rsidRPr="000F76AC">
        <w:rPr>
          <w:rFonts w:ascii="Arial" w:hAnsi="Arial" w:cs="Arial"/>
          <w:b/>
          <w:bCs/>
        </w:rPr>
        <w:t>PRAVNA PODLAGA</w:t>
      </w:r>
    </w:p>
    <w:p w14:paraId="0A8AEC0C" w14:textId="77777777" w:rsidR="003F24B6" w:rsidRPr="000F76AC" w:rsidRDefault="003F24B6" w:rsidP="003F24B6">
      <w:pPr>
        <w:jc w:val="both"/>
        <w:rPr>
          <w:rFonts w:ascii="Arial" w:hAnsi="Arial" w:cs="Arial"/>
          <w:sz w:val="20"/>
          <w:szCs w:val="20"/>
        </w:rPr>
      </w:pPr>
      <w:r w:rsidRPr="000F76AC">
        <w:rPr>
          <w:rFonts w:ascii="Arial" w:hAnsi="Arial" w:cs="Arial"/>
          <w:sz w:val="20"/>
          <w:szCs w:val="20"/>
        </w:rPr>
        <w:t>Oddaja javnega naročila se izvaja predvsem po določbah naslednjih zakonov in na njihovi podlagi sprejetih podzakonskih predpisov:</w:t>
      </w:r>
    </w:p>
    <w:p w14:paraId="0E8E4E7F" w14:textId="77777777" w:rsidR="003F24B6" w:rsidRDefault="003F24B6" w:rsidP="003F24B6">
      <w:pPr>
        <w:pStyle w:val="Odstavekseznama"/>
        <w:numPr>
          <w:ilvl w:val="0"/>
          <w:numId w:val="31"/>
        </w:numPr>
        <w:jc w:val="both"/>
        <w:rPr>
          <w:rFonts w:ascii="Arial" w:hAnsi="Arial" w:cs="Arial"/>
          <w:sz w:val="20"/>
          <w:szCs w:val="20"/>
        </w:rPr>
      </w:pPr>
      <w:r w:rsidRPr="001D754F">
        <w:rPr>
          <w:rFonts w:ascii="Arial" w:hAnsi="Arial" w:cs="Arial"/>
          <w:sz w:val="20"/>
          <w:szCs w:val="20"/>
        </w:rPr>
        <w:t xml:space="preserve">Zakon o javnem naročanju (Uradni list RS, št. </w:t>
      </w:r>
      <w:hyperlink r:id="rId8" w:tgtFrame="_blank" w:tooltip="Zakon o javnem naročanju (ZJN-3)" w:history="1">
        <w:r w:rsidRPr="001D754F">
          <w:rPr>
            <w:rStyle w:val="Hiperpovezava"/>
            <w:rFonts w:ascii="Arial" w:hAnsi="Arial" w:cs="Arial"/>
            <w:sz w:val="20"/>
            <w:szCs w:val="20"/>
          </w:rPr>
          <w:t>91/15</w:t>
        </w:r>
      </w:hyperlink>
      <w:r w:rsidRPr="001D754F">
        <w:rPr>
          <w:rFonts w:ascii="Arial" w:hAnsi="Arial" w:cs="Arial"/>
          <w:sz w:val="20"/>
          <w:szCs w:val="20"/>
        </w:rPr>
        <w:t xml:space="preserve">, </w:t>
      </w:r>
      <w:hyperlink r:id="rId9" w:tgtFrame="_blank" w:tooltip="Zakon o spremembah in dopolnitvah Zakona o javnem naročanju" w:history="1">
        <w:r w:rsidRPr="001D754F">
          <w:rPr>
            <w:rStyle w:val="Hiperpovezava"/>
            <w:rFonts w:ascii="Arial" w:hAnsi="Arial" w:cs="Arial"/>
            <w:sz w:val="20"/>
            <w:szCs w:val="20"/>
          </w:rPr>
          <w:t>14/18</w:t>
        </w:r>
      </w:hyperlink>
      <w:r w:rsidRPr="001D754F">
        <w:rPr>
          <w:rFonts w:ascii="Arial" w:hAnsi="Arial" w:cs="Arial"/>
          <w:sz w:val="20"/>
          <w:szCs w:val="20"/>
        </w:rPr>
        <w:t xml:space="preserve">, </w:t>
      </w:r>
      <w:hyperlink r:id="rId10" w:tgtFrame="_blank" w:tooltip="Zakon o spremembah in dopolnitvah Zakona o javnem naročanju" w:history="1">
        <w:r w:rsidRPr="001D754F">
          <w:rPr>
            <w:rStyle w:val="Hiperpovezava"/>
            <w:rFonts w:ascii="Arial" w:hAnsi="Arial" w:cs="Arial"/>
            <w:sz w:val="20"/>
            <w:szCs w:val="20"/>
          </w:rPr>
          <w:t>121/21</w:t>
        </w:r>
      </w:hyperlink>
      <w:r w:rsidRPr="001D754F">
        <w:rPr>
          <w:rFonts w:ascii="Arial" w:hAnsi="Arial" w:cs="Arial"/>
          <w:sz w:val="20"/>
          <w:szCs w:val="20"/>
        </w:rPr>
        <w:t xml:space="preserve">, </w:t>
      </w:r>
      <w:hyperlink r:id="rId11" w:tgtFrame="_blank" w:tooltip="Zakon o spremembah in dopolnitvah Zakona o javnem naročanju" w:history="1">
        <w:r w:rsidRPr="001D754F">
          <w:rPr>
            <w:rStyle w:val="Hiperpovezava"/>
            <w:rFonts w:ascii="Arial" w:hAnsi="Arial" w:cs="Arial"/>
            <w:sz w:val="20"/>
            <w:szCs w:val="20"/>
          </w:rPr>
          <w:t>10/22</w:t>
        </w:r>
      </w:hyperlink>
      <w:r w:rsidRPr="001D754F">
        <w:rPr>
          <w:rFonts w:ascii="Arial" w:hAnsi="Arial" w:cs="Arial"/>
          <w:sz w:val="20"/>
          <w:szCs w:val="20"/>
        </w:rPr>
        <w:t xml:space="preserve"> in </w:t>
      </w:r>
      <w:hyperlink r:id="rId12" w:tgtFrame="_blank" w:tooltip="Odločba o ugotovitvi, da je točka b) četrtega odstavka 75. člena in točka c) drugega odstavka v zvezi s petim odstavkom 67.a člena Zakona o javnem naročanju v neskladju z Ustavo" w:history="1">
        <w:r w:rsidRPr="001D754F">
          <w:rPr>
            <w:rStyle w:val="Hiperpovezava"/>
            <w:rFonts w:ascii="Arial" w:hAnsi="Arial" w:cs="Arial"/>
            <w:sz w:val="20"/>
            <w:szCs w:val="20"/>
          </w:rPr>
          <w:t>74/22</w:t>
        </w:r>
      </w:hyperlink>
      <w:r w:rsidRPr="001D754F">
        <w:rPr>
          <w:rFonts w:ascii="Arial" w:hAnsi="Arial" w:cs="Arial"/>
          <w:sz w:val="20"/>
          <w:szCs w:val="20"/>
        </w:rPr>
        <w:t xml:space="preserve"> – </w:t>
      </w:r>
      <w:proofErr w:type="spellStart"/>
      <w:r w:rsidRPr="001D754F">
        <w:rPr>
          <w:rFonts w:ascii="Arial" w:hAnsi="Arial" w:cs="Arial"/>
          <w:sz w:val="20"/>
          <w:szCs w:val="20"/>
        </w:rPr>
        <w:t>odl</w:t>
      </w:r>
      <w:proofErr w:type="spellEnd"/>
      <w:r w:rsidRPr="001D754F">
        <w:rPr>
          <w:rFonts w:ascii="Arial" w:hAnsi="Arial" w:cs="Arial"/>
          <w:sz w:val="20"/>
          <w:szCs w:val="20"/>
        </w:rPr>
        <w:t xml:space="preserve">. US, v nadaljevanju ZJN-3); </w:t>
      </w:r>
    </w:p>
    <w:p w14:paraId="04661237" w14:textId="77777777" w:rsidR="003F24B6" w:rsidRPr="001D754F" w:rsidRDefault="003F24B6" w:rsidP="003F24B6">
      <w:pPr>
        <w:pStyle w:val="Odstavekseznama"/>
        <w:numPr>
          <w:ilvl w:val="0"/>
          <w:numId w:val="31"/>
        </w:numPr>
        <w:jc w:val="both"/>
        <w:rPr>
          <w:rFonts w:ascii="Arial" w:hAnsi="Arial" w:cs="Arial"/>
          <w:sz w:val="20"/>
          <w:szCs w:val="20"/>
        </w:rPr>
      </w:pPr>
      <w:r w:rsidRPr="001D754F">
        <w:rPr>
          <w:rFonts w:ascii="Arial" w:hAnsi="Arial" w:cs="Arial"/>
          <w:sz w:val="20"/>
          <w:szCs w:val="20"/>
        </w:rPr>
        <w:t>Zakon o pravnem varstvu v postopkih javnega naročanja (Uradni list RS, št. 43/11, 60/11– ZTP-D, 63/13, 90/14 – ZDU-1I, 60/17 in 72/19, v nadaljevanju: ZPVPJN</w:t>
      </w:r>
    </w:p>
    <w:p w14:paraId="5AD584AC" w14:textId="77777777" w:rsidR="003F24B6" w:rsidRPr="005D73B0" w:rsidRDefault="003F24B6" w:rsidP="003F24B6">
      <w:pPr>
        <w:pStyle w:val="Odstavekseznama"/>
        <w:numPr>
          <w:ilvl w:val="0"/>
          <w:numId w:val="31"/>
        </w:numPr>
        <w:jc w:val="both"/>
        <w:rPr>
          <w:rFonts w:ascii="Arial" w:hAnsi="Arial" w:cs="Arial"/>
          <w:sz w:val="20"/>
          <w:szCs w:val="20"/>
        </w:rPr>
      </w:pPr>
      <w:r w:rsidRPr="005D73B0">
        <w:rPr>
          <w:rFonts w:ascii="Arial" w:hAnsi="Arial" w:cs="Arial"/>
          <w:sz w:val="20"/>
          <w:szCs w:val="20"/>
        </w:rPr>
        <w:t xml:space="preserve">Zakon o javnih financah (Uradni list RS, št. </w:t>
      </w:r>
      <w:hyperlink r:id="rId13" w:tgtFrame="_blank" w:tooltip="Zakon o javnih financah (uradno prečiščeno besedilo)" w:history="1">
        <w:r w:rsidRPr="005D73B0">
          <w:rPr>
            <w:rFonts w:ascii="Arial" w:hAnsi="Arial" w:cs="Arial"/>
            <w:sz w:val="20"/>
            <w:szCs w:val="20"/>
          </w:rPr>
          <w:t>11/11</w:t>
        </w:r>
      </w:hyperlink>
      <w:r w:rsidRPr="005D73B0">
        <w:rPr>
          <w:rFonts w:ascii="Arial" w:hAnsi="Arial" w:cs="Arial"/>
          <w:sz w:val="20"/>
          <w:szCs w:val="20"/>
        </w:rPr>
        <w:t xml:space="preserve"> – uradno prečiščeno besedilo, </w:t>
      </w:r>
      <w:hyperlink r:id="rId14" w:tgtFrame="_blank" w:tooltip="Popravek Uradnega prečiščenega besedila Zakona  o javnih financah (ZJF-UPB4p)" w:history="1">
        <w:r w:rsidRPr="005D73B0">
          <w:rPr>
            <w:rFonts w:ascii="Arial" w:hAnsi="Arial" w:cs="Arial"/>
            <w:sz w:val="20"/>
            <w:szCs w:val="20"/>
          </w:rPr>
          <w:t xml:space="preserve">14/13 – </w:t>
        </w:r>
        <w:proofErr w:type="spellStart"/>
        <w:r w:rsidRPr="005D73B0">
          <w:rPr>
            <w:rFonts w:ascii="Arial" w:hAnsi="Arial" w:cs="Arial"/>
            <w:sz w:val="20"/>
            <w:szCs w:val="20"/>
          </w:rPr>
          <w:t>popr</w:t>
        </w:r>
        <w:proofErr w:type="spellEnd"/>
        <w:r w:rsidRPr="005D73B0">
          <w:rPr>
            <w:rFonts w:ascii="Arial" w:hAnsi="Arial" w:cs="Arial"/>
            <w:sz w:val="20"/>
            <w:szCs w:val="20"/>
          </w:rPr>
          <w:t>.</w:t>
        </w:r>
      </w:hyperlink>
      <w:r w:rsidRPr="005D73B0">
        <w:rPr>
          <w:rFonts w:ascii="Arial" w:hAnsi="Arial" w:cs="Arial"/>
          <w:sz w:val="20"/>
          <w:szCs w:val="20"/>
        </w:rPr>
        <w:t xml:space="preserve">, </w:t>
      </w:r>
      <w:hyperlink r:id="rId15" w:tgtFrame="_blank" w:tooltip="Zakon o dopolnitvi Zakona o javnih financah" w:history="1">
        <w:r w:rsidRPr="005D73B0">
          <w:rPr>
            <w:rFonts w:ascii="Arial" w:hAnsi="Arial" w:cs="Arial"/>
            <w:sz w:val="20"/>
            <w:szCs w:val="20"/>
          </w:rPr>
          <w:t>101/13</w:t>
        </w:r>
      </w:hyperlink>
      <w:r w:rsidRPr="005D73B0">
        <w:rPr>
          <w:rFonts w:ascii="Arial" w:hAnsi="Arial" w:cs="Arial"/>
          <w:sz w:val="20"/>
          <w:szCs w:val="20"/>
        </w:rPr>
        <w:t xml:space="preserve">, </w:t>
      </w:r>
      <w:hyperlink r:id="rId16" w:tgtFrame="_blank" w:tooltip="Zakon o fiskalnem pravilu" w:history="1">
        <w:r w:rsidRPr="005D73B0">
          <w:rPr>
            <w:rFonts w:ascii="Arial" w:hAnsi="Arial" w:cs="Arial"/>
            <w:sz w:val="20"/>
            <w:szCs w:val="20"/>
          </w:rPr>
          <w:t>55/15</w:t>
        </w:r>
      </w:hyperlink>
      <w:r w:rsidRPr="005D73B0">
        <w:rPr>
          <w:rFonts w:ascii="Arial" w:hAnsi="Arial" w:cs="Arial"/>
          <w:sz w:val="20"/>
          <w:szCs w:val="20"/>
        </w:rPr>
        <w:t xml:space="preserve"> – </w:t>
      </w:r>
      <w:proofErr w:type="spellStart"/>
      <w:r w:rsidRPr="005D73B0">
        <w:rPr>
          <w:rFonts w:ascii="Arial" w:hAnsi="Arial" w:cs="Arial"/>
          <w:sz w:val="20"/>
          <w:szCs w:val="20"/>
        </w:rPr>
        <w:t>ZFisP</w:t>
      </w:r>
      <w:proofErr w:type="spellEnd"/>
      <w:r w:rsidRPr="005D73B0">
        <w:rPr>
          <w:rFonts w:ascii="Arial" w:hAnsi="Arial" w:cs="Arial"/>
          <w:sz w:val="20"/>
          <w:szCs w:val="20"/>
        </w:rPr>
        <w:t xml:space="preserve">, </w:t>
      </w:r>
      <w:hyperlink r:id="rId17" w:tgtFrame="_blank" w:tooltip="Zakon o izvrševanju proračunov Republike Slovenije za leti 2016 in 2017" w:history="1">
        <w:r w:rsidRPr="005D73B0">
          <w:rPr>
            <w:rFonts w:ascii="Arial" w:hAnsi="Arial" w:cs="Arial"/>
            <w:sz w:val="20"/>
            <w:szCs w:val="20"/>
          </w:rPr>
          <w:t>96/15</w:t>
        </w:r>
      </w:hyperlink>
      <w:r w:rsidRPr="005D73B0">
        <w:rPr>
          <w:rFonts w:ascii="Arial" w:hAnsi="Arial" w:cs="Arial"/>
          <w:sz w:val="20"/>
          <w:szCs w:val="20"/>
        </w:rPr>
        <w:t xml:space="preserve"> – ZIPRS1617</w:t>
      </w:r>
      <w:r>
        <w:rPr>
          <w:rFonts w:ascii="Arial" w:hAnsi="Arial" w:cs="Arial"/>
          <w:sz w:val="20"/>
          <w:szCs w:val="20"/>
        </w:rPr>
        <w:t>,</w:t>
      </w:r>
      <w:r w:rsidRPr="005D73B0">
        <w:rPr>
          <w:rFonts w:ascii="Arial" w:hAnsi="Arial" w:cs="Arial"/>
          <w:sz w:val="20"/>
          <w:szCs w:val="20"/>
        </w:rPr>
        <w:t xml:space="preserve"> </w:t>
      </w:r>
      <w:hyperlink r:id="rId18" w:tgtFrame="_blank" w:tooltip="Zakon o spremembah in dopolnitvah Zakona o javnih financah" w:history="1">
        <w:r w:rsidRPr="005D73B0">
          <w:rPr>
            <w:rFonts w:ascii="Arial" w:hAnsi="Arial" w:cs="Arial"/>
            <w:sz w:val="20"/>
            <w:szCs w:val="20"/>
          </w:rPr>
          <w:t>13/18</w:t>
        </w:r>
      </w:hyperlink>
      <w:r>
        <w:rPr>
          <w:rFonts w:ascii="Arial" w:hAnsi="Arial" w:cs="Arial"/>
          <w:sz w:val="20"/>
          <w:szCs w:val="20"/>
        </w:rPr>
        <w:t xml:space="preserve"> in 195/20 – odl.US</w:t>
      </w:r>
      <w:r w:rsidRPr="005D73B0">
        <w:rPr>
          <w:rFonts w:ascii="Arial" w:hAnsi="Arial" w:cs="Arial"/>
          <w:sz w:val="20"/>
          <w:szCs w:val="20"/>
        </w:rPr>
        <w:t>);</w:t>
      </w:r>
    </w:p>
    <w:p w14:paraId="4C4F9945" w14:textId="77777777" w:rsidR="003F24B6" w:rsidRPr="005D73B0" w:rsidRDefault="003F24B6" w:rsidP="003F24B6">
      <w:pPr>
        <w:pStyle w:val="Odstavekseznama"/>
        <w:numPr>
          <w:ilvl w:val="0"/>
          <w:numId w:val="31"/>
        </w:numPr>
        <w:jc w:val="both"/>
        <w:rPr>
          <w:rFonts w:ascii="Arial" w:hAnsi="Arial" w:cs="Arial"/>
          <w:sz w:val="20"/>
          <w:szCs w:val="20"/>
        </w:rPr>
      </w:pPr>
      <w:r w:rsidRPr="005D73B0">
        <w:rPr>
          <w:rFonts w:ascii="Arial" w:hAnsi="Arial" w:cs="Arial"/>
          <w:sz w:val="20"/>
          <w:szCs w:val="20"/>
        </w:rPr>
        <w:t>Zakon o integriteti in preprečevanju korupcije (</w:t>
      </w:r>
      <w:proofErr w:type="spellStart"/>
      <w:r w:rsidRPr="005D73B0">
        <w:rPr>
          <w:rFonts w:ascii="Arial" w:hAnsi="Arial" w:cs="Arial"/>
          <w:sz w:val="20"/>
          <w:szCs w:val="20"/>
        </w:rPr>
        <w:t>ZintPK</w:t>
      </w:r>
      <w:proofErr w:type="spellEnd"/>
      <w:r w:rsidRPr="005D73B0">
        <w:rPr>
          <w:rFonts w:ascii="Arial" w:hAnsi="Arial" w:cs="Arial"/>
          <w:sz w:val="20"/>
          <w:szCs w:val="20"/>
        </w:rPr>
        <w:t>; Uradni list RS, št. 69/11 – uradno prečiščeno besedilo</w:t>
      </w:r>
      <w:r>
        <w:rPr>
          <w:rFonts w:ascii="Arial" w:hAnsi="Arial" w:cs="Arial"/>
          <w:sz w:val="20"/>
          <w:szCs w:val="20"/>
        </w:rPr>
        <w:t xml:space="preserve">, </w:t>
      </w:r>
      <w:r w:rsidRPr="00886730">
        <w:rPr>
          <w:rFonts w:ascii="Arial" w:hAnsi="Arial" w:cs="Arial"/>
          <w:sz w:val="20"/>
          <w:szCs w:val="20"/>
        </w:rPr>
        <w:t xml:space="preserve">158/20 in 3/22 – </w:t>
      </w:r>
      <w:proofErr w:type="spellStart"/>
      <w:r w:rsidRPr="00886730">
        <w:rPr>
          <w:rFonts w:ascii="Arial" w:hAnsi="Arial" w:cs="Arial"/>
          <w:sz w:val="20"/>
          <w:szCs w:val="20"/>
        </w:rPr>
        <w:t>ZDeb</w:t>
      </w:r>
      <w:proofErr w:type="spellEnd"/>
      <w:r w:rsidRPr="005D73B0">
        <w:rPr>
          <w:rFonts w:ascii="Arial" w:hAnsi="Arial" w:cs="Arial"/>
          <w:sz w:val="20"/>
          <w:szCs w:val="20"/>
        </w:rPr>
        <w:t>);</w:t>
      </w:r>
    </w:p>
    <w:p w14:paraId="24B7BD4A" w14:textId="77777777" w:rsidR="003F24B6" w:rsidRDefault="003F24B6" w:rsidP="003F24B6">
      <w:pPr>
        <w:pStyle w:val="Odstavekseznama"/>
        <w:numPr>
          <w:ilvl w:val="0"/>
          <w:numId w:val="31"/>
        </w:numPr>
        <w:jc w:val="both"/>
        <w:rPr>
          <w:rFonts w:ascii="Arial" w:hAnsi="Arial" w:cs="Arial"/>
          <w:sz w:val="20"/>
          <w:szCs w:val="20"/>
        </w:rPr>
      </w:pPr>
      <w:r w:rsidRPr="00886730">
        <w:rPr>
          <w:rFonts w:ascii="Arial" w:hAnsi="Arial" w:cs="Arial"/>
          <w:sz w:val="20"/>
          <w:szCs w:val="20"/>
        </w:rPr>
        <w:t>Uredba o zelenem javnem naročanju (Uradni list RS, št. 51/17, 64/19 in 121/21),</w:t>
      </w:r>
    </w:p>
    <w:p w14:paraId="37E595D4" w14:textId="77777777" w:rsidR="003F24B6" w:rsidRPr="005D73B0" w:rsidRDefault="003F24B6" w:rsidP="003F24B6">
      <w:pPr>
        <w:pStyle w:val="Odstavekseznama"/>
        <w:numPr>
          <w:ilvl w:val="0"/>
          <w:numId w:val="31"/>
        </w:numPr>
        <w:jc w:val="both"/>
        <w:rPr>
          <w:rFonts w:ascii="Arial" w:hAnsi="Arial" w:cs="Arial"/>
          <w:sz w:val="20"/>
          <w:szCs w:val="20"/>
        </w:rPr>
      </w:pPr>
      <w:r w:rsidRPr="005D73B0">
        <w:rPr>
          <w:rFonts w:ascii="Arial" w:hAnsi="Arial" w:cs="Arial"/>
          <w:sz w:val="20"/>
          <w:szCs w:val="20"/>
        </w:rPr>
        <w:t>Uredba o finančnih zavarovanjih pri javnem naročanju (Uradni list RS, št. 27/16);</w:t>
      </w:r>
    </w:p>
    <w:p w14:paraId="7DB1A69A" w14:textId="77777777" w:rsidR="003F24B6" w:rsidRPr="005D73B0" w:rsidRDefault="003F24B6" w:rsidP="003F24B6">
      <w:pPr>
        <w:pStyle w:val="Odstavekseznama"/>
        <w:numPr>
          <w:ilvl w:val="0"/>
          <w:numId w:val="31"/>
        </w:numPr>
        <w:jc w:val="both"/>
        <w:rPr>
          <w:rFonts w:ascii="Arial" w:hAnsi="Arial" w:cs="Arial"/>
          <w:sz w:val="20"/>
          <w:szCs w:val="20"/>
        </w:rPr>
      </w:pPr>
      <w:r w:rsidRPr="005D73B0">
        <w:rPr>
          <w:rFonts w:ascii="Arial" w:hAnsi="Arial" w:cs="Arial"/>
          <w:sz w:val="20"/>
          <w:szCs w:val="20"/>
        </w:rPr>
        <w:t>Obligacijski zakonik (Uradni list RS, št. 97/07 – uradno prečiščeno besedilo</w:t>
      </w:r>
      <w:r>
        <w:rPr>
          <w:rFonts w:ascii="Arial" w:hAnsi="Arial" w:cs="Arial"/>
          <w:sz w:val="20"/>
          <w:szCs w:val="20"/>
        </w:rPr>
        <w:t>, 64/16 – odl.US in 20/18 – OROZ631</w:t>
      </w:r>
      <w:r w:rsidRPr="005D73B0">
        <w:rPr>
          <w:rFonts w:ascii="Arial" w:hAnsi="Arial" w:cs="Arial"/>
          <w:sz w:val="20"/>
          <w:szCs w:val="20"/>
        </w:rPr>
        <w:t>);</w:t>
      </w:r>
    </w:p>
    <w:p w14:paraId="235151D1" w14:textId="77777777" w:rsidR="003F24B6" w:rsidRPr="005D73B0" w:rsidRDefault="003F24B6" w:rsidP="003F24B6">
      <w:pPr>
        <w:pStyle w:val="Odstavekseznama"/>
        <w:numPr>
          <w:ilvl w:val="0"/>
          <w:numId w:val="31"/>
        </w:numPr>
        <w:jc w:val="both"/>
        <w:rPr>
          <w:rFonts w:ascii="Arial" w:hAnsi="Arial" w:cs="Arial"/>
          <w:sz w:val="20"/>
          <w:szCs w:val="20"/>
        </w:rPr>
      </w:pPr>
      <w:r w:rsidRPr="005D73B0">
        <w:rPr>
          <w:rFonts w:ascii="Arial" w:hAnsi="Arial" w:cs="Arial"/>
          <w:sz w:val="20"/>
          <w:szCs w:val="20"/>
        </w:rPr>
        <w:t>Vsa ostala veljavna zakonodaja, ki velja v Republiki Sloveniji in ureja zadevno področje.</w:t>
      </w:r>
    </w:p>
    <w:p w14:paraId="1E2AB0FD" w14:textId="77777777" w:rsidR="000C7FB2" w:rsidRPr="001B35E8" w:rsidRDefault="000C7FB2" w:rsidP="00A27240">
      <w:pPr>
        <w:keepNext/>
        <w:numPr>
          <w:ilvl w:val="0"/>
          <w:numId w:val="22"/>
        </w:numPr>
        <w:spacing w:before="240" w:after="60"/>
        <w:outlineLvl w:val="1"/>
        <w:rPr>
          <w:rFonts w:ascii="Arial" w:hAnsi="Arial" w:cs="Arial"/>
          <w:b/>
          <w:bCs/>
        </w:rPr>
      </w:pPr>
      <w:r w:rsidRPr="001B35E8">
        <w:rPr>
          <w:rFonts w:ascii="Arial" w:hAnsi="Arial" w:cs="Arial"/>
          <w:b/>
          <w:bCs/>
        </w:rPr>
        <w:t>PREDMET JAVNEGA NAROČILA</w:t>
      </w:r>
    </w:p>
    <w:p w14:paraId="33ECF19E" w14:textId="60335463" w:rsidR="00CC3E31" w:rsidRPr="001B35E8" w:rsidRDefault="00CC3E31" w:rsidP="00CC3E31">
      <w:pPr>
        <w:autoSpaceDE w:val="0"/>
        <w:autoSpaceDN w:val="0"/>
        <w:adjustRightInd w:val="0"/>
        <w:jc w:val="both"/>
        <w:rPr>
          <w:rFonts w:ascii="Arial" w:hAnsi="Arial" w:cs="Arial"/>
          <w:sz w:val="20"/>
          <w:szCs w:val="20"/>
        </w:rPr>
      </w:pPr>
      <w:r w:rsidRPr="001B35E8">
        <w:rPr>
          <w:rFonts w:ascii="Arial" w:hAnsi="Arial" w:cs="Arial"/>
          <w:sz w:val="20"/>
          <w:szCs w:val="20"/>
        </w:rPr>
        <w:t xml:space="preserve">Predmet javnega naročila </w:t>
      </w:r>
      <w:r w:rsidR="009D14FB" w:rsidRPr="001B35E8">
        <w:rPr>
          <w:rFonts w:ascii="Arial" w:hAnsi="Arial" w:cs="Arial"/>
          <w:sz w:val="20"/>
          <w:szCs w:val="20"/>
        </w:rPr>
        <w:t xml:space="preserve">je </w:t>
      </w:r>
      <w:r w:rsidRPr="001B35E8">
        <w:rPr>
          <w:rFonts w:ascii="Arial" w:hAnsi="Arial" w:cs="Arial"/>
          <w:sz w:val="20"/>
          <w:szCs w:val="20"/>
        </w:rPr>
        <w:t>s</w:t>
      </w:r>
      <w:r w:rsidRPr="001B35E8">
        <w:rPr>
          <w:rFonts w:ascii="Arial" w:eastAsiaTheme="minorEastAsia" w:hAnsi="Arial" w:cs="Arial"/>
          <w:sz w:val="20"/>
          <w:szCs w:val="20"/>
        </w:rPr>
        <w:t xml:space="preserve">ukcesivna dobava lesne biomase in upravljanje s </w:t>
      </w:r>
      <w:proofErr w:type="spellStart"/>
      <w:r w:rsidRPr="001B35E8">
        <w:rPr>
          <w:rFonts w:ascii="Arial" w:eastAsiaTheme="minorEastAsia" w:hAnsi="Arial" w:cs="Arial"/>
          <w:sz w:val="20"/>
          <w:szCs w:val="20"/>
        </w:rPr>
        <w:t>kotlovico</w:t>
      </w:r>
      <w:proofErr w:type="spellEnd"/>
      <w:r w:rsidRPr="001B35E8">
        <w:rPr>
          <w:rFonts w:ascii="Arial" w:eastAsiaTheme="minorEastAsia" w:hAnsi="Arial" w:cs="Arial"/>
          <w:sz w:val="20"/>
          <w:szCs w:val="20"/>
        </w:rPr>
        <w:t xml:space="preserve"> za proizvodnjo toplotne energije </w:t>
      </w:r>
      <w:r w:rsidR="001D754F" w:rsidRPr="001B35E8">
        <w:rPr>
          <w:rFonts w:ascii="Arial" w:hAnsi="Arial" w:cs="Arial"/>
          <w:sz w:val="20"/>
          <w:szCs w:val="20"/>
        </w:rPr>
        <w:t xml:space="preserve">za proizvodnjo toplotne energije </w:t>
      </w:r>
      <w:r w:rsidR="001D754F">
        <w:rPr>
          <w:rFonts w:ascii="Arial" w:hAnsi="Arial" w:cs="Arial"/>
          <w:sz w:val="20"/>
          <w:szCs w:val="20"/>
        </w:rPr>
        <w:t>za obdobje od 1. februar 2023 do 31. januar 2025</w:t>
      </w:r>
      <w:r w:rsidRPr="001B35E8">
        <w:rPr>
          <w:rFonts w:ascii="Arial" w:eastAsiaTheme="minorEastAsia" w:hAnsi="Arial" w:cs="Arial"/>
          <w:sz w:val="20"/>
          <w:szCs w:val="20"/>
        </w:rPr>
        <w:t>.</w:t>
      </w:r>
    </w:p>
    <w:p w14:paraId="23FE1058" w14:textId="77777777" w:rsidR="00CC3E31" w:rsidRPr="001B35E8" w:rsidRDefault="00CC3E31" w:rsidP="00CC3E31">
      <w:pPr>
        <w:autoSpaceDE w:val="0"/>
        <w:autoSpaceDN w:val="0"/>
        <w:adjustRightInd w:val="0"/>
        <w:jc w:val="both"/>
        <w:rPr>
          <w:rFonts w:ascii="Arial" w:hAnsi="Arial" w:cs="Arial"/>
          <w:sz w:val="20"/>
          <w:szCs w:val="20"/>
        </w:rPr>
      </w:pPr>
    </w:p>
    <w:p w14:paraId="64C5D78F" w14:textId="77777777" w:rsidR="00CC3E31" w:rsidRPr="001B35E8" w:rsidRDefault="00CC3E31" w:rsidP="00CC3E31">
      <w:pPr>
        <w:autoSpaceDE w:val="0"/>
        <w:autoSpaceDN w:val="0"/>
        <w:adjustRightInd w:val="0"/>
        <w:contextualSpacing/>
        <w:jc w:val="both"/>
        <w:rPr>
          <w:rFonts w:ascii="Arial" w:hAnsi="Arial" w:cs="Arial"/>
          <w:sz w:val="20"/>
          <w:szCs w:val="20"/>
        </w:rPr>
      </w:pPr>
      <w:r w:rsidRPr="001B35E8">
        <w:rPr>
          <w:rFonts w:ascii="Arial" w:hAnsi="Arial" w:cs="Arial"/>
          <w:sz w:val="20"/>
          <w:szCs w:val="20"/>
        </w:rPr>
        <w:t xml:space="preserve">Dela obsegajo: </w:t>
      </w:r>
    </w:p>
    <w:p w14:paraId="14EB6FC1" w14:textId="10F98F39" w:rsidR="00CC3E31" w:rsidRPr="001B35E8" w:rsidRDefault="00CC3E31" w:rsidP="00CC3E31">
      <w:pPr>
        <w:pStyle w:val="Odstavekseznama"/>
        <w:numPr>
          <w:ilvl w:val="0"/>
          <w:numId w:val="44"/>
        </w:numPr>
        <w:autoSpaceDE w:val="0"/>
        <w:autoSpaceDN w:val="0"/>
        <w:adjustRightInd w:val="0"/>
        <w:rPr>
          <w:rFonts w:ascii="Arial" w:hAnsi="Arial" w:cs="Arial"/>
          <w:sz w:val="20"/>
          <w:szCs w:val="20"/>
        </w:rPr>
      </w:pPr>
      <w:r w:rsidRPr="001B35E8">
        <w:rPr>
          <w:rFonts w:ascii="Arial" w:eastAsiaTheme="minorEastAsia" w:hAnsi="Arial" w:cs="Arial"/>
          <w:sz w:val="20"/>
          <w:szCs w:val="20"/>
        </w:rPr>
        <w:t>sukcesivno dobavo lesne biomase</w:t>
      </w:r>
      <w:r w:rsidR="009D14FB" w:rsidRPr="001B35E8">
        <w:rPr>
          <w:rFonts w:ascii="Arial" w:eastAsiaTheme="minorEastAsia" w:hAnsi="Arial" w:cs="Arial"/>
          <w:sz w:val="20"/>
          <w:szCs w:val="20"/>
        </w:rPr>
        <w:t>;</w:t>
      </w:r>
      <w:r w:rsidRPr="001B35E8">
        <w:rPr>
          <w:rFonts w:ascii="Arial" w:eastAsiaTheme="minorEastAsia" w:hAnsi="Arial" w:cs="Arial"/>
          <w:sz w:val="20"/>
          <w:szCs w:val="20"/>
        </w:rPr>
        <w:t xml:space="preserve"> lesna biomasa se kot trdno gorivo koristi v obliki lesnih</w:t>
      </w:r>
      <w:r w:rsidRPr="001B35E8">
        <w:rPr>
          <w:rFonts w:ascii="Arial" w:hAnsi="Arial" w:cs="Arial"/>
          <w:sz w:val="24"/>
          <w:szCs w:val="24"/>
        </w:rPr>
        <w:t xml:space="preserve"> </w:t>
      </w:r>
      <w:r w:rsidRPr="001B35E8">
        <w:rPr>
          <w:rFonts w:ascii="Arial" w:eastAsiaTheme="minorEastAsia" w:hAnsi="Arial" w:cs="Arial"/>
          <w:sz w:val="20"/>
          <w:szCs w:val="20"/>
        </w:rPr>
        <w:t>sekancev;</w:t>
      </w:r>
      <w:r w:rsidR="001B35E8" w:rsidRPr="001B35E8">
        <w:rPr>
          <w:rFonts w:ascii="Arial" w:eastAsiaTheme="minorEastAsia" w:hAnsi="Arial" w:cs="Arial"/>
          <w:sz w:val="20"/>
          <w:szCs w:val="20"/>
        </w:rPr>
        <w:t xml:space="preserve"> </w:t>
      </w:r>
    </w:p>
    <w:p w14:paraId="272AFAAF" w14:textId="2958DF7C" w:rsidR="00CC3E31" w:rsidRDefault="00CC3E31" w:rsidP="00CC3E31">
      <w:pPr>
        <w:pStyle w:val="Odstavekseznama"/>
        <w:numPr>
          <w:ilvl w:val="0"/>
          <w:numId w:val="44"/>
        </w:numPr>
        <w:autoSpaceDE w:val="0"/>
        <w:autoSpaceDN w:val="0"/>
        <w:adjustRightInd w:val="0"/>
        <w:ind w:right="-1"/>
        <w:jc w:val="both"/>
        <w:rPr>
          <w:rFonts w:ascii="Arial" w:hAnsi="Arial" w:cs="Arial"/>
          <w:sz w:val="20"/>
          <w:szCs w:val="20"/>
        </w:rPr>
      </w:pPr>
      <w:r w:rsidRPr="00CC3E31">
        <w:rPr>
          <w:rFonts w:ascii="Arial" w:hAnsi="Arial" w:cs="Arial"/>
          <w:sz w:val="20"/>
          <w:szCs w:val="20"/>
        </w:rPr>
        <w:t>celovito oskrbo kotlovnice</w:t>
      </w:r>
      <w:r w:rsidR="009D14FB">
        <w:rPr>
          <w:rFonts w:ascii="Arial" w:hAnsi="Arial" w:cs="Arial"/>
          <w:sz w:val="20"/>
          <w:szCs w:val="20"/>
        </w:rPr>
        <w:t xml:space="preserve"> </w:t>
      </w:r>
      <w:r w:rsidR="004500C9">
        <w:rPr>
          <w:rFonts w:ascii="Arial" w:hAnsi="Arial" w:cs="Arial"/>
          <w:sz w:val="20"/>
          <w:szCs w:val="20"/>
        </w:rPr>
        <w:t xml:space="preserve">na naslovu </w:t>
      </w:r>
      <w:r w:rsidR="001B35E8">
        <w:rPr>
          <w:rFonts w:ascii="Arial" w:hAnsi="Arial" w:cs="Arial"/>
          <w:sz w:val="20"/>
          <w:szCs w:val="20"/>
        </w:rPr>
        <w:t>Industrijska cona 5250 Bovec,</w:t>
      </w:r>
    </w:p>
    <w:p w14:paraId="69792274" w14:textId="74822B06" w:rsidR="00D5720F" w:rsidRDefault="00D5720F" w:rsidP="00CC3E31">
      <w:pPr>
        <w:pStyle w:val="Odstavekseznama"/>
        <w:numPr>
          <w:ilvl w:val="0"/>
          <w:numId w:val="44"/>
        </w:numPr>
        <w:autoSpaceDE w:val="0"/>
        <w:autoSpaceDN w:val="0"/>
        <w:adjustRightInd w:val="0"/>
        <w:ind w:right="-1"/>
        <w:jc w:val="both"/>
        <w:rPr>
          <w:rFonts w:ascii="Arial" w:hAnsi="Arial" w:cs="Arial"/>
          <w:sz w:val="20"/>
          <w:szCs w:val="20"/>
        </w:rPr>
      </w:pPr>
      <w:r>
        <w:rPr>
          <w:rFonts w:ascii="Arial" w:hAnsi="Arial" w:cs="Arial"/>
          <w:sz w:val="20"/>
          <w:szCs w:val="20"/>
        </w:rPr>
        <w:t>izdelav</w:t>
      </w:r>
      <w:r w:rsidR="00B347F2">
        <w:rPr>
          <w:rFonts w:ascii="Arial" w:hAnsi="Arial" w:cs="Arial"/>
          <w:sz w:val="20"/>
          <w:szCs w:val="20"/>
        </w:rPr>
        <w:t>o</w:t>
      </w:r>
      <w:r>
        <w:rPr>
          <w:rFonts w:ascii="Arial" w:hAnsi="Arial" w:cs="Arial"/>
          <w:sz w:val="20"/>
          <w:szCs w:val="20"/>
        </w:rPr>
        <w:t xml:space="preserve"> sekancev iz lesne biomase naročnika</w:t>
      </w:r>
      <w:r w:rsidR="003F24B6">
        <w:rPr>
          <w:rFonts w:ascii="Arial" w:hAnsi="Arial" w:cs="Arial"/>
          <w:sz w:val="20"/>
          <w:szCs w:val="20"/>
        </w:rPr>
        <w:t>.</w:t>
      </w:r>
    </w:p>
    <w:p w14:paraId="40B9799E" w14:textId="2193C646" w:rsidR="003F24B6" w:rsidRDefault="003F24B6" w:rsidP="003F24B6">
      <w:pPr>
        <w:autoSpaceDE w:val="0"/>
        <w:autoSpaceDN w:val="0"/>
        <w:adjustRightInd w:val="0"/>
        <w:ind w:right="-1"/>
        <w:jc w:val="both"/>
        <w:rPr>
          <w:rFonts w:ascii="Arial" w:hAnsi="Arial" w:cs="Arial"/>
          <w:sz w:val="20"/>
          <w:szCs w:val="20"/>
        </w:rPr>
      </w:pPr>
    </w:p>
    <w:p w14:paraId="141B9A04" w14:textId="77777777" w:rsidR="003F24B6" w:rsidRPr="00F97403" w:rsidRDefault="003F24B6" w:rsidP="003F24B6">
      <w:pPr>
        <w:keepNext/>
        <w:numPr>
          <w:ilvl w:val="0"/>
          <w:numId w:val="22"/>
        </w:numPr>
        <w:spacing w:before="240" w:after="60"/>
        <w:outlineLvl w:val="1"/>
        <w:rPr>
          <w:rFonts w:ascii="Arial" w:hAnsi="Arial" w:cs="Arial"/>
          <w:b/>
          <w:bCs/>
        </w:rPr>
      </w:pPr>
      <w:r w:rsidRPr="00F97403">
        <w:rPr>
          <w:rFonts w:ascii="Arial" w:hAnsi="Arial" w:cs="Arial"/>
          <w:b/>
          <w:bCs/>
        </w:rPr>
        <w:t>POGODBENI ROKI</w:t>
      </w:r>
    </w:p>
    <w:p w14:paraId="01F04D65" w14:textId="6C17677D" w:rsidR="003F24B6" w:rsidRPr="00F97403" w:rsidRDefault="003F24B6" w:rsidP="003F24B6">
      <w:pPr>
        <w:jc w:val="both"/>
        <w:rPr>
          <w:rFonts w:ascii="Arial" w:hAnsi="Arial" w:cs="Arial"/>
          <w:sz w:val="20"/>
          <w:szCs w:val="20"/>
        </w:rPr>
      </w:pPr>
      <w:r w:rsidRPr="00F97403">
        <w:rPr>
          <w:rFonts w:ascii="Arial" w:hAnsi="Arial" w:cs="Arial"/>
          <w:sz w:val="20"/>
          <w:szCs w:val="20"/>
        </w:rPr>
        <w:t xml:space="preserve">Izvajalec bo moral </w:t>
      </w:r>
      <w:r>
        <w:rPr>
          <w:rFonts w:ascii="Arial" w:hAnsi="Arial" w:cs="Arial"/>
          <w:sz w:val="20"/>
          <w:szCs w:val="20"/>
        </w:rPr>
        <w:t>dobavljati sekance in izvajati ostale storitve</w:t>
      </w:r>
      <w:r w:rsidRPr="00F97403">
        <w:rPr>
          <w:rFonts w:ascii="Arial" w:hAnsi="Arial" w:cs="Arial"/>
          <w:sz w:val="20"/>
          <w:szCs w:val="20"/>
        </w:rPr>
        <w:t xml:space="preserve"> izvajati </w:t>
      </w:r>
      <w:r>
        <w:rPr>
          <w:rFonts w:ascii="Arial" w:hAnsi="Arial" w:cs="Arial"/>
          <w:sz w:val="20"/>
          <w:szCs w:val="20"/>
        </w:rPr>
        <w:t>za proizvodnjo toplotne energije za obdobje od 1. februar 2023 do 31. januar 2025</w:t>
      </w:r>
      <w:r w:rsidR="004A5879">
        <w:rPr>
          <w:rFonts w:ascii="Arial" w:hAnsi="Arial" w:cs="Arial"/>
          <w:sz w:val="20"/>
          <w:szCs w:val="20"/>
        </w:rPr>
        <w:t>.</w:t>
      </w:r>
    </w:p>
    <w:p w14:paraId="3D2A2008" w14:textId="77777777" w:rsidR="003F24B6" w:rsidRPr="003F24B6" w:rsidRDefault="003F24B6" w:rsidP="003F24B6">
      <w:pPr>
        <w:autoSpaceDE w:val="0"/>
        <w:autoSpaceDN w:val="0"/>
        <w:adjustRightInd w:val="0"/>
        <w:ind w:right="-1"/>
        <w:jc w:val="both"/>
        <w:rPr>
          <w:rFonts w:ascii="Arial" w:hAnsi="Arial" w:cs="Arial"/>
          <w:sz w:val="20"/>
          <w:szCs w:val="20"/>
        </w:rPr>
      </w:pPr>
    </w:p>
    <w:p w14:paraId="4C4CE1AD" w14:textId="77777777" w:rsidR="00B71C56" w:rsidRPr="000F76AC" w:rsidRDefault="00B71C56" w:rsidP="00A27240">
      <w:pPr>
        <w:keepNext/>
        <w:numPr>
          <w:ilvl w:val="0"/>
          <w:numId w:val="22"/>
        </w:numPr>
        <w:spacing w:before="240" w:after="60"/>
        <w:outlineLvl w:val="1"/>
        <w:rPr>
          <w:rFonts w:ascii="Arial" w:hAnsi="Arial" w:cs="Arial"/>
          <w:b/>
          <w:bCs/>
        </w:rPr>
      </w:pPr>
      <w:r w:rsidRPr="000F76AC">
        <w:rPr>
          <w:rFonts w:ascii="Arial" w:hAnsi="Arial" w:cs="Arial"/>
          <w:b/>
          <w:bCs/>
        </w:rPr>
        <w:t>VIRI SREDSTEV</w:t>
      </w:r>
    </w:p>
    <w:p w14:paraId="0E832E4E" w14:textId="77777777" w:rsidR="00EC5A18" w:rsidRPr="00EC5A18" w:rsidRDefault="00EC5A18" w:rsidP="00EC5A18">
      <w:pPr>
        <w:jc w:val="both"/>
        <w:rPr>
          <w:rFonts w:ascii="Arial" w:hAnsi="Arial" w:cs="Arial"/>
          <w:sz w:val="20"/>
          <w:szCs w:val="20"/>
        </w:rPr>
      </w:pPr>
      <w:r w:rsidRPr="00EC5A18">
        <w:rPr>
          <w:rFonts w:ascii="Arial" w:hAnsi="Arial" w:cs="Arial"/>
          <w:sz w:val="20"/>
          <w:szCs w:val="20"/>
        </w:rPr>
        <w:t>Naročnik financira predmet javnega naročila iz lastnih sredstev.</w:t>
      </w:r>
    </w:p>
    <w:p w14:paraId="433A6730" w14:textId="77777777" w:rsidR="00B71C56" w:rsidRPr="000F76AC" w:rsidRDefault="00B71C56" w:rsidP="00A27240">
      <w:pPr>
        <w:keepNext/>
        <w:numPr>
          <w:ilvl w:val="0"/>
          <w:numId w:val="22"/>
        </w:numPr>
        <w:spacing w:before="240" w:after="60"/>
        <w:outlineLvl w:val="1"/>
        <w:rPr>
          <w:rFonts w:ascii="Arial" w:hAnsi="Arial" w:cs="Arial"/>
          <w:b/>
          <w:bCs/>
        </w:rPr>
      </w:pPr>
      <w:r w:rsidRPr="000F76AC">
        <w:rPr>
          <w:rFonts w:ascii="Arial" w:hAnsi="Arial" w:cs="Arial"/>
          <w:b/>
          <w:bCs/>
        </w:rPr>
        <w:t>DELITEV NA SKLOPE</w:t>
      </w:r>
    </w:p>
    <w:p w14:paraId="32956EDC"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Naročilo ni razdeljeno na sklope.</w:t>
      </w:r>
    </w:p>
    <w:p w14:paraId="29CAC045" w14:textId="77777777" w:rsidR="00B71C56" w:rsidRPr="000F76AC" w:rsidRDefault="00B71C56" w:rsidP="00A27240">
      <w:pPr>
        <w:keepNext/>
        <w:numPr>
          <w:ilvl w:val="0"/>
          <w:numId w:val="22"/>
        </w:numPr>
        <w:spacing w:before="240" w:after="60"/>
        <w:outlineLvl w:val="1"/>
        <w:rPr>
          <w:rFonts w:ascii="Arial" w:hAnsi="Arial" w:cs="Arial"/>
          <w:b/>
          <w:bCs/>
        </w:rPr>
      </w:pPr>
      <w:r w:rsidRPr="000F76AC">
        <w:rPr>
          <w:rFonts w:ascii="Arial" w:hAnsi="Arial" w:cs="Arial"/>
          <w:b/>
          <w:bCs/>
        </w:rPr>
        <w:t>VARIANTNE PONUDBE</w:t>
      </w:r>
    </w:p>
    <w:p w14:paraId="623EE271"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 xml:space="preserve">Ponudnik mora glede na predmet javnega naročila ponuditi ponudbo za vsa razpisana dela, variantne ponudbe se ne bodo upoštevale. </w:t>
      </w:r>
    </w:p>
    <w:p w14:paraId="0A129825" w14:textId="77777777" w:rsidR="006C45FA" w:rsidRPr="006C45FA" w:rsidRDefault="006C45FA" w:rsidP="006C45FA">
      <w:pPr>
        <w:jc w:val="both"/>
        <w:rPr>
          <w:rFonts w:ascii="Arial" w:hAnsi="Arial" w:cs="Arial"/>
          <w:sz w:val="20"/>
          <w:szCs w:val="20"/>
        </w:rPr>
      </w:pPr>
    </w:p>
    <w:p w14:paraId="3B03726E"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PONUDBA</w:t>
      </w:r>
    </w:p>
    <w:p w14:paraId="0E49BF34" w14:textId="77777777" w:rsidR="00B71C56" w:rsidRPr="001B35E8" w:rsidRDefault="00B71C56" w:rsidP="00A27240">
      <w:pPr>
        <w:keepNext/>
        <w:numPr>
          <w:ilvl w:val="1"/>
          <w:numId w:val="22"/>
        </w:numPr>
        <w:spacing w:before="240" w:after="60"/>
        <w:outlineLvl w:val="1"/>
        <w:rPr>
          <w:rFonts w:ascii="Arial" w:hAnsi="Arial" w:cs="Arial"/>
          <w:b/>
          <w:bCs/>
          <w:sz w:val="20"/>
          <w:szCs w:val="20"/>
        </w:rPr>
      </w:pPr>
      <w:r w:rsidRPr="001B35E8">
        <w:rPr>
          <w:rFonts w:ascii="Arial" w:hAnsi="Arial" w:cs="Arial"/>
          <w:b/>
          <w:bCs/>
          <w:sz w:val="20"/>
          <w:szCs w:val="20"/>
        </w:rPr>
        <w:t>Samostojna ponudba</w:t>
      </w:r>
    </w:p>
    <w:p w14:paraId="3E38EE2E"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Samostojna je tista ponudba, v kateri nastopa samo en gospodarski subjekt (samostojni ponudnik), ki sam izpolnjuje vse razpisane pogoje in zahteve ter sam s svojimi znanji in zagotovljenimi zmogljivostmi v celoti prevzema izvedbo naročila. Kot ponudnik se lahko javnega razpisa udeleži vsak gospodarski subjekt, ki je pravna ali fizična oseba, ki izpolnjuje razpisne pogoje za oddajo ponudbe.</w:t>
      </w:r>
    </w:p>
    <w:p w14:paraId="29162EB5" w14:textId="77777777" w:rsidR="00B71C56" w:rsidRPr="001B35E8" w:rsidRDefault="00B71C56" w:rsidP="00B71C56">
      <w:pPr>
        <w:jc w:val="both"/>
        <w:rPr>
          <w:rFonts w:ascii="Arial" w:hAnsi="Arial" w:cs="Arial"/>
          <w:sz w:val="20"/>
          <w:szCs w:val="20"/>
        </w:rPr>
      </w:pPr>
    </w:p>
    <w:p w14:paraId="530AA0FB"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Ponudniki s sedežem v tuji državi morajo izpolnjevati enake pogoje kot ponudniki s sedežem v Republiki Sloveniji. Ponudniki s sedežem v tuji državi morajo predložiti zahtevana ustrezna dokazila pristojnih institucij. </w:t>
      </w:r>
    </w:p>
    <w:p w14:paraId="59CEA51C" w14:textId="77777777" w:rsidR="00B71C56" w:rsidRPr="001B35E8" w:rsidRDefault="00B71C56" w:rsidP="00B71C56">
      <w:pPr>
        <w:jc w:val="both"/>
        <w:rPr>
          <w:rFonts w:ascii="Arial" w:hAnsi="Arial" w:cs="Arial"/>
          <w:sz w:val="20"/>
          <w:szCs w:val="20"/>
        </w:rPr>
      </w:pPr>
    </w:p>
    <w:p w14:paraId="67A0FA89"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Če ni drugače določeno, tuji ponudnik izkaže izpolnjevanje pogojev s fotokopijami dokazil, ki odražajo aktualno </w:t>
      </w:r>
      <w:proofErr w:type="spellStart"/>
      <w:r w:rsidRPr="001B35E8">
        <w:rPr>
          <w:rFonts w:ascii="Arial" w:hAnsi="Arial" w:cs="Arial"/>
          <w:sz w:val="20"/>
          <w:szCs w:val="20"/>
        </w:rPr>
        <w:t>pravnorelevantno</w:t>
      </w:r>
      <w:proofErr w:type="spellEnd"/>
      <w:r w:rsidRPr="001B35E8">
        <w:rPr>
          <w:rFonts w:ascii="Arial" w:hAnsi="Arial" w:cs="Arial"/>
          <w:sz w:val="20"/>
          <w:szCs w:val="20"/>
        </w:rPr>
        <w:t xml:space="preserve">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w:t>
      </w:r>
    </w:p>
    <w:p w14:paraId="25B85208" w14:textId="77777777" w:rsidR="00B71C56" w:rsidRPr="001B35E8" w:rsidRDefault="00B71C56" w:rsidP="00B71C56">
      <w:pPr>
        <w:jc w:val="both"/>
        <w:rPr>
          <w:rFonts w:ascii="Arial" w:hAnsi="Arial" w:cs="Arial"/>
          <w:sz w:val="20"/>
          <w:szCs w:val="20"/>
        </w:rPr>
      </w:pPr>
    </w:p>
    <w:p w14:paraId="2B2FC4D7"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Tako dokazila pristojnih institucij kot tudi overjene izjave tujega ponudnika morajo biti prevedene v slovenski jezik. Predložen mora biti prevod slovenskega sodnega tolmača. </w:t>
      </w:r>
    </w:p>
    <w:p w14:paraId="629F2DF7" w14:textId="77777777" w:rsidR="00B71C56" w:rsidRPr="001B35E8" w:rsidRDefault="00B71C56" w:rsidP="00B71C56">
      <w:pPr>
        <w:jc w:val="both"/>
        <w:rPr>
          <w:rFonts w:ascii="Arial" w:hAnsi="Arial" w:cs="Arial"/>
          <w:sz w:val="20"/>
          <w:szCs w:val="20"/>
        </w:rPr>
      </w:pPr>
    </w:p>
    <w:p w14:paraId="0FB34FF9"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V kolikor ima ponudnik sedež v tujini, mora v obrazcu 2: podatki o ponudniku, hkrati navesti tudi pooblaščenca za vročanje v Republiki Sloveniji.</w:t>
      </w:r>
    </w:p>
    <w:p w14:paraId="6D0FC4DE" w14:textId="77777777" w:rsidR="00B71C56" w:rsidRPr="001B35E8" w:rsidRDefault="00B71C56" w:rsidP="00A27240">
      <w:pPr>
        <w:keepNext/>
        <w:numPr>
          <w:ilvl w:val="1"/>
          <w:numId w:val="22"/>
        </w:numPr>
        <w:spacing w:before="240" w:after="60"/>
        <w:outlineLvl w:val="1"/>
        <w:rPr>
          <w:rFonts w:ascii="Arial" w:hAnsi="Arial" w:cs="Arial"/>
          <w:b/>
          <w:bCs/>
          <w:sz w:val="20"/>
          <w:szCs w:val="20"/>
        </w:rPr>
      </w:pPr>
      <w:r w:rsidRPr="001B35E8">
        <w:rPr>
          <w:rFonts w:ascii="Arial" w:hAnsi="Arial" w:cs="Arial"/>
          <w:b/>
          <w:bCs/>
          <w:sz w:val="20"/>
          <w:szCs w:val="20"/>
        </w:rPr>
        <w:t>Skupna ponudba</w:t>
      </w:r>
    </w:p>
    <w:p w14:paraId="11006872" w14:textId="68C44F07" w:rsidR="00B71C56" w:rsidRPr="001B35E8" w:rsidRDefault="00B71C56" w:rsidP="00B71C56">
      <w:pPr>
        <w:jc w:val="both"/>
        <w:rPr>
          <w:rFonts w:ascii="Arial" w:hAnsi="Arial" w:cs="Arial"/>
          <w:sz w:val="20"/>
          <w:szCs w:val="20"/>
        </w:rPr>
      </w:pPr>
      <w:r w:rsidRPr="001B35E8">
        <w:rPr>
          <w:rFonts w:ascii="Arial" w:hAnsi="Arial" w:cs="Arial"/>
          <w:sz w:val="20"/>
          <w:szCs w:val="20"/>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w:t>
      </w:r>
      <w:r w:rsidR="001B15F4" w:rsidRPr="001B35E8">
        <w:rPr>
          <w:rFonts w:ascii="Arial" w:hAnsi="Arial" w:cs="Arial"/>
          <w:sz w:val="20"/>
          <w:szCs w:val="20"/>
        </w:rPr>
        <w:t xml:space="preserve"> partner</w:t>
      </w:r>
      <w:r w:rsidRPr="001B35E8">
        <w:rPr>
          <w:rFonts w:ascii="Arial" w:hAnsi="Arial" w:cs="Arial"/>
          <w:sz w:val="20"/>
          <w:szCs w:val="20"/>
        </w:rPr>
        <w:t>, ki jih zastopa ter katera dela iz naročila in za kakšno ceno vsak prevzema.</w:t>
      </w:r>
    </w:p>
    <w:p w14:paraId="76504BC6" w14:textId="77777777" w:rsidR="00E90584" w:rsidRPr="001B35E8" w:rsidRDefault="00E90584" w:rsidP="00B71C56">
      <w:pPr>
        <w:jc w:val="both"/>
        <w:rPr>
          <w:rFonts w:ascii="Arial" w:hAnsi="Arial" w:cs="Arial"/>
          <w:sz w:val="20"/>
          <w:szCs w:val="20"/>
        </w:rPr>
      </w:pPr>
    </w:p>
    <w:p w14:paraId="57B39130" w14:textId="100DA3C4"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V primeru predložitve ponudbe skupine ponudnikov, mora vsak posamezni ponudnik izpolnjevati vse pogoje glede osnovne sposobnosti in pogoje glede sposobnosti za opravljanje poklicne dejavnosti, pogoje glede ekonomske in finančne sposobnosti ter tehnične in kadrovske sposobnosti pa skladno z zahtevami razpisne dokumentacije. </w:t>
      </w:r>
    </w:p>
    <w:p w14:paraId="1ED5CBFC" w14:textId="77777777" w:rsidR="00B71C56" w:rsidRPr="001B35E8" w:rsidRDefault="00B71C56" w:rsidP="00B71C56">
      <w:pPr>
        <w:jc w:val="both"/>
        <w:rPr>
          <w:rFonts w:ascii="Arial" w:hAnsi="Arial" w:cs="Arial"/>
        </w:rPr>
      </w:pPr>
    </w:p>
    <w:p w14:paraId="0AFF4B75"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V primeru, da bo izbrana ponudba skupine ponudnikov, bo naročnik od izbrane skupine p</w:t>
      </w:r>
      <w:r w:rsidRPr="001B35E8">
        <w:rPr>
          <w:rFonts w:ascii="Arial" w:hAnsi="Arial" w:cs="Arial"/>
          <w:b/>
          <w:bCs/>
          <w:sz w:val="20"/>
          <w:szCs w:val="20"/>
        </w:rPr>
        <w:t>red podpisom pogodbe</w:t>
      </w:r>
      <w:r w:rsidRPr="001B35E8">
        <w:rPr>
          <w:rFonts w:ascii="Arial" w:hAnsi="Arial" w:cs="Arial"/>
          <w:sz w:val="20"/>
          <w:szCs w:val="20"/>
        </w:rPr>
        <w:t xml:space="preserve"> zahteval </w:t>
      </w:r>
      <w:r w:rsidRPr="001B35E8">
        <w:rPr>
          <w:rFonts w:ascii="Arial" w:hAnsi="Arial" w:cs="Arial"/>
          <w:b/>
          <w:sz w:val="20"/>
          <w:szCs w:val="20"/>
        </w:rPr>
        <w:t>predložitev ustreznega akta o skupni izvedbi naročila</w:t>
      </w:r>
      <w:r w:rsidRPr="001B35E8">
        <w:rPr>
          <w:rFonts w:ascii="Arial" w:hAnsi="Arial" w:cs="Arial"/>
          <w:sz w:val="20"/>
          <w:szCs w:val="20"/>
        </w:rPr>
        <w:t xml:space="preserve"> (na primer pogodbe o sodelovanju). Akt o skupni izvedbi naročila bo moral minimalno vsebovati naslednje določbe: pooblastilo vodilnemu ponudniku; neomejena solidarna odgovornost vseh ponudnikov; deleži ponudnikov v % in področje dela, ki ga bodo izvedli; način plačila preko vodilnega ponudnika, rok trajanja akta ter določila v primeru izstopa ponudnika.</w:t>
      </w:r>
    </w:p>
    <w:p w14:paraId="7EFE70DC" w14:textId="77777777" w:rsidR="00B71C56" w:rsidRPr="001B35E8" w:rsidRDefault="00B71C56" w:rsidP="00B71C56">
      <w:pPr>
        <w:jc w:val="both"/>
        <w:rPr>
          <w:rFonts w:ascii="Arial" w:hAnsi="Arial" w:cs="Arial"/>
        </w:rPr>
      </w:pPr>
    </w:p>
    <w:p w14:paraId="023CB252"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V primeru, da bo izbrana ponudba skupine ponudnikov, pogodbo o izvedbi javnega naročila sklene vodilni ponudnik.</w:t>
      </w:r>
    </w:p>
    <w:p w14:paraId="6D9193C8" w14:textId="77777777" w:rsidR="00B71C56" w:rsidRPr="001B35E8" w:rsidRDefault="00B71C56" w:rsidP="00B71C56">
      <w:pPr>
        <w:jc w:val="both"/>
        <w:rPr>
          <w:rFonts w:ascii="Arial" w:hAnsi="Arial" w:cs="Arial"/>
        </w:rPr>
      </w:pPr>
    </w:p>
    <w:p w14:paraId="04DF4F02"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lastRenderedPageBreak/>
        <w:t>Ponudnik lahko sodeluje v postopku javnega naročila samo z eno ponudbo, bodisi individualno, bodisi kot ponudnik v ponudbi skupine ponudnikov. Ponudnik ne more sodelovati bodisi individualno, bodisi kot ponudnik v ponudbi skupine ponudnikov pri eni ponudbi in hkrati kot podizvajalec pri drugi ponudbi. Če ponudnik sodeluje v več kot eni ponudbi glede na določila te točke, naročnik zavrne vse ponudbe, v katere je ta ponudnik vključen.</w:t>
      </w:r>
    </w:p>
    <w:p w14:paraId="05E6A0C6" w14:textId="77777777" w:rsidR="00B71C56" w:rsidRPr="001B35E8" w:rsidRDefault="00B71C56" w:rsidP="00A27240">
      <w:pPr>
        <w:keepNext/>
        <w:numPr>
          <w:ilvl w:val="1"/>
          <w:numId w:val="22"/>
        </w:numPr>
        <w:spacing w:before="240" w:after="60"/>
        <w:outlineLvl w:val="1"/>
        <w:rPr>
          <w:rFonts w:ascii="Arial" w:hAnsi="Arial" w:cs="Arial"/>
          <w:b/>
          <w:bCs/>
          <w:sz w:val="20"/>
          <w:szCs w:val="20"/>
        </w:rPr>
      </w:pPr>
      <w:r w:rsidRPr="001B35E8">
        <w:rPr>
          <w:rFonts w:ascii="Arial" w:hAnsi="Arial" w:cs="Arial"/>
          <w:b/>
          <w:bCs/>
          <w:sz w:val="20"/>
          <w:szCs w:val="20"/>
        </w:rPr>
        <w:t>Ponudba s podizvajalci</w:t>
      </w:r>
    </w:p>
    <w:p w14:paraId="7BB28360"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Ponudba s podizvajalci je ponudba, kjer poleg ponudnika kot glavnega izvajalca nastopajo še drugi izvajalci (v nadaljevanju: podizvajalci). V razmerju do naročnika ponudnik kot glavni izvajalec v celoti odgovarja za izvedbo prevzetega naročila ne glede na število podizvajalcev. </w:t>
      </w:r>
    </w:p>
    <w:p w14:paraId="0A66E39A" w14:textId="77777777" w:rsidR="00B71C56" w:rsidRPr="001B35E8" w:rsidRDefault="00B71C56" w:rsidP="00B71C56">
      <w:pPr>
        <w:jc w:val="both"/>
        <w:rPr>
          <w:rFonts w:ascii="Arial" w:hAnsi="Arial" w:cs="Arial"/>
          <w:sz w:val="20"/>
          <w:szCs w:val="20"/>
        </w:rPr>
      </w:pPr>
    </w:p>
    <w:p w14:paraId="283649D0"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Podizvajalci lahko sodelujejo pri več ponudbah hkrati.</w:t>
      </w:r>
    </w:p>
    <w:p w14:paraId="45BA7340" w14:textId="77777777" w:rsidR="00B71C56" w:rsidRPr="001B35E8" w:rsidRDefault="00B71C56" w:rsidP="00B71C56">
      <w:pPr>
        <w:jc w:val="both"/>
        <w:rPr>
          <w:rFonts w:ascii="Arial" w:hAnsi="Arial" w:cs="Arial"/>
          <w:sz w:val="20"/>
          <w:szCs w:val="20"/>
        </w:rPr>
      </w:pPr>
    </w:p>
    <w:p w14:paraId="1CE42B0E"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V primeru izvedbe javnega naročila s podizvajalci, je potrebno v ponudbi navesti vse podizvajalce (kontaktne podatke in zakonite zastopnike) in vsak del naročila, ki ga bo izvedel posamezni podizvajalec (predmet, količina, vrednost, kraj in rok izvedbe teh del). </w:t>
      </w:r>
    </w:p>
    <w:p w14:paraId="78547287" w14:textId="77777777" w:rsidR="00B71C56" w:rsidRPr="001B35E8" w:rsidRDefault="00B71C56" w:rsidP="00B71C56">
      <w:pPr>
        <w:jc w:val="both"/>
        <w:rPr>
          <w:rFonts w:ascii="Arial" w:hAnsi="Arial" w:cs="Arial"/>
          <w:sz w:val="20"/>
          <w:szCs w:val="20"/>
        </w:rPr>
      </w:pPr>
    </w:p>
    <w:p w14:paraId="5ABA98F5"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Kadar namerava ponudnik izvesti javno naročilo s podizvajalcem, mora v ponudbi:</w:t>
      </w:r>
    </w:p>
    <w:p w14:paraId="438AC8D8" w14:textId="77777777" w:rsidR="00B71C56" w:rsidRPr="001B35E8" w:rsidRDefault="00B71C56" w:rsidP="00A27240">
      <w:pPr>
        <w:numPr>
          <w:ilvl w:val="0"/>
          <w:numId w:val="23"/>
        </w:numPr>
        <w:contextualSpacing/>
        <w:jc w:val="both"/>
        <w:rPr>
          <w:rFonts w:ascii="Arial" w:hAnsi="Arial" w:cs="Arial"/>
          <w:sz w:val="20"/>
          <w:szCs w:val="20"/>
        </w:rPr>
      </w:pPr>
      <w:r w:rsidRPr="001B35E8">
        <w:rPr>
          <w:rFonts w:ascii="Arial" w:hAnsi="Arial" w:cs="Arial"/>
          <w:sz w:val="20"/>
          <w:szCs w:val="20"/>
        </w:rPr>
        <w:t xml:space="preserve">navesti vse podizvajalce ter vsak del javnega naročila, ki ga namerava oddati v </w:t>
      </w:r>
      <w:proofErr w:type="spellStart"/>
      <w:r w:rsidRPr="001B35E8">
        <w:rPr>
          <w:rFonts w:ascii="Arial" w:hAnsi="Arial" w:cs="Arial"/>
          <w:sz w:val="20"/>
          <w:szCs w:val="20"/>
        </w:rPr>
        <w:t>podizvajanje</w:t>
      </w:r>
      <w:proofErr w:type="spellEnd"/>
      <w:r w:rsidRPr="001B35E8">
        <w:rPr>
          <w:rFonts w:ascii="Arial" w:hAnsi="Arial" w:cs="Arial"/>
          <w:sz w:val="20"/>
          <w:szCs w:val="20"/>
        </w:rPr>
        <w:t>,</w:t>
      </w:r>
    </w:p>
    <w:p w14:paraId="3E47D824" w14:textId="77777777" w:rsidR="00B71C56" w:rsidRPr="001B35E8" w:rsidRDefault="00B71C56" w:rsidP="00A27240">
      <w:pPr>
        <w:numPr>
          <w:ilvl w:val="0"/>
          <w:numId w:val="23"/>
        </w:numPr>
        <w:contextualSpacing/>
        <w:jc w:val="both"/>
        <w:rPr>
          <w:rFonts w:ascii="Arial" w:hAnsi="Arial" w:cs="Arial"/>
          <w:sz w:val="20"/>
          <w:szCs w:val="20"/>
        </w:rPr>
      </w:pPr>
      <w:r w:rsidRPr="001B35E8">
        <w:rPr>
          <w:rFonts w:ascii="Arial" w:hAnsi="Arial" w:cs="Arial"/>
          <w:sz w:val="20"/>
          <w:szCs w:val="20"/>
        </w:rPr>
        <w:t>kontaktne podatke in zakonite zastopnike predlaganih podizvajalcev,</w:t>
      </w:r>
    </w:p>
    <w:p w14:paraId="653BB677" w14:textId="77777777" w:rsidR="00B71C56" w:rsidRPr="001B35E8" w:rsidRDefault="00B71C56" w:rsidP="00A27240">
      <w:pPr>
        <w:numPr>
          <w:ilvl w:val="0"/>
          <w:numId w:val="23"/>
        </w:numPr>
        <w:contextualSpacing/>
        <w:jc w:val="both"/>
        <w:rPr>
          <w:rFonts w:ascii="Arial" w:hAnsi="Arial" w:cs="Arial"/>
          <w:sz w:val="20"/>
          <w:szCs w:val="20"/>
        </w:rPr>
      </w:pPr>
      <w:r w:rsidRPr="001B35E8">
        <w:rPr>
          <w:rFonts w:ascii="Arial" w:hAnsi="Arial" w:cs="Arial"/>
          <w:sz w:val="20"/>
          <w:szCs w:val="20"/>
        </w:rPr>
        <w:t>izpolnjene ESPD teh podizvajalcev v skladu z 79. členom ZJN-3 ter</w:t>
      </w:r>
    </w:p>
    <w:p w14:paraId="3ED3E7D2" w14:textId="77777777" w:rsidR="00B71C56" w:rsidRPr="001B35E8" w:rsidRDefault="00B71C56" w:rsidP="00A27240">
      <w:pPr>
        <w:numPr>
          <w:ilvl w:val="0"/>
          <w:numId w:val="23"/>
        </w:numPr>
        <w:contextualSpacing/>
        <w:jc w:val="both"/>
        <w:rPr>
          <w:rFonts w:ascii="Arial" w:hAnsi="Arial" w:cs="Arial"/>
          <w:sz w:val="20"/>
          <w:szCs w:val="20"/>
        </w:rPr>
      </w:pPr>
      <w:r w:rsidRPr="001B35E8">
        <w:rPr>
          <w:rFonts w:ascii="Arial" w:hAnsi="Arial" w:cs="Arial"/>
          <w:sz w:val="20"/>
          <w:szCs w:val="20"/>
        </w:rPr>
        <w:t>priložiti zahtevo podizvajalca za neposredno plačilo, če podizvajalec to zahteva.</w:t>
      </w:r>
    </w:p>
    <w:p w14:paraId="62712F0A" w14:textId="77777777" w:rsidR="00B71C56" w:rsidRPr="001B35E8" w:rsidRDefault="00B71C56" w:rsidP="00B71C56">
      <w:pPr>
        <w:jc w:val="both"/>
        <w:rPr>
          <w:rFonts w:ascii="Arial" w:hAnsi="Arial" w:cs="Arial"/>
          <w:sz w:val="20"/>
          <w:szCs w:val="20"/>
        </w:rPr>
      </w:pPr>
    </w:p>
    <w:p w14:paraId="7FC82556" w14:textId="5138537C" w:rsidR="00B71C56" w:rsidRPr="001B35E8" w:rsidRDefault="00B71C56" w:rsidP="00B71C56">
      <w:pPr>
        <w:jc w:val="both"/>
        <w:rPr>
          <w:rFonts w:ascii="Arial" w:hAnsi="Arial" w:cs="Arial"/>
          <w:sz w:val="20"/>
          <w:szCs w:val="20"/>
        </w:rPr>
      </w:pPr>
      <w:r w:rsidRPr="001B35E8">
        <w:rPr>
          <w:rFonts w:ascii="Arial"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C4D4F20" w14:textId="77777777" w:rsidR="00B71C56" w:rsidRPr="001B35E8" w:rsidRDefault="00B71C56" w:rsidP="00A27240">
      <w:pPr>
        <w:numPr>
          <w:ilvl w:val="0"/>
          <w:numId w:val="24"/>
        </w:numPr>
        <w:contextualSpacing/>
        <w:jc w:val="both"/>
        <w:rPr>
          <w:rFonts w:ascii="Arial" w:hAnsi="Arial" w:cs="Arial"/>
          <w:sz w:val="20"/>
          <w:szCs w:val="20"/>
        </w:rPr>
      </w:pPr>
      <w:r w:rsidRPr="001B35E8">
        <w:rPr>
          <w:rFonts w:ascii="Arial" w:hAnsi="Arial" w:cs="Arial"/>
          <w:sz w:val="20"/>
          <w:szCs w:val="20"/>
        </w:rPr>
        <w:t xml:space="preserve">glavni izvajalec v pogodbi pooblastiti naročnika, da na podlagi potrjenega računa oziroma situacije s strani glavnega izvajalca neposredno plačuje podizvajalcu, </w:t>
      </w:r>
    </w:p>
    <w:p w14:paraId="7CE15444" w14:textId="77777777" w:rsidR="00B71C56" w:rsidRPr="001B35E8" w:rsidRDefault="00B71C56" w:rsidP="00A27240">
      <w:pPr>
        <w:numPr>
          <w:ilvl w:val="0"/>
          <w:numId w:val="24"/>
        </w:numPr>
        <w:contextualSpacing/>
        <w:jc w:val="both"/>
        <w:rPr>
          <w:rFonts w:ascii="Arial" w:hAnsi="Arial" w:cs="Arial"/>
          <w:sz w:val="20"/>
          <w:szCs w:val="20"/>
        </w:rPr>
      </w:pPr>
      <w:r w:rsidRPr="001B35E8">
        <w:rPr>
          <w:rFonts w:ascii="Arial" w:hAnsi="Arial" w:cs="Arial"/>
          <w:sz w:val="20"/>
          <w:szCs w:val="20"/>
        </w:rPr>
        <w:t xml:space="preserve">podizvajalec predložiti soglasje, na podlagi katerega naročnik namesto ponudnika poravna podizvajalčevo terjatev do ponudnika, </w:t>
      </w:r>
    </w:p>
    <w:p w14:paraId="6B6AA624" w14:textId="77777777" w:rsidR="00B71C56" w:rsidRPr="001B35E8" w:rsidRDefault="00B71C56" w:rsidP="00A27240">
      <w:pPr>
        <w:numPr>
          <w:ilvl w:val="0"/>
          <w:numId w:val="24"/>
        </w:numPr>
        <w:contextualSpacing/>
        <w:jc w:val="both"/>
        <w:rPr>
          <w:rFonts w:ascii="Arial" w:hAnsi="Arial" w:cs="Arial"/>
          <w:sz w:val="20"/>
          <w:szCs w:val="20"/>
        </w:rPr>
      </w:pPr>
      <w:r w:rsidRPr="001B35E8">
        <w:rPr>
          <w:rFonts w:ascii="Arial" w:hAnsi="Arial" w:cs="Arial"/>
          <w:sz w:val="20"/>
          <w:szCs w:val="20"/>
        </w:rPr>
        <w:t xml:space="preserve">glavni izvajalec svojemu računu ali situaciji priložiti račun ali situacijo podizvajalca, ki ga je predhodno potrdil. </w:t>
      </w:r>
    </w:p>
    <w:p w14:paraId="7574B394" w14:textId="77777777" w:rsidR="00B71C56" w:rsidRPr="001B35E8" w:rsidRDefault="00B71C56" w:rsidP="00B71C56">
      <w:pPr>
        <w:jc w:val="both"/>
        <w:rPr>
          <w:rFonts w:ascii="Arial" w:hAnsi="Arial" w:cs="Arial"/>
          <w:sz w:val="20"/>
          <w:szCs w:val="20"/>
        </w:rPr>
      </w:pPr>
    </w:p>
    <w:p w14:paraId="191A2263"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V kolikor podizvajalec ne zahteva neposrednega plačila, mora glavni izvajalec najpozneje v 60 dneh od plačila končnega računa oziroma situacije poslati naročniku svojo pisno izjavo in pisno izjavo podizvajalca, da je podizvajalec prejel plačilo za izvedena dela, neposredno povezana s predmetom javnega naročila.</w:t>
      </w:r>
    </w:p>
    <w:p w14:paraId="1AA5FFEA" w14:textId="77777777" w:rsidR="00B71C56" w:rsidRPr="001B35E8" w:rsidRDefault="00B71C56" w:rsidP="00B71C56">
      <w:pPr>
        <w:jc w:val="both"/>
        <w:rPr>
          <w:rFonts w:ascii="Arial" w:hAnsi="Arial" w:cs="Arial"/>
          <w:sz w:val="20"/>
          <w:szCs w:val="20"/>
        </w:rPr>
      </w:pPr>
    </w:p>
    <w:p w14:paraId="6D578694" w14:textId="75322265" w:rsidR="00B71C56" w:rsidRPr="001B35E8" w:rsidRDefault="00B71C56" w:rsidP="00B71C56">
      <w:pPr>
        <w:jc w:val="both"/>
        <w:rPr>
          <w:rFonts w:ascii="Arial" w:hAnsi="Arial" w:cs="Arial"/>
          <w:sz w:val="20"/>
          <w:szCs w:val="20"/>
        </w:rPr>
      </w:pPr>
      <w:r w:rsidRPr="001B35E8">
        <w:rPr>
          <w:rFonts w:ascii="Arial" w:hAnsi="Arial" w:cs="Arial"/>
          <w:sz w:val="20"/>
          <w:szCs w:val="20"/>
        </w:rPr>
        <w:t>Glavni izvajalec mora med izvajanjem javnega naročila naročnika obvestiti o morebitnih spremembah informacij in poslati informacije o novih podizvajalcih, ki jih namerava naknadno vključiti v izvajanje, najkasneje v petih dneh po spremembi. V primeru vključitve novih podizvajalcev mora glavni izvajalec skupaj z obvestilom posredovati tudi podatke in dokumente kot zahtevano v 4.</w:t>
      </w:r>
      <w:r w:rsidR="003D192E" w:rsidRPr="001B35E8">
        <w:rPr>
          <w:rFonts w:ascii="Arial" w:hAnsi="Arial" w:cs="Arial"/>
          <w:sz w:val="20"/>
          <w:szCs w:val="20"/>
        </w:rPr>
        <w:t xml:space="preserve"> </w:t>
      </w:r>
      <w:r w:rsidRPr="001B35E8">
        <w:rPr>
          <w:rFonts w:ascii="Arial" w:hAnsi="Arial" w:cs="Arial"/>
          <w:sz w:val="20"/>
          <w:szCs w:val="20"/>
        </w:rPr>
        <w:t>odstavku te točke.</w:t>
      </w:r>
    </w:p>
    <w:p w14:paraId="51D2BC0C" w14:textId="77777777" w:rsidR="00B71C56" w:rsidRPr="001B35E8" w:rsidRDefault="00B71C56" w:rsidP="00B71C56">
      <w:pPr>
        <w:jc w:val="both"/>
        <w:rPr>
          <w:rFonts w:ascii="Arial" w:hAnsi="Arial" w:cs="Arial"/>
          <w:sz w:val="20"/>
          <w:szCs w:val="20"/>
        </w:rPr>
      </w:pPr>
    </w:p>
    <w:p w14:paraId="1C8501F0" w14:textId="296089C6" w:rsidR="00B71C56" w:rsidRPr="001B35E8" w:rsidRDefault="00B71C56" w:rsidP="00B71C56">
      <w:pPr>
        <w:jc w:val="both"/>
        <w:rPr>
          <w:rFonts w:ascii="Arial" w:hAnsi="Arial" w:cs="Arial"/>
          <w:sz w:val="20"/>
          <w:szCs w:val="20"/>
        </w:rPr>
      </w:pPr>
      <w:r w:rsidRPr="001B35E8">
        <w:rPr>
          <w:rFonts w:ascii="Arial" w:hAnsi="Arial" w:cs="Arial"/>
          <w:sz w:val="20"/>
          <w:szCs w:val="20"/>
        </w:rPr>
        <w:t>Naročnik si pridržuje pravico, da zavrne predlog za zamenjavo podizvajalca oziroma vključitev novega podizvajalca skladno z določili 94. člena ZJN-3. O morebitni zavrnitvi bo obvestil glavnega izvajalca najpozneje v desetih dneh od prejema predloga.</w:t>
      </w:r>
    </w:p>
    <w:p w14:paraId="09D63AF6" w14:textId="78E7A518" w:rsidR="00B71C56" w:rsidRPr="000F76AC" w:rsidRDefault="00B71C56" w:rsidP="00A27240">
      <w:pPr>
        <w:keepNext/>
        <w:numPr>
          <w:ilvl w:val="0"/>
          <w:numId w:val="22"/>
        </w:numPr>
        <w:spacing w:before="240" w:after="60"/>
        <w:outlineLvl w:val="1"/>
        <w:rPr>
          <w:rFonts w:ascii="Arial" w:hAnsi="Arial" w:cs="Arial"/>
          <w:b/>
          <w:bCs/>
        </w:rPr>
      </w:pPr>
      <w:r w:rsidRPr="000F76AC">
        <w:rPr>
          <w:rFonts w:ascii="Arial" w:hAnsi="Arial" w:cs="Arial"/>
          <w:b/>
          <w:bCs/>
        </w:rPr>
        <w:t>POJASNILA V ZVEZI Z RAZPISNO DOKUMENTACIJO</w:t>
      </w:r>
    </w:p>
    <w:p w14:paraId="7AA0992D"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V kolikor želi ponudnik  pridobiti dodatna pojasnila v zvezi z razpisno dokumentacijo ali pripravo ponudbe mora pravočasno zastaviti vprašanje v slovenskem jeziku na Portalu javnih naročil:</w:t>
      </w:r>
    </w:p>
    <w:p w14:paraId="7E213AD2" w14:textId="77777777" w:rsidR="00B71C56" w:rsidRPr="000F76AC" w:rsidRDefault="00B71C56" w:rsidP="00B71C56">
      <w:pPr>
        <w:jc w:val="both"/>
        <w:rPr>
          <w:rFonts w:ascii="Arial" w:hAnsi="Arial" w:cs="Arial"/>
          <w:sz w:val="20"/>
          <w:szCs w:val="20"/>
        </w:rPr>
      </w:pPr>
    </w:p>
    <w:p w14:paraId="5BDA84A5" w14:textId="77777777" w:rsidR="00B71C56" w:rsidRPr="000F76AC" w:rsidRDefault="00762283" w:rsidP="00B71C56">
      <w:pPr>
        <w:jc w:val="both"/>
        <w:rPr>
          <w:rStyle w:val="Hiperpovezava"/>
          <w:rFonts w:ascii="Arial" w:hAnsi="Arial" w:cs="Arial"/>
          <w:sz w:val="20"/>
          <w:szCs w:val="20"/>
        </w:rPr>
      </w:pPr>
      <w:hyperlink r:id="rId19" w:history="1">
        <w:r w:rsidR="00B71C56" w:rsidRPr="000F76AC">
          <w:rPr>
            <w:rStyle w:val="Hiperpovezava"/>
            <w:rFonts w:ascii="Arial" w:hAnsi="Arial" w:cs="Arial"/>
            <w:sz w:val="20"/>
            <w:szCs w:val="20"/>
          </w:rPr>
          <w:t>http://www.enaročanje.si/</w:t>
        </w:r>
      </w:hyperlink>
    </w:p>
    <w:p w14:paraId="691F9F9B" w14:textId="77777777" w:rsidR="00B71C56" w:rsidRPr="000F76AC" w:rsidRDefault="00B71C56" w:rsidP="00B71C56">
      <w:pPr>
        <w:jc w:val="both"/>
        <w:rPr>
          <w:rFonts w:ascii="Arial" w:hAnsi="Arial" w:cs="Arial"/>
          <w:sz w:val="20"/>
          <w:szCs w:val="20"/>
        </w:rPr>
      </w:pPr>
    </w:p>
    <w:p w14:paraId="7D3AEC33" w14:textId="54B866BE" w:rsidR="00B71C56" w:rsidRPr="000F76AC" w:rsidRDefault="00B71C56" w:rsidP="00B71C56">
      <w:pPr>
        <w:jc w:val="both"/>
        <w:rPr>
          <w:rFonts w:ascii="Arial" w:hAnsi="Arial" w:cs="Arial"/>
          <w:sz w:val="20"/>
          <w:szCs w:val="20"/>
        </w:rPr>
      </w:pPr>
      <w:r w:rsidRPr="000F76AC">
        <w:rPr>
          <w:rFonts w:ascii="Arial" w:hAnsi="Arial" w:cs="Arial"/>
          <w:sz w:val="20"/>
          <w:szCs w:val="20"/>
        </w:rPr>
        <w:t xml:space="preserve">Dodatna pojasnila v zvezi z razpisno dokumentacijo bodo ponudnikom posredovana na Portalu javnih naročil najpozneje </w:t>
      </w:r>
      <w:r w:rsidR="00C41428" w:rsidRPr="000F76AC">
        <w:rPr>
          <w:rFonts w:ascii="Arial" w:hAnsi="Arial" w:cs="Arial"/>
          <w:sz w:val="20"/>
          <w:szCs w:val="20"/>
        </w:rPr>
        <w:t>šes</w:t>
      </w:r>
      <w:r w:rsidRPr="000F76AC">
        <w:rPr>
          <w:rFonts w:ascii="Arial" w:hAnsi="Arial" w:cs="Arial"/>
          <w:sz w:val="20"/>
          <w:szCs w:val="20"/>
        </w:rPr>
        <w:t>t (</w:t>
      </w:r>
      <w:r w:rsidR="00C41428" w:rsidRPr="000F76AC">
        <w:rPr>
          <w:rFonts w:ascii="Arial" w:hAnsi="Arial" w:cs="Arial"/>
          <w:sz w:val="20"/>
          <w:szCs w:val="20"/>
        </w:rPr>
        <w:t>6</w:t>
      </w:r>
      <w:r w:rsidRPr="000F76AC">
        <w:rPr>
          <w:rFonts w:ascii="Arial" w:hAnsi="Arial" w:cs="Arial"/>
          <w:sz w:val="20"/>
          <w:szCs w:val="20"/>
        </w:rPr>
        <w:t>) dni pred skrajnim rokom za sprejemanje ponudb, pod pogojem, da je bila zahteva za p</w:t>
      </w:r>
      <w:r w:rsidR="002E73D7">
        <w:rPr>
          <w:rFonts w:ascii="Arial" w:hAnsi="Arial" w:cs="Arial"/>
          <w:sz w:val="20"/>
          <w:szCs w:val="20"/>
        </w:rPr>
        <w:t>ojasnilo posredovana vsaj  deset</w:t>
      </w:r>
      <w:r w:rsidRPr="000F76AC">
        <w:rPr>
          <w:rFonts w:ascii="Arial" w:hAnsi="Arial" w:cs="Arial"/>
          <w:sz w:val="20"/>
          <w:szCs w:val="20"/>
        </w:rPr>
        <w:t xml:space="preserve"> (</w:t>
      </w:r>
      <w:r w:rsidR="009E0C31" w:rsidRPr="000F76AC">
        <w:rPr>
          <w:rFonts w:ascii="Arial" w:hAnsi="Arial" w:cs="Arial"/>
          <w:sz w:val="20"/>
          <w:szCs w:val="20"/>
        </w:rPr>
        <w:t>10</w:t>
      </w:r>
      <w:r w:rsidRPr="000F76AC">
        <w:rPr>
          <w:rFonts w:ascii="Arial" w:hAnsi="Arial" w:cs="Arial"/>
          <w:sz w:val="20"/>
          <w:szCs w:val="20"/>
        </w:rPr>
        <w:t>) dni pred skrajnim rokom za sprejemanje ponudb.</w:t>
      </w:r>
    </w:p>
    <w:p w14:paraId="58845A23" w14:textId="77777777" w:rsidR="00B71C56" w:rsidRPr="000F76AC" w:rsidRDefault="00B71C56" w:rsidP="00A27240">
      <w:pPr>
        <w:keepNext/>
        <w:numPr>
          <w:ilvl w:val="0"/>
          <w:numId w:val="22"/>
        </w:numPr>
        <w:spacing w:before="240" w:after="60"/>
        <w:outlineLvl w:val="1"/>
        <w:rPr>
          <w:rFonts w:ascii="Arial" w:hAnsi="Arial" w:cs="Arial"/>
          <w:b/>
          <w:bCs/>
        </w:rPr>
      </w:pPr>
      <w:r w:rsidRPr="000F76AC">
        <w:rPr>
          <w:rFonts w:ascii="Arial" w:hAnsi="Arial" w:cs="Arial"/>
          <w:b/>
          <w:bCs/>
        </w:rPr>
        <w:lastRenderedPageBreak/>
        <w:t>SPREMEMBE ALI DOPOLNITVE RAZPISNE DOKUMENTACIJE</w:t>
      </w:r>
    </w:p>
    <w:p w14:paraId="6882C30F"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Naročnik si pridržuje pravico spremeniti ali dopolniti razpisno dokumentacijo na lastno pobudo ali kot odgovor na prošnjo za pojasnilo, ki jo bo dobil od morebitnega ponudnika.</w:t>
      </w:r>
    </w:p>
    <w:p w14:paraId="7B820830" w14:textId="77777777" w:rsidR="00B71C56" w:rsidRPr="000F76AC" w:rsidRDefault="00B71C56" w:rsidP="00B71C56">
      <w:pPr>
        <w:jc w:val="both"/>
        <w:rPr>
          <w:rFonts w:ascii="Arial" w:hAnsi="Arial" w:cs="Arial"/>
          <w:sz w:val="20"/>
          <w:szCs w:val="20"/>
        </w:rPr>
      </w:pPr>
    </w:p>
    <w:p w14:paraId="46810F4D"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Vsaka sprememba ali dopolnitev razpisne dokumentacije bo ponudnikom posredovana na Portalu javnih naročil in s tem postane del razpisne dokumentacije. </w:t>
      </w:r>
    </w:p>
    <w:p w14:paraId="6034CC2C" w14:textId="77777777" w:rsidR="00B71C56" w:rsidRPr="001B35E8" w:rsidRDefault="00B71C56" w:rsidP="00B71C56">
      <w:pPr>
        <w:jc w:val="both"/>
        <w:rPr>
          <w:rFonts w:ascii="Arial" w:hAnsi="Arial" w:cs="Arial"/>
          <w:sz w:val="20"/>
          <w:szCs w:val="20"/>
        </w:rPr>
      </w:pPr>
    </w:p>
    <w:p w14:paraId="64898D99"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2ADE81E"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JEZIK V PONUDBI</w:t>
      </w:r>
    </w:p>
    <w:p w14:paraId="70A6B412" w14:textId="77777777" w:rsidR="009D14FB" w:rsidRPr="001B35E8" w:rsidRDefault="00B71C56" w:rsidP="009D14FB">
      <w:pPr>
        <w:autoSpaceDE w:val="0"/>
        <w:autoSpaceDN w:val="0"/>
        <w:adjustRightInd w:val="0"/>
        <w:jc w:val="both"/>
        <w:rPr>
          <w:rFonts w:ascii="Arial" w:hAnsi="Arial" w:cs="Arial"/>
          <w:sz w:val="20"/>
          <w:szCs w:val="20"/>
        </w:rPr>
      </w:pPr>
      <w:r w:rsidRPr="001B35E8">
        <w:rPr>
          <w:rFonts w:ascii="Arial" w:hAnsi="Arial" w:cs="Arial"/>
          <w:sz w:val="20"/>
          <w:szCs w:val="20"/>
        </w:rPr>
        <w:t>Ponudba, vsa korespondenca in dokumenti v zvezi s ponudbo morajo biti napisani v slovenskem jeziku.</w:t>
      </w:r>
      <w:r w:rsidR="0081748A" w:rsidRPr="001B35E8">
        <w:rPr>
          <w:rFonts w:ascii="Arial" w:hAnsi="Arial" w:cs="Arial"/>
          <w:sz w:val="20"/>
          <w:szCs w:val="20"/>
        </w:rPr>
        <w:t xml:space="preserve"> </w:t>
      </w:r>
    </w:p>
    <w:p w14:paraId="14154C80" w14:textId="4656FB05" w:rsidR="00B71C56" w:rsidRPr="001B35E8" w:rsidRDefault="00B71C56" w:rsidP="009D14FB">
      <w:pPr>
        <w:keepNext/>
        <w:numPr>
          <w:ilvl w:val="0"/>
          <w:numId w:val="22"/>
        </w:numPr>
        <w:spacing w:before="240" w:after="60"/>
        <w:outlineLvl w:val="1"/>
        <w:rPr>
          <w:rFonts w:ascii="Arial" w:hAnsi="Arial" w:cs="Arial"/>
          <w:b/>
          <w:bCs/>
        </w:rPr>
      </w:pPr>
      <w:r w:rsidRPr="001B35E8">
        <w:rPr>
          <w:rFonts w:ascii="Arial" w:hAnsi="Arial" w:cs="Arial"/>
          <w:b/>
          <w:bCs/>
        </w:rPr>
        <w:t>VALUTE V PONUDBI</w:t>
      </w:r>
    </w:p>
    <w:p w14:paraId="10249249" w14:textId="7FD73825" w:rsidR="00B71C56" w:rsidRDefault="00B71C56" w:rsidP="00B71C56">
      <w:pPr>
        <w:tabs>
          <w:tab w:val="num" w:pos="900"/>
          <w:tab w:val="num" w:pos="1440"/>
        </w:tabs>
        <w:jc w:val="both"/>
        <w:rPr>
          <w:rFonts w:ascii="Arial" w:hAnsi="Arial" w:cs="Arial"/>
          <w:sz w:val="20"/>
          <w:szCs w:val="20"/>
        </w:rPr>
      </w:pPr>
      <w:r w:rsidRPr="001B35E8">
        <w:rPr>
          <w:rFonts w:ascii="Arial" w:hAnsi="Arial" w:cs="Arial"/>
          <w:sz w:val="20"/>
          <w:szCs w:val="20"/>
        </w:rPr>
        <w:t xml:space="preserve">Valuta v ponudbi je euro (EUR). </w:t>
      </w:r>
    </w:p>
    <w:p w14:paraId="422909C2" w14:textId="77777777" w:rsidR="003F24B6" w:rsidRPr="005D73B0" w:rsidRDefault="003F24B6" w:rsidP="003F24B6">
      <w:pPr>
        <w:keepNext/>
        <w:numPr>
          <w:ilvl w:val="0"/>
          <w:numId w:val="22"/>
        </w:numPr>
        <w:spacing w:before="240" w:after="60"/>
        <w:outlineLvl w:val="1"/>
        <w:rPr>
          <w:rFonts w:ascii="Arial" w:hAnsi="Arial" w:cs="Arial"/>
          <w:b/>
          <w:bCs/>
        </w:rPr>
      </w:pPr>
      <w:r w:rsidRPr="005D73B0">
        <w:rPr>
          <w:rFonts w:ascii="Arial" w:hAnsi="Arial" w:cs="Arial"/>
          <w:b/>
          <w:bCs/>
        </w:rPr>
        <w:t>ESPD OBRAZEC</w:t>
      </w:r>
    </w:p>
    <w:p w14:paraId="3B684240" w14:textId="77777777" w:rsidR="003F24B6" w:rsidRPr="005D73B0" w:rsidRDefault="003F24B6" w:rsidP="003F24B6">
      <w:pPr>
        <w:autoSpaceDE w:val="0"/>
        <w:autoSpaceDN w:val="0"/>
        <w:adjustRightInd w:val="0"/>
        <w:jc w:val="both"/>
        <w:rPr>
          <w:rFonts w:ascii="Arial" w:hAnsi="Arial" w:cs="Arial"/>
          <w:sz w:val="20"/>
          <w:szCs w:val="20"/>
        </w:rPr>
      </w:pPr>
      <w:r w:rsidRPr="005D73B0">
        <w:rPr>
          <w:rFonts w:ascii="Arial" w:hAnsi="Arial" w:cs="Arial"/>
          <w:sz w:val="20"/>
          <w:szCs w:val="20"/>
        </w:rPr>
        <w:t xml:space="preserve">V ponudbi mora biti predložen izpolnjen in podpisan ESPD.  </w:t>
      </w:r>
    </w:p>
    <w:p w14:paraId="29C264DF" w14:textId="77777777" w:rsidR="003F24B6" w:rsidRPr="005D73B0" w:rsidRDefault="003F24B6" w:rsidP="003F24B6">
      <w:pPr>
        <w:jc w:val="both"/>
        <w:rPr>
          <w:rFonts w:ascii="Arial" w:hAnsi="Arial" w:cs="Arial"/>
          <w:color w:val="FF0000"/>
          <w:sz w:val="20"/>
          <w:szCs w:val="20"/>
        </w:rPr>
      </w:pPr>
    </w:p>
    <w:p w14:paraId="21A48DC3" w14:textId="77777777" w:rsidR="003F24B6" w:rsidRPr="005D73B0" w:rsidRDefault="003F24B6" w:rsidP="003F24B6">
      <w:pPr>
        <w:rPr>
          <w:rFonts w:ascii="Arial" w:hAnsi="Arial" w:cs="Arial"/>
          <w:sz w:val="20"/>
          <w:szCs w:val="20"/>
        </w:rPr>
      </w:pPr>
      <w:r w:rsidRPr="005D73B0">
        <w:rPr>
          <w:rFonts w:ascii="Arial" w:hAnsi="Arial" w:cs="Arial"/>
          <w:sz w:val="20"/>
          <w:szCs w:val="20"/>
        </w:rPr>
        <w:t xml:space="preserve">ESPD obrazec </w:t>
      </w:r>
      <w:r w:rsidRPr="005D73B0">
        <w:rPr>
          <w:rFonts w:ascii="Arial" w:hAnsi="Arial" w:cs="Arial"/>
          <w:b/>
          <w:sz w:val="20"/>
          <w:szCs w:val="20"/>
        </w:rPr>
        <w:t>se v ponudbi predloži za</w:t>
      </w:r>
      <w:r w:rsidRPr="005D73B0">
        <w:rPr>
          <w:rFonts w:ascii="Arial" w:hAnsi="Arial" w:cs="Arial"/>
          <w:sz w:val="20"/>
          <w:szCs w:val="20"/>
        </w:rPr>
        <w:t xml:space="preserve"> naslednje gospodarske subjekte: </w:t>
      </w:r>
    </w:p>
    <w:p w14:paraId="40DF4802" w14:textId="77777777" w:rsidR="003F24B6" w:rsidRPr="005D73B0" w:rsidRDefault="003F24B6" w:rsidP="003F24B6">
      <w:pPr>
        <w:numPr>
          <w:ilvl w:val="0"/>
          <w:numId w:val="23"/>
        </w:numPr>
        <w:contextualSpacing/>
        <w:jc w:val="both"/>
        <w:rPr>
          <w:rFonts w:ascii="Arial" w:hAnsi="Arial" w:cs="Arial"/>
          <w:sz w:val="20"/>
          <w:szCs w:val="20"/>
        </w:rPr>
      </w:pPr>
      <w:r w:rsidRPr="005D73B0">
        <w:rPr>
          <w:rFonts w:ascii="Arial" w:hAnsi="Arial" w:cs="Arial"/>
          <w:sz w:val="20"/>
          <w:szCs w:val="20"/>
        </w:rPr>
        <w:t>ponudnika</w:t>
      </w:r>
    </w:p>
    <w:p w14:paraId="50DA4A38" w14:textId="77777777" w:rsidR="003F24B6" w:rsidRPr="005D73B0" w:rsidRDefault="003F24B6" w:rsidP="003F24B6">
      <w:pPr>
        <w:numPr>
          <w:ilvl w:val="0"/>
          <w:numId w:val="23"/>
        </w:numPr>
        <w:contextualSpacing/>
        <w:jc w:val="both"/>
        <w:rPr>
          <w:rFonts w:ascii="Arial" w:hAnsi="Arial" w:cs="Arial"/>
          <w:sz w:val="20"/>
          <w:szCs w:val="20"/>
        </w:rPr>
      </w:pPr>
      <w:r w:rsidRPr="005D73B0">
        <w:rPr>
          <w:rFonts w:ascii="Arial" w:hAnsi="Arial" w:cs="Arial"/>
          <w:sz w:val="20"/>
          <w:szCs w:val="20"/>
        </w:rPr>
        <w:t>vsakega od podizvajalcev navedenega v ponudb (v primeru ponudbe s podizvajalci)</w:t>
      </w:r>
    </w:p>
    <w:p w14:paraId="615E29D9" w14:textId="77777777" w:rsidR="003F24B6" w:rsidRPr="005D73B0" w:rsidRDefault="003F24B6" w:rsidP="003F24B6">
      <w:pPr>
        <w:numPr>
          <w:ilvl w:val="0"/>
          <w:numId w:val="23"/>
        </w:numPr>
        <w:contextualSpacing/>
        <w:jc w:val="both"/>
        <w:rPr>
          <w:rFonts w:ascii="Arial" w:hAnsi="Arial" w:cs="Arial"/>
          <w:sz w:val="20"/>
          <w:szCs w:val="20"/>
        </w:rPr>
      </w:pPr>
      <w:r w:rsidRPr="005D73B0">
        <w:rPr>
          <w:rFonts w:ascii="Arial" w:hAnsi="Arial" w:cs="Arial"/>
          <w:sz w:val="20"/>
          <w:szCs w:val="20"/>
        </w:rPr>
        <w:t>vsakega od partnerjev v skupni ponudbi (v primeru skupne ponudbe)</w:t>
      </w:r>
    </w:p>
    <w:p w14:paraId="74784C0F" w14:textId="77777777" w:rsidR="003F24B6" w:rsidRPr="005D73B0" w:rsidRDefault="003F24B6" w:rsidP="003F24B6">
      <w:pPr>
        <w:numPr>
          <w:ilvl w:val="0"/>
          <w:numId w:val="23"/>
        </w:numPr>
        <w:contextualSpacing/>
        <w:jc w:val="both"/>
        <w:rPr>
          <w:rFonts w:ascii="Arial" w:hAnsi="Arial" w:cs="Arial"/>
          <w:sz w:val="20"/>
          <w:szCs w:val="20"/>
        </w:rPr>
      </w:pPr>
      <w:r w:rsidRPr="005D73B0">
        <w:rPr>
          <w:rFonts w:ascii="Arial" w:hAnsi="Arial" w:cs="Arial"/>
          <w:sz w:val="20"/>
          <w:szCs w:val="20"/>
        </w:rPr>
        <w:t>vsak drug gospodarski subjekt na katerega kapacitete se ponudnik sklicuje v ponudbi.</w:t>
      </w:r>
    </w:p>
    <w:p w14:paraId="460AE0AC" w14:textId="77777777" w:rsidR="003F24B6" w:rsidRPr="005D73B0" w:rsidRDefault="003F24B6" w:rsidP="003F24B6">
      <w:pPr>
        <w:jc w:val="both"/>
        <w:rPr>
          <w:rFonts w:ascii="Arial" w:hAnsi="Arial" w:cs="Arial"/>
          <w:color w:val="FF0000"/>
          <w:sz w:val="20"/>
          <w:szCs w:val="20"/>
        </w:rPr>
      </w:pPr>
    </w:p>
    <w:p w14:paraId="2A59FED4" w14:textId="77777777" w:rsidR="003F24B6" w:rsidRPr="005D73B0" w:rsidRDefault="003F24B6" w:rsidP="003F24B6">
      <w:pPr>
        <w:jc w:val="both"/>
        <w:rPr>
          <w:rFonts w:ascii="Arial" w:hAnsi="Arial" w:cs="Arial"/>
          <w:sz w:val="20"/>
          <w:szCs w:val="20"/>
        </w:rPr>
      </w:pPr>
      <w:r w:rsidRPr="005D73B0">
        <w:rPr>
          <w:rFonts w:ascii="Arial" w:hAnsi="Arial" w:cs="Arial"/>
          <w:sz w:val="20"/>
          <w:szCs w:val="20"/>
        </w:rPr>
        <w:t xml:space="preserve">ESPD obrazec se izpolni preko aplikacije, ki je dostopna na Portalu javnih naročil, spletni naslov: </w:t>
      </w:r>
      <w:hyperlink r:id="rId20" w:history="1">
        <w:r w:rsidRPr="005D73B0">
          <w:rPr>
            <w:rStyle w:val="Hiperpovezava"/>
            <w:rFonts w:ascii="Arial" w:hAnsi="Arial" w:cs="Arial"/>
            <w:sz w:val="20"/>
            <w:szCs w:val="20"/>
          </w:rPr>
          <w:t>http://www.enarocanje.si/_ESPD/</w:t>
        </w:r>
      </w:hyperlink>
    </w:p>
    <w:p w14:paraId="5991C469" w14:textId="77777777" w:rsidR="003F24B6" w:rsidRPr="005D73B0" w:rsidRDefault="003F24B6" w:rsidP="003F24B6">
      <w:pPr>
        <w:jc w:val="both"/>
        <w:rPr>
          <w:rFonts w:ascii="Arial" w:hAnsi="Arial" w:cs="Arial"/>
          <w:sz w:val="20"/>
          <w:szCs w:val="20"/>
        </w:rPr>
      </w:pPr>
    </w:p>
    <w:p w14:paraId="4828CF3A" w14:textId="77777777" w:rsidR="003F24B6" w:rsidRPr="005D73B0" w:rsidRDefault="003F24B6" w:rsidP="003F24B6">
      <w:pPr>
        <w:jc w:val="both"/>
        <w:rPr>
          <w:rFonts w:ascii="Arial" w:hAnsi="Arial" w:cs="Arial"/>
          <w:sz w:val="20"/>
          <w:szCs w:val="20"/>
        </w:rPr>
      </w:pPr>
      <w:r w:rsidRPr="005D73B0">
        <w:rPr>
          <w:rFonts w:ascii="Arial" w:hAnsi="Arial" w:cs="Arial"/>
          <w:sz w:val="20"/>
          <w:szCs w:val="20"/>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60A2D12A" w14:textId="77777777" w:rsidR="003F24B6" w:rsidRPr="005D73B0" w:rsidRDefault="003F24B6" w:rsidP="003F24B6">
      <w:pPr>
        <w:jc w:val="both"/>
        <w:rPr>
          <w:rFonts w:ascii="Arial" w:hAnsi="Arial" w:cs="Arial"/>
          <w:sz w:val="20"/>
          <w:szCs w:val="20"/>
        </w:rPr>
      </w:pPr>
    </w:p>
    <w:p w14:paraId="613F2414" w14:textId="77777777" w:rsidR="003F24B6" w:rsidRPr="005D73B0" w:rsidRDefault="003F24B6" w:rsidP="003F24B6">
      <w:pPr>
        <w:jc w:val="both"/>
        <w:rPr>
          <w:rFonts w:ascii="Arial" w:hAnsi="Arial" w:cs="Arial"/>
          <w:sz w:val="20"/>
          <w:szCs w:val="20"/>
        </w:rPr>
      </w:pPr>
      <w:r w:rsidRPr="005D73B0">
        <w:rPr>
          <w:rFonts w:ascii="Arial" w:hAnsi="Arial" w:cs="Arial"/>
          <w:sz w:val="20"/>
          <w:szCs w:val="20"/>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E57FBB7" w14:textId="77777777" w:rsidR="003F24B6" w:rsidRPr="005D73B0" w:rsidRDefault="003F24B6" w:rsidP="003F24B6">
      <w:pPr>
        <w:jc w:val="both"/>
        <w:rPr>
          <w:rFonts w:ascii="Arial" w:hAnsi="Arial" w:cs="Arial"/>
          <w:sz w:val="20"/>
          <w:szCs w:val="20"/>
        </w:rPr>
      </w:pPr>
    </w:p>
    <w:p w14:paraId="20607D44" w14:textId="77777777" w:rsidR="003F24B6" w:rsidRPr="005D73B0" w:rsidRDefault="003F24B6" w:rsidP="003F24B6">
      <w:pPr>
        <w:jc w:val="both"/>
        <w:rPr>
          <w:rFonts w:ascii="Arial" w:hAnsi="Arial" w:cs="Arial"/>
          <w:sz w:val="20"/>
          <w:szCs w:val="20"/>
        </w:rPr>
      </w:pPr>
      <w:r w:rsidRPr="005D73B0">
        <w:rPr>
          <w:rFonts w:ascii="Arial" w:hAnsi="Arial" w:cs="Arial"/>
          <w:sz w:val="20"/>
          <w:szCs w:val="20"/>
        </w:rPr>
        <w:t xml:space="preserve">Več informacij o ESPD obrazcu: </w:t>
      </w:r>
    </w:p>
    <w:p w14:paraId="30B24EC1" w14:textId="77777777" w:rsidR="003F24B6" w:rsidRPr="005D73B0" w:rsidRDefault="00762283" w:rsidP="003F24B6">
      <w:pPr>
        <w:jc w:val="both"/>
        <w:rPr>
          <w:rFonts w:ascii="Arial" w:hAnsi="Arial" w:cs="Arial"/>
          <w:sz w:val="20"/>
          <w:szCs w:val="20"/>
        </w:rPr>
      </w:pPr>
      <w:hyperlink r:id="rId21" w:history="1">
        <w:r w:rsidR="003F24B6" w:rsidRPr="005D73B0">
          <w:rPr>
            <w:rStyle w:val="Hiperpovezava"/>
            <w:rFonts w:ascii="Arial" w:hAnsi="Arial" w:cs="Arial"/>
            <w:sz w:val="20"/>
            <w:szCs w:val="20"/>
          </w:rPr>
          <w:t>http://www.enarocanje.si/Dokumenti/Navodila_za_uporabo_ESPD.pdf</w:t>
        </w:r>
      </w:hyperlink>
    </w:p>
    <w:p w14:paraId="43840CAB" w14:textId="77777777" w:rsidR="003F24B6" w:rsidRPr="005D73B0" w:rsidRDefault="003F24B6" w:rsidP="003F24B6">
      <w:pPr>
        <w:jc w:val="both"/>
        <w:rPr>
          <w:rFonts w:ascii="Arial" w:hAnsi="Arial" w:cs="Arial"/>
          <w:color w:val="FF0000"/>
          <w:sz w:val="20"/>
          <w:szCs w:val="20"/>
        </w:rPr>
      </w:pPr>
    </w:p>
    <w:p w14:paraId="3BE6CBB2" w14:textId="77777777" w:rsidR="003F24B6" w:rsidRPr="005D73B0" w:rsidRDefault="003F24B6" w:rsidP="003F24B6">
      <w:pPr>
        <w:pStyle w:val="Noga"/>
        <w:spacing w:line="264" w:lineRule="auto"/>
        <w:jc w:val="both"/>
        <w:rPr>
          <w:rFonts w:ascii="Arial" w:hAnsi="Arial" w:cs="Arial"/>
          <w:sz w:val="20"/>
          <w:szCs w:val="20"/>
        </w:rPr>
      </w:pPr>
      <w:r w:rsidRPr="005D73B0">
        <w:rPr>
          <w:rFonts w:ascii="Arial" w:hAnsi="Arial" w:cs="Arial"/>
          <w:sz w:val="20"/>
          <w:szCs w:val="20"/>
        </w:rPr>
        <w:t xml:space="preserve">ESPD obrazec mora biti izpolnjen v vseh delih, kjer je tako zahtevano.  </w:t>
      </w:r>
    </w:p>
    <w:p w14:paraId="202141C2" w14:textId="77777777" w:rsidR="003F24B6" w:rsidRPr="005D73B0" w:rsidRDefault="003F24B6" w:rsidP="003F24B6">
      <w:pPr>
        <w:jc w:val="both"/>
        <w:rPr>
          <w:rFonts w:ascii="Arial" w:hAnsi="Arial" w:cs="Arial"/>
          <w:color w:val="FF0000"/>
          <w:sz w:val="20"/>
          <w:szCs w:val="20"/>
        </w:rPr>
      </w:pPr>
    </w:p>
    <w:p w14:paraId="36E47E01" w14:textId="77777777" w:rsidR="003F24B6" w:rsidRPr="005D73B0" w:rsidRDefault="003F24B6" w:rsidP="003F24B6">
      <w:pPr>
        <w:spacing w:line="260" w:lineRule="atLeast"/>
        <w:jc w:val="both"/>
        <w:rPr>
          <w:rFonts w:ascii="Arial" w:eastAsia="Calibri" w:hAnsi="Arial" w:cs="Arial"/>
          <w:bCs/>
          <w:sz w:val="20"/>
          <w:szCs w:val="20"/>
          <w:lang w:eastAsia="en-US"/>
        </w:rPr>
      </w:pPr>
      <w:r w:rsidRPr="005D73B0">
        <w:rPr>
          <w:rFonts w:ascii="Arial" w:eastAsia="Calibri" w:hAnsi="Arial" w:cs="Arial"/>
          <w:bCs/>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5D73B0">
        <w:rPr>
          <w:rFonts w:ascii="Arial" w:eastAsia="Calibri" w:hAnsi="Arial" w:cs="Arial"/>
          <w:bCs/>
          <w:sz w:val="20"/>
          <w:szCs w:val="20"/>
          <w:lang w:eastAsia="en-US"/>
        </w:rPr>
        <w:t>xml</w:t>
      </w:r>
      <w:proofErr w:type="spellEnd"/>
      <w:r w:rsidRPr="005D73B0">
        <w:rPr>
          <w:rFonts w:ascii="Arial" w:eastAsia="Calibri" w:hAnsi="Arial" w:cs="Arial"/>
          <w:bCs/>
          <w:sz w:val="20"/>
          <w:szCs w:val="20"/>
          <w:lang w:eastAsia="en-US"/>
        </w:rPr>
        <w:t xml:space="preserve">. obliki ali nepodpisan ESPD v </w:t>
      </w:r>
      <w:proofErr w:type="spellStart"/>
      <w:r w:rsidRPr="005D73B0">
        <w:rPr>
          <w:rFonts w:ascii="Arial" w:eastAsia="Calibri" w:hAnsi="Arial" w:cs="Arial"/>
          <w:bCs/>
          <w:sz w:val="20"/>
          <w:szCs w:val="20"/>
          <w:lang w:eastAsia="en-US"/>
        </w:rPr>
        <w:t>xml</w:t>
      </w:r>
      <w:proofErr w:type="spellEnd"/>
      <w:r w:rsidRPr="005D73B0">
        <w:rPr>
          <w:rFonts w:ascii="Arial" w:eastAsia="Calibri" w:hAnsi="Arial" w:cs="Arial"/>
          <w:bCs/>
          <w:sz w:val="20"/>
          <w:szCs w:val="20"/>
          <w:lang w:eastAsia="en-US"/>
        </w:rPr>
        <w:t xml:space="preserve">. obliki, pri čemer se v slednjem primeru v skladu Splošnimi pogoji uporabe informacijskega sistema e-JN šteje, da je oddan pravno zavezujoč dokument, ki ima enako veljavnost kot podpisan. </w:t>
      </w:r>
    </w:p>
    <w:p w14:paraId="76C2AD9F" w14:textId="77777777" w:rsidR="003F24B6" w:rsidRPr="005D73B0" w:rsidRDefault="003F24B6" w:rsidP="003F24B6">
      <w:pPr>
        <w:jc w:val="both"/>
        <w:rPr>
          <w:rFonts w:ascii="Arial" w:hAnsi="Arial" w:cs="Arial"/>
          <w:sz w:val="20"/>
          <w:szCs w:val="20"/>
        </w:rPr>
      </w:pPr>
    </w:p>
    <w:p w14:paraId="258BB4FC" w14:textId="77777777" w:rsidR="003F24B6" w:rsidRPr="005D73B0" w:rsidRDefault="003F24B6" w:rsidP="003F24B6">
      <w:pPr>
        <w:jc w:val="both"/>
        <w:rPr>
          <w:rFonts w:ascii="Arial" w:hAnsi="Arial" w:cs="Arial"/>
          <w:sz w:val="20"/>
          <w:szCs w:val="20"/>
        </w:rPr>
      </w:pPr>
      <w:r w:rsidRPr="005D73B0">
        <w:rPr>
          <w:rFonts w:ascii="Arial" w:hAnsi="Arial" w:cs="Arial"/>
          <w:sz w:val="20"/>
          <w:szCs w:val="20"/>
        </w:rPr>
        <w:t xml:space="preserve">Za ostale sodelujoče ponudnik v razdelek »ESPD – ostali sodelujoči« predloži podpisane ESPD v </w:t>
      </w:r>
      <w:proofErr w:type="spellStart"/>
      <w:r w:rsidRPr="005D73B0">
        <w:rPr>
          <w:rFonts w:ascii="Arial" w:hAnsi="Arial" w:cs="Arial"/>
          <w:sz w:val="20"/>
          <w:szCs w:val="20"/>
        </w:rPr>
        <w:t>pdf</w:t>
      </w:r>
      <w:proofErr w:type="spellEnd"/>
      <w:r w:rsidRPr="005D73B0">
        <w:rPr>
          <w:rFonts w:ascii="Arial" w:hAnsi="Arial" w:cs="Arial"/>
          <w:sz w:val="20"/>
          <w:szCs w:val="20"/>
        </w:rPr>
        <w:t xml:space="preserve">. obliki, ali v elektronski obliki podpisan </w:t>
      </w:r>
      <w:proofErr w:type="spellStart"/>
      <w:r w:rsidRPr="005D73B0">
        <w:rPr>
          <w:rFonts w:ascii="Arial" w:hAnsi="Arial" w:cs="Arial"/>
          <w:sz w:val="20"/>
          <w:szCs w:val="20"/>
        </w:rPr>
        <w:t>xml</w:t>
      </w:r>
      <w:proofErr w:type="spellEnd"/>
      <w:r w:rsidRPr="005D73B0">
        <w:rPr>
          <w:rFonts w:ascii="Arial" w:hAnsi="Arial" w:cs="Arial"/>
          <w:sz w:val="20"/>
          <w:szCs w:val="20"/>
        </w:rPr>
        <w:t xml:space="preserve">. </w:t>
      </w:r>
    </w:p>
    <w:p w14:paraId="15C503A2" w14:textId="77777777" w:rsidR="003F24B6" w:rsidRPr="001B35E8" w:rsidRDefault="003F24B6" w:rsidP="00B71C56">
      <w:pPr>
        <w:tabs>
          <w:tab w:val="num" w:pos="900"/>
          <w:tab w:val="num" w:pos="1440"/>
        </w:tabs>
        <w:jc w:val="both"/>
        <w:rPr>
          <w:rFonts w:ascii="Arial" w:hAnsi="Arial" w:cs="Arial"/>
          <w:sz w:val="20"/>
          <w:szCs w:val="20"/>
        </w:rPr>
      </w:pPr>
    </w:p>
    <w:p w14:paraId="04DFC2E7" w14:textId="59C097D6" w:rsidR="00B71C56" w:rsidRPr="001B35E8" w:rsidRDefault="00B71C56" w:rsidP="00A27240">
      <w:pPr>
        <w:keepNext/>
        <w:numPr>
          <w:ilvl w:val="0"/>
          <w:numId w:val="22"/>
        </w:numPr>
        <w:spacing w:before="240" w:after="60"/>
        <w:outlineLvl w:val="1"/>
        <w:rPr>
          <w:rFonts w:ascii="Arial" w:hAnsi="Arial" w:cs="Arial"/>
          <w:b/>
          <w:bCs/>
        </w:rPr>
      </w:pPr>
      <w:bookmarkStart w:id="4" w:name="_Hlk26601081"/>
      <w:r w:rsidRPr="001B35E8">
        <w:rPr>
          <w:rFonts w:ascii="Arial" w:hAnsi="Arial" w:cs="Arial"/>
          <w:b/>
          <w:bCs/>
        </w:rPr>
        <w:t>PONUDBENI PREDRAČUN</w:t>
      </w:r>
      <w:r w:rsidR="0038743D" w:rsidRPr="001B35E8">
        <w:rPr>
          <w:rFonts w:ascii="Arial" w:hAnsi="Arial" w:cs="Arial"/>
          <w:b/>
          <w:bCs/>
        </w:rPr>
        <w:t xml:space="preserve"> IN CENE V PONUDBI</w:t>
      </w:r>
    </w:p>
    <w:p w14:paraId="398534BC" w14:textId="77777777" w:rsidR="00EC5A18" w:rsidRPr="001B35E8" w:rsidRDefault="00EC5A18" w:rsidP="003010F1">
      <w:pPr>
        <w:jc w:val="both"/>
        <w:rPr>
          <w:rFonts w:ascii="Arial" w:hAnsi="Arial" w:cs="Arial"/>
          <w:sz w:val="20"/>
          <w:szCs w:val="20"/>
        </w:rPr>
      </w:pPr>
    </w:p>
    <w:bookmarkEnd w:id="4"/>
    <w:p w14:paraId="6833E6E0" w14:textId="3CC9C7F6" w:rsidR="00AF18EC" w:rsidRPr="001B35E8" w:rsidRDefault="00AF18EC" w:rsidP="00175729">
      <w:pPr>
        <w:jc w:val="both"/>
        <w:rPr>
          <w:rFonts w:ascii="Arial" w:hAnsi="Arial" w:cs="Arial"/>
          <w:sz w:val="20"/>
          <w:szCs w:val="20"/>
        </w:rPr>
      </w:pPr>
      <w:r w:rsidRPr="001B35E8">
        <w:rPr>
          <w:rFonts w:ascii="Arial" w:hAnsi="Arial" w:cs="Arial"/>
          <w:sz w:val="20"/>
          <w:szCs w:val="20"/>
        </w:rPr>
        <w:t xml:space="preserve">Ponudnik </w:t>
      </w:r>
      <w:r w:rsidR="007A4130" w:rsidRPr="001B35E8">
        <w:rPr>
          <w:rFonts w:ascii="Arial" w:hAnsi="Arial" w:cs="Arial"/>
          <w:sz w:val="20"/>
          <w:szCs w:val="20"/>
        </w:rPr>
        <w:t xml:space="preserve">izpolni </w:t>
      </w:r>
      <w:r w:rsidRPr="001B35E8">
        <w:rPr>
          <w:rFonts w:ascii="Arial" w:hAnsi="Arial" w:cs="Arial"/>
          <w:sz w:val="20"/>
          <w:szCs w:val="20"/>
        </w:rPr>
        <w:t xml:space="preserve">ponudbeni predračun v excel formatu </w:t>
      </w:r>
      <w:r w:rsidR="009D14FB" w:rsidRPr="001B35E8">
        <w:rPr>
          <w:rFonts w:ascii="Arial" w:hAnsi="Arial" w:cs="Arial"/>
          <w:sz w:val="20"/>
          <w:szCs w:val="20"/>
        </w:rPr>
        <w:t>v</w:t>
      </w:r>
      <w:r w:rsidRPr="001B35E8">
        <w:rPr>
          <w:rFonts w:ascii="Arial" w:hAnsi="Arial" w:cs="Arial"/>
          <w:sz w:val="20"/>
          <w:szCs w:val="20"/>
        </w:rPr>
        <w:t xml:space="preserve"> datoteki </w:t>
      </w:r>
      <w:proofErr w:type="spellStart"/>
      <w:r w:rsidRPr="001B35E8">
        <w:rPr>
          <w:rFonts w:ascii="Arial" w:hAnsi="Arial" w:cs="Arial"/>
          <w:sz w:val="20"/>
          <w:szCs w:val="20"/>
        </w:rPr>
        <w:t>xls</w:t>
      </w:r>
      <w:proofErr w:type="spellEnd"/>
      <w:r w:rsidR="007A4130" w:rsidRPr="001B35E8">
        <w:rPr>
          <w:rFonts w:ascii="Arial" w:hAnsi="Arial" w:cs="Arial"/>
          <w:sz w:val="20"/>
          <w:szCs w:val="20"/>
        </w:rPr>
        <w:t>, ki je p</w:t>
      </w:r>
      <w:r w:rsidR="00D4671A" w:rsidRPr="001B35E8">
        <w:rPr>
          <w:rFonts w:ascii="Arial" w:hAnsi="Arial" w:cs="Arial"/>
          <w:sz w:val="20"/>
          <w:szCs w:val="20"/>
        </w:rPr>
        <w:t>riloga razpisne dokumentacije</w:t>
      </w:r>
      <w:r w:rsidRPr="001B35E8">
        <w:rPr>
          <w:rFonts w:ascii="Arial" w:hAnsi="Arial" w:cs="Arial"/>
          <w:sz w:val="20"/>
          <w:szCs w:val="20"/>
        </w:rPr>
        <w:t>.</w:t>
      </w:r>
      <w:r w:rsidR="007A4130" w:rsidRPr="001B35E8">
        <w:rPr>
          <w:rFonts w:ascii="Arial" w:hAnsi="Arial" w:cs="Arial"/>
          <w:sz w:val="20"/>
          <w:szCs w:val="20"/>
        </w:rPr>
        <w:t xml:space="preserve"> P</w:t>
      </w:r>
      <w:r w:rsidR="00D5720F" w:rsidRPr="001B35E8">
        <w:rPr>
          <w:rFonts w:ascii="Arial" w:hAnsi="Arial" w:cs="Arial"/>
          <w:sz w:val="20"/>
          <w:szCs w:val="20"/>
        </w:rPr>
        <w:t>o</w:t>
      </w:r>
      <w:r w:rsidR="007A4130" w:rsidRPr="001B35E8">
        <w:rPr>
          <w:rFonts w:ascii="Arial" w:hAnsi="Arial" w:cs="Arial"/>
          <w:sz w:val="20"/>
          <w:szCs w:val="20"/>
        </w:rPr>
        <w:t xml:space="preserve">nudnik </w:t>
      </w:r>
      <w:r w:rsidR="009D14FB" w:rsidRPr="001B35E8">
        <w:rPr>
          <w:rFonts w:ascii="Arial" w:hAnsi="Arial" w:cs="Arial"/>
          <w:sz w:val="20"/>
          <w:szCs w:val="20"/>
        </w:rPr>
        <w:t xml:space="preserve">v ponudbi </w:t>
      </w:r>
      <w:r w:rsidR="007A4130" w:rsidRPr="001B35E8">
        <w:rPr>
          <w:rFonts w:ascii="Arial" w:hAnsi="Arial" w:cs="Arial"/>
          <w:sz w:val="20"/>
          <w:szCs w:val="20"/>
        </w:rPr>
        <w:t xml:space="preserve">predloži ponudbeni predračun v </w:t>
      </w:r>
      <w:proofErr w:type="spellStart"/>
      <w:r w:rsidR="007A4130" w:rsidRPr="001B35E8">
        <w:rPr>
          <w:rFonts w:ascii="Arial" w:hAnsi="Arial" w:cs="Arial"/>
          <w:sz w:val="20"/>
          <w:szCs w:val="20"/>
        </w:rPr>
        <w:t>xls</w:t>
      </w:r>
      <w:proofErr w:type="spellEnd"/>
      <w:r w:rsidR="007A4130" w:rsidRPr="001B35E8">
        <w:rPr>
          <w:rFonts w:ascii="Arial" w:hAnsi="Arial" w:cs="Arial"/>
          <w:sz w:val="20"/>
          <w:szCs w:val="20"/>
        </w:rPr>
        <w:t xml:space="preserve"> formatu ter natisnjen, podpisan in žigosan izvod</w:t>
      </w:r>
      <w:r w:rsidR="00D5720F" w:rsidRPr="001B35E8">
        <w:rPr>
          <w:rFonts w:ascii="Arial" w:hAnsi="Arial" w:cs="Arial"/>
          <w:sz w:val="20"/>
          <w:szCs w:val="20"/>
        </w:rPr>
        <w:t xml:space="preserve"> ponudbenega predračuna </w:t>
      </w:r>
      <w:r w:rsidR="007A4130" w:rsidRPr="001B35E8">
        <w:rPr>
          <w:rFonts w:ascii="Arial" w:hAnsi="Arial" w:cs="Arial"/>
          <w:sz w:val="20"/>
          <w:szCs w:val="20"/>
        </w:rPr>
        <w:t>kot prilogo ponudbe.</w:t>
      </w:r>
    </w:p>
    <w:p w14:paraId="1752C8F0" w14:textId="77777777" w:rsidR="00AF18EC" w:rsidRPr="001B35E8" w:rsidRDefault="00AF18EC" w:rsidP="00175729">
      <w:pPr>
        <w:jc w:val="both"/>
        <w:rPr>
          <w:rFonts w:ascii="Arial" w:hAnsi="Arial" w:cs="Arial"/>
          <w:sz w:val="20"/>
          <w:szCs w:val="20"/>
        </w:rPr>
      </w:pPr>
    </w:p>
    <w:p w14:paraId="27B498CD" w14:textId="4D704C82" w:rsidR="00175729" w:rsidRPr="001B35E8" w:rsidRDefault="00175729" w:rsidP="00175729">
      <w:pPr>
        <w:jc w:val="both"/>
        <w:rPr>
          <w:rFonts w:ascii="Arial" w:hAnsi="Arial" w:cs="Arial"/>
          <w:sz w:val="20"/>
          <w:szCs w:val="20"/>
        </w:rPr>
      </w:pPr>
      <w:r w:rsidRPr="001B35E8">
        <w:rPr>
          <w:rFonts w:ascii="Arial" w:hAnsi="Arial" w:cs="Arial"/>
          <w:sz w:val="20"/>
          <w:szCs w:val="20"/>
        </w:rPr>
        <w:t>Cene v ponudbi morajo biti izražene v EUR in morajo vključevati vse stroške,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šolanje osebja naročnika in podobno).</w:t>
      </w:r>
    </w:p>
    <w:p w14:paraId="7C91AF14" w14:textId="77777777" w:rsidR="00175729" w:rsidRPr="001B35E8" w:rsidRDefault="00175729" w:rsidP="00175729">
      <w:pPr>
        <w:jc w:val="both"/>
        <w:rPr>
          <w:rFonts w:ascii="Arial" w:hAnsi="Arial" w:cs="Arial"/>
          <w:sz w:val="20"/>
          <w:szCs w:val="20"/>
        </w:rPr>
      </w:pPr>
    </w:p>
    <w:p w14:paraId="5656BB40" w14:textId="3B385E98" w:rsidR="00175729" w:rsidRPr="001B35E8" w:rsidRDefault="00175729" w:rsidP="00175729">
      <w:pPr>
        <w:jc w:val="both"/>
        <w:rPr>
          <w:rFonts w:ascii="Arial" w:hAnsi="Arial" w:cs="Arial"/>
          <w:sz w:val="20"/>
          <w:szCs w:val="20"/>
        </w:rPr>
      </w:pPr>
      <w:r w:rsidRPr="001B35E8">
        <w:rPr>
          <w:rFonts w:ascii="Arial" w:hAnsi="Arial" w:cs="Arial"/>
          <w:sz w:val="20"/>
          <w:szCs w:val="20"/>
        </w:rPr>
        <w:t>Naročnik naknadno ne bo priznaval nobenih stroškov, ki niso zajeti v ponudbeno ceno.</w:t>
      </w:r>
    </w:p>
    <w:p w14:paraId="3B6C8DCA" w14:textId="77777777" w:rsidR="00175729" w:rsidRPr="001B35E8" w:rsidRDefault="00175729" w:rsidP="00175729">
      <w:pPr>
        <w:jc w:val="both"/>
        <w:rPr>
          <w:rFonts w:ascii="Arial" w:hAnsi="Arial" w:cs="Arial"/>
          <w:sz w:val="20"/>
          <w:szCs w:val="20"/>
        </w:rPr>
      </w:pPr>
    </w:p>
    <w:p w14:paraId="1FBD51AA" w14:textId="0387B45C" w:rsidR="00175729" w:rsidRPr="001B35E8" w:rsidRDefault="00175729" w:rsidP="00175729">
      <w:pPr>
        <w:jc w:val="both"/>
        <w:rPr>
          <w:rFonts w:ascii="Arial" w:hAnsi="Arial" w:cs="Arial"/>
          <w:sz w:val="20"/>
          <w:szCs w:val="20"/>
        </w:rPr>
      </w:pPr>
      <w:r w:rsidRPr="001B35E8">
        <w:rPr>
          <w:rFonts w:ascii="Arial" w:hAnsi="Arial" w:cs="Arial"/>
          <w:sz w:val="20"/>
          <w:szCs w:val="20"/>
        </w:rPr>
        <w:t>Ponudnik izpolni s cenami vse pozicije, podane v ponudbenem predračunu</w:t>
      </w:r>
      <w:r w:rsidR="00A679E3" w:rsidRPr="001B35E8">
        <w:rPr>
          <w:rFonts w:ascii="Arial" w:hAnsi="Arial" w:cs="Arial"/>
          <w:sz w:val="20"/>
          <w:szCs w:val="20"/>
        </w:rPr>
        <w:t>.</w:t>
      </w:r>
      <w:r w:rsidRPr="001B35E8">
        <w:rPr>
          <w:rFonts w:ascii="Arial" w:hAnsi="Arial" w:cs="Arial"/>
          <w:sz w:val="20"/>
          <w:szCs w:val="20"/>
        </w:rPr>
        <w:t xml:space="preserve"> Cene/ME in vrednosti morajo biti obračunane in zaokrožene na dve (2) decimalki. V primeru, da ponudnik ne izpolni s cenami vseh pozicij ponudbenega predračuna, bo naročnik tako ponudbo zavrnil kot nedopustno. Cene iz ponudbenega predračuna so fiksne do zaključka izvedbe predmeta naročila, če v pogodbi ni določeno drugače.</w:t>
      </w:r>
    </w:p>
    <w:p w14:paraId="5D347639" w14:textId="77777777" w:rsidR="00175729" w:rsidRPr="001B35E8" w:rsidRDefault="00175729" w:rsidP="00175729">
      <w:pPr>
        <w:jc w:val="both"/>
        <w:rPr>
          <w:rFonts w:ascii="Arial" w:hAnsi="Arial" w:cs="Arial"/>
          <w:sz w:val="20"/>
          <w:szCs w:val="20"/>
        </w:rPr>
      </w:pPr>
    </w:p>
    <w:p w14:paraId="464C90D8" w14:textId="70170618" w:rsidR="00175729" w:rsidRPr="001B35E8" w:rsidRDefault="00175729" w:rsidP="00175729">
      <w:pPr>
        <w:jc w:val="both"/>
        <w:rPr>
          <w:rFonts w:ascii="Arial" w:hAnsi="Arial" w:cs="Arial"/>
          <w:sz w:val="20"/>
          <w:szCs w:val="20"/>
        </w:rPr>
      </w:pPr>
      <w:r w:rsidRPr="001B35E8">
        <w:rPr>
          <w:rFonts w:ascii="Arial" w:hAnsi="Arial" w:cs="Arial"/>
          <w:sz w:val="20"/>
          <w:szCs w:val="20"/>
        </w:rPr>
        <w:t xml:space="preserve">Davek na dodano vrednost mora biti prikazan posebej, v skladu z obrazcem ponudbenega predračuna in </w:t>
      </w:r>
      <w:r w:rsidR="00D4671A" w:rsidRPr="001B35E8">
        <w:rPr>
          <w:rFonts w:ascii="Arial" w:hAnsi="Arial" w:cs="Arial"/>
          <w:sz w:val="20"/>
          <w:szCs w:val="20"/>
        </w:rPr>
        <w:t>n</w:t>
      </w:r>
      <w:r w:rsidRPr="001B35E8">
        <w:rPr>
          <w:rFonts w:ascii="Arial" w:hAnsi="Arial" w:cs="Arial"/>
          <w:sz w:val="20"/>
          <w:szCs w:val="20"/>
        </w:rPr>
        <w:t>ato zajet v končni ponudbeni vrednosti v obrazcu ponudbe oziroma ponudbenega predračuna.</w:t>
      </w:r>
    </w:p>
    <w:p w14:paraId="3E51BB62" w14:textId="608E7165" w:rsidR="00D4671A" w:rsidRPr="001B35E8" w:rsidRDefault="00D4671A" w:rsidP="00175729">
      <w:pPr>
        <w:jc w:val="both"/>
        <w:rPr>
          <w:rFonts w:ascii="Arial" w:hAnsi="Arial" w:cs="Arial"/>
          <w:sz w:val="20"/>
          <w:szCs w:val="20"/>
        </w:rPr>
      </w:pPr>
    </w:p>
    <w:p w14:paraId="3F45DE3B" w14:textId="130EA10C" w:rsidR="00D4671A" w:rsidRPr="001B35E8" w:rsidRDefault="00D4671A" w:rsidP="00D4671A">
      <w:pPr>
        <w:jc w:val="both"/>
        <w:rPr>
          <w:rFonts w:ascii="Arial" w:hAnsi="Arial" w:cs="Arial"/>
          <w:color w:val="000000"/>
          <w:sz w:val="20"/>
          <w:szCs w:val="20"/>
        </w:rPr>
      </w:pPr>
      <w:r w:rsidRPr="001B35E8">
        <w:rPr>
          <w:rFonts w:ascii="Arial" w:hAnsi="Arial" w:cs="Arial"/>
          <w:color w:val="000000"/>
          <w:sz w:val="20"/>
          <w:szCs w:val="20"/>
        </w:rPr>
        <w:t>Strošek storitve izdelave sekancev iz les</w:t>
      </w:r>
      <w:r w:rsidR="00D5720F" w:rsidRPr="001B35E8">
        <w:rPr>
          <w:rFonts w:ascii="Arial" w:hAnsi="Arial" w:cs="Arial"/>
          <w:color w:val="000000"/>
          <w:sz w:val="20"/>
          <w:szCs w:val="20"/>
        </w:rPr>
        <w:t>ne biomase</w:t>
      </w:r>
      <w:r w:rsidRPr="001B35E8">
        <w:rPr>
          <w:rFonts w:ascii="Arial" w:hAnsi="Arial" w:cs="Arial"/>
          <w:color w:val="000000"/>
          <w:sz w:val="20"/>
          <w:szCs w:val="20"/>
        </w:rPr>
        <w:t xml:space="preserve"> naročnika ponudnik poda samo kot ceno na enoto skladno z navodili v </w:t>
      </w:r>
      <w:proofErr w:type="spellStart"/>
      <w:r w:rsidRPr="001B35E8">
        <w:rPr>
          <w:rFonts w:ascii="Arial" w:hAnsi="Arial" w:cs="Arial"/>
          <w:color w:val="000000"/>
          <w:sz w:val="20"/>
          <w:szCs w:val="20"/>
        </w:rPr>
        <w:t>xls</w:t>
      </w:r>
      <w:proofErr w:type="spellEnd"/>
      <w:r w:rsidRPr="001B35E8">
        <w:rPr>
          <w:rFonts w:ascii="Arial" w:hAnsi="Arial" w:cs="Arial"/>
          <w:color w:val="000000"/>
          <w:sz w:val="20"/>
          <w:szCs w:val="20"/>
        </w:rPr>
        <w:t xml:space="preserve"> datoteki.</w:t>
      </w:r>
    </w:p>
    <w:p w14:paraId="40466FA7"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 xml:space="preserve">ROK VELJAVNOSTI PONUDBE  </w:t>
      </w:r>
    </w:p>
    <w:p w14:paraId="69361D53" w14:textId="77777777" w:rsidR="00B71C56" w:rsidRPr="001B35E8" w:rsidRDefault="00B71C56" w:rsidP="00B71C56">
      <w:pPr>
        <w:tabs>
          <w:tab w:val="num" w:pos="900"/>
          <w:tab w:val="num" w:pos="1440"/>
        </w:tabs>
        <w:jc w:val="both"/>
        <w:rPr>
          <w:rFonts w:ascii="Arial" w:hAnsi="Arial" w:cs="Arial"/>
          <w:sz w:val="20"/>
          <w:szCs w:val="20"/>
        </w:rPr>
      </w:pPr>
      <w:r w:rsidRPr="001B35E8">
        <w:rPr>
          <w:rFonts w:ascii="Arial" w:hAnsi="Arial" w:cs="Arial"/>
          <w:sz w:val="20"/>
          <w:szCs w:val="20"/>
        </w:rPr>
        <w:t xml:space="preserve">Rok veljavnosti ponudbe mora biti </w:t>
      </w:r>
      <w:r w:rsidRPr="001B35E8">
        <w:rPr>
          <w:rFonts w:ascii="Arial" w:hAnsi="Arial" w:cs="Arial"/>
          <w:b/>
          <w:bCs/>
          <w:sz w:val="20"/>
          <w:szCs w:val="20"/>
        </w:rPr>
        <w:t>devetdeset (90)</w:t>
      </w:r>
      <w:r w:rsidRPr="001B35E8">
        <w:rPr>
          <w:rFonts w:ascii="Arial" w:hAnsi="Arial" w:cs="Arial"/>
          <w:sz w:val="20"/>
          <w:szCs w:val="20"/>
        </w:rPr>
        <w:t xml:space="preserve"> dni od roka za oddajo ponudb. Vsaka ponudba s krajšim rokom veljavnosti bo zavrnjena.</w:t>
      </w:r>
    </w:p>
    <w:p w14:paraId="5C0FFA2D" w14:textId="77777777" w:rsidR="00B71C56" w:rsidRPr="001B35E8" w:rsidRDefault="00B71C56" w:rsidP="00B71C56">
      <w:pPr>
        <w:jc w:val="both"/>
        <w:rPr>
          <w:rFonts w:ascii="Arial" w:hAnsi="Arial" w:cs="Arial"/>
          <w:sz w:val="20"/>
          <w:szCs w:val="20"/>
        </w:rPr>
      </w:pPr>
    </w:p>
    <w:p w14:paraId="6BFD884E" w14:textId="13B0171E"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V kolikor zaradi objektivnih okoliščin v roku veljavnosti ponudbe ne pride do podpisa pogodbe, lahko naročnik zahteva od ponudnikov, da za določeno število dni, vendar ne več kot za </w:t>
      </w:r>
      <w:proofErr w:type="spellStart"/>
      <w:r w:rsidRPr="001B35E8">
        <w:rPr>
          <w:rFonts w:ascii="Arial" w:hAnsi="Arial" w:cs="Arial"/>
          <w:sz w:val="20"/>
          <w:szCs w:val="20"/>
        </w:rPr>
        <w:t>š</w:t>
      </w:r>
      <w:r w:rsidR="003E284F" w:rsidRPr="001B35E8">
        <w:rPr>
          <w:rFonts w:ascii="Arial" w:hAnsi="Arial" w:cs="Arial"/>
          <w:sz w:val="20"/>
          <w:szCs w:val="20"/>
        </w:rPr>
        <w:t>estdest</w:t>
      </w:r>
      <w:proofErr w:type="spellEnd"/>
      <w:r w:rsidRPr="001B35E8">
        <w:rPr>
          <w:rFonts w:ascii="Arial" w:hAnsi="Arial" w:cs="Arial"/>
          <w:sz w:val="20"/>
          <w:szCs w:val="20"/>
        </w:rPr>
        <w:t xml:space="preserve"> (</w:t>
      </w:r>
      <w:r w:rsidR="003E284F" w:rsidRPr="001B35E8">
        <w:rPr>
          <w:rFonts w:ascii="Arial" w:hAnsi="Arial" w:cs="Arial"/>
          <w:sz w:val="20"/>
          <w:szCs w:val="20"/>
        </w:rPr>
        <w:t>6</w:t>
      </w:r>
      <w:r w:rsidRPr="001B35E8">
        <w:rPr>
          <w:rFonts w:ascii="Arial" w:hAnsi="Arial" w:cs="Arial"/>
          <w:sz w:val="20"/>
          <w:szCs w:val="20"/>
        </w:rPr>
        <w:t>0) dni, podaljšajo rok veljavnosti ponudb. Zahteve in odgovori v zvezi s podaljšanjem ponudb morajo biti v pisni obliki. Ponudnik lahko zavrne takšno zahtevo, ne da bi naročnik unovčil njegovo zavarovanje za resnost ponudbe, toda s tem je njegova ponudba izločena.</w:t>
      </w:r>
    </w:p>
    <w:p w14:paraId="7863111E"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ZAUPNOST POSTOPKA OZIROMA DOKUMENTOV</w:t>
      </w:r>
    </w:p>
    <w:p w14:paraId="6D5DC031" w14:textId="52491E36" w:rsidR="008A6ED1" w:rsidRPr="001B35E8" w:rsidRDefault="008A6ED1" w:rsidP="00793901">
      <w:pPr>
        <w:jc w:val="both"/>
        <w:rPr>
          <w:rFonts w:ascii="Arial" w:hAnsi="Arial" w:cs="Arial"/>
          <w:sz w:val="20"/>
          <w:szCs w:val="20"/>
        </w:rPr>
      </w:pPr>
      <w:r w:rsidRPr="001B35E8">
        <w:rPr>
          <w:rFonts w:ascii="Arial" w:hAnsi="Arial" w:cs="Arial"/>
          <w:sz w:val="20"/>
          <w:szCs w:val="20"/>
        </w:rPr>
        <w:t xml:space="preserve">Če ponudba vsebuje podatke, ki za ponudnika pomenijo poslovno skrivnost, mora ponudnik v ponudbi priložiti ustrezen </w:t>
      </w:r>
      <w:r w:rsidRPr="001B35E8">
        <w:rPr>
          <w:rFonts w:ascii="Arial" w:hAnsi="Arial" w:cs="Arial"/>
          <w:b/>
          <w:sz w:val="20"/>
          <w:szCs w:val="20"/>
        </w:rPr>
        <w:t>sklep o določitvi podatkov</w:t>
      </w:r>
      <w:r w:rsidRPr="001B35E8">
        <w:rPr>
          <w:rFonts w:ascii="Arial" w:hAnsi="Arial" w:cs="Arial"/>
          <w:sz w:val="20"/>
          <w:szCs w:val="20"/>
        </w:rPr>
        <w:t xml:space="preserve">, ki pomenijo poslovno skrivnost po 39. in 40. členu Zakona o gospodarskih družbah </w:t>
      </w:r>
      <w:r w:rsidR="00EF2639" w:rsidRPr="001B35E8">
        <w:rPr>
          <w:rFonts w:ascii="Arial" w:hAnsi="Arial" w:cs="Arial"/>
          <w:sz w:val="20"/>
          <w:szCs w:val="20"/>
        </w:rPr>
        <w:t xml:space="preserve">(Uradni list RS, št. </w:t>
      </w:r>
      <w:hyperlink r:id="rId22" w:tgtFrame="_blank" w:tooltip="Zakon o gospodarskih družbah (uradno prečiščeno besedilo)" w:history="1">
        <w:r w:rsidR="00EF2639" w:rsidRPr="001B35E8">
          <w:rPr>
            <w:rStyle w:val="Hiperpovezava"/>
            <w:rFonts w:ascii="Arial" w:hAnsi="Arial" w:cs="Arial"/>
            <w:color w:val="auto"/>
            <w:sz w:val="20"/>
            <w:szCs w:val="20"/>
          </w:rPr>
          <w:t>65/09</w:t>
        </w:r>
      </w:hyperlink>
      <w:r w:rsidR="00EF2639" w:rsidRPr="001B35E8">
        <w:rPr>
          <w:rFonts w:ascii="Arial" w:hAnsi="Arial" w:cs="Arial"/>
          <w:sz w:val="20"/>
          <w:szCs w:val="20"/>
        </w:rPr>
        <w:t xml:space="preserve"> – uradno prečiščeno besedilo, </w:t>
      </w:r>
      <w:hyperlink r:id="rId23" w:tgtFrame="_blank" w:tooltip="Zakon o dopolnitvah Zakona o gospodarskih družbah" w:history="1">
        <w:r w:rsidR="00EF2639" w:rsidRPr="001B35E8">
          <w:rPr>
            <w:rStyle w:val="Hiperpovezava"/>
            <w:rFonts w:ascii="Arial" w:hAnsi="Arial" w:cs="Arial"/>
            <w:color w:val="auto"/>
            <w:sz w:val="20"/>
            <w:szCs w:val="20"/>
          </w:rPr>
          <w:t>33/11</w:t>
        </w:r>
      </w:hyperlink>
      <w:r w:rsidR="00EF2639" w:rsidRPr="001B35E8">
        <w:rPr>
          <w:rFonts w:ascii="Arial" w:hAnsi="Arial" w:cs="Arial"/>
          <w:sz w:val="20"/>
          <w:szCs w:val="20"/>
        </w:rPr>
        <w:t xml:space="preserve">, </w:t>
      </w:r>
      <w:hyperlink r:id="rId24" w:tgtFrame="_blank" w:tooltip="Zakon o dopolnitvah Zakona o gospodarskih družbah" w:history="1">
        <w:r w:rsidR="00EF2639" w:rsidRPr="001B35E8">
          <w:rPr>
            <w:rStyle w:val="Hiperpovezava"/>
            <w:rFonts w:ascii="Arial" w:hAnsi="Arial" w:cs="Arial"/>
            <w:color w:val="auto"/>
            <w:sz w:val="20"/>
            <w:szCs w:val="20"/>
          </w:rPr>
          <w:t>91/11</w:t>
        </w:r>
      </w:hyperlink>
      <w:r w:rsidR="00EF2639" w:rsidRPr="001B35E8">
        <w:rPr>
          <w:rFonts w:ascii="Arial" w:hAnsi="Arial" w:cs="Arial"/>
          <w:sz w:val="20"/>
          <w:szCs w:val="20"/>
        </w:rPr>
        <w:t xml:space="preserve">, </w:t>
      </w:r>
      <w:hyperlink r:id="rId25" w:tgtFrame="_blank" w:tooltip="Zakon o spremembah in dopolnitvah Zakona o gospodarskih družbah" w:history="1">
        <w:r w:rsidR="00EF2639" w:rsidRPr="001B35E8">
          <w:rPr>
            <w:rStyle w:val="Hiperpovezava"/>
            <w:rFonts w:ascii="Arial" w:hAnsi="Arial" w:cs="Arial"/>
            <w:color w:val="auto"/>
            <w:sz w:val="20"/>
            <w:szCs w:val="20"/>
          </w:rPr>
          <w:t>32/12</w:t>
        </w:r>
      </w:hyperlink>
      <w:r w:rsidR="00EF2639" w:rsidRPr="001B35E8">
        <w:rPr>
          <w:rFonts w:ascii="Arial" w:hAnsi="Arial" w:cs="Arial"/>
          <w:sz w:val="20"/>
          <w:szCs w:val="20"/>
        </w:rPr>
        <w:t xml:space="preserve">, </w:t>
      </w:r>
      <w:hyperlink r:id="rId26" w:tgtFrame="_blank" w:tooltip="Zakon o spremembah in dopolnitvah Zakona o gospodarskih družbah" w:history="1">
        <w:r w:rsidR="00EF2639" w:rsidRPr="001B35E8">
          <w:rPr>
            <w:rStyle w:val="Hiperpovezava"/>
            <w:rFonts w:ascii="Arial" w:hAnsi="Arial" w:cs="Arial"/>
            <w:color w:val="auto"/>
            <w:sz w:val="20"/>
            <w:szCs w:val="20"/>
          </w:rPr>
          <w:t>57/12</w:t>
        </w:r>
      </w:hyperlink>
      <w:r w:rsidR="00EF2639" w:rsidRPr="001B35E8">
        <w:rPr>
          <w:rFonts w:ascii="Arial" w:hAnsi="Arial" w:cs="Arial"/>
          <w:sz w:val="20"/>
          <w:szCs w:val="20"/>
        </w:rPr>
        <w:t xml:space="preserve">, </w:t>
      </w:r>
      <w:hyperlink r:id="rId27"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00EF2639" w:rsidRPr="001B35E8">
          <w:rPr>
            <w:rStyle w:val="Hiperpovezava"/>
            <w:rFonts w:ascii="Arial" w:hAnsi="Arial" w:cs="Arial"/>
            <w:color w:val="auto"/>
            <w:sz w:val="20"/>
            <w:szCs w:val="20"/>
          </w:rPr>
          <w:t>44/13</w:t>
        </w:r>
      </w:hyperlink>
      <w:r w:rsidR="00EF2639" w:rsidRPr="001B35E8">
        <w:rPr>
          <w:rFonts w:ascii="Arial" w:hAnsi="Arial" w:cs="Arial"/>
          <w:sz w:val="20"/>
          <w:szCs w:val="20"/>
        </w:rPr>
        <w:t xml:space="preserve"> – </w:t>
      </w:r>
      <w:proofErr w:type="spellStart"/>
      <w:r w:rsidR="00EF2639" w:rsidRPr="001B35E8">
        <w:rPr>
          <w:rFonts w:ascii="Arial" w:hAnsi="Arial" w:cs="Arial"/>
          <w:sz w:val="20"/>
          <w:szCs w:val="20"/>
        </w:rPr>
        <w:t>odl</w:t>
      </w:r>
      <w:proofErr w:type="spellEnd"/>
      <w:r w:rsidR="00EF2639" w:rsidRPr="001B35E8">
        <w:rPr>
          <w:rFonts w:ascii="Arial" w:hAnsi="Arial" w:cs="Arial"/>
          <w:sz w:val="20"/>
          <w:szCs w:val="20"/>
        </w:rPr>
        <w:t xml:space="preserve">. US, </w:t>
      </w:r>
      <w:hyperlink r:id="rId28" w:tgtFrame="_blank" w:tooltip="Zakon o spremembah in dopolnitvah Zakona o gospodarskih družbah" w:history="1">
        <w:r w:rsidR="00EF2639" w:rsidRPr="001B35E8">
          <w:rPr>
            <w:rStyle w:val="Hiperpovezava"/>
            <w:rFonts w:ascii="Arial" w:hAnsi="Arial" w:cs="Arial"/>
            <w:color w:val="auto"/>
            <w:sz w:val="20"/>
            <w:szCs w:val="20"/>
          </w:rPr>
          <w:t>82/13</w:t>
        </w:r>
      </w:hyperlink>
      <w:r w:rsidR="00EF2639" w:rsidRPr="001B35E8">
        <w:rPr>
          <w:rFonts w:ascii="Arial" w:hAnsi="Arial" w:cs="Arial"/>
          <w:sz w:val="20"/>
          <w:szCs w:val="20"/>
        </w:rPr>
        <w:t xml:space="preserve">, </w:t>
      </w:r>
      <w:hyperlink r:id="rId29" w:tgtFrame="_blank" w:tooltip="Zakon o spremembah in dopolnitvah Zakona o gospodarskih družbah" w:history="1">
        <w:r w:rsidR="00EF2639" w:rsidRPr="001B35E8">
          <w:rPr>
            <w:rStyle w:val="Hiperpovezava"/>
            <w:rFonts w:ascii="Arial" w:hAnsi="Arial" w:cs="Arial"/>
            <w:color w:val="auto"/>
            <w:sz w:val="20"/>
            <w:szCs w:val="20"/>
          </w:rPr>
          <w:t>55/15</w:t>
        </w:r>
      </w:hyperlink>
      <w:r w:rsidR="00EF2639" w:rsidRPr="001B35E8">
        <w:rPr>
          <w:rFonts w:ascii="Arial" w:hAnsi="Arial" w:cs="Arial"/>
          <w:sz w:val="20"/>
          <w:szCs w:val="20"/>
        </w:rPr>
        <w:t xml:space="preserve">, </w:t>
      </w:r>
      <w:hyperlink r:id="rId30" w:tgtFrame="_blank" w:tooltip="Zakon o spremembah in dopolnitvah Zakona o gospodarskih družbah" w:history="1">
        <w:r w:rsidR="00EF2639" w:rsidRPr="001B35E8">
          <w:rPr>
            <w:rStyle w:val="Hiperpovezava"/>
            <w:rFonts w:ascii="Arial" w:hAnsi="Arial" w:cs="Arial"/>
            <w:color w:val="auto"/>
            <w:sz w:val="20"/>
            <w:szCs w:val="20"/>
          </w:rPr>
          <w:t>15/17</w:t>
        </w:r>
      </w:hyperlink>
      <w:r w:rsidR="00EF2639" w:rsidRPr="001B35E8">
        <w:rPr>
          <w:rFonts w:ascii="Arial" w:hAnsi="Arial" w:cs="Arial"/>
          <w:sz w:val="20"/>
          <w:szCs w:val="20"/>
        </w:rPr>
        <w:t xml:space="preserve"> in </w:t>
      </w:r>
      <w:hyperlink r:id="rId31" w:tgtFrame="_blank" w:tooltip="Zakon o poslovni skrivnosti" w:history="1">
        <w:r w:rsidR="00EF2639" w:rsidRPr="001B35E8">
          <w:rPr>
            <w:rStyle w:val="Hiperpovezava"/>
            <w:rFonts w:ascii="Arial" w:hAnsi="Arial" w:cs="Arial"/>
            <w:color w:val="auto"/>
            <w:sz w:val="20"/>
            <w:szCs w:val="20"/>
          </w:rPr>
          <w:t>22/19</w:t>
        </w:r>
      </w:hyperlink>
      <w:r w:rsidR="00EF2639" w:rsidRPr="001B35E8">
        <w:rPr>
          <w:rFonts w:ascii="Arial" w:hAnsi="Arial" w:cs="Arial"/>
          <w:sz w:val="20"/>
          <w:szCs w:val="20"/>
        </w:rPr>
        <w:t xml:space="preserve"> – </w:t>
      </w:r>
      <w:proofErr w:type="spellStart"/>
      <w:r w:rsidR="00EF2639" w:rsidRPr="001B35E8">
        <w:rPr>
          <w:rFonts w:ascii="Arial" w:hAnsi="Arial" w:cs="Arial"/>
          <w:sz w:val="20"/>
          <w:szCs w:val="20"/>
        </w:rPr>
        <w:t>ZPosS</w:t>
      </w:r>
      <w:proofErr w:type="spellEnd"/>
      <w:r w:rsidR="00EF2639" w:rsidRPr="001B35E8">
        <w:rPr>
          <w:rFonts w:ascii="Arial" w:hAnsi="Arial" w:cs="Arial"/>
          <w:sz w:val="20"/>
          <w:szCs w:val="20"/>
        </w:rPr>
        <w:t>)</w:t>
      </w:r>
      <w:r w:rsidRPr="001B35E8">
        <w:rPr>
          <w:rFonts w:ascii="Arial" w:hAnsi="Arial" w:cs="Arial"/>
          <w:sz w:val="20"/>
          <w:szCs w:val="20"/>
        </w:rPr>
        <w:t>, iz katerega bo jasno izhajalo, kateri podatki v ponudbi pomenijo poslovno skrivnost.</w:t>
      </w:r>
      <w:r w:rsidRPr="001B35E8" w:rsidDel="00594D3D">
        <w:rPr>
          <w:rFonts w:ascii="Arial" w:hAnsi="Arial" w:cs="Arial"/>
          <w:sz w:val="20"/>
          <w:szCs w:val="20"/>
        </w:rPr>
        <w:t xml:space="preserve"> </w:t>
      </w:r>
      <w:r w:rsidRPr="001B35E8">
        <w:rPr>
          <w:rFonts w:ascii="Arial" w:hAnsi="Arial" w:cs="Arial"/>
          <w:sz w:val="20"/>
          <w:szCs w:val="20"/>
        </w:rPr>
        <w:t>Podatki, navedeni v tem sklepu, morajo biti označeni tudi v posameznih segmentih ponudbe. Pri tem mora upoštevati tudi določbe 35. člena ZJN-3.</w:t>
      </w:r>
    </w:p>
    <w:p w14:paraId="5F91342F" w14:textId="77777777" w:rsidR="008A6ED1" w:rsidRPr="001B35E8" w:rsidRDefault="008A6ED1" w:rsidP="008A6ED1">
      <w:pPr>
        <w:spacing w:line="260" w:lineRule="atLeast"/>
        <w:jc w:val="both"/>
        <w:rPr>
          <w:rFonts w:ascii="Arial" w:hAnsi="Arial" w:cs="Arial"/>
          <w:sz w:val="20"/>
          <w:szCs w:val="20"/>
          <w:lang w:eastAsia="en-US"/>
        </w:rPr>
      </w:pPr>
    </w:p>
    <w:p w14:paraId="40A2FF21" w14:textId="059FD3E9" w:rsidR="008A6ED1" w:rsidRPr="001B35E8" w:rsidRDefault="008A6ED1" w:rsidP="008A6ED1">
      <w:pPr>
        <w:spacing w:line="260" w:lineRule="atLeast"/>
        <w:jc w:val="both"/>
        <w:rPr>
          <w:rFonts w:ascii="Arial" w:hAnsi="Arial" w:cs="Arial"/>
          <w:sz w:val="20"/>
          <w:szCs w:val="20"/>
          <w:lang w:eastAsia="en-US"/>
        </w:rPr>
      </w:pPr>
      <w:r w:rsidRPr="001B35E8">
        <w:rPr>
          <w:rFonts w:ascii="Arial" w:hAnsi="Arial" w:cs="Arial"/>
          <w:sz w:val="20"/>
          <w:szCs w:val="20"/>
          <w:lang w:eastAsia="en-US"/>
        </w:rPr>
        <w:t xml:space="preserve">Če ponudbo odda skupina ponudnikov, velja zahteva po predložitvi sklepa iz prejšnjega odstavka za vsakega posameznega </w:t>
      </w:r>
      <w:proofErr w:type="spellStart"/>
      <w:r w:rsidRPr="001B35E8">
        <w:rPr>
          <w:rFonts w:ascii="Arial" w:hAnsi="Arial" w:cs="Arial"/>
          <w:sz w:val="20"/>
          <w:szCs w:val="20"/>
          <w:lang w:eastAsia="en-US"/>
        </w:rPr>
        <w:t>soponudnika</w:t>
      </w:r>
      <w:proofErr w:type="spellEnd"/>
      <w:r w:rsidRPr="001B35E8">
        <w:rPr>
          <w:rFonts w:ascii="Arial" w:hAnsi="Arial" w:cs="Arial"/>
          <w:sz w:val="20"/>
          <w:szCs w:val="20"/>
          <w:lang w:eastAsia="en-US"/>
        </w:rPr>
        <w:t xml:space="preserve">, v kolikor poslovno skrivnost predstavljajo podatki v ponudbi, ki se nanašajo na </w:t>
      </w:r>
      <w:proofErr w:type="spellStart"/>
      <w:r w:rsidRPr="001B35E8">
        <w:rPr>
          <w:rFonts w:ascii="Arial" w:hAnsi="Arial" w:cs="Arial"/>
          <w:sz w:val="20"/>
          <w:szCs w:val="20"/>
          <w:lang w:eastAsia="en-US"/>
        </w:rPr>
        <w:t>soponudnika</w:t>
      </w:r>
      <w:proofErr w:type="spellEnd"/>
      <w:r w:rsidRPr="001B35E8">
        <w:rPr>
          <w:rFonts w:ascii="Arial" w:hAnsi="Arial" w:cs="Arial"/>
          <w:sz w:val="20"/>
          <w:szCs w:val="20"/>
          <w:lang w:eastAsia="en-US"/>
        </w:rPr>
        <w:t xml:space="preserve">. </w:t>
      </w:r>
    </w:p>
    <w:p w14:paraId="71E339EC" w14:textId="77777777" w:rsidR="008A6ED1" w:rsidRPr="001B35E8" w:rsidRDefault="008A6ED1" w:rsidP="008A6ED1">
      <w:pPr>
        <w:spacing w:line="260" w:lineRule="atLeast"/>
        <w:jc w:val="both"/>
        <w:rPr>
          <w:rFonts w:ascii="Arial" w:hAnsi="Arial" w:cs="Arial"/>
          <w:sz w:val="20"/>
          <w:szCs w:val="20"/>
          <w:lang w:eastAsia="en-US"/>
        </w:rPr>
      </w:pPr>
    </w:p>
    <w:p w14:paraId="48225B0C" w14:textId="608BE529" w:rsidR="008A6ED1" w:rsidRPr="001B35E8" w:rsidRDefault="008A6ED1" w:rsidP="008A6ED1">
      <w:pPr>
        <w:spacing w:line="260" w:lineRule="atLeast"/>
        <w:jc w:val="both"/>
        <w:rPr>
          <w:rFonts w:ascii="Arial" w:hAnsi="Arial" w:cs="Arial"/>
          <w:sz w:val="20"/>
          <w:szCs w:val="20"/>
          <w:lang w:eastAsia="en-US"/>
        </w:rPr>
      </w:pPr>
      <w:r w:rsidRPr="001B35E8">
        <w:rPr>
          <w:rFonts w:ascii="Arial" w:hAnsi="Arial" w:cs="Arial"/>
          <w:sz w:val="20"/>
          <w:szCs w:val="20"/>
          <w:lang w:eastAsia="en-US"/>
        </w:rPr>
        <w:t xml:space="preserve">Če na posamezni strani pomeni poslovno skrivnost le določen podatek, mora biti to eksplicitno označeno. </w:t>
      </w:r>
    </w:p>
    <w:p w14:paraId="7507B37F" w14:textId="77777777" w:rsidR="00B71C56" w:rsidRPr="00762283" w:rsidRDefault="00B71C56" w:rsidP="00A27240">
      <w:pPr>
        <w:keepNext/>
        <w:numPr>
          <w:ilvl w:val="0"/>
          <w:numId w:val="22"/>
        </w:numPr>
        <w:spacing w:before="240" w:after="60"/>
        <w:outlineLvl w:val="1"/>
        <w:rPr>
          <w:rFonts w:ascii="Arial" w:hAnsi="Arial" w:cs="Arial"/>
          <w:b/>
          <w:bCs/>
        </w:rPr>
      </w:pPr>
      <w:r w:rsidRPr="00762283">
        <w:rPr>
          <w:rFonts w:ascii="Arial" w:hAnsi="Arial" w:cs="Arial"/>
          <w:b/>
          <w:bCs/>
        </w:rPr>
        <w:t>ZAVAROVANJE ZA RESNOST PONUDBE</w:t>
      </w:r>
    </w:p>
    <w:p w14:paraId="437E0141" w14:textId="5D7E38D1" w:rsidR="00B71C56" w:rsidRPr="001B35E8" w:rsidRDefault="0067035C" w:rsidP="00B71C56">
      <w:pPr>
        <w:tabs>
          <w:tab w:val="num" w:pos="900"/>
          <w:tab w:val="num" w:pos="3294"/>
        </w:tabs>
        <w:jc w:val="both"/>
        <w:rPr>
          <w:rFonts w:ascii="Arial" w:hAnsi="Arial" w:cs="Arial"/>
          <w:bCs/>
          <w:sz w:val="20"/>
          <w:szCs w:val="20"/>
        </w:rPr>
      </w:pPr>
      <w:r w:rsidRPr="00762283">
        <w:rPr>
          <w:rFonts w:ascii="Arial" w:hAnsi="Arial" w:cs="Arial"/>
          <w:bCs/>
          <w:sz w:val="20"/>
          <w:szCs w:val="20"/>
        </w:rPr>
        <w:t xml:space="preserve">Naročnik </w:t>
      </w:r>
      <w:r w:rsidR="005C5523" w:rsidRPr="00762283">
        <w:rPr>
          <w:rFonts w:ascii="Arial" w:hAnsi="Arial" w:cs="Arial"/>
          <w:bCs/>
          <w:sz w:val="20"/>
          <w:szCs w:val="20"/>
        </w:rPr>
        <w:t xml:space="preserve">ne </w:t>
      </w:r>
      <w:r w:rsidRPr="00762283">
        <w:rPr>
          <w:rFonts w:ascii="Arial" w:hAnsi="Arial" w:cs="Arial"/>
          <w:bCs/>
          <w:sz w:val="20"/>
          <w:szCs w:val="20"/>
        </w:rPr>
        <w:t>zahteva zavarovanj</w:t>
      </w:r>
      <w:r w:rsidR="005C5523" w:rsidRPr="00762283">
        <w:rPr>
          <w:rFonts w:ascii="Arial" w:hAnsi="Arial" w:cs="Arial"/>
          <w:bCs/>
          <w:sz w:val="20"/>
          <w:szCs w:val="20"/>
        </w:rPr>
        <w:t>a</w:t>
      </w:r>
      <w:r w:rsidRPr="00762283">
        <w:rPr>
          <w:rFonts w:ascii="Arial" w:hAnsi="Arial" w:cs="Arial"/>
          <w:bCs/>
          <w:sz w:val="20"/>
          <w:szCs w:val="20"/>
        </w:rPr>
        <w:t xml:space="preserve"> za resnost ponudbe</w:t>
      </w:r>
      <w:r w:rsidR="005C5523" w:rsidRPr="00762283">
        <w:rPr>
          <w:rFonts w:ascii="Arial" w:hAnsi="Arial" w:cs="Arial"/>
          <w:bCs/>
          <w:sz w:val="20"/>
          <w:szCs w:val="20"/>
        </w:rPr>
        <w:t>.</w:t>
      </w:r>
      <w:r w:rsidR="00C53A12" w:rsidRPr="001B35E8">
        <w:rPr>
          <w:rFonts w:ascii="Arial" w:hAnsi="Arial" w:cs="Arial"/>
          <w:bCs/>
          <w:sz w:val="20"/>
          <w:szCs w:val="20"/>
        </w:rPr>
        <w:t xml:space="preserve"> </w:t>
      </w:r>
    </w:p>
    <w:p w14:paraId="219F8A0A" w14:textId="77777777" w:rsidR="00B71C56" w:rsidRPr="001B35E8" w:rsidRDefault="00B71C56" w:rsidP="00A27240">
      <w:pPr>
        <w:keepNext/>
        <w:numPr>
          <w:ilvl w:val="0"/>
          <w:numId w:val="22"/>
        </w:numPr>
        <w:spacing w:before="240" w:after="60"/>
        <w:outlineLvl w:val="1"/>
        <w:rPr>
          <w:rFonts w:ascii="Arial" w:hAnsi="Arial" w:cs="Arial"/>
          <w:b/>
          <w:bCs/>
        </w:rPr>
      </w:pPr>
      <w:bookmarkStart w:id="5" w:name="_Hlk19626147"/>
      <w:r w:rsidRPr="001B35E8">
        <w:rPr>
          <w:rFonts w:ascii="Arial" w:hAnsi="Arial" w:cs="Arial"/>
          <w:b/>
          <w:bCs/>
        </w:rPr>
        <w:t xml:space="preserve">ZAVAROVANJE ZA DOBRO IZVEDBO POGODBENIH OBVEZNOSTI </w:t>
      </w:r>
    </w:p>
    <w:p w14:paraId="1A0E0E82" w14:textId="38BA7505" w:rsidR="0076551B" w:rsidRPr="001B35E8" w:rsidRDefault="0076551B" w:rsidP="0076551B">
      <w:pPr>
        <w:jc w:val="both"/>
        <w:rPr>
          <w:rFonts w:ascii="Arial" w:hAnsi="Arial" w:cs="Arial"/>
          <w:sz w:val="20"/>
          <w:szCs w:val="20"/>
        </w:rPr>
      </w:pPr>
      <w:bookmarkStart w:id="6" w:name="_Hlk19618343"/>
      <w:bookmarkStart w:id="7" w:name="_Hlk19626179"/>
      <w:bookmarkEnd w:id="5"/>
      <w:r w:rsidRPr="001B35E8">
        <w:rPr>
          <w:rFonts w:ascii="Arial" w:hAnsi="Arial" w:cs="Arial"/>
          <w:sz w:val="20"/>
          <w:szCs w:val="20"/>
        </w:rPr>
        <w:t xml:space="preserve">V roku petnajstih (15) dni od </w:t>
      </w:r>
      <w:r w:rsidR="0022703A" w:rsidRPr="001B35E8">
        <w:rPr>
          <w:rFonts w:ascii="Arial" w:hAnsi="Arial" w:cs="Arial"/>
          <w:sz w:val="20"/>
          <w:szCs w:val="20"/>
        </w:rPr>
        <w:t>podpisa pogodbe</w:t>
      </w:r>
      <w:r w:rsidRPr="001B35E8">
        <w:rPr>
          <w:rFonts w:ascii="Arial" w:hAnsi="Arial" w:cs="Arial"/>
          <w:sz w:val="20"/>
          <w:szCs w:val="20"/>
        </w:rPr>
        <w:t xml:space="preserve"> mora izbrani ponudnik kot pogoj za veljavnost pogodbe naročniku priskrbeti bančno garancijo ali ustrezno kavcijsko zavarovanje za dobro in pravočasno izvedbo vseh pogodbenih del in sicer v višini 5% pogodbene vrednosti za </w:t>
      </w:r>
      <w:r w:rsidR="00947BB8" w:rsidRPr="001B35E8">
        <w:rPr>
          <w:rFonts w:ascii="Arial" w:hAnsi="Arial" w:cs="Arial"/>
          <w:sz w:val="20"/>
          <w:szCs w:val="20"/>
        </w:rPr>
        <w:t>celotno pogodbeno obdobje</w:t>
      </w:r>
      <w:r w:rsidRPr="001B35E8">
        <w:rPr>
          <w:rFonts w:ascii="Arial" w:hAnsi="Arial" w:cs="Arial"/>
          <w:sz w:val="20"/>
          <w:szCs w:val="20"/>
        </w:rPr>
        <w:t xml:space="preserve"> brez davka na dodano vrednost (DDV) in veljavnostjo še najmanj </w:t>
      </w:r>
      <w:r w:rsidR="00290EDF" w:rsidRPr="001B35E8">
        <w:rPr>
          <w:rFonts w:ascii="Arial" w:hAnsi="Arial" w:cs="Arial"/>
          <w:sz w:val="20"/>
          <w:szCs w:val="20"/>
        </w:rPr>
        <w:t>šestdeset</w:t>
      </w:r>
      <w:r w:rsidRPr="001B35E8">
        <w:rPr>
          <w:rFonts w:ascii="Arial" w:hAnsi="Arial" w:cs="Arial"/>
          <w:sz w:val="20"/>
          <w:szCs w:val="20"/>
        </w:rPr>
        <w:t xml:space="preserve"> (</w:t>
      </w:r>
      <w:r w:rsidR="00290EDF" w:rsidRPr="001B35E8">
        <w:rPr>
          <w:rFonts w:ascii="Arial" w:hAnsi="Arial" w:cs="Arial"/>
          <w:sz w:val="20"/>
          <w:szCs w:val="20"/>
        </w:rPr>
        <w:t>6</w:t>
      </w:r>
      <w:r w:rsidRPr="001B35E8">
        <w:rPr>
          <w:rFonts w:ascii="Arial" w:hAnsi="Arial" w:cs="Arial"/>
          <w:sz w:val="20"/>
          <w:szCs w:val="20"/>
        </w:rPr>
        <w:t>0) dni po zaključku trajanja pogodbe.</w:t>
      </w:r>
    </w:p>
    <w:p w14:paraId="284F4F92" w14:textId="006BF6FF" w:rsidR="0076551B" w:rsidRPr="001B35E8" w:rsidRDefault="0076551B" w:rsidP="0076551B">
      <w:pPr>
        <w:jc w:val="both"/>
        <w:rPr>
          <w:rFonts w:ascii="Arial" w:hAnsi="Arial" w:cs="Arial"/>
          <w:sz w:val="20"/>
          <w:szCs w:val="20"/>
        </w:rPr>
      </w:pPr>
      <w:r w:rsidRPr="001B35E8">
        <w:rPr>
          <w:rFonts w:ascii="Arial" w:hAnsi="Arial" w:cs="Arial"/>
          <w:sz w:val="20"/>
          <w:szCs w:val="20"/>
        </w:rPr>
        <w:t xml:space="preserve"> </w:t>
      </w:r>
    </w:p>
    <w:bookmarkEnd w:id="6"/>
    <w:p w14:paraId="594DD23B" w14:textId="54EC1D6B" w:rsidR="00971006" w:rsidRPr="001B35E8" w:rsidRDefault="0076551B" w:rsidP="0097100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4"/>
          <w:szCs w:val="24"/>
        </w:rPr>
      </w:pPr>
      <w:r w:rsidRPr="001B35E8">
        <w:rPr>
          <w:rFonts w:ascii="Arial" w:hAnsi="Arial" w:cs="Arial"/>
          <w:sz w:val="20"/>
          <w:szCs w:val="20"/>
        </w:rPr>
        <w:t xml:space="preserve">Zavarovanje mora biti skladno z vzorcem iz </w:t>
      </w:r>
      <w:r w:rsidR="0022703A" w:rsidRPr="001B35E8">
        <w:rPr>
          <w:rFonts w:ascii="Arial" w:hAnsi="Arial" w:cs="Arial"/>
          <w:sz w:val="20"/>
          <w:szCs w:val="20"/>
        </w:rPr>
        <w:t xml:space="preserve">obrazca </w:t>
      </w:r>
      <w:r w:rsidRPr="001B35E8">
        <w:rPr>
          <w:rFonts w:ascii="Arial" w:hAnsi="Arial" w:cs="Arial"/>
          <w:sz w:val="20"/>
          <w:szCs w:val="20"/>
        </w:rPr>
        <w:t>št.</w:t>
      </w:r>
      <w:r w:rsidR="005265D3">
        <w:rPr>
          <w:rFonts w:ascii="Arial" w:hAnsi="Arial" w:cs="Arial"/>
          <w:sz w:val="20"/>
          <w:szCs w:val="20"/>
        </w:rPr>
        <w:t>10</w:t>
      </w:r>
      <w:r w:rsidRPr="001B35E8">
        <w:rPr>
          <w:rFonts w:ascii="Arial" w:hAnsi="Arial" w:cs="Arial"/>
          <w:sz w:val="20"/>
          <w:szCs w:val="20"/>
        </w:rPr>
        <w:t>.</w:t>
      </w:r>
      <w:r w:rsidR="00971006" w:rsidRPr="001B35E8">
        <w:rPr>
          <w:rFonts w:ascii="Arial" w:hAnsi="Arial" w:cs="Arial"/>
          <w:sz w:val="20"/>
          <w:szCs w:val="20"/>
        </w:rPr>
        <w:t xml:space="preserve"> Od vzorca zavarovanja ne sme bistveno odstopati in ne sme vsebovati dodatnih pogojev za izplačilo, krajših rokov, kot jih je določil naročnik, </w:t>
      </w:r>
      <w:r w:rsidR="00971006" w:rsidRPr="001B35E8">
        <w:rPr>
          <w:rFonts w:ascii="Arial" w:hAnsi="Arial" w:cs="Arial"/>
          <w:sz w:val="20"/>
          <w:szCs w:val="20"/>
        </w:rPr>
        <w:lastRenderedPageBreak/>
        <w:t>nižjih zneskov, kot jih je določil naročnik ali sprememb krajevne pristojnosti za reševanje sporov med upravičencem in banko/zavarovalnico.</w:t>
      </w:r>
    </w:p>
    <w:p w14:paraId="52A3A036" w14:textId="1987041E" w:rsidR="0076551B" w:rsidRPr="001B35E8" w:rsidRDefault="0076551B" w:rsidP="0076551B">
      <w:pPr>
        <w:jc w:val="both"/>
        <w:rPr>
          <w:rFonts w:ascii="Arial" w:hAnsi="Arial" w:cs="Arial"/>
          <w:sz w:val="20"/>
          <w:szCs w:val="20"/>
        </w:rPr>
      </w:pPr>
    </w:p>
    <w:p w14:paraId="05AC4C50" w14:textId="7B4F07A4" w:rsidR="0076551B" w:rsidRPr="001B35E8" w:rsidRDefault="0076551B" w:rsidP="0076551B">
      <w:pPr>
        <w:jc w:val="both"/>
        <w:rPr>
          <w:rFonts w:ascii="Arial" w:hAnsi="Arial" w:cs="Arial"/>
          <w:sz w:val="20"/>
          <w:szCs w:val="20"/>
        </w:rPr>
      </w:pPr>
      <w:bookmarkStart w:id="8" w:name="_Hlk19626217"/>
      <w:bookmarkEnd w:id="7"/>
      <w:r w:rsidRPr="001B35E8">
        <w:rPr>
          <w:rFonts w:ascii="Arial" w:hAnsi="Arial" w:cs="Arial"/>
          <w:sz w:val="20"/>
          <w:szCs w:val="20"/>
        </w:rPr>
        <w:t xml:space="preserve">V dogovoru z naročnikom bo izbrani ponudnik lahko dostavil </w:t>
      </w:r>
      <w:r w:rsidR="00175729" w:rsidRPr="001B35E8">
        <w:rPr>
          <w:rFonts w:ascii="Arial" w:hAnsi="Arial" w:cs="Arial"/>
          <w:sz w:val="20"/>
          <w:szCs w:val="20"/>
        </w:rPr>
        <w:t>finančno zavarovanje</w:t>
      </w:r>
      <w:r w:rsidRPr="001B35E8">
        <w:rPr>
          <w:rFonts w:ascii="Arial" w:hAnsi="Arial" w:cs="Arial"/>
          <w:sz w:val="20"/>
          <w:szCs w:val="20"/>
        </w:rPr>
        <w:t xml:space="preserve"> za dobro izvedbo pogodbenih obveznosti s krajšo veljavnostjo ob pogoju, da bo v roku 30 dni pred prenehanjem veljavnosti te garancije naročniku dostavil novo, enako garancijo ali poskrbel za podaljšanje obstoječe garancije do konca garancijske dobe. O tem se bosta naročnik in izbrani ponudnik dogovorila pisno pred podpisom pogodbe na zahtevo izbranega ponudnika z dodatnim členom v pogodbi, kjer bodo natančno opredeljena vsa razmerja, ki izhajajo iz te spremembe, ki pa ne smejo v nobenem primeru spreminjati v razpisni dokumentaciji opredeljenih pogojev in vzorca  garancije.</w:t>
      </w:r>
    </w:p>
    <w:bookmarkEnd w:id="8"/>
    <w:p w14:paraId="59B7E080" w14:textId="77777777" w:rsidR="0076551B" w:rsidRPr="001B35E8" w:rsidRDefault="0076551B" w:rsidP="0076551B">
      <w:pPr>
        <w:jc w:val="both"/>
        <w:rPr>
          <w:rFonts w:ascii="Arial" w:hAnsi="Arial" w:cs="Arial"/>
          <w:sz w:val="20"/>
          <w:szCs w:val="20"/>
        </w:rPr>
      </w:pPr>
    </w:p>
    <w:p w14:paraId="7BFBA083" w14:textId="77777777" w:rsidR="0076551B" w:rsidRPr="001B35E8" w:rsidRDefault="0076551B" w:rsidP="0076551B">
      <w:pPr>
        <w:pStyle w:val="Glava"/>
        <w:numPr>
          <w:ilvl w:val="12"/>
          <w:numId w:val="0"/>
        </w:numPr>
        <w:spacing w:line="260" w:lineRule="exact"/>
        <w:rPr>
          <w:rFonts w:ascii="Arial" w:hAnsi="Arial" w:cs="Arial"/>
          <w:sz w:val="20"/>
          <w:szCs w:val="20"/>
          <w:lang w:val="sl-SI"/>
        </w:rPr>
      </w:pPr>
      <w:r w:rsidRPr="001B35E8">
        <w:rPr>
          <w:rFonts w:ascii="Arial" w:hAnsi="Arial" w:cs="Arial"/>
          <w:sz w:val="20"/>
          <w:szCs w:val="20"/>
          <w:lang w:val="sl-SI"/>
        </w:rPr>
        <w:t>Finančno zavarovanje lahko naročnik unovči v naslednjih primerih:</w:t>
      </w:r>
    </w:p>
    <w:p w14:paraId="1C2CDF6E" w14:textId="77777777" w:rsidR="0076551B" w:rsidRPr="001B35E8" w:rsidRDefault="0076551B" w:rsidP="00B71C56">
      <w:pPr>
        <w:jc w:val="both"/>
        <w:rPr>
          <w:rFonts w:ascii="Arial" w:hAnsi="Arial" w:cs="Arial"/>
          <w:sz w:val="20"/>
          <w:szCs w:val="20"/>
        </w:rPr>
      </w:pPr>
    </w:p>
    <w:p w14:paraId="5B8329E3" w14:textId="77777777" w:rsidR="00A50F46" w:rsidRPr="001B35E8" w:rsidRDefault="00A50F46" w:rsidP="00A50F46">
      <w:pPr>
        <w:jc w:val="both"/>
        <w:rPr>
          <w:rFonts w:ascii="Arial" w:hAnsi="Arial" w:cs="Arial"/>
          <w:sz w:val="20"/>
          <w:szCs w:val="20"/>
        </w:rPr>
      </w:pPr>
      <w:r w:rsidRPr="001B35E8">
        <w:rPr>
          <w:rFonts w:ascii="Arial" w:hAnsi="Arial" w:cs="Arial"/>
          <w:sz w:val="20"/>
          <w:szCs w:val="20"/>
        </w:rPr>
        <w:t xml:space="preserve">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 </w:t>
      </w:r>
    </w:p>
    <w:p w14:paraId="115A37DD" w14:textId="17BBA7C5" w:rsidR="00B71C56" w:rsidRPr="001B35E8" w:rsidRDefault="0025777D" w:rsidP="00A27240">
      <w:pPr>
        <w:keepNext/>
        <w:numPr>
          <w:ilvl w:val="0"/>
          <w:numId w:val="22"/>
        </w:numPr>
        <w:spacing w:before="240" w:after="60"/>
        <w:outlineLvl w:val="1"/>
        <w:rPr>
          <w:rFonts w:ascii="Arial" w:hAnsi="Arial" w:cs="Arial"/>
          <w:b/>
          <w:bCs/>
        </w:rPr>
      </w:pPr>
      <w:r w:rsidRPr="001B35E8">
        <w:rPr>
          <w:rFonts w:ascii="Arial" w:hAnsi="Arial" w:cs="Arial"/>
          <w:b/>
          <w:bCs/>
        </w:rPr>
        <w:t xml:space="preserve">ROK IN NAČIN </w:t>
      </w:r>
      <w:r w:rsidR="00B71C56" w:rsidRPr="001B35E8">
        <w:rPr>
          <w:rFonts w:ascii="Arial" w:hAnsi="Arial" w:cs="Arial"/>
          <w:b/>
          <w:bCs/>
        </w:rPr>
        <w:t>PREDLOŽITV</w:t>
      </w:r>
      <w:r w:rsidRPr="001B35E8">
        <w:rPr>
          <w:rFonts w:ascii="Arial" w:hAnsi="Arial" w:cs="Arial"/>
          <w:b/>
          <w:bCs/>
        </w:rPr>
        <w:t>E</w:t>
      </w:r>
      <w:r w:rsidR="00B71C56" w:rsidRPr="001B35E8">
        <w:rPr>
          <w:rFonts w:ascii="Arial" w:hAnsi="Arial" w:cs="Arial"/>
          <w:b/>
          <w:bCs/>
        </w:rPr>
        <w:t xml:space="preserve"> PONUDB</w:t>
      </w:r>
    </w:p>
    <w:p w14:paraId="0F864186" w14:textId="77777777" w:rsidR="008A6ED1" w:rsidRPr="001B35E8" w:rsidRDefault="008A6ED1" w:rsidP="008A6ED1">
      <w:pPr>
        <w:jc w:val="both"/>
        <w:rPr>
          <w:rFonts w:ascii="Arial" w:hAnsi="Arial" w:cs="Arial"/>
          <w:sz w:val="20"/>
          <w:szCs w:val="20"/>
        </w:rPr>
      </w:pPr>
    </w:p>
    <w:p w14:paraId="7E5C095A" w14:textId="77777777" w:rsidR="003F24B6" w:rsidRPr="001B35E8" w:rsidRDefault="003F24B6" w:rsidP="003F24B6">
      <w:pPr>
        <w:autoSpaceDE w:val="0"/>
        <w:autoSpaceDN w:val="0"/>
        <w:adjustRightInd w:val="0"/>
        <w:jc w:val="both"/>
        <w:rPr>
          <w:rFonts w:ascii="Arial" w:hAnsi="Arial" w:cs="Arial"/>
          <w:sz w:val="20"/>
          <w:szCs w:val="20"/>
        </w:rPr>
      </w:pPr>
      <w:r w:rsidRPr="001B35E8">
        <w:rPr>
          <w:rFonts w:ascii="Arial" w:hAnsi="Arial" w:cs="Arial"/>
          <w:sz w:val="20"/>
          <w:szCs w:val="20"/>
        </w:rPr>
        <w:t xml:space="preserve">Ponudniki morajo ponudbe predložiti v informacijski sistem e-JN na spletnem naslovu </w:t>
      </w:r>
      <w:hyperlink r:id="rId32" w:history="1">
        <w:r w:rsidRPr="001B35E8">
          <w:rPr>
            <w:rStyle w:val="Hiperpovezava"/>
            <w:rFonts w:ascii="Arial" w:hAnsi="Arial" w:cs="Arial"/>
            <w:sz w:val="20"/>
            <w:szCs w:val="20"/>
          </w:rPr>
          <w:t>https://ejn.gov.si/eJN2</w:t>
        </w:r>
      </w:hyperlink>
      <w:r w:rsidRPr="001B35E8">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3" w:history="1">
        <w:r w:rsidRPr="001B35E8">
          <w:rPr>
            <w:rStyle w:val="Hiperpovezava"/>
            <w:rFonts w:ascii="Arial" w:hAnsi="Arial" w:cs="Arial"/>
            <w:sz w:val="20"/>
            <w:szCs w:val="20"/>
          </w:rPr>
          <w:t>https://ejn.gov.si/eJN2</w:t>
        </w:r>
      </w:hyperlink>
      <w:r w:rsidRPr="001B35E8">
        <w:rPr>
          <w:rFonts w:ascii="Arial" w:hAnsi="Arial" w:cs="Arial"/>
          <w:sz w:val="20"/>
          <w:szCs w:val="20"/>
        </w:rPr>
        <w:t>.</w:t>
      </w:r>
    </w:p>
    <w:p w14:paraId="2BDFB11E" w14:textId="77777777" w:rsidR="003F24B6" w:rsidRPr="001B35E8" w:rsidRDefault="003F24B6" w:rsidP="003F24B6">
      <w:pPr>
        <w:autoSpaceDE w:val="0"/>
        <w:autoSpaceDN w:val="0"/>
        <w:adjustRightInd w:val="0"/>
        <w:jc w:val="both"/>
        <w:rPr>
          <w:rFonts w:ascii="Arial" w:hAnsi="Arial" w:cs="Arial"/>
          <w:sz w:val="20"/>
          <w:szCs w:val="20"/>
        </w:rPr>
      </w:pPr>
    </w:p>
    <w:p w14:paraId="3F9A8345" w14:textId="77777777" w:rsidR="003F24B6" w:rsidRPr="001B35E8" w:rsidRDefault="003F24B6" w:rsidP="003F24B6">
      <w:pPr>
        <w:autoSpaceDE w:val="0"/>
        <w:autoSpaceDN w:val="0"/>
        <w:adjustRightInd w:val="0"/>
        <w:jc w:val="both"/>
        <w:rPr>
          <w:rFonts w:ascii="Arial" w:hAnsi="Arial" w:cs="Arial"/>
          <w:sz w:val="20"/>
          <w:szCs w:val="20"/>
        </w:rPr>
      </w:pPr>
      <w:r w:rsidRPr="001B35E8">
        <w:rPr>
          <w:rFonts w:ascii="Arial" w:hAnsi="Arial" w:cs="Arial"/>
          <w:sz w:val="20"/>
          <w:szCs w:val="20"/>
        </w:rPr>
        <w:t xml:space="preserve">Ponudnik se mora pred oddajo ponudbe registrirati na spletnem naslovu </w:t>
      </w:r>
      <w:hyperlink r:id="rId34" w:history="1">
        <w:r w:rsidRPr="001B35E8">
          <w:rPr>
            <w:rStyle w:val="Hiperpovezava"/>
            <w:rFonts w:ascii="Arial" w:hAnsi="Arial" w:cs="Arial"/>
            <w:sz w:val="20"/>
            <w:szCs w:val="20"/>
          </w:rPr>
          <w:t>https://ejn.gov.si/eJN2</w:t>
        </w:r>
      </w:hyperlink>
      <w:r w:rsidRPr="001B35E8">
        <w:rPr>
          <w:rFonts w:ascii="Arial" w:hAnsi="Arial" w:cs="Arial"/>
          <w:sz w:val="20"/>
          <w:szCs w:val="20"/>
        </w:rPr>
        <w:t>, v skladu z Navodili za uporabo e-JN. Če je ponudnik že registriran v informacijski sistem e-JN, se v aplikacijo prijavi na istem naslovu.</w:t>
      </w:r>
    </w:p>
    <w:p w14:paraId="25AAD0D3" w14:textId="77777777" w:rsidR="003F24B6" w:rsidRPr="001B35E8" w:rsidRDefault="003F24B6" w:rsidP="003F24B6">
      <w:pPr>
        <w:autoSpaceDE w:val="0"/>
        <w:autoSpaceDN w:val="0"/>
        <w:adjustRightInd w:val="0"/>
        <w:jc w:val="both"/>
        <w:rPr>
          <w:rFonts w:ascii="Arial" w:hAnsi="Arial" w:cs="Arial"/>
          <w:sz w:val="20"/>
          <w:szCs w:val="20"/>
        </w:rPr>
      </w:pPr>
    </w:p>
    <w:p w14:paraId="2519F191" w14:textId="77777777" w:rsidR="003F24B6" w:rsidRPr="001B35E8" w:rsidRDefault="003F24B6" w:rsidP="003F24B6">
      <w:pPr>
        <w:autoSpaceDE w:val="0"/>
        <w:autoSpaceDN w:val="0"/>
        <w:adjustRightInd w:val="0"/>
        <w:jc w:val="both"/>
        <w:rPr>
          <w:rFonts w:ascii="Arial" w:hAnsi="Arial" w:cs="Arial"/>
          <w:sz w:val="20"/>
          <w:szCs w:val="20"/>
        </w:rPr>
      </w:pPr>
      <w:r w:rsidRPr="001B35E8">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550304" w14:textId="77777777" w:rsidR="003F24B6" w:rsidRPr="001B35E8" w:rsidRDefault="003F24B6" w:rsidP="003F24B6">
      <w:pPr>
        <w:autoSpaceDE w:val="0"/>
        <w:autoSpaceDN w:val="0"/>
        <w:adjustRightInd w:val="0"/>
        <w:jc w:val="both"/>
        <w:rPr>
          <w:rFonts w:ascii="Arial" w:hAnsi="Arial" w:cs="Arial"/>
          <w:sz w:val="20"/>
          <w:szCs w:val="20"/>
        </w:rPr>
      </w:pPr>
    </w:p>
    <w:p w14:paraId="2B61AB43" w14:textId="57AA757D" w:rsidR="003F24B6" w:rsidRPr="001B35E8" w:rsidRDefault="003F24B6" w:rsidP="003F24B6">
      <w:pPr>
        <w:jc w:val="both"/>
        <w:rPr>
          <w:rFonts w:ascii="Arial" w:hAnsi="Arial" w:cs="Arial"/>
          <w:sz w:val="20"/>
          <w:szCs w:val="20"/>
        </w:rPr>
      </w:pPr>
      <w:r w:rsidRPr="001B35E8">
        <w:rPr>
          <w:rFonts w:ascii="Arial" w:hAnsi="Arial" w:cs="Arial"/>
          <w:sz w:val="20"/>
          <w:szCs w:val="20"/>
        </w:rPr>
        <w:t xml:space="preserve">Ponudba se šteje za pravočasno oddano, če jo naročnik prejme preko sistema e-JN </w:t>
      </w:r>
      <w:hyperlink r:id="rId35" w:history="1">
        <w:r w:rsidRPr="00762283">
          <w:rPr>
            <w:rStyle w:val="Hiperpovezava"/>
            <w:rFonts w:ascii="Arial" w:eastAsia="Calibri" w:hAnsi="Arial" w:cs="Arial"/>
            <w:sz w:val="20"/>
            <w:szCs w:val="20"/>
          </w:rPr>
          <w:t>https://ejn.gov.si/eJN2</w:t>
        </w:r>
      </w:hyperlink>
      <w:r w:rsidRPr="00762283">
        <w:rPr>
          <w:rFonts w:ascii="Arial" w:hAnsi="Arial" w:cs="Arial"/>
          <w:sz w:val="20"/>
          <w:szCs w:val="20"/>
        </w:rPr>
        <w:t xml:space="preserve">  </w:t>
      </w:r>
      <w:r w:rsidRPr="00762283">
        <w:rPr>
          <w:rFonts w:ascii="Arial" w:hAnsi="Arial" w:cs="Arial"/>
          <w:b/>
          <w:sz w:val="20"/>
          <w:szCs w:val="20"/>
          <w:u w:val="single"/>
        </w:rPr>
        <w:t xml:space="preserve">najkasneje do </w:t>
      </w:r>
      <w:r w:rsidR="002B0E35" w:rsidRPr="00762283">
        <w:rPr>
          <w:rFonts w:ascii="Arial" w:hAnsi="Arial" w:cs="Arial"/>
          <w:b/>
          <w:sz w:val="20"/>
          <w:szCs w:val="20"/>
          <w:u w:val="single"/>
        </w:rPr>
        <w:t>28</w:t>
      </w:r>
      <w:r w:rsidRPr="00762283">
        <w:rPr>
          <w:rFonts w:ascii="Arial" w:hAnsi="Arial" w:cs="Arial"/>
          <w:b/>
          <w:sz w:val="20"/>
          <w:szCs w:val="20"/>
          <w:u w:val="single"/>
        </w:rPr>
        <w:t>/11/2022</w:t>
      </w:r>
      <w:r w:rsidRPr="00762283">
        <w:rPr>
          <w:rFonts w:ascii="Arial" w:hAnsi="Arial" w:cs="Arial"/>
          <w:sz w:val="20"/>
          <w:szCs w:val="20"/>
          <w:u w:val="single"/>
        </w:rPr>
        <w:t xml:space="preserve"> </w:t>
      </w:r>
      <w:r w:rsidRPr="00762283">
        <w:rPr>
          <w:rFonts w:ascii="Arial" w:hAnsi="Arial" w:cs="Arial"/>
          <w:b/>
          <w:sz w:val="20"/>
          <w:szCs w:val="20"/>
          <w:u w:val="single"/>
        </w:rPr>
        <w:t>do 10.00 ure.</w:t>
      </w:r>
      <w:r w:rsidRPr="00762283">
        <w:rPr>
          <w:rFonts w:ascii="Arial" w:hAnsi="Arial" w:cs="Arial"/>
          <w:sz w:val="20"/>
          <w:szCs w:val="20"/>
        </w:rPr>
        <w:t xml:space="preserve"> Za oddano ponudbo se šteje ponudba,</w:t>
      </w:r>
      <w:r w:rsidRPr="001B35E8">
        <w:rPr>
          <w:rFonts w:ascii="Arial" w:hAnsi="Arial" w:cs="Arial"/>
          <w:sz w:val="20"/>
          <w:szCs w:val="20"/>
        </w:rPr>
        <w:t xml:space="preserve"> ki je v informacijskem sistemu e-JN označena s statusom »ODDANO«.</w:t>
      </w:r>
    </w:p>
    <w:p w14:paraId="5CF3F817" w14:textId="77777777" w:rsidR="003F24B6" w:rsidRPr="001B35E8" w:rsidRDefault="003F24B6" w:rsidP="003F24B6">
      <w:pPr>
        <w:jc w:val="both"/>
        <w:rPr>
          <w:rFonts w:ascii="Arial" w:hAnsi="Arial" w:cs="Arial"/>
          <w:sz w:val="20"/>
          <w:szCs w:val="20"/>
        </w:rPr>
      </w:pPr>
    </w:p>
    <w:p w14:paraId="16816087" w14:textId="77777777" w:rsidR="003F24B6" w:rsidRPr="001B35E8" w:rsidRDefault="003F24B6" w:rsidP="003F24B6">
      <w:pPr>
        <w:jc w:val="both"/>
        <w:rPr>
          <w:rFonts w:ascii="Arial" w:hAnsi="Arial" w:cs="Arial"/>
          <w:sz w:val="20"/>
          <w:szCs w:val="20"/>
        </w:rPr>
      </w:pPr>
      <w:r w:rsidRPr="001B35E8">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C60CA2B" w14:textId="77777777" w:rsidR="003F24B6" w:rsidRPr="001B35E8" w:rsidRDefault="003F24B6" w:rsidP="003F24B6">
      <w:pPr>
        <w:jc w:val="both"/>
        <w:rPr>
          <w:rFonts w:ascii="Arial" w:hAnsi="Arial" w:cs="Arial"/>
          <w:sz w:val="20"/>
          <w:szCs w:val="20"/>
        </w:rPr>
      </w:pPr>
    </w:p>
    <w:p w14:paraId="2838DD7E" w14:textId="77777777" w:rsidR="003F24B6" w:rsidRPr="001B35E8" w:rsidRDefault="003F24B6" w:rsidP="003F24B6">
      <w:pPr>
        <w:jc w:val="both"/>
        <w:rPr>
          <w:rFonts w:ascii="Arial" w:hAnsi="Arial" w:cs="Arial"/>
          <w:sz w:val="20"/>
          <w:szCs w:val="20"/>
        </w:rPr>
      </w:pPr>
      <w:r w:rsidRPr="001B35E8">
        <w:rPr>
          <w:rFonts w:ascii="Arial" w:hAnsi="Arial" w:cs="Arial"/>
          <w:sz w:val="20"/>
          <w:szCs w:val="20"/>
        </w:rPr>
        <w:t>Po preteku roka za predložitev ponudb ponudbe ne bo več mogoče oddati.</w:t>
      </w:r>
    </w:p>
    <w:p w14:paraId="2895E6A5" w14:textId="77777777" w:rsidR="003F24B6" w:rsidRPr="001B35E8" w:rsidRDefault="003F24B6" w:rsidP="003F24B6">
      <w:pPr>
        <w:jc w:val="both"/>
        <w:rPr>
          <w:rFonts w:ascii="Arial" w:hAnsi="Arial" w:cs="Arial"/>
          <w:sz w:val="20"/>
          <w:szCs w:val="20"/>
        </w:rPr>
      </w:pPr>
    </w:p>
    <w:p w14:paraId="19BE0071" w14:textId="77777777" w:rsidR="003F24B6" w:rsidRPr="001B35E8" w:rsidRDefault="003F24B6" w:rsidP="003F24B6">
      <w:pPr>
        <w:jc w:val="both"/>
        <w:rPr>
          <w:rFonts w:ascii="Arial" w:hAnsi="Arial" w:cs="Arial"/>
          <w:i/>
          <w:sz w:val="20"/>
          <w:szCs w:val="20"/>
        </w:rPr>
      </w:pPr>
      <w:r w:rsidRPr="001B35E8">
        <w:rPr>
          <w:rFonts w:ascii="Arial" w:hAnsi="Arial" w:cs="Arial"/>
          <w:sz w:val="20"/>
          <w:szCs w:val="20"/>
        </w:rPr>
        <w:t xml:space="preserve">Dostop do povezave za oddajo elektronske ponudbe v tem postopku javnega naročila je na naslednji povezavi:  </w:t>
      </w:r>
      <w:hyperlink r:id="rId36" w:history="1">
        <w:r w:rsidRPr="001B35E8">
          <w:rPr>
            <w:rStyle w:val="Hiperpovezava"/>
            <w:rFonts w:ascii="Arial" w:hAnsi="Arial" w:cs="Arial"/>
            <w:sz w:val="20"/>
            <w:szCs w:val="20"/>
          </w:rPr>
          <w:t xml:space="preserve">https://ejn.gov.si/eJN2   </w:t>
        </w:r>
      </w:hyperlink>
      <w:r w:rsidRPr="001B35E8">
        <w:rPr>
          <w:rFonts w:ascii="Arial" w:hAnsi="Arial" w:cs="Arial"/>
          <w:i/>
          <w:sz w:val="20"/>
          <w:szCs w:val="20"/>
        </w:rPr>
        <w:t>.</w:t>
      </w:r>
    </w:p>
    <w:p w14:paraId="74316202" w14:textId="29FA31FA" w:rsidR="0025777D" w:rsidRPr="001B35E8" w:rsidRDefault="0025777D" w:rsidP="008A6ED1">
      <w:pPr>
        <w:jc w:val="both"/>
        <w:rPr>
          <w:rFonts w:ascii="Arial" w:hAnsi="Arial" w:cs="Arial"/>
          <w:i/>
          <w:sz w:val="20"/>
          <w:szCs w:val="20"/>
        </w:rPr>
      </w:pPr>
      <w:r w:rsidRPr="001B35E8">
        <w:rPr>
          <w:rFonts w:ascii="Arial" w:hAnsi="Arial" w:cs="Arial"/>
          <w:i/>
          <w:sz w:val="20"/>
          <w:szCs w:val="20"/>
        </w:rPr>
        <w:t>.</w:t>
      </w:r>
    </w:p>
    <w:p w14:paraId="637568C0"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PODALJŠANJE ROKA ZA ODDAJO PONUDB</w:t>
      </w:r>
    </w:p>
    <w:p w14:paraId="2A40814B"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Naročnik lahko na podlagi svoje pobude ali na prošnjo morebitnega ponudnika podaljša rok za oddajo ponudb. Naročnik mora morebitne ponudnike obvestiti o tem na enak način kot je bilo objavljeno javno naročilo in z dopolnilom razpisne dokumentacije.</w:t>
      </w:r>
    </w:p>
    <w:p w14:paraId="07ACD12C" w14:textId="77777777" w:rsidR="00B71C56" w:rsidRPr="001B35E8" w:rsidRDefault="00B71C56" w:rsidP="00B71C56">
      <w:pPr>
        <w:jc w:val="both"/>
        <w:rPr>
          <w:rFonts w:ascii="Arial" w:hAnsi="Arial" w:cs="Arial"/>
          <w:sz w:val="20"/>
          <w:szCs w:val="20"/>
        </w:rPr>
      </w:pPr>
    </w:p>
    <w:p w14:paraId="0BE13DEF"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lastRenderedPageBreak/>
        <w:t>V primeru podaljšanja roka za oddajo ponudb se vse pravice in obveznosti naročnika in ponudnikov glede datuma prenesejo na nov datum.</w:t>
      </w:r>
    </w:p>
    <w:p w14:paraId="0AB3BFF3"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ODPIRANJE PONUDB</w:t>
      </w:r>
    </w:p>
    <w:p w14:paraId="23B72C96" w14:textId="1135CC12" w:rsidR="008816D1" w:rsidRPr="001B35E8" w:rsidRDefault="0025777D" w:rsidP="008816D1">
      <w:pPr>
        <w:jc w:val="both"/>
        <w:rPr>
          <w:rFonts w:ascii="Arial" w:hAnsi="Arial" w:cs="Arial"/>
          <w:i/>
          <w:sz w:val="20"/>
          <w:szCs w:val="20"/>
        </w:rPr>
      </w:pPr>
      <w:r w:rsidRPr="00762283">
        <w:rPr>
          <w:rFonts w:ascii="Arial" w:hAnsi="Arial" w:cs="Arial"/>
          <w:sz w:val="20"/>
          <w:szCs w:val="20"/>
        </w:rPr>
        <w:t>Odpiranje ponudb bo potekalo avtomatično v informacijskem sistemu e-JN dne</w:t>
      </w:r>
      <w:r w:rsidR="00757C23" w:rsidRPr="00762283">
        <w:rPr>
          <w:rFonts w:ascii="Arial" w:hAnsi="Arial" w:cs="Arial"/>
          <w:sz w:val="20"/>
          <w:szCs w:val="20"/>
        </w:rPr>
        <w:t xml:space="preserve"> </w:t>
      </w:r>
      <w:r w:rsidR="002B0E35" w:rsidRPr="00762283">
        <w:rPr>
          <w:rFonts w:ascii="Arial" w:hAnsi="Arial" w:cs="Arial"/>
          <w:b/>
          <w:sz w:val="20"/>
          <w:szCs w:val="20"/>
          <w:u w:val="single"/>
        </w:rPr>
        <w:t>28</w:t>
      </w:r>
      <w:r w:rsidR="006C45FA" w:rsidRPr="00762283">
        <w:rPr>
          <w:rFonts w:ascii="Arial" w:hAnsi="Arial" w:cs="Arial"/>
          <w:b/>
          <w:sz w:val="20"/>
          <w:szCs w:val="20"/>
          <w:u w:val="single"/>
        </w:rPr>
        <w:t>/11/2022</w:t>
      </w:r>
      <w:r w:rsidR="006C45FA" w:rsidRPr="00762283">
        <w:rPr>
          <w:rFonts w:ascii="Arial" w:hAnsi="Arial" w:cs="Arial"/>
          <w:sz w:val="20"/>
          <w:szCs w:val="20"/>
          <w:u w:val="single"/>
        </w:rPr>
        <w:t xml:space="preserve"> </w:t>
      </w:r>
      <w:r w:rsidRPr="00762283">
        <w:rPr>
          <w:rFonts w:ascii="Arial" w:hAnsi="Arial" w:cs="Arial"/>
          <w:sz w:val="20"/>
          <w:szCs w:val="20"/>
        </w:rPr>
        <w:t xml:space="preserve">in se bo začelo ob </w:t>
      </w:r>
      <w:r w:rsidR="008816D1" w:rsidRPr="00762283">
        <w:rPr>
          <w:rFonts w:ascii="Arial" w:hAnsi="Arial" w:cs="Arial"/>
          <w:b/>
          <w:bCs/>
          <w:sz w:val="20"/>
          <w:szCs w:val="20"/>
        </w:rPr>
        <w:t>1</w:t>
      </w:r>
      <w:r w:rsidR="006C45FA" w:rsidRPr="00762283">
        <w:rPr>
          <w:rFonts w:ascii="Arial" w:hAnsi="Arial" w:cs="Arial"/>
          <w:b/>
          <w:bCs/>
          <w:sz w:val="20"/>
          <w:szCs w:val="20"/>
        </w:rPr>
        <w:t>1</w:t>
      </w:r>
      <w:r w:rsidR="008816D1" w:rsidRPr="00762283">
        <w:rPr>
          <w:rFonts w:ascii="Arial" w:hAnsi="Arial" w:cs="Arial"/>
          <w:b/>
          <w:bCs/>
          <w:sz w:val="20"/>
          <w:szCs w:val="20"/>
        </w:rPr>
        <w:t>:</w:t>
      </w:r>
      <w:r w:rsidR="006C45FA" w:rsidRPr="00762283">
        <w:rPr>
          <w:rFonts w:ascii="Arial" w:hAnsi="Arial" w:cs="Arial"/>
          <w:b/>
          <w:bCs/>
          <w:sz w:val="20"/>
          <w:szCs w:val="20"/>
        </w:rPr>
        <w:t>15</w:t>
      </w:r>
      <w:r w:rsidRPr="00762283">
        <w:rPr>
          <w:rFonts w:ascii="Arial" w:hAnsi="Arial" w:cs="Arial"/>
          <w:b/>
          <w:bCs/>
          <w:sz w:val="20"/>
          <w:szCs w:val="20"/>
        </w:rPr>
        <w:t xml:space="preserve"> uri </w:t>
      </w:r>
      <w:r w:rsidRPr="00762283">
        <w:rPr>
          <w:rFonts w:ascii="Arial" w:hAnsi="Arial" w:cs="Arial"/>
          <w:bCs/>
          <w:sz w:val="20"/>
          <w:szCs w:val="20"/>
        </w:rPr>
        <w:t>na</w:t>
      </w:r>
      <w:r w:rsidRPr="00762283">
        <w:rPr>
          <w:rFonts w:ascii="Arial" w:hAnsi="Arial" w:cs="Arial"/>
          <w:sz w:val="20"/>
          <w:szCs w:val="20"/>
        </w:rPr>
        <w:t xml:space="preserve"> spletnem naslovu </w:t>
      </w:r>
      <w:hyperlink r:id="rId37" w:history="1">
        <w:r w:rsidR="008816D1" w:rsidRPr="00762283">
          <w:rPr>
            <w:rStyle w:val="Hiperpovezava"/>
            <w:rFonts w:ascii="Arial" w:hAnsi="Arial" w:cs="Arial"/>
            <w:sz w:val="20"/>
            <w:szCs w:val="20"/>
          </w:rPr>
          <w:t xml:space="preserve">https://ejn.gov.si/eJN2   </w:t>
        </w:r>
      </w:hyperlink>
      <w:r w:rsidR="008816D1" w:rsidRPr="00762283">
        <w:rPr>
          <w:rFonts w:ascii="Arial" w:hAnsi="Arial" w:cs="Arial"/>
          <w:i/>
          <w:sz w:val="20"/>
          <w:szCs w:val="20"/>
        </w:rPr>
        <w:t>.</w:t>
      </w:r>
    </w:p>
    <w:p w14:paraId="0D0F17EE" w14:textId="06FDFF7C" w:rsidR="0025777D" w:rsidRPr="001B35E8" w:rsidRDefault="0025777D" w:rsidP="0025777D">
      <w:pPr>
        <w:jc w:val="both"/>
        <w:rPr>
          <w:rFonts w:ascii="Arial" w:hAnsi="Arial" w:cs="Arial"/>
          <w:sz w:val="20"/>
          <w:szCs w:val="20"/>
        </w:rPr>
      </w:pPr>
      <w:r w:rsidRPr="001B35E8">
        <w:rPr>
          <w:rFonts w:ascii="Arial" w:hAnsi="Arial" w:cs="Arial"/>
          <w:sz w:val="20"/>
          <w:szCs w:val="20"/>
        </w:rPr>
        <w:t xml:space="preserve"> </w:t>
      </w:r>
    </w:p>
    <w:p w14:paraId="1715BB1D" w14:textId="77777777" w:rsidR="0025777D" w:rsidRPr="001B35E8" w:rsidRDefault="0025777D" w:rsidP="0025777D">
      <w:pPr>
        <w:jc w:val="both"/>
        <w:rPr>
          <w:rFonts w:ascii="Arial" w:hAnsi="Arial" w:cs="Arial"/>
          <w:sz w:val="20"/>
          <w:szCs w:val="20"/>
        </w:rPr>
      </w:pPr>
      <w:r w:rsidRPr="001B35E8">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1B35E8">
        <w:rPr>
          <w:rFonts w:ascii="Arial" w:hAnsi="Arial" w:cs="Arial"/>
          <w:sz w:val="20"/>
          <w:szCs w:val="20"/>
        </w:rPr>
        <w:t>pdf</w:t>
      </w:r>
      <w:proofErr w:type="spellEnd"/>
      <w:r w:rsidRPr="001B35E8">
        <w:rPr>
          <w:rFonts w:ascii="Arial" w:hAnsi="Arial" w:cs="Arial"/>
          <w:sz w:val="20"/>
          <w:szCs w:val="20"/>
        </w:rPr>
        <w:t xml:space="preserve"> dokumenta, ki ga ponudnik naloži v sistem e-JN pod zavihek »Predračun«. </w:t>
      </w:r>
    </w:p>
    <w:p w14:paraId="38472C58"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DOPUSTNA PONUDBA</w:t>
      </w:r>
    </w:p>
    <w:p w14:paraId="1D7D0B81" w14:textId="77777777" w:rsidR="00B71C56" w:rsidRPr="001B35E8" w:rsidRDefault="00B71C56" w:rsidP="00B71C56">
      <w:pPr>
        <w:tabs>
          <w:tab w:val="num" w:pos="900"/>
        </w:tabs>
        <w:jc w:val="both"/>
        <w:rPr>
          <w:rFonts w:ascii="Arial" w:hAnsi="Arial" w:cs="Arial"/>
          <w:sz w:val="20"/>
          <w:szCs w:val="20"/>
        </w:rPr>
      </w:pPr>
      <w:r w:rsidRPr="001B35E8">
        <w:rPr>
          <w:rFonts w:ascii="Arial" w:hAnsi="Arial" w:cs="Arial"/>
          <w:sz w:val="20"/>
          <w:szCs w:val="20"/>
        </w:rPr>
        <w:t>Dopustna ponudba je ponudba, ki jo predloži ponudnik, za katerega ne obstajajo razlogi za izključitev in ki izpolnjuje pogoje za sodelovanje, njegova ponudba ustreza potrebam in zahtevam naročnika, določenih v zahtevah projekta in v dokumentaciji v zvezi z oddajo javnega naročila, ki je prispela pravočasno, pri njej ni dokazano nedovoljeno dogovarjanje ali korupcija, naročnik je ni ocenil za neobičajno nizko in cena ne presega zagotovljenih sredstev naročnika.</w:t>
      </w:r>
    </w:p>
    <w:p w14:paraId="612F1E0A" w14:textId="77777777" w:rsidR="00B71C56" w:rsidRPr="001B35E8" w:rsidRDefault="00B71C56" w:rsidP="00B71C56">
      <w:pPr>
        <w:tabs>
          <w:tab w:val="num" w:pos="900"/>
        </w:tabs>
        <w:jc w:val="both"/>
        <w:rPr>
          <w:rFonts w:ascii="Arial" w:hAnsi="Arial" w:cs="Arial"/>
          <w:sz w:val="20"/>
          <w:szCs w:val="20"/>
        </w:rPr>
      </w:pPr>
    </w:p>
    <w:p w14:paraId="67A05F17" w14:textId="77777777" w:rsidR="00B71C56" w:rsidRPr="001B35E8" w:rsidRDefault="00B71C56" w:rsidP="00B71C56">
      <w:pPr>
        <w:tabs>
          <w:tab w:val="num" w:pos="900"/>
        </w:tabs>
        <w:jc w:val="both"/>
        <w:rPr>
          <w:rFonts w:ascii="Arial" w:hAnsi="Arial" w:cs="Arial"/>
          <w:sz w:val="20"/>
          <w:szCs w:val="20"/>
        </w:rPr>
      </w:pPr>
      <w:r w:rsidRPr="001B35E8">
        <w:rPr>
          <w:rFonts w:ascii="Arial" w:hAnsi="Arial" w:cs="Arial"/>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0E6CE00F" w14:textId="77777777" w:rsidR="00B71C56" w:rsidRPr="001B35E8" w:rsidRDefault="00B71C56" w:rsidP="00B71C56">
      <w:pPr>
        <w:tabs>
          <w:tab w:val="num" w:pos="900"/>
        </w:tabs>
        <w:jc w:val="both"/>
        <w:rPr>
          <w:rFonts w:ascii="Arial" w:hAnsi="Arial" w:cs="Arial"/>
          <w:sz w:val="20"/>
          <w:szCs w:val="20"/>
        </w:rPr>
      </w:pPr>
    </w:p>
    <w:p w14:paraId="72984A17" w14:textId="77777777" w:rsidR="004A5879" w:rsidRPr="005D73B0" w:rsidRDefault="004A5879" w:rsidP="004A5879">
      <w:pPr>
        <w:tabs>
          <w:tab w:val="num" w:pos="900"/>
        </w:tabs>
        <w:jc w:val="both"/>
        <w:rPr>
          <w:rFonts w:ascii="Arial" w:hAnsi="Arial" w:cs="Arial"/>
          <w:sz w:val="20"/>
          <w:szCs w:val="20"/>
        </w:rPr>
      </w:pPr>
      <w:r w:rsidRPr="005D73B0">
        <w:rPr>
          <w:rFonts w:ascii="Arial" w:hAnsi="Arial" w:cs="Arial"/>
          <w:sz w:val="20"/>
          <w:szCs w:val="20"/>
        </w:rPr>
        <w:t>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je mogoče pred iztekom roka, določenega za predložitev ponudbe, objektivno preveriti. Če ponudnik v roku, ki ga določi naročnik, ne bo predložil manjkajočega dokumenta ali ne bo dopolnil, popravil ali pojasnil ustrezne informacije ali dokumentacije, bo naročnik ponudbo takega ponudnika izločil.</w:t>
      </w:r>
      <w:r>
        <w:rPr>
          <w:rFonts w:ascii="Arial" w:hAnsi="Arial" w:cs="Arial"/>
          <w:sz w:val="20"/>
          <w:szCs w:val="20"/>
        </w:rPr>
        <w:t xml:space="preserve"> Očitne ali nebistvene napake naročnik lahko spregleda.</w:t>
      </w:r>
    </w:p>
    <w:p w14:paraId="7A6C3687" w14:textId="77777777" w:rsidR="00B71C56" w:rsidRPr="001B35E8" w:rsidRDefault="00B71C56" w:rsidP="00B71C56">
      <w:pPr>
        <w:tabs>
          <w:tab w:val="num" w:pos="900"/>
        </w:tabs>
        <w:jc w:val="both"/>
        <w:rPr>
          <w:rFonts w:ascii="Arial" w:hAnsi="Arial" w:cs="Arial"/>
          <w:sz w:val="20"/>
          <w:szCs w:val="20"/>
        </w:rPr>
      </w:pPr>
    </w:p>
    <w:p w14:paraId="2474D534" w14:textId="77777777" w:rsidR="00B71C56" w:rsidRPr="001B35E8" w:rsidRDefault="00B71C56" w:rsidP="00B71C56">
      <w:pPr>
        <w:tabs>
          <w:tab w:val="num" w:pos="900"/>
        </w:tabs>
        <w:jc w:val="both"/>
        <w:rPr>
          <w:rFonts w:ascii="Arial" w:hAnsi="Arial" w:cs="Arial"/>
          <w:sz w:val="20"/>
          <w:szCs w:val="20"/>
        </w:rPr>
      </w:pPr>
      <w:r w:rsidRPr="001B35E8">
        <w:rPr>
          <w:rFonts w:ascii="Arial" w:hAnsi="Arial" w:cs="Arial"/>
          <w:sz w:val="20"/>
          <w:szCs w:val="20"/>
        </w:rPr>
        <w:t>Naročnik si pridržuje pravico preveriti resničnost vseh podatkov. Če naročnik podatkov ne bo mogel preveriti, jih ne bo upošteval.</w:t>
      </w:r>
    </w:p>
    <w:p w14:paraId="3123F58C" w14:textId="77777777" w:rsidR="00B71C56" w:rsidRPr="001B35E8" w:rsidRDefault="00B71C56" w:rsidP="00B71C56">
      <w:pPr>
        <w:tabs>
          <w:tab w:val="num" w:pos="900"/>
        </w:tabs>
        <w:jc w:val="both"/>
        <w:rPr>
          <w:rFonts w:ascii="Arial" w:hAnsi="Arial" w:cs="Arial"/>
          <w:sz w:val="20"/>
          <w:szCs w:val="20"/>
        </w:rPr>
      </w:pPr>
    </w:p>
    <w:p w14:paraId="6573C350" w14:textId="235CBC2D" w:rsidR="00B71C56" w:rsidRDefault="004A5879" w:rsidP="00B71C56">
      <w:pPr>
        <w:tabs>
          <w:tab w:val="num" w:pos="900"/>
        </w:tabs>
        <w:jc w:val="both"/>
        <w:rPr>
          <w:rFonts w:ascii="Arial" w:hAnsi="Arial" w:cs="Arial"/>
          <w:sz w:val="20"/>
          <w:szCs w:val="20"/>
        </w:rPr>
      </w:pPr>
      <w:r w:rsidRPr="00DC6F09">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7ABC7F1" w14:textId="77777777" w:rsidR="004A5879" w:rsidRPr="001B35E8" w:rsidRDefault="004A5879" w:rsidP="00B71C56">
      <w:pPr>
        <w:tabs>
          <w:tab w:val="num" w:pos="900"/>
        </w:tabs>
        <w:jc w:val="both"/>
        <w:rPr>
          <w:rFonts w:ascii="Arial" w:hAnsi="Arial" w:cs="Arial"/>
          <w:sz w:val="20"/>
          <w:szCs w:val="20"/>
        </w:rPr>
      </w:pPr>
    </w:p>
    <w:p w14:paraId="2518C475" w14:textId="77777777" w:rsidR="00B71C56" w:rsidRPr="001B35E8" w:rsidRDefault="00B71C56" w:rsidP="00B71C56">
      <w:pPr>
        <w:tabs>
          <w:tab w:val="num" w:pos="900"/>
        </w:tabs>
        <w:jc w:val="both"/>
        <w:rPr>
          <w:rFonts w:ascii="Arial" w:hAnsi="Arial" w:cs="Arial"/>
          <w:sz w:val="20"/>
          <w:szCs w:val="20"/>
        </w:rPr>
      </w:pPr>
      <w:r w:rsidRPr="001B35E8">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92C7EF" w14:textId="431C7CB2"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MERIL</w:t>
      </w:r>
      <w:r w:rsidR="00916F10" w:rsidRPr="001B35E8">
        <w:rPr>
          <w:rFonts w:ascii="Arial" w:hAnsi="Arial" w:cs="Arial"/>
          <w:b/>
          <w:bCs/>
        </w:rPr>
        <w:t>A</w:t>
      </w:r>
      <w:r w:rsidRPr="001B35E8">
        <w:rPr>
          <w:rFonts w:ascii="Arial" w:hAnsi="Arial" w:cs="Arial"/>
          <w:b/>
          <w:bCs/>
        </w:rPr>
        <w:t xml:space="preserve"> ZA IZBIRO</w:t>
      </w:r>
    </w:p>
    <w:p w14:paraId="67FB8DE4" w14:textId="24B7F06C" w:rsidR="00110FEE" w:rsidRPr="001B35E8" w:rsidRDefault="00110FEE" w:rsidP="00971006">
      <w:pPr>
        <w:jc w:val="both"/>
        <w:rPr>
          <w:rFonts w:ascii="Arial" w:hAnsi="Arial" w:cs="Arial"/>
          <w:sz w:val="20"/>
          <w:szCs w:val="20"/>
        </w:rPr>
      </w:pPr>
      <w:r w:rsidRPr="001B35E8">
        <w:rPr>
          <w:rFonts w:ascii="Arial" w:hAnsi="Arial" w:cs="Arial"/>
          <w:sz w:val="20"/>
          <w:szCs w:val="20"/>
        </w:rPr>
        <w:t xml:space="preserve">Merilo za izbor najugodnejšega kandidata je ekonomsko najugodnejša </w:t>
      </w:r>
      <w:r w:rsidR="006C45FA">
        <w:rPr>
          <w:rFonts w:ascii="Arial" w:hAnsi="Arial" w:cs="Arial"/>
          <w:sz w:val="20"/>
          <w:szCs w:val="20"/>
        </w:rPr>
        <w:t>ponudba</w:t>
      </w:r>
      <w:r w:rsidRPr="001B35E8">
        <w:rPr>
          <w:rFonts w:ascii="Arial" w:hAnsi="Arial" w:cs="Arial"/>
          <w:sz w:val="20"/>
          <w:szCs w:val="20"/>
        </w:rPr>
        <w:t xml:space="preserve">, ki se določi na podlagi </w:t>
      </w:r>
      <w:r w:rsidR="0022703A" w:rsidRPr="001B35E8">
        <w:rPr>
          <w:rFonts w:ascii="Arial" w:hAnsi="Arial" w:cs="Arial"/>
          <w:sz w:val="20"/>
          <w:szCs w:val="20"/>
        </w:rPr>
        <w:t>merila</w:t>
      </w:r>
      <w:r w:rsidRPr="001B35E8">
        <w:rPr>
          <w:rFonts w:ascii="Arial" w:hAnsi="Arial" w:cs="Arial"/>
          <w:sz w:val="20"/>
          <w:szCs w:val="20"/>
        </w:rPr>
        <w:t>:</w:t>
      </w:r>
      <w:r w:rsidR="0022703A" w:rsidRPr="001B35E8">
        <w:rPr>
          <w:rFonts w:ascii="Arial" w:hAnsi="Arial" w:cs="Arial"/>
          <w:sz w:val="20"/>
          <w:szCs w:val="20"/>
        </w:rPr>
        <w:t xml:space="preserve"> </w:t>
      </w:r>
      <w:r w:rsidRPr="001B35E8">
        <w:rPr>
          <w:rFonts w:ascii="Arial" w:hAnsi="Arial" w:cs="Arial"/>
          <w:sz w:val="20"/>
          <w:szCs w:val="20"/>
        </w:rPr>
        <w:t>najnižja ponujena cena</w:t>
      </w:r>
      <w:r w:rsidR="00D4671A" w:rsidRPr="001B35E8">
        <w:rPr>
          <w:rFonts w:ascii="Arial" w:hAnsi="Arial" w:cs="Arial"/>
          <w:sz w:val="20"/>
          <w:szCs w:val="20"/>
        </w:rPr>
        <w:t xml:space="preserve"> za dobavo lesne biomase in upravljanje s kotlovnico.</w:t>
      </w:r>
    </w:p>
    <w:p w14:paraId="3964F5F1"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PRAVICE NAROČNIKA</w:t>
      </w:r>
    </w:p>
    <w:p w14:paraId="242AEC36"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Če bo naročnik zavrnil vse prijave, bo o svoji odločitvi takoj pisno obvestil ponudnike in navedel razloge, zaradi katerih ni izbral nobene ponudbe ter ali bo začel nov postopek. Prav tako pa bo svojo odločitev uradno objavil na način, kot je bil objavljen javni razpis.  V primeru zavrnitve vseh ponudb naročnik nima nobenih finančnih in drugih obveznosti do ponudnikov.</w:t>
      </w:r>
    </w:p>
    <w:p w14:paraId="3289EB90"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lastRenderedPageBreak/>
        <w:t>ODDAJA NAROČILA</w:t>
      </w:r>
    </w:p>
    <w:p w14:paraId="701EC668"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Naročnik bo po pregledu in ocenjevanju sprejel odločitev o oddaji naročila. Svojo odločitev bo obrazložil in navedel ugotovitve ter razloge zanjo skladno z določili tretjega odstavka 90. člena ZJN-3.</w:t>
      </w:r>
    </w:p>
    <w:p w14:paraId="67AE6E7A" w14:textId="77777777" w:rsidR="00B71C56" w:rsidRPr="001B35E8" w:rsidRDefault="00B71C56" w:rsidP="00B71C56">
      <w:pPr>
        <w:jc w:val="both"/>
        <w:rPr>
          <w:rFonts w:ascii="Arial" w:hAnsi="Arial" w:cs="Arial"/>
          <w:sz w:val="20"/>
          <w:szCs w:val="20"/>
        </w:rPr>
      </w:pPr>
    </w:p>
    <w:p w14:paraId="19D8C555"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Naročnik si pridržuje pravico, da v skladu z 90. členom ZJN-3, javnega naročila ne odda.</w:t>
      </w:r>
    </w:p>
    <w:p w14:paraId="2C170088" w14:textId="77777777" w:rsidR="00B71C56" w:rsidRPr="001B35E8" w:rsidRDefault="00B71C56" w:rsidP="00B71C56">
      <w:pPr>
        <w:tabs>
          <w:tab w:val="num" w:pos="900"/>
        </w:tabs>
        <w:jc w:val="both"/>
        <w:rPr>
          <w:rFonts w:ascii="Arial" w:hAnsi="Arial" w:cs="Arial"/>
          <w:sz w:val="20"/>
          <w:szCs w:val="20"/>
        </w:rPr>
      </w:pPr>
    </w:p>
    <w:p w14:paraId="097C3328" w14:textId="77777777" w:rsidR="00B71C56" w:rsidRPr="001B35E8" w:rsidRDefault="00B71C56" w:rsidP="00B71C56">
      <w:pPr>
        <w:jc w:val="both"/>
        <w:rPr>
          <w:rFonts w:ascii="Arial" w:hAnsi="Arial" w:cs="Arial"/>
          <w:sz w:val="20"/>
          <w:szCs w:val="20"/>
        </w:rPr>
      </w:pPr>
      <w:r w:rsidRPr="001B35E8">
        <w:rPr>
          <w:rFonts w:ascii="Arial" w:hAnsi="Arial" w:cs="Arial"/>
          <w:sz w:val="20"/>
          <w:szCs w:val="20"/>
        </w:rPr>
        <w:t xml:space="preserve">Izbrani ponudnik mora v roku osmih dni od prejema poziva naročnika, le temu v postopku javnega naročanja ali pri izvajanju javnega naročila posredovati naslednje podatke, kot so opredeljeni v šestem odstavku 91. člena ZJN-3: </w:t>
      </w:r>
    </w:p>
    <w:p w14:paraId="7CC33F86" w14:textId="77777777" w:rsidR="00B71C56" w:rsidRPr="001B35E8" w:rsidRDefault="00B71C56" w:rsidP="00A27240">
      <w:pPr>
        <w:numPr>
          <w:ilvl w:val="0"/>
          <w:numId w:val="26"/>
        </w:numPr>
        <w:contextualSpacing/>
        <w:jc w:val="both"/>
        <w:rPr>
          <w:rFonts w:ascii="Arial" w:hAnsi="Arial" w:cs="Arial"/>
          <w:sz w:val="20"/>
          <w:szCs w:val="20"/>
        </w:rPr>
      </w:pPr>
      <w:r w:rsidRPr="001B35E8">
        <w:rPr>
          <w:rFonts w:ascii="Arial" w:hAnsi="Arial" w:cs="Arial"/>
          <w:sz w:val="20"/>
          <w:szCs w:val="20"/>
        </w:rPr>
        <w:t xml:space="preserve">svojih ustanoviteljih, družbenikih, vključno s tihimi družbeniki, delničarjih, komanditistih ali drugih lastnikih in podatke o lastniških deležih navedenih oseb; </w:t>
      </w:r>
    </w:p>
    <w:p w14:paraId="6968E825" w14:textId="4D8F3037" w:rsidR="00B71C56" w:rsidRDefault="00B71C56" w:rsidP="00A27240">
      <w:pPr>
        <w:numPr>
          <w:ilvl w:val="0"/>
          <w:numId w:val="26"/>
        </w:numPr>
        <w:contextualSpacing/>
        <w:jc w:val="both"/>
        <w:rPr>
          <w:rFonts w:ascii="Arial" w:hAnsi="Arial" w:cs="Arial"/>
          <w:sz w:val="20"/>
          <w:szCs w:val="20"/>
        </w:rPr>
      </w:pPr>
      <w:r w:rsidRPr="001B35E8">
        <w:rPr>
          <w:rFonts w:ascii="Arial" w:hAnsi="Arial" w:cs="Arial"/>
          <w:sz w:val="20"/>
          <w:szCs w:val="20"/>
        </w:rPr>
        <w:t xml:space="preserve">gospodarskih subjektih, za katere se glede na določbe zakona, ki ureja gospodarske družbe, šteje, da so z njim povezane družbe. </w:t>
      </w:r>
    </w:p>
    <w:p w14:paraId="2AD08F11" w14:textId="77777777" w:rsidR="004A5879" w:rsidRDefault="004A5879" w:rsidP="004A5879">
      <w:pPr>
        <w:jc w:val="both"/>
        <w:rPr>
          <w:rFonts w:ascii="Arial" w:hAnsi="Arial" w:cs="Arial"/>
          <w:sz w:val="20"/>
          <w:szCs w:val="20"/>
        </w:rPr>
      </w:pPr>
    </w:p>
    <w:p w14:paraId="7E479E87" w14:textId="09660B6A" w:rsidR="004A5879" w:rsidRPr="004A5879" w:rsidRDefault="004A5879" w:rsidP="004A5879">
      <w:pPr>
        <w:jc w:val="both"/>
        <w:rPr>
          <w:rFonts w:ascii="Arial" w:hAnsi="Arial" w:cs="Arial"/>
          <w:sz w:val="20"/>
          <w:szCs w:val="20"/>
        </w:rPr>
      </w:pPr>
      <w:r w:rsidRPr="004A5879">
        <w:rPr>
          <w:rFonts w:ascii="Arial" w:hAnsi="Arial" w:cs="Arial"/>
          <w:sz w:val="20"/>
          <w:szCs w:val="20"/>
        </w:rPr>
        <w:t>Ponudnik lahko zgoraj navedene podatke posreduje naročniku že ob oddaji ponudbe na obrazcu št.11.</w:t>
      </w:r>
    </w:p>
    <w:p w14:paraId="7E1F0A26"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t>NAVEDBA ZAVAJAJOČIH PODATKOV</w:t>
      </w:r>
    </w:p>
    <w:p w14:paraId="07D54254" w14:textId="77777777" w:rsidR="00B71C56" w:rsidRPr="001B35E8" w:rsidRDefault="00B71C56" w:rsidP="00B71C56">
      <w:pPr>
        <w:tabs>
          <w:tab w:val="num" w:pos="900"/>
        </w:tabs>
        <w:jc w:val="both"/>
        <w:rPr>
          <w:rFonts w:ascii="Arial" w:hAnsi="Arial" w:cs="Arial"/>
          <w:sz w:val="20"/>
          <w:szCs w:val="20"/>
        </w:rPr>
      </w:pPr>
      <w:r w:rsidRPr="001B35E8">
        <w:rPr>
          <w:rFonts w:ascii="Arial" w:hAnsi="Arial" w:cs="Arial"/>
          <w:sz w:val="20"/>
          <w:szCs w:val="20"/>
        </w:rPr>
        <w:t>Naročnik bo Državni revizijski komisiji podal predlog za uvedbo postopka o prekršku:</w:t>
      </w:r>
    </w:p>
    <w:p w14:paraId="1B5E40FF" w14:textId="77777777" w:rsidR="00B71C56" w:rsidRPr="001B35E8" w:rsidRDefault="00B71C56" w:rsidP="00A27240">
      <w:pPr>
        <w:numPr>
          <w:ilvl w:val="0"/>
          <w:numId w:val="25"/>
        </w:numPr>
        <w:tabs>
          <w:tab w:val="num" w:pos="900"/>
        </w:tabs>
        <w:contextualSpacing/>
        <w:jc w:val="both"/>
        <w:rPr>
          <w:rFonts w:ascii="Arial" w:hAnsi="Arial" w:cs="Arial"/>
          <w:sz w:val="20"/>
          <w:szCs w:val="20"/>
        </w:rPr>
      </w:pPr>
      <w:r w:rsidRPr="001B35E8">
        <w:rPr>
          <w:rFonts w:ascii="Arial" w:hAnsi="Arial" w:cs="Arial"/>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14:paraId="09F03E1F" w14:textId="78EF13E8" w:rsidR="00B71C56" w:rsidRPr="001B35E8" w:rsidRDefault="00B71C56" w:rsidP="00A27240">
      <w:pPr>
        <w:numPr>
          <w:ilvl w:val="0"/>
          <w:numId w:val="25"/>
        </w:numPr>
        <w:tabs>
          <w:tab w:val="num" w:pos="900"/>
        </w:tabs>
        <w:contextualSpacing/>
        <w:jc w:val="both"/>
        <w:rPr>
          <w:rFonts w:ascii="Arial" w:hAnsi="Arial" w:cs="Arial"/>
          <w:sz w:val="20"/>
          <w:szCs w:val="20"/>
        </w:rPr>
      </w:pPr>
      <w:r w:rsidRPr="001B35E8">
        <w:rPr>
          <w:rFonts w:ascii="Arial" w:hAnsi="Arial" w:cs="Arial"/>
          <w:sz w:val="20"/>
          <w:szCs w:val="20"/>
        </w:rPr>
        <w:t xml:space="preserve">če glavni izvajalec ne ravna v skladu s 94. členom ZJN-3. </w:t>
      </w:r>
    </w:p>
    <w:p w14:paraId="2B79D906" w14:textId="51DDBECE" w:rsidR="00E52D1D" w:rsidRPr="001B35E8" w:rsidRDefault="00E52D1D" w:rsidP="00A27240">
      <w:pPr>
        <w:keepNext/>
        <w:numPr>
          <w:ilvl w:val="0"/>
          <w:numId w:val="22"/>
        </w:numPr>
        <w:spacing w:before="240" w:after="60"/>
        <w:outlineLvl w:val="1"/>
        <w:rPr>
          <w:rFonts w:ascii="Arial" w:hAnsi="Arial" w:cs="Arial"/>
          <w:b/>
          <w:bCs/>
        </w:rPr>
      </w:pPr>
      <w:r w:rsidRPr="001B35E8">
        <w:rPr>
          <w:rFonts w:ascii="Arial" w:hAnsi="Arial" w:cs="Arial"/>
          <w:b/>
          <w:bCs/>
        </w:rPr>
        <w:t>OBVESTILO O ODLOČITVI O ODDAJI NAROČILA</w:t>
      </w:r>
    </w:p>
    <w:p w14:paraId="762A9081" w14:textId="77777777" w:rsidR="00E52D1D" w:rsidRPr="001B35E8" w:rsidRDefault="00E52D1D" w:rsidP="00E52D1D">
      <w:pPr>
        <w:tabs>
          <w:tab w:val="num" w:pos="900"/>
        </w:tabs>
        <w:jc w:val="both"/>
        <w:rPr>
          <w:rFonts w:ascii="Arial" w:hAnsi="Arial" w:cs="Arial"/>
          <w:sz w:val="20"/>
          <w:szCs w:val="20"/>
        </w:rPr>
      </w:pPr>
      <w:r w:rsidRPr="001B35E8">
        <w:rPr>
          <w:rFonts w:ascii="Arial" w:hAnsi="Arial" w:cs="Arial"/>
          <w:sz w:val="20"/>
          <w:szCs w:val="20"/>
        </w:rPr>
        <w:t>Naročnik bo ponudnike obvestil o odločitvi o oddaji naročila na način, predpisan v ZJN-3. Odločitev se šteje za vročeno z dnem objave na portalu javnih naročil.</w:t>
      </w:r>
    </w:p>
    <w:p w14:paraId="56DF25E8" w14:textId="73AF359E" w:rsidR="00E52D1D" w:rsidRPr="001B35E8" w:rsidRDefault="00E52D1D" w:rsidP="00A27240">
      <w:pPr>
        <w:keepNext/>
        <w:numPr>
          <w:ilvl w:val="0"/>
          <w:numId w:val="22"/>
        </w:numPr>
        <w:spacing w:before="240" w:after="60"/>
        <w:outlineLvl w:val="1"/>
        <w:rPr>
          <w:rFonts w:ascii="Arial" w:hAnsi="Arial" w:cs="Arial"/>
          <w:b/>
          <w:bCs/>
        </w:rPr>
      </w:pPr>
      <w:r w:rsidRPr="001B35E8">
        <w:rPr>
          <w:rFonts w:ascii="Arial" w:hAnsi="Arial" w:cs="Arial"/>
          <w:b/>
          <w:bCs/>
        </w:rPr>
        <w:t>ODSTOP OD IZVEDBE JAVNEGA NAROČILA</w:t>
      </w:r>
    </w:p>
    <w:p w14:paraId="1D3CB414" w14:textId="70C2D6AD" w:rsidR="00E52D1D" w:rsidRPr="001B35E8" w:rsidRDefault="00E52D1D" w:rsidP="00E52D1D">
      <w:pPr>
        <w:tabs>
          <w:tab w:val="num" w:pos="900"/>
        </w:tabs>
        <w:jc w:val="both"/>
        <w:rPr>
          <w:rFonts w:ascii="Arial" w:hAnsi="Arial" w:cs="Arial"/>
          <w:sz w:val="20"/>
          <w:szCs w:val="20"/>
        </w:rPr>
      </w:pPr>
      <w:r w:rsidRPr="001B35E8">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2907773" w14:textId="77777777" w:rsidR="00A56B89" w:rsidRPr="001B35E8" w:rsidRDefault="00A56B89" w:rsidP="00A27240">
      <w:pPr>
        <w:keepNext/>
        <w:numPr>
          <w:ilvl w:val="0"/>
          <w:numId w:val="22"/>
        </w:numPr>
        <w:spacing w:before="240" w:after="60"/>
        <w:outlineLvl w:val="1"/>
        <w:rPr>
          <w:rFonts w:ascii="Arial" w:hAnsi="Arial" w:cs="Arial"/>
          <w:b/>
          <w:bCs/>
        </w:rPr>
      </w:pPr>
      <w:r w:rsidRPr="001B35E8">
        <w:rPr>
          <w:rFonts w:ascii="Arial" w:hAnsi="Arial" w:cs="Arial"/>
          <w:b/>
          <w:bCs/>
        </w:rPr>
        <w:t>PODPIS POGODBE IN ZAVAROVANJE IZVEDBE</w:t>
      </w:r>
    </w:p>
    <w:p w14:paraId="2B435C4F" w14:textId="77777777" w:rsidR="00A56B89" w:rsidRPr="001B35E8" w:rsidRDefault="00A56B89" w:rsidP="00A56B89">
      <w:pPr>
        <w:jc w:val="both"/>
        <w:rPr>
          <w:rFonts w:ascii="Arial" w:hAnsi="Arial" w:cs="Arial"/>
          <w:sz w:val="20"/>
          <w:szCs w:val="20"/>
        </w:rPr>
      </w:pPr>
      <w:r w:rsidRPr="001B35E8">
        <w:rPr>
          <w:rFonts w:ascii="Arial" w:hAnsi="Arial" w:cs="Arial"/>
          <w:sz w:val="20"/>
          <w:szCs w:val="20"/>
        </w:rPr>
        <w:t xml:space="preserve">Po pravnomočnosti odločitve o oddaji javnega naročila bo naročnik z najugodnejšim ponudnikom sklenil pogodbo. </w:t>
      </w:r>
    </w:p>
    <w:p w14:paraId="5238FAF8" w14:textId="77777777" w:rsidR="00A56B89" w:rsidRPr="001B35E8" w:rsidRDefault="00A56B89" w:rsidP="00A56B89">
      <w:pPr>
        <w:jc w:val="both"/>
        <w:rPr>
          <w:rFonts w:ascii="Arial" w:hAnsi="Arial" w:cs="Arial"/>
          <w:sz w:val="20"/>
          <w:szCs w:val="20"/>
        </w:rPr>
      </w:pPr>
    </w:p>
    <w:p w14:paraId="6F00E5BD" w14:textId="4A8CA011" w:rsidR="00A56B89" w:rsidRPr="001B35E8" w:rsidRDefault="00A56B89" w:rsidP="00A56B89">
      <w:pPr>
        <w:jc w:val="both"/>
        <w:rPr>
          <w:rFonts w:ascii="Arial" w:hAnsi="Arial" w:cs="Arial"/>
          <w:color w:val="FF0000"/>
          <w:sz w:val="20"/>
          <w:szCs w:val="20"/>
        </w:rPr>
      </w:pPr>
      <w:r w:rsidRPr="001B35E8">
        <w:rPr>
          <w:rFonts w:ascii="Arial" w:hAnsi="Arial" w:cs="Arial"/>
          <w:sz w:val="20"/>
          <w:szCs w:val="20"/>
        </w:rPr>
        <w:t xml:space="preserve">Izbrani ponudnik bo pozvan k podpisu pogodbe. Če se ponudnik v </w:t>
      </w:r>
      <w:r w:rsidRPr="001B35E8">
        <w:rPr>
          <w:rFonts w:ascii="Arial" w:hAnsi="Arial" w:cs="Arial"/>
          <w:b/>
          <w:bCs/>
          <w:sz w:val="20"/>
          <w:szCs w:val="20"/>
        </w:rPr>
        <w:t xml:space="preserve">roku </w:t>
      </w:r>
      <w:r w:rsidR="003E284F" w:rsidRPr="001B35E8">
        <w:rPr>
          <w:rFonts w:ascii="Arial" w:hAnsi="Arial" w:cs="Arial"/>
          <w:b/>
          <w:bCs/>
          <w:sz w:val="20"/>
          <w:szCs w:val="20"/>
        </w:rPr>
        <w:t>desetih (10)</w:t>
      </w:r>
      <w:r w:rsidR="008816D1" w:rsidRPr="001B35E8">
        <w:rPr>
          <w:rFonts w:ascii="Arial" w:hAnsi="Arial" w:cs="Arial"/>
          <w:b/>
          <w:bCs/>
          <w:sz w:val="20"/>
          <w:szCs w:val="20"/>
        </w:rPr>
        <w:t xml:space="preserve"> delovnih</w:t>
      </w:r>
      <w:r w:rsidRPr="001B35E8">
        <w:rPr>
          <w:rFonts w:ascii="Arial" w:hAnsi="Arial" w:cs="Arial"/>
          <w:b/>
          <w:bCs/>
          <w:sz w:val="20"/>
          <w:szCs w:val="20"/>
        </w:rPr>
        <w:t xml:space="preserve"> dn</w:t>
      </w:r>
      <w:r w:rsidR="003E284F" w:rsidRPr="001B35E8">
        <w:rPr>
          <w:rFonts w:ascii="Arial" w:hAnsi="Arial" w:cs="Arial"/>
          <w:b/>
          <w:bCs/>
          <w:sz w:val="20"/>
          <w:szCs w:val="20"/>
        </w:rPr>
        <w:t xml:space="preserve">i </w:t>
      </w:r>
      <w:r w:rsidRPr="001B35E8">
        <w:rPr>
          <w:rFonts w:ascii="Arial" w:hAnsi="Arial" w:cs="Arial"/>
          <w:sz w:val="20"/>
          <w:szCs w:val="20"/>
        </w:rPr>
        <w:t xml:space="preserve">ne bo odzval na poziv, se šteje, da je odstopil od ponudbe. </w:t>
      </w:r>
    </w:p>
    <w:p w14:paraId="107A8836" w14:textId="77777777" w:rsidR="00A56B89" w:rsidRPr="001B35E8" w:rsidRDefault="00A56B89" w:rsidP="00A56B89">
      <w:pPr>
        <w:jc w:val="both"/>
        <w:rPr>
          <w:rFonts w:ascii="Arial" w:hAnsi="Arial" w:cs="Arial"/>
          <w:sz w:val="20"/>
          <w:szCs w:val="20"/>
        </w:rPr>
      </w:pPr>
    </w:p>
    <w:p w14:paraId="638C1ABF" w14:textId="4EC81169" w:rsidR="006A428D" w:rsidRPr="001B35E8" w:rsidRDefault="006A428D" w:rsidP="006A428D">
      <w:pPr>
        <w:jc w:val="both"/>
        <w:rPr>
          <w:rFonts w:ascii="Arial" w:hAnsi="Arial" w:cs="Arial"/>
          <w:sz w:val="20"/>
          <w:szCs w:val="20"/>
        </w:rPr>
      </w:pPr>
      <w:r w:rsidRPr="001B35E8">
        <w:rPr>
          <w:rFonts w:ascii="Arial" w:hAnsi="Arial" w:cs="Arial"/>
          <w:sz w:val="20"/>
          <w:szCs w:val="20"/>
        </w:rPr>
        <w:t xml:space="preserve">Izbrani ponudnik bo naročniku </w:t>
      </w:r>
      <w:r w:rsidR="006031FF" w:rsidRPr="001B35E8">
        <w:rPr>
          <w:rFonts w:ascii="Arial" w:hAnsi="Arial" w:cs="Arial"/>
          <w:sz w:val="20"/>
          <w:szCs w:val="20"/>
        </w:rPr>
        <w:t>v roku 15 dni od pod</w:t>
      </w:r>
      <w:r w:rsidR="00175729" w:rsidRPr="001B35E8">
        <w:rPr>
          <w:rFonts w:ascii="Arial" w:hAnsi="Arial" w:cs="Arial"/>
          <w:sz w:val="20"/>
          <w:szCs w:val="20"/>
        </w:rPr>
        <w:t>p</w:t>
      </w:r>
      <w:r w:rsidR="006031FF" w:rsidRPr="001B35E8">
        <w:rPr>
          <w:rFonts w:ascii="Arial" w:hAnsi="Arial" w:cs="Arial"/>
          <w:sz w:val="20"/>
          <w:szCs w:val="20"/>
        </w:rPr>
        <w:t xml:space="preserve">isa </w:t>
      </w:r>
      <w:r w:rsidRPr="001B35E8">
        <w:rPr>
          <w:rFonts w:ascii="Arial" w:hAnsi="Arial" w:cs="Arial"/>
          <w:sz w:val="20"/>
          <w:szCs w:val="20"/>
        </w:rPr>
        <w:t xml:space="preserve">pogodbe kot zavarovanje za dobro izvedbo vseh pogodbenih obveznosti izročil </w:t>
      </w:r>
      <w:r w:rsidR="006031FF" w:rsidRPr="001B35E8">
        <w:rPr>
          <w:rFonts w:ascii="Arial" w:hAnsi="Arial" w:cs="Arial"/>
          <w:sz w:val="20"/>
          <w:szCs w:val="20"/>
        </w:rPr>
        <w:t xml:space="preserve"> bančno garancijo ali ustrezno kavcijsko zavarovanje za dobro in pravočasno izvedbo vseh pogodbenih del in sicer v višini </w:t>
      </w:r>
      <w:r w:rsidR="006031FF" w:rsidRPr="001B35E8">
        <w:rPr>
          <w:rFonts w:ascii="Arial" w:hAnsi="Arial" w:cs="Arial"/>
          <w:b/>
          <w:bCs/>
          <w:sz w:val="20"/>
          <w:szCs w:val="20"/>
        </w:rPr>
        <w:t>5%</w:t>
      </w:r>
      <w:r w:rsidR="006031FF" w:rsidRPr="001B35E8">
        <w:rPr>
          <w:rFonts w:ascii="Arial" w:hAnsi="Arial" w:cs="Arial"/>
          <w:sz w:val="20"/>
          <w:szCs w:val="20"/>
        </w:rPr>
        <w:t xml:space="preserve"> pogodbene vrednosti </w:t>
      </w:r>
      <w:r w:rsidRPr="001B35E8">
        <w:rPr>
          <w:rFonts w:ascii="Arial" w:hAnsi="Arial" w:cs="Arial"/>
          <w:sz w:val="20"/>
          <w:szCs w:val="20"/>
        </w:rPr>
        <w:t xml:space="preserve">brez davka na dodano vrednost (DDV) in veljavnostjo še najmanj šestdeset (60) dni po </w:t>
      </w:r>
      <w:r w:rsidR="006031FF" w:rsidRPr="001B35E8">
        <w:rPr>
          <w:rFonts w:ascii="Arial" w:hAnsi="Arial" w:cs="Arial"/>
          <w:sz w:val="20"/>
          <w:szCs w:val="20"/>
        </w:rPr>
        <w:t xml:space="preserve"> zaključku trajanja pogodbe za oskrbo s toploto.</w:t>
      </w:r>
    </w:p>
    <w:p w14:paraId="10EAF38C" w14:textId="77777777" w:rsidR="006A428D" w:rsidRPr="001B35E8" w:rsidRDefault="006A428D" w:rsidP="006A428D">
      <w:pPr>
        <w:jc w:val="both"/>
        <w:rPr>
          <w:rFonts w:ascii="Arial" w:hAnsi="Arial" w:cs="Arial"/>
          <w:sz w:val="20"/>
          <w:szCs w:val="20"/>
        </w:rPr>
      </w:pPr>
    </w:p>
    <w:p w14:paraId="184E0C92" w14:textId="2B2112F2" w:rsidR="00A56B89" w:rsidRPr="001B35E8" w:rsidRDefault="00A56B89" w:rsidP="00A56B89">
      <w:pPr>
        <w:jc w:val="both"/>
        <w:rPr>
          <w:rFonts w:ascii="Arial" w:hAnsi="Arial" w:cs="Arial"/>
          <w:sz w:val="20"/>
          <w:szCs w:val="20"/>
        </w:rPr>
      </w:pPr>
      <w:r w:rsidRPr="001B35E8">
        <w:rPr>
          <w:rFonts w:ascii="Arial" w:hAnsi="Arial" w:cs="Arial"/>
          <w:sz w:val="20"/>
          <w:szCs w:val="20"/>
        </w:rPr>
        <w:t>Ko izbrani ponudnik podpiše pogodbo in predloži finančno zavarovanje za dobro izvedbo pogodbenih obveznosti</w:t>
      </w:r>
      <w:r w:rsidR="006A428D" w:rsidRPr="001B35E8">
        <w:rPr>
          <w:rFonts w:ascii="Arial" w:hAnsi="Arial" w:cs="Arial"/>
          <w:sz w:val="20"/>
          <w:szCs w:val="20"/>
        </w:rPr>
        <w:t>,</w:t>
      </w:r>
      <w:r w:rsidRPr="001B35E8">
        <w:rPr>
          <w:rFonts w:ascii="Arial" w:hAnsi="Arial" w:cs="Arial"/>
          <w:sz w:val="20"/>
          <w:szCs w:val="20"/>
        </w:rPr>
        <w:t xml:space="preserve"> postane izvajalec in pogodba prične veljati.  </w:t>
      </w:r>
    </w:p>
    <w:p w14:paraId="2EE09758" w14:textId="791AE51B" w:rsidR="00650E30" w:rsidRPr="001B35E8" w:rsidRDefault="00650E30" w:rsidP="00A56B89">
      <w:pPr>
        <w:jc w:val="both"/>
        <w:rPr>
          <w:rFonts w:ascii="Arial" w:hAnsi="Arial" w:cs="Arial"/>
          <w:sz w:val="20"/>
          <w:szCs w:val="20"/>
        </w:rPr>
      </w:pPr>
    </w:p>
    <w:p w14:paraId="4169AE1D" w14:textId="239939B2" w:rsidR="00650E30" w:rsidRPr="00763F2A" w:rsidRDefault="00650E30" w:rsidP="00650E30">
      <w:pPr>
        <w:jc w:val="both"/>
        <w:rPr>
          <w:rFonts w:ascii="Arial" w:hAnsi="Arial" w:cs="Arial"/>
          <w:sz w:val="20"/>
          <w:szCs w:val="20"/>
        </w:rPr>
      </w:pPr>
      <w:r w:rsidRPr="00763F2A">
        <w:rPr>
          <w:rFonts w:ascii="Arial" w:hAnsi="Arial" w:cs="Arial"/>
          <w:sz w:val="20"/>
          <w:szCs w:val="20"/>
        </w:rPr>
        <w:t>Naročnik si pridržuje pravico, da ne sklene pogodbe z nobenim od ponudnikov.</w:t>
      </w:r>
    </w:p>
    <w:p w14:paraId="62F790A0" w14:textId="36E3B385" w:rsidR="00E52D1D" w:rsidRPr="001B35E8" w:rsidRDefault="00E52D1D" w:rsidP="00A27240">
      <w:pPr>
        <w:keepNext/>
        <w:numPr>
          <w:ilvl w:val="0"/>
          <w:numId w:val="22"/>
        </w:numPr>
        <w:spacing w:before="240" w:after="60"/>
        <w:outlineLvl w:val="1"/>
        <w:rPr>
          <w:rFonts w:ascii="Arial" w:hAnsi="Arial" w:cs="Arial"/>
          <w:b/>
          <w:bCs/>
        </w:rPr>
      </w:pPr>
      <w:r w:rsidRPr="001B35E8">
        <w:rPr>
          <w:rFonts w:ascii="Arial" w:hAnsi="Arial" w:cs="Arial"/>
          <w:b/>
          <w:bCs/>
        </w:rPr>
        <w:t>PROTIKORUPCIJSKO DOLOČILO</w:t>
      </w:r>
    </w:p>
    <w:p w14:paraId="5A9CD4FE" w14:textId="77777777" w:rsidR="00E52D1D" w:rsidRPr="001B35E8" w:rsidRDefault="00E52D1D" w:rsidP="00E52D1D">
      <w:pPr>
        <w:jc w:val="both"/>
        <w:rPr>
          <w:rFonts w:ascii="Arial" w:hAnsi="Arial" w:cs="Arial"/>
          <w:sz w:val="20"/>
          <w:szCs w:val="20"/>
        </w:rPr>
      </w:pPr>
      <w:r w:rsidRPr="001B35E8">
        <w:rPr>
          <w:rFonts w:ascii="Arial" w:hAnsi="Arial" w:cs="Arial"/>
          <w:sz w:val="20"/>
          <w:szCs w:val="20"/>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52D01F3A" w14:textId="77777777" w:rsidR="00B71C56" w:rsidRPr="001B35E8" w:rsidRDefault="00B71C56" w:rsidP="00A27240">
      <w:pPr>
        <w:keepNext/>
        <w:numPr>
          <w:ilvl w:val="0"/>
          <w:numId w:val="22"/>
        </w:numPr>
        <w:spacing w:before="240" w:after="60"/>
        <w:outlineLvl w:val="1"/>
        <w:rPr>
          <w:rFonts w:ascii="Arial" w:hAnsi="Arial" w:cs="Arial"/>
          <w:b/>
          <w:bCs/>
        </w:rPr>
      </w:pPr>
      <w:r w:rsidRPr="001B35E8">
        <w:rPr>
          <w:rFonts w:ascii="Arial" w:hAnsi="Arial" w:cs="Arial"/>
          <w:b/>
          <w:bCs/>
        </w:rPr>
        <w:lastRenderedPageBreak/>
        <w:t xml:space="preserve">REVIZIJA POSTOPKA ODDAJE NAROČILA </w:t>
      </w:r>
    </w:p>
    <w:p w14:paraId="66301664" w14:textId="77777777" w:rsidR="00CE7897" w:rsidRPr="00CE7897" w:rsidRDefault="00CE7897" w:rsidP="00CE7897">
      <w:pPr>
        <w:jc w:val="both"/>
        <w:rPr>
          <w:rFonts w:ascii="Arial" w:hAnsi="Arial" w:cs="Arial"/>
          <w:sz w:val="20"/>
          <w:szCs w:val="20"/>
        </w:rPr>
      </w:pPr>
      <w:r w:rsidRPr="00CE7897">
        <w:rPr>
          <w:rFonts w:ascii="Arial" w:hAnsi="Arial" w:cs="Arial"/>
          <w:sz w:val="20"/>
          <w:szCs w:val="20"/>
        </w:rPr>
        <w:t xml:space="preserve">Zahtevek za revizijo v </w:t>
      </w:r>
      <w:proofErr w:type="spellStart"/>
      <w:r w:rsidRPr="00CE7897">
        <w:rPr>
          <w:rFonts w:ascii="Arial" w:hAnsi="Arial" w:cs="Arial"/>
          <w:sz w:val="20"/>
          <w:szCs w:val="20"/>
        </w:rPr>
        <w:t>predrevizijskem</w:t>
      </w:r>
      <w:proofErr w:type="spellEnd"/>
      <w:r w:rsidRPr="00CE7897">
        <w:rPr>
          <w:rFonts w:ascii="Arial" w:hAnsi="Arial" w:cs="Arial"/>
          <w:sz w:val="20"/>
          <w:szCs w:val="20"/>
        </w:rPr>
        <w:t xml:space="preserve"> postopku lahko v skladu z Zakonom o pravnem varstvu v postopkih javnega naročanja Zakon o pravnem varstvu v postopkih javnega naročanja (Uradni list RS, št. </w:t>
      </w:r>
      <w:hyperlink r:id="rId38" w:tgtFrame="_blank" w:tooltip="Zakon o pravnem varstvu v postopkih javnega naročanja (ZPVPJN)" w:history="1">
        <w:r w:rsidRPr="00CE7897">
          <w:rPr>
            <w:rFonts w:ascii="Arial" w:hAnsi="Arial" w:cs="Arial"/>
            <w:sz w:val="20"/>
            <w:szCs w:val="20"/>
          </w:rPr>
          <w:t>43/11</w:t>
        </w:r>
      </w:hyperlink>
      <w:r w:rsidRPr="00CE7897">
        <w:rPr>
          <w:rFonts w:ascii="Arial" w:hAnsi="Arial" w:cs="Arial"/>
          <w:sz w:val="20"/>
          <w:szCs w:val="20"/>
        </w:rPr>
        <w:t xml:space="preserve">, </w:t>
      </w:r>
      <w:hyperlink r:id="rId39" w:tgtFrame="_blank" w:tooltip="Zakon o dopolnitvi Zakona o tajnih podatkih" w:history="1">
        <w:r w:rsidRPr="00CE7897">
          <w:rPr>
            <w:rFonts w:ascii="Arial" w:hAnsi="Arial" w:cs="Arial"/>
            <w:sz w:val="20"/>
            <w:szCs w:val="20"/>
          </w:rPr>
          <w:t>60/11</w:t>
        </w:r>
      </w:hyperlink>
      <w:r w:rsidRPr="00CE7897">
        <w:rPr>
          <w:rFonts w:ascii="Arial" w:hAnsi="Arial" w:cs="Arial"/>
          <w:sz w:val="20"/>
          <w:szCs w:val="20"/>
        </w:rPr>
        <w:t xml:space="preserve"> – ZTP-D, </w:t>
      </w:r>
      <w:hyperlink r:id="rId40" w:tgtFrame="_blank" w:tooltip="Zakon o spremembah in dopolnitvah Zakona o pravnem varstvu v postopkih javnega naročanja" w:history="1">
        <w:r w:rsidRPr="00CE7897">
          <w:rPr>
            <w:rFonts w:ascii="Arial" w:hAnsi="Arial" w:cs="Arial"/>
            <w:sz w:val="20"/>
            <w:szCs w:val="20"/>
          </w:rPr>
          <w:t>63/13</w:t>
        </w:r>
      </w:hyperlink>
      <w:r w:rsidRPr="00CE7897">
        <w:rPr>
          <w:rFonts w:ascii="Arial" w:hAnsi="Arial" w:cs="Arial"/>
          <w:sz w:val="20"/>
          <w:szCs w:val="20"/>
        </w:rPr>
        <w:t xml:space="preserve">, </w:t>
      </w:r>
      <w:hyperlink r:id="rId41" w:tgtFrame="_blank" w:tooltip="Zakon o spremembah in dopolnitvah Zakona o državni upravi" w:history="1">
        <w:r w:rsidRPr="00CE7897">
          <w:rPr>
            <w:rFonts w:ascii="Arial" w:hAnsi="Arial" w:cs="Arial"/>
            <w:sz w:val="20"/>
            <w:szCs w:val="20"/>
          </w:rPr>
          <w:t>90/14</w:t>
        </w:r>
      </w:hyperlink>
      <w:r w:rsidRPr="00CE7897">
        <w:rPr>
          <w:rFonts w:ascii="Arial" w:hAnsi="Arial" w:cs="Arial"/>
          <w:sz w:val="20"/>
          <w:szCs w:val="20"/>
        </w:rPr>
        <w:t xml:space="preserve"> – ZDU-1I in </w:t>
      </w:r>
      <w:hyperlink r:id="rId42" w:tgtFrame="_blank" w:tooltip="Zakon o spremembah in dopolnitvah Zakona o pravnem varstvu v postopkih javnega naročanja" w:history="1">
        <w:r w:rsidRPr="00CE7897">
          <w:rPr>
            <w:rFonts w:ascii="Arial" w:hAnsi="Arial" w:cs="Arial"/>
            <w:sz w:val="20"/>
            <w:szCs w:val="20"/>
          </w:rPr>
          <w:t>60/17</w:t>
        </w:r>
      </w:hyperlink>
      <w:r w:rsidRPr="00CE7897">
        <w:rPr>
          <w:rFonts w:ascii="Arial" w:hAnsi="Arial" w:cs="Arial"/>
          <w:sz w:val="20"/>
          <w:szCs w:val="20"/>
        </w:rPr>
        <w:t xml:space="preserve">) vloži vsaka oseba, ki ima ali je imela interes za dodelitev naročila in ki verjetno izkaže, da ji je bila ali bi ji lahko bila povzročena škoda zaradi ravnanja naročnika, ki se v revizijskem zahtevku v </w:t>
      </w:r>
      <w:proofErr w:type="spellStart"/>
      <w:r w:rsidRPr="00CE7897">
        <w:rPr>
          <w:rFonts w:ascii="Arial" w:hAnsi="Arial" w:cs="Arial"/>
          <w:sz w:val="20"/>
          <w:szCs w:val="20"/>
        </w:rPr>
        <w:t>predrevizijskem</w:t>
      </w:r>
      <w:proofErr w:type="spellEnd"/>
      <w:r w:rsidRPr="00CE7897">
        <w:rPr>
          <w:rFonts w:ascii="Arial" w:hAnsi="Arial" w:cs="Arial"/>
          <w:sz w:val="20"/>
          <w:szCs w:val="20"/>
        </w:rPr>
        <w:t xml:space="preserve"> postopku navaja kot kršitev naročnika v postopku oddaje javnega naročanja.</w:t>
      </w:r>
    </w:p>
    <w:p w14:paraId="5DD7ECE4" w14:textId="77777777" w:rsidR="00CE7897" w:rsidRPr="00CE7897" w:rsidRDefault="00CE7897" w:rsidP="00CE7897">
      <w:pPr>
        <w:jc w:val="both"/>
        <w:rPr>
          <w:rFonts w:ascii="Arial" w:hAnsi="Arial" w:cs="Arial"/>
          <w:sz w:val="20"/>
          <w:szCs w:val="20"/>
        </w:rPr>
      </w:pPr>
    </w:p>
    <w:p w14:paraId="3FA7DC9E" w14:textId="77777777" w:rsidR="00CE7897" w:rsidRPr="00CE7897" w:rsidRDefault="00CE7897" w:rsidP="00CE7897">
      <w:pPr>
        <w:jc w:val="both"/>
        <w:rPr>
          <w:rFonts w:ascii="Arial" w:hAnsi="Arial" w:cs="Arial"/>
          <w:sz w:val="20"/>
          <w:szCs w:val="20"/>
        </w:rPr>
      </w:pPr>
      <w:r w:rsidRPr="00CE7897">
        <w:rPr>
          <w:rFonts w:ascii="Arial" w:hAnsi="Arial" w:cs="Arial"/>
          <w:sz w:val="20"/>
          <w:szCs w:val="20"/>
        </w:rPr>
        <w:t xml:space="preserve">Podrobnejša navodila za uveljavljanje pravnega varstva so dostopna na spletni strani </w:t>
      </w:r>
      <w:hyperlink r:id="rId43" w:history="1">
        <w:r w:rsidRPr="00CE7897">
          <w:rPr>
            <w:rFonts w:ascii="Arial" w:hAnsi="Arial" w:cs="Arial"/>
            <w:sz w:val="20"/>
            <w:szCs w:val="20"/>
          </w:rPr>
          <w:t>http://www.djn.mju.gov.si/sistem-javnega-narocanja/pravno-varstvo</w:t>
        </w:r>
      </w:hyperlink>
      <w:r w:rsidRPr="00CE7897">
        <w:rPr>
          <w:rFonts w:ascii="Arial" w:hAnsi="Arial" w:cs="Arial"/>
          <w:sz w:val="20"/>
          <w:szCs w:val="20"/>
        </w:rPr>
        <w:t>.</w:t>
      </w:r>
    </w:p>
    <w:p w14:paraId="2C1B413C" w14:textId="77777777" w:rsidR="00480108" w:rsidRPr="00CE7897" w:rsidRDefault="00480108" w:rsidP="00CE7897">
      <w:pPr>
        <w:jc w:val="both"/>
        <w:rPr>
          <w:rFonts w:ascii="Arial" w:hAnsi="Arial" w:cs="Arial"/>
          <w:sz w:val="20"/>
          <w:szCs w:val="20"/>
        </w:rPr>
      </w:pPr>
    </w:p>
    <w:p w14:paraId="643B2A8F" w14:textId="2CA26C65" w:rsidR="00B71C56" w:rsidRPr="001B35E8" w:rsidRDefault="00B71C56" w:rsidP="00B71C56">
      <w:pPr>
        <w:rPr>
          <w:rFonts w:ascii="Arial" w:hAnsi="Arial" w:cs="Arial"/>
          <w:b/>
          <w:bCs/>
          <w:kern w:val="28"/>
          <w:sz w:val="28"/>
          <w:szCs w:val="28"/>
        </w:rPr>
      </w:pPr>
    </w:p>
    <w:p w14:paraId="7CEF5508" w14:textId="77777777" w:rsidR="004A5879" w:rsidRDefault="004A5879">
      <w:pPr>
        <w:rPr>
          <w:rFonts w:ascii="Arial" w:hAnsi="Arial" w:cs="Arial"/>
          <w:b/>
          <w:bCs/>
          <w:sz w:val="28"/>
          <w:szCs w:val="28"/>
        </w:rPr>
      </w:pPr>
      <w:bookmarkStart w:id="9" w:name="_Toc224277568"/>
      <w:r>
        <w:rPr>
          <w:rFonts w:ascii="Arial" w:hAnsi="Arial" w:cs="Arial"/>
          <w:b/>
          <w:bCs/>
          <w:sz w:val="28"/>
          <w:szCs w:val="28"/>
        </w:rPr>
        <w:br w:type="page"/>
      </w:r>
    </w:p>
    <w:p w14:paraId="4CDC8D76" w14:textId="3D262F3F" w:rsidR="00B71C56" w:rsidRPr="001B35E8" w:rsidRDefault="00B71C56" w:rsidP="00480108">
      <w:pPr>
        <w:pStyle w:val="Odstavekseznama"/>
        <w:numPr>
          <w:ilvl w:val="0"/>
          <w:numId w:val="40"/>
        </w:numPr>
        <w:ind w:left="426" w:hanging="426"/>
        <w:rPr>
          <w:rFonts w:ascii="Arial" w:hAnsi="Arial" w:cs="Arial"/>
          <w:b/>
          <w:bCs/>
          <w:sz w:val="28"/>
          <w:szCs w:val="28"/>
        </w:rPr>
      </w:pPr>
      <w:r w:rsidRPr="001B35E8">
        <w:rPr>
          <w:rFonts w:ascii="Arial" w:hAnsi="Arial" w:cs="Arial"/>
          <w:b/>
          <w:bCs/>
          <w:sz w:val="28"/>
          <w:szCs w:val="28"/>
        </w:rPr>
        <w:lastRenderedPageBreak/>
        <w:t>RAZLOGI ZA IZKLJUČITEV IN POGOJI ZA UGOTAVLJANJE SPOSOBNOSTI</w:t>
      </w:r>
      <w:bookmarkEnd w:id="9"/>
    </w:p>
    <w:p w14:paraId="442BB5B8" w14:textId="77777777" w:rsidR="00B71C56" w:rsidRPr="001B35E8" w:rsidRDefault="00B71C56" w:rsidP="00B71C56">
      <w:pPr>
        <w:rPr>
          <w:rFonts w:ascii="Arial" w:hAnsi="Arial" w:cs="Arial"/>
        </w:rPr>
      </w:pPr>
    </w:p>
    <w:p w14:paraId="4D0852EE" w14:textId="77777777" w:rsidR="004A5879" w:rsidRPr="005D73B0" w:rsidRDefault="004A5879" w:rsidP="004A5879">
      <w:pPr>
        <w:pStyle w:val="Odstavekseznama"/>
        <w:numPr>
          <w:ilvl w:val="0"/>
          <w:numId w:val="37"/>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rPr>
      </w:pPr>
      <w:r w:rsidRPr="005D73B0">
        <w:rPr>
          <w:rFonts w:ascii="Arial" w:hAnsi="Arial" w:cs="Arial"/>
          <w:b/>
          <w:bCs/>
        </w:rPr>
        <w:t>RAZLOGI ZA IZKLJUČITEV</w:t>
      </w:r>
    </w:p>
    <w:p w14:paraId="4D3B167B" w14:textId="77777777" w:rsidR="001143A6" w:rsidRPr="001B35E8" w:rsidRDefault="001143A6" w:rsidP="001143A6">
      <w:pPr>
        <w:rPr>
          <w:rFonts w:ascii="Arial" w:hAnsi="Arial" w:cs="Arial"/>
          <w:b/>
          <w:bCs/>
          <w:sz w:val="20"/>
          <w:szCs w:val="20"/>
        </w:rPr>
      </w:pPr>
    </w:p>
    <w:p w14:paraId="4B4EE314" w14:textId="77777777" w:rsidR="004A5879" w:rsidRPr="005D73B0" w:rsidRDefault="004A5879" w:rsidP="004A5879">
      <w:pPr>
        <w:pStyle w:val="Odstavekseznama"/>
        <w:numPr>
          <w:ilvl w:val="1"/>
          <w:numId w:val="37"/>
        </w:numPr>
        <w:ind w:left="0" w:firstLine="0"/>
        <w:jc w:val="both"/>
        <w:rPr>
          <w:rFonts w:ascii="Arial" w:hAnsi="Arial" w:cs="Arial"/>
          <w:bCs/>
          <w:sz w:val="20"/>
          <w:szCs w:val="20"/>
        </w:rPr>
      </w:pPr>
      <w:r w:rsidRPr="005D73B0">
        <w:rPr>
          <w:rFonts w:ascii="Arial" w:hAnsi="Arial" w:cs="Arial"/>
          <w:bCs/>
          <w:sz w:val="20"/>
          <w:szCs w:val="20"/>
        </w:rPr>
        <w:t>Naročnik bo iz sodelovanja v postopku javnega naročanja izključil ponudnika, če bo pri preverjanju v skladu s prvim odstavkom 75. člena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w:t>
      </w:r>
    </w:p>
    <w:p w14:paraId="2C6A4E75" w14:textId="77777777" w:rsidR="004A5879" w:rsidRDefault="004A5879" w:rsidP="004A5879">
      <w:pPr>
        <w:jc w:val="both"/>
        <w:rPr>
          <w:rFonts w:ascii="Arial" w:hAnsi="Arial" w:cs="Arial"/>
          <w:bCs/>
          <w:sz w:val="20"/>
          <w:szCs w:val="20"/>
        </w:rPr>
      </w:pPr>
    </w:p>
    <w:p w14:paraId="0550B054" w14:textId="77777777" w:rsidR="004A5879" w:rsidRDefault="004A5879" w:rsidP="004A5879">
      <w:pPr>
        <w:jc w:val="both"/>
        <w:rPr>
          <w:rFonts w:ascii="Arial" w:hAnsi="Arial" w:cs="Arial"/>
          <w:bCs/>
          <w:sz w:val="20"/>
          <w:szCs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4"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w:t>
      </w:r>
      <w:r w:rsidRPr="006800B9">
        <w:rPr>
          <w:rFonts w:ascii="Arial" w:hAnsi="Arial" w:cs="Arial"/>
          <w:bCs/>
          <w:sz w:val="20"/>
          <w:szCs w:val="20"/>
        </w:rPr>
        <w:t>,</w:t>
      </w:r>
    </w:p>
    <w:p w14:paraId="0389477C" w14:textId="77777777" w:rsidR="004A5879" w:rsidRDefault="004A5879" w:rsidP="004A5879">
      <w:pPr>
        <w:jc w:val="both"/>
        <w:rPr>
          <w:rFonts w:ascii="Arial" w:hAnsi="Arial" w:cs="Arial"/>
          <w:bCs/>
          <w:sz w:val="20"/>
          <w:szCs w:val="20"/>
        </w:rPr>
      </w:pPr>
    </w:p>
    <w:p w14:paraId="4487FFAB" w14:textId="77777777" w:rsidR="004A5879" w:rsidRPr="005D73B0" w:rsidRDefault="004A5879" w:rsidP="004A5879">
      <w:pPr>
        <w:jc w:val="both"/>
        <w:rPr>
          <w:rFonts w:ascii="Arial" w:hAnsi="Arial" w:cs="Arial"/>
          <w:bCs/>
          <w:sz w:val="20"/>
          <w:szCs w:val="20"/>
        </w:rPr>
      </w:pPr>
    </w:p>
    <w:p w14:paraId="30680FA0" w14:textId="77777777" w:rsidR="004A5879" w:rsidRPr="005D73B0" w:rsidRDefault="004A5879" w:rsidP="004A5879">
      <w:pPr>
        <w:pStyle w:val="Odstavekseznama"/>
        <w:numPr>
          <w:ilvl w:val="1"/>
          <w:numId w:val="37"/>
        </w:numPr>
        <w:ind w:left="0" w:firstLine="0"/>
        <w:jc w:val="both"/>
        <w:rPr>
          <w:rFonts w:ascii="Arial" w:hAnsi="Arial" w:cs="Arial"/>
          <w:bCs/>
          <w:sz w:val="20"/>
          <w:szCs w:val="20"/>
        </w:rPr>
      </w:pPr>
      <w:r w:rsidRPr="005D73B0">
        <w:rPr>
          <w:rFonts w:ascii="Arial" w:hAnsi="Arial" w:cs="Arial"/>
          <w:bCs/>
          <w:sz w:val="20"/>
          <w:szCs w:val="20"/>
        </w:rPr>
        <w:t>Naročnik bo iz sodelovanja v postopku javnega naročanja izključil ponudnika, če bo pri preverjanju v skladu z drugim odstavkom 75. člena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32C3210" w14:textId="77777777" w:rsidR="004A5879" w:rsidRDefault="004A5879" w:rsidP="004A5879">
      <w:pPr>
        <w:jc w:val="both"/>
        <w:rPr>
          <w:rFonts w:ascii="Arial" w:hAnsi="Arial" w:cs="Arial"/>
          <w:bCs/>
          <w:sz w:val="20"/>
          <w:szCs w:val="20"/>
        </w:rPr>
      </w:pPr>
    </w:p>
    <w:p w14:paraId="7189477B" w14:textId="77777777" w:rsidR="004A5879" w:rsidRDefault="004A5879" w:rsidP="004A5879">
      <w:pPr>
        <w:jc w:val="both"/>
        <w:rPr>
          <w:rFonts w:ascii="Arial" w:hAnsi="Arial" w:cs="Arial"/>
          <w:bCs/>
          <w:sz w:val="20"/>
          <w:szCs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5"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w:t>
      </w:r>
      <w:r w:rsidRPr="006800B9">
        <w:rPr>
          <w:rFonts w:ascii="Arial" w:hAnsi="Arial" w:cs="Arial"/>
          <w:bCs/>
          <w:sz w:val="20"/>
          <w:szCs w:val="20"/>
        </w:rPr>
        <w:t>,</w:t>
      </w:r>
    </w:p>
    <w:p w14:paraId="3A883850" w14:textId="77777777" w:rsidR="004A5879" w:rsidRPr="005D73B0" w:rsidRDefault="004A5879" w:rsidP="004A5879">
      <w:pPr>
        <w:jc w:val="both"/>
        <w:rPr>
          <w:rFonts w:ascii="Arial" w:hAnsi="Arial" w:cs="Arial"/>
          <w:bCs/>
          <w:sz w:val="20"/>
          <w:szCs w:val="20"/>
        </w:rPr>
      </w:pPr>
    </w:p>
    <w:p w14:paraId="16E52E01" w14:textId="77777777" w:rsidR="004A5879" w:rsidRPr="007D4CC8" w:rsidRDefault="004A5879" w:rsidP="004A5879">
      <w:pPr>
        <w:pStyle w:val="Odstavekseznama"/>
        <w:numPr>
          <w:ilvl w:val="1"/>
          <w:numId w:val="37"/>
        </w:numPr>
        <w:ind w:left="0" w:firstLine="0"/>
        <w:jc w:val="both"/>
        <w:rPr>
          <w:rFonts w:ascii="Arial" w:hAnsi="Arial" w:cs="Arial"/>
          <w:bCs/>
          <w:sz w:val="20"/>
          <w:szCs w:val="20"/>
        </w:rPr>
      </w:pPr>
      <w:r w:rsidRPr="007D4CC8">
        <w:rPr>
          <w:rFonts w:ascii="Arial" w:hAnsi="Arial" w:cs="Arial"/>
          <w:bCs/>
          <w:sz w:val="20"/>
          <w:szCs w:val="20"/>
        </w:rPr>
        <w:t>Naročnik bo v skladu s četrtim odstavkom 75. člena ZJN-3  iz postopka javnega naročanja izključil ponudnika, če je ta na dan, ko poteče rok za oddajo ponudb, izločen iz postopkov oddaje javnih naročil zaradi uvrstitve v evidenco gospodarskih subjektov z izrečenimi stranskimi sankcijami iz</w:t>
      </w:r>
      <w:r>
        <w:rPr>
          <w:rFonts w:ascii="Arial" w:hAnsi="Arial" w:cs="Arial"/>
          <w:bCs/>
          <w:sz w:val="20"/>
          <w:szCs w:val="20"/>
        </w:rPr>
        <w:t>l</w:t>
      </w:r>
      <w:r w:rsidRPr="007D4CC8">
        <w:rPr>
          <w:rFonts w:ascii="Arial" w:hAnsi="Arial" w:cs="Arial"/>
          <w:bCs/>
          <w:sz w:val="20"/>
          <w:szCs w:val="20"/>
        </w:rPr>
        <w:t>očitve iz postopkov javnega naročanja.</w:t>
      </w:r>
    </w:p>
    <w:p w14:paraId="7122A724" w14:textId="77777777" w:rsidR="004A5879" w:rsidRDefault="004A5879" w:rsidP="004A5879">
      <w:pPr>
        <w:jc w:val="both"/>
        <w:rPr>
          <w:rFonts w:ascii="Arial" w:hAnsi="Arial" w:cs="Arial"/>
          <w:bCs/>
          <w:sz w:val="20"/>
          <w:szCs w:val="20"/>
        </w:rPr>
      </w:pPr>
    </w:p>
    <w:p w14:paraId="5972F48E" w14:textId="77777777" w:rsidR="004A5879" w:rsidRDefault="004A5879" w:rsidP="004A5879">
      <w:pPr>
        <w:jc w:val="both"/>
        <w:rPr>
          <w:rFonts w:ascii="Arial" w:hAnsi="Arial" w:cs="Arial"/>
          <w:bCs/>
          <w:sz w:val="20"/>
          <w:szCs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6"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w:t>
      </w:r>
      <w:r w:rsidRPr="006800B9">
        <w:rPr>
          <w:rFonts w:ascii="Arial" w:hAnsi="Arial" w:cs="Arial"/>
          <w:bCs/>
          <w:sz w:val="20"/>
          <w:szCs w:val="20"/>
        </w:rPr>
        <w:t>,</w:t>
      </w:r>
    </w:p>
    <w:p w14:paraId="2A1CDBC1" w14:textId="77777777" w:rsidR="004A5879" w:rsidRPr="005D73B0" w:rsidRDefault="004A5879" w:rsidP="004A5879">
      <w:pPr>
        <w:jc w:val="both"/>
        <w:rPr>
          <w:rFonts w:ascii="Arial" w:hAnsi="Arial" w:cs="Arial"/>
          <w:bCs/>
          <w:sz w:val="20"/>
          <w:szCs w:val="20"/>
        </w:rPr>
      </w:pPr>
    </w:p>
    <w:p w14:paraId="302751BB" w14:textId="77777777" w:rsidR="004A5879" w:rsidRDefault="004A5879" w:rsidP="004A5879">
      <w:pPr>
        <w:pStyle w:val="Odstavekseznama"/>
        <w:numPr>
          <w:ilvl w:val="1"/>
          <w:numId w:val="37"/>
        </w:numPr>
        <w:ind w:left="0" w:firstLine="0"/>
        <w:jc w:val="both"/>
        <w:rPr>
          <w:rFonts w:ascii="Arial" w:hAnsi="Arial" w:cs="Arial"/>
          <w:bCs/>
          <w:sz w:val="20"/>
          <w:szCs w:val="20"/>
        </w:rPr>
      </w:pPr>
      <w:r w:rsidRPr="005D73B0">
        <w:rPr>
          <w:rFonts w:ascii="Arial" w:hAnsi="Arial" w:cs="Arial"/>
          <w:bCs/>
          <w:sz w:val="20"/>
          <w:szCs w:val="20"/>
        </w:rPr>
        <w:t>Naročnik bo v skladu s četrtim odstavkom 75. člena ZJN-3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774BDF" w14:textId="77777777" w:rsidR="004A5879" w:rsidRDefault="004A5879" w:rsidP="004A5879">
      <w:pPr>
        <w:jc w:val="both"/>
        <w:rPr>
          <w:rFonts w:ascii="Arial" w:hAnsi="Arial" w:cs="Arial"/>
          <w:bCs/>
          <w:sz w:val="20"/>
          <w:szCs w:val="20"/>
        </w:rPr>
      </w:pPr>
    </w:p>
    <w:p w14:paraId="4EA69B27" w14:textId="4341AA2A" w:rsidR="004A5879" w:rsidRDefault="004A5879" w:rsidP="004A5879">
      <w:pPr>
        <w:jc w:val="both"/>
        <w:rPr>
          <w:rFonts w:ascii="Arial" w:hAnsi="Arial" w:cs="Arial"/>
          <w:bCs/>
          <w:sz w:val="20"/>
          <w:szCs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7"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w:t>
      </w:r>
    </w:p>
    <w:p w14:paraId="4929E30D" w14:textId="77777777" w:rsidR="004A5879" w:rsidRDefault="004A5879" w:rsidP="004A5879">
      <w:pPr>
        <w:jc w:val="both"/>
        <w:rPr>
          <w:rFonts w:ascii="Arial" w:hAnsi="Arial" w:cs="Arial"/>
          <w:bCs/>
          <w:sz w:val="20"/>
          <w:szCs w:val="20"/>
        </w:rPr>
      </w:pPr>
    </w:p>
    <w:p w14:paraId="689B0BCB" w14:textId="77777777" w:rsidR="004A5879" w:rsidRDefault="004A5879" w:rsidP="004A5879">
      <w:pPr>
        <w:jc w:val="both"/>
        <w:rPr>
          <w:rFonts w:ascii="Arial" w:hAnsi="Arial" w:cs="Arial"/>
          <w:bCs/>
          <w:sz w:val="20"/>
          <w:szCs w:val="20"/>
        </w:rPr>
      </w:pPr>
    </w:p>
    <w:p w14:paraId="18EF882B" w14:textId="77777777" w:rsidR="004A5879" w:rsidRPr="00363A69" w:rsidRDefault="004A5879" w:rsidP="004A5879">
      <w:pPr>
        <w:pStyle w:val="Odstavekseznama"/>
        <w:numPr>
          <w:ilvl w:val="0"/>
          <w:numId w:val="37"/>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rPr>
      </w:pPr>
      <w:r w:rsidRPr="00363A69">
        <w:rPr>
          <w:rFonts w:ascii="Arial" w:hAnsi="Arial" w:cs="Arial"/>
          <w:b/>
          <w:bCs/>
        </w:rPr>
        <w:t>POGOJI ZA SODELOVANJE</w:t>
      </w:r>
    </w:p>
    <w:p w14:paraId="6DCB4011" w14:textId="77777777" w:rsidR="001143A6" w:rsidRPr="001B35E8" w:rsidRDefault="001143A6" w:rsidP="000E580A">
      <w:pPr>
        <w:jc w:val="both"/>
        <w:rPr>
          <w:rFonts w:ascii="Arial" w:hAnsi="Arial" w:cs="Arial"/>
          <w:bCs/>
          <w:sz w:val="20"/>
          <w:szCs w:val="20"/>
        </w:rPr>
      </w:pPr>
    </w:p>
    <w:p w14:paraId="4E087574" w14:textId="77777777" w:rsidR="00D6007C" w:rsidRPr="00363A69" w:rsidRDefault="00D6007C" w:rsidP="00D6007C">
      <w:pPr>
        <w:rPr>
          <w:rFonts w:ascii="Arial" w:hAnsi="Arial" w:cs="Arial"/>
          <w:b/>
          <w:bCs/>
        </w:rPr>
      </w:pPr>
      <w:r w:rsidRPr="00363A69">
        <w:rPr>
          <w:rFonts w:ascii="Arial" w:hAnsi="Arial" w:cs="Arial"/>
          <w:b/>
          <w:bCs/>
        </w:rPr>
        <w:t>USTREZNOST ZA OPRAVLJANJE POKLICNE DEJAVNOSTI</w:t>
      </w:r>
    </w:p>
    <w:p w14:paraId="358ED4CF" w14:textId="77777777" w:rsidR="00D6007C" w:rsidRDefault="00D6007C" w:rsidP="00D6007C">
      <w:pPr>
        <w:rPr>
          <w:rFonts w:ascii="Arial" w:hAnsi="Arial" w:cs="Arial"/>
          <w:b/>
          <w:bCs/>
          <w:highlight w:val="yellow"/>
        </w:rPr>
      </w:pPr>
    </w:p>
    <w:p w14:paraId="4386D1BB" w14:textId="77777777" w:rsidR="00D6007C" w:rsidRPr="00203E41" w:rsidRDefault="00D6007C" w:rsidP="00D6007C">
      <w:pPr>
        <w:pStyle w:val="Odstavekseznama"/>
        <w:numPr>
          <w:ilvl w:val="1"/>
          <w:numId w:val="37"/>
        </w:numPr>
        <w:ind w:left="0" w:firstLine="0"/>
        <w:jc w:val="both"/>
        <w:rPr>
          <w:rFonts w:ascii="Arial" w:hAnsi="Arial" w:cs="Arial"/>
          <w:bCs/>
          <w:sz w:val="20"/>
          <w:szCs w:val="20"/>
        </w:rPr>
      </w:pPr>
      <w:r w:rsidRPr="00203E41">
        <w:rPr>
          <w:rFonts w:ascii="Arial" w:hAnsi="Arial" w:cs="Arial"/>
          <w:bCs/>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628C62E" w14:textId="77777777" w:rsidR="00D6007C" w:rsidRDefault="00D6007C" w:rsidP="00D6007C">
      <w:pPr>
        <w:spacing w:line="260" w:lineRule="atLeast"/>
        <w:ind w:left="426"/>
        <w:jc w:val="both"/>
        <w:rPr>
          <w:rFonts w:ascii="Arial" w:eastAsia="Calibri" w:hAnsi="Arial" w:cs="Arial"/>
          <w:sz w:val="20"/>
        </w:rPr>
      </w:pPr>
    </w:p>
    <w:p w14:paraId="0547A4FC" w14:textId="77777777" w:rsidR="00D6007C" w:rsidRPr="00DF6E36" w:rsidRDefault="00D6007C" w:rsidP="00D6007C">
      <w:pPr>
        <w:jc w:val="both"/>
        <w:rPr>
          <w:rFonts w:ascii="Arial" w:eastAsia="Calibri" w:hAnsi="Arial" w:cs="Arial"/>
          <w:b/>
          <w:bCs/>
          <w:sz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8" w:history="1">
        <w:r w:rsidRPr="00E56599">
          <w:rPr>
            <w:rStyle w:val="Hiperpovezava"/>
            <w:rFonts w:ascii="Arial" w:hAnsi="Arial" w:cs="Arial"/>
            <w:bCs/>
            <w:sz w:val="20"/>
            <w:szCs w:val="20"/>
          </w:rPr>
          <w:t>http://www.enarocanje.si/_ESPD/</w:t>
        </w:r>
      </w:hyperlink>
      <w:r w:rsidRPr="00CA2F52">
        <w:rPr>
          <w:rFonts w:ascii="Arial" w:eastAsia="Calibri" w:hAnsi="Arial" w:cs="Arial"/>
          <w:sz w:val="20"/>
        </w:rPr>
        <w:t>.</w:t>
      </w:r>
    </w:p>
    <w:p w14:paraId="28911BF5" w14:textId="77777777" w:rsidR="00D6007C" w:rsidRPr="00333CB4" w:rsidRDefault="00D6007C" w:rsidP="00D6007C">
      <w:pPr>
        <w:spacing w:line="260" w:lineRule="atLeast"/>
        <w:ind w:left="426"/>
        <w:jc w:val="both"/>
        <w:rPr>
          <w:rFonts w:ascii="Arial" w:eastAsia="Calibri" w:hAnsi="Arial" w:cs="Arial"/>
          <w:sz w:val="20"/>
        </w:rPr>
      </w:pPr>
    </w:p>
    <w:p w14:paraId="61EA599F" w14:textId="77777777" w:rsidR="00D6007C" w:rsidRPr="00203E41" w:rsidRDefault="00D6007C" w:rsidP="00D6007C">
      <w:pPr>
        <w:jc w:val="both"/>
        <w:rPr>
          <w:rFonts w:ascii="Arial" w:hAnsi="Arial" w:cs="Arial"/>
          <w:bCs/>
          <w:sz w:val="20"/>
          <w:szCs w:val="20"/>
        </w:rPr>
      </w:pPr>
      <w:r w:rsidRPr="00203E41">
        <w:rPr>
          <w:rFonts w:ascii="Arial" w:hAnsi="Arial" w:cs="Arial"/>
          <w:bCs/>
          <w:sz w:val="20"/>
          <w:szCs w:val="20"/>
        </w:rPr>
        <w:t>Pogoj morajo izpolnjevati: ponudnik, vsi partnerji v skupni ponudbi</w:t>
      </w:r>
      <w:r>
        <w:rPr>
          <w:rFonts w:ascii="Arial" w:hAnsi="Arial" w:cs="Arial"/>
          <w:bCs/>
          <w:sz w:val="20"/>
          <w:szCs w:val="20"/>
        </w:rPr>
        <w:t xml:space="preserve"> in</w:t>
      </w:r>
      <w:r w:rsidRPr="00203E41">
        <w:rPr>
          <w:rFonts w:ascii="Arial" w:hAnsi="Arial" w:cs="Arial"/>
          <w:bCs/>
          <w:sz w:val="20"/>
          <w:szCs w:val="20"/>
        </w:rPr>
        <w:t xml:space="preserve"> vsi podizvajalci.</w:t>
      </w:r>
    </w:p>
    <w:p w14:paraId="767D1DDF" w14:textId="77777777" w:rsidR="00D6007C" w:rsidRPr="00333CB4" w:rsidRDefault="00D6007C" w:rsidP="00D6007C">
      <w:pPr>
        <w:spacing w:line="260" w:lineRule="atLeast"/>
        <w:ind w:left="426"/>
        <w:jc w:val="both"/>
        <w:rPr>
          <w:rFonts w:ascii="Arial" w:eastAsia="Calibri" w:hAnsi="Arial" w:cs="Arial"/>
          <w:b/>
          <w:sz w:val="20"/>
        </w:rPr>
      </w:pPr>
    </w:p>
    <w:p w14:paraId="38EFF08B" w14:textId="77777777" w:rsidR="00D6007C" w:rsidRPr="00203E41" w:rsidRDefault="00D6007C" w:rsidP="00D6007C">
      <w:pPr>
        <w:jc w:val="both"/>
        <w:rPr>
          <w:rFonts w:ascii="Arial" w:hAnsi="Arial" w:cs="Arial"/>
          <w:bCs/>
          <w:sz w:val="20"/>
          <w:szCs w:val="20"/>
        </w:rPr>
      </w:pPr>
      <w:r w:rsidRPr="00203E41">
        <w:rPr>
          <w:rFonts w:ascii="Arial" w:hAnsi="Arial" w:cs="Arial"/>
          <w:bCs/>
          <w:sz w:val="20"/>
          <w:szCs w:val="20"/>
        </w:rPr>
        <w:t>ESPD mora vsebovati vse potrebne podatke, da lahko naročnik v javnih uradnih evidencah preveri izpolnjevanje predmetnega pogoja. V kolikor takšna preveritev ne bo mogoča, bo naročnik od ponudnika zahteval predložitev dokazila o registraciji ustrezne dejavnosti. Ponudniki s sedežem izven Republike Slovenije predložijo primerljiva dokazila. Dokazila ne smejo biti starejša od 35 dni od roka za oddajo ponudb.</w:t>
      </w:r>
    </w:p>
    <w:p w14:paraId="1AE07FD5" w14:textId="77777777" w:rsidR="00D6007C" w:rsidRPr="00D6007C" w:rsidRDefault="00D6007C" w:rsidP="00D6007C">
      <w:pPr>
        <w:pStyle w:val="Odstavekseznama"/>
        <w:rPr>
          <w:rFonts w:ascii="Arial" w:hAnsi="Arial" w:cs="Arial"/>
          <w:b/>
          <w:bCs/>
        </w:rPr>
      </w:pPr>
    </w:p>
    <w:p w14:paraId="2965C650" w14:textId="340D738D" w:rsidR="001143A6" w:rsidRPr="00D6007C" w:rsidRDefault="001143A6" w:rsidP="00D6007C">
      <w:pPr>
        <w:rPr>
          <w:rFonts w:ascii="Arial" w:hAnsi="Arial" w:cs="Arial"/>
          <w:b/>
          <w:bCs/>
        </w:rPr>
      </w:pPr>
      <w:r w:rsidRPr="00D6007C">
        <w:rPr>
          <w:rFonts w:ascii="Arial" w:hAnsi="Arial" w:cs="Arial"/>
          <w:b/>
          <w:bCs/>
        </w:rPr>
        <w:t xml:space="preserve">EKONOMSKA IN FINANČNA SPOSOBNOST </w:t>
      </w:r>
    </w:p>
    <w:p w14:paraId="4075A189" w14:textId="77777777" w:rsidR="001143A6" w:rsidRPr="001B35E8" w:rsidRDefault="001143A6" w:rsidP="000E580A">
      <w:pPr>
        <w:jc w:val="both"/>
        <w:rPr>
          <w:rFonts w:ascii="Arial" w:hAnsi="Arial" w:cs="Arial"/>
          <w:b/>
          <w:bCs/>
          <w:sz w:val="20"/>
          <w:szCs w:val="20"/>
        </w:rPr>
      </w:pPr>
    </w:p>
    <w:p w14:paraId="7BC2E0A1" w14:textId="0F6B631A" w:rsidR="001143A6" w:rsidRPr="00762283" w:rsidRDefault="001143A6" w:rsidP="00A27240">
      <w:pPr>
        <w:pStyle w:val="Odstavekseznama"/>
        <w:numPr>
          <w:ilvl w:val="1"/>
          <w:numId w:val="37"/>
        </w:numPr>
        <w:ind w:left="0" w:firstLine="0"/>
        <w:jc w:val="both"/>
        <w:rPr>
          <w:rFonts w:ascii="Arial" w:hAnsi="Arial" w:cs="Arial"/>
          <w:bCs/>
          <w:sz w:val="20"/>
          <w:szCs w:val="20"/>
        </w:rPr>
      </w:pPr>
      <w:r w:rsidRPr="00762283">
        <w:rPr>
          <w:rFonts w:ascii="Arial" w:hAnsi="Arial" w:cs="Arial"/>
          <w:bCs/>
          <w:sz w:val="20"/>
          <w:szCs w:val="20"/>
        </w:rPr>
        <w:t xml:space="preserve">Ponudnik </w:t>
      </w:r>
      <w:r w:rsidR="00D6007C" w:rsidRPr="00762283">
        <w:rPr>
          <w:rFonts w:ascii="Arial" w:hAnsi="Arial" w:cs="Arial"/>
          <w:bCs/>
          <w:sz w:val="20"/>
          <w:szCs w:val="20"/>
        </w:rPr>
        <w:t xml:space="preserve">v zadnjih 6 mesecih pred oddajo ponudbe </w:t>
      </w:r>
      <w:r w:rsidRPr="00762283">
        <w:rPr>
          <w:rFonts w:ascii="Arial" w:hAnsi="Arial" w:cs="Arial"/>
          <w:bCs/>
          <w:sz w:val="20"/>
          <w:szCs w:val="20"/>
        </w:rPr>
        <w:t>ni imel blokiranega nobenega poslovnega računa</w:t>
      </w:r>
      <w:r w:rsidR="00D6007C" w:rsidRPr="00762283">
        <w:rPr>
          <w:rFonts w:ascii="Arial" w:hAnsi="Arial" w:cs="Arial"/>
          <w:bCs/>
          <w:sz w:val="20"/>
          <w:szCs w:val="20"/>
        </w:rPr>
        <w:t>;</w:t>
      </w:r>
      <w:r w:rsidR="006C45FA" w:rsidRPr="00762283">
        <w:rPr>
          <w:rFonts w:ascii="Arial" w:hAnsi="Arial" w:cs="Arial"/>
          <w:bCs/>
          <w:sz w:val="20"/>
          <w:szCs w:val="20"/>
        </w:rPr>
        <w:t xml:space="preserve"> upošteva se obdobje od </w:t>
      </w:r>
      <w:r w:rsidR="002B0E35" w:rsidRPr="00762283">
        <w:rPr>
          <w:rFonts w:ascii="Arial" w:hAnsi="Arial" w:cs="Arial"/>
          <w:bCs/>
          <w:sz w:val="20"/>
          <w:szCs w:val="20"/>
        </w:rPr>
        <w:t>15.5.2022 do 15.11.2022.</w:t>
      </w:r>
    </w:p>
    <w:p w14:paraId="7E3074D9" w14:textId="77777777" w:rsidR="001143A6" w:rsidRPr="001B35E8" w:rsidRDefault="001143A6" w:rsidP="000E580A">
      <w:pPr>
        <w:jc w:val="both"/>
        <w:rPr>
          <w:rFonts w:ascii="Arial" w:hAnsi="Arial" w:cs="Arial"/>
          <w:bCs/>
          <w:sz w:val="20"/>
          <w:szCs w:val="20"/>
        </w:rPr>
      </w:pPr>
    </w:p>
    <w:p w14:paraId="18819671" w14:textId="77777777" w:rsidR="00D6007C" w:rsidRPr="00DF6E36" w:rsidRDefault="00D6007C" w:rsidP="00D6007C">
      <w:pPr>
        <w:jc w:val="both"/>
        <w:rPr>
          <w:rFonts w:ascii="Arial" w:eastAsia="Calibri" w:hAnsi="Arial" w:cs="Arial"/>
          <w:b/>
          <w:bCs/>
          <w:sz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9"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in </w:t>
      </w:r>
      <w:r w:rsidRPr="00CA2F52">
        <w:rPr>
          <w:rFonts w:ascii="Arial" w:eastAsia="Calibri" w:hAnsi="Arial" w:cs="Arial"/>
          <w:sz w:val="20"/>
        </w:rPr>
        <w:t>S.BON-1 ali S.BON-1/P.</w:t>
      </w:r>
    </w:p>
    <w:p w14:paraId="0AA263FF" w14:textId="77777777" w:rsidR="005B0706" w:rsidRPr="001B35E8" w:rsidRDefault="005B0706" w:rsidP="000E580A">
      <w:pPr>
        <w:jc w:val="both"/>
        <w:rPr>
          <w:rFonts w:ascii="Arial" w:hAnsi="Arial" w:cs="Arial"/>
          <w:bCs/>
          <w:sz w:val="20"/>
          <w:szCs w:val="20"/>
        </w:rPr>
      </w:pPr>
    </w:p>
    <w:p w14:paraId="12E2F14D" w14:textId="7B1E0CC6" w:rsidR="005B0706" w:rsidRPr="003357DF" w:rsidRDefault="002B7FA6" w:rsidP="00A27240">
      <w:pPr>
        <w:pStyle w:val="Odstavekseznama"/>
        <w:numPr>
          <w:ilvl w:val="1"/>
          <w:numId w:val="37"/>
        </w:numPr>
        <w:ind w:left="0" w:firstLine="0"/>
        <w:jc w:val="both"/>
        <w:rPr>
          <w:rFonts w:ascii="Arial" w:hAnsi="Arial" w:cs="Arial"/>
          <w:bCs/>
          <w:sz w:val="20"/>
          <w:szCs w:val="20"/>
        </w:rPr>
      </w:pPr>
      <w:r w:rsidRPr="003357DF">
        <w:rPr>
          <w:rFonts w:ascii="Arial" w:hAnsi="Arial" w:cs="Arial"/>
          <w:bCs/>
          <w:sz w:val="20"/>
          <w:szCs w:val="20"/>
        </w:rPr>
        <w:t>Ponudnik mora izkazati, da je imel čiste prihodke od prodaje v zadnjih treh poslovnih letih (201</w:t>
      </w:r>
      <w:r w:rsidR="006C45FA">
        <w:rPr>
          <w:rFonts w:ascii="Arial" w:hAnsi="Arial" w:cs="Arial"/>
          <w:bCs/>
          <w:sz w:val="20"/>
          <w:szCs w:val="20"/>
        </w:rPr>
        <w:t>9</w:t>
      </w:r>
      <w:r w:rsidRPr="003357DF">
        <w:rPr>
          <w:rFonts w:ascii="Arial" w:hAnsi="Arial" w:cs="Arial"/>
          <w:bCs/>
          <w:sz w:val="20"/>
          <w:szCs w:val="20"/>
        </w:rPr>
        <w:t>, 20</w:t>
      </w:r>
      <w:r w:rsidR="006C45FA">
        <w:rPr>
          <w:rFonts w:ascii="Arial" w:hAnsi="Arial" w:cs="Arial"/>
          <w:bCs/>
          <w:sz w:val="20"/>
          <w:szCs w:val="20"/>
        </w:rPr>
        <w:t>20</w:t>
      </w:r>
      <w:r w:rsidRPr="003357DF">
        <w:rPr>
          <w:rFonts w:ascii="Arial" w:hAnsi="Arial" w:cs="Arial"/>
          <w:bCs/>
          <w:sz w:val="20"/>
          <w:szCs w:val="20"/>
        </w:rPr>
        <w:t>, 20</w:t>
      </w:r>
      <w:r w:rsidR="006C45FA">
        <w:rPr>
          <w:rFonts w:ascii="Arial" w:hAnsi="Arial" w:cs="Arial"/>
          <w:bCs/>
          <w:sz w:val="20"/>
          <w:szCs w:val="20"/>
        </w:rPr>
        <w:t>21</w:t>
      </w:r>
      <w:r w:rsidRPr="003357DF">
        <w:rPr>
          <w:rFonts w:ascii="Arial" w:hAnsi="Arial" w:cs="Arial"/>
          <w:bCs/>
          <w:sz w:val="20"/>
          <w:szCs w:val="20"/>
        </w:rPr>
        <w:t xml:space="preserve">) v skupni višini vseh treh let najmanj </w:t>
      </w:r>
      <w:r w:rsidR="002C3B48" w:rsidRPr="003357DF">
        <w:rPr>
          <w:rFonts w:ascii="Arial" w:hAnsi="Arial" w:cs="Arial"/>
          <w:bCs/>
          <w:sz w:val="20"/>
          <w:szCs w:val="20"/>
        </w:rPr>
        <w:t>1</w:t>
      </w:r>
      <w:r w:rsidR="00AC3C11" w:rsidRPr="003357DF">
        <w:rPr>
          <w:rFonts w:ascii="Arial" w:hAnsi="Arial" w:cs="Arial"/>
          <w:bCs/>
          <w:sz w:val="20"/>
          <w:szCs w:val="20"/>
        </w:rPr>
        <w:t>5</w:t>
      </w:r>
      <w:r w:rsidR="002C3B48" w:rsidRPr="003357DF">
        <w:rPr>
          <w:rFonts w:ascii="Arial" w:hAnsi="Arial" w:cs="Arial"/>
          <w:bCs/>
          <w:sz w:val="20"/>
          <w:szCs w:val="20"/>
        </w:rPr>
        <w:t>0</w:t>
      </w:r>
      <w:r w:rsidRPr="003357DF">
        <w:rPr>
          <w:rFonts w:ascii="Arial" w:hAnsi="Arial" w:cs="Arial"/>
          <w:bCs/>
          <w:sz w:val="20"/>
          <w:szCs w:val="20"/>
        </w:rPr>
        <w:t>.000,00 EUR. V kolikor ponudnik posluje krajše obdobje od zahtevanega, se upošteva pogoj sorazmerno glede na obdobje poslovanja.</w:t>
      </w:r>
    </w:p>
    <w:p w14:paraId="274FCB46" w14:textId="77777777" w:rsidR="005B0706" w:rsidRPr="003357DF" w:rsidRDefault="005B0706" w:rsidP="005B0706">
      <w:pPr>
        <w:jc w:val="both"/>
        <w:rPr>
          <w:rFonts w:ascii="Arial" w:hAnsi="Arial" w:cs="Arial"/>
          <w:sz w:val="20"/>
          <w:szCs w:val="20"/>
        </w:rPr>
      </w:pPr>
    </w:p>
    <w:p w14:paraId="3B360E07" w14:textId="03DCF3B9" w:rsidR="00292E0F" w:rsidRPr="003357DF" w:rsidRDefault="005B0706" w:rsidP="005B0706">
      <w:pPr>
        <w:pStyle w:val="Telobesedila31"/>
        <w:rPr>
          <w:rFonts w:ascii="Arial" w:hAnsi="Arial" w:cs="Arial"/>
          <w:sz w:val="20"/>
          <w:szCs w:val="20"/>
        </w:rPr>
      </w:pPr>
      <w:r w:rsidRPr="003357DF">
        <w:rPr>
          <w:rFonts w:ascii="Arial" w:hAnsi="Arial" w:cs="Arial"/>
          <w:sz w:val="20"/>
          <w:szCs w:val="20"/>
        </w:rPr>
        <w:t>Kot zadostitev pogoju se ugotavlja zbir zadostitev pogoja vsakega ponudnika oziroma glavnega izvajalca in podizvajalcev, pri čemer morajo vsi ponudniki oziroma glavni izvajalec in podizvajalci skupaj pogoju zadostiti 100%.</w:t>
      </w:r>
    </w:p>
    <w:p w14:paraId="6BB61CA4" w14:textId="77777777" w:rsidR="005B0706" w:rsidRPr="003357DF" w:rsidRDefault="005B0706" w:rsidP="005B0706">
      <w:pPr>
        <w:pStyle w:val="Telobesedila31"/>
        <w:ind w:left="708"/>
        <w:rPr>
          <w:rFonts w:ascii="Arial" w:hAnsi="Arial" w:cs="Arial"/>
          <w:sz w:val="20"/>
          <w:szCs w:val="20"/>
        </w:rPr>
      </w:pPr>
    </w:p>
    <w:p w14:paraId="72BE7F3F" w14:textId="49AD1D3D" w:rsidR="005B0706" w:rsidRDefault="002B7FA6" w:rsidP="005B0706">
      <w:pPr>
        <w:jc w:val="both"/>
        <w:rPr>
          <w:rFonts w:ascii="Arial" w:eastAsia="Calibri" w:hAnsi="Arial" w:cs="Arial"/>
          <w:sz w:val="20"/>
        </w:rPr>
      </w:pPr>
      <w:r w:rsidRPr="003357DF">
        <w:rPr>
          <w:rFonts w:ascii="Arial" w:hAnsi="Arial" w:cs="Arial"/>
          <w:bCs/>
          <w:sz w:val="20"/>
          <w:szCs w:val="20"/>
        </w:rPr>
        <w:t xml:space="preserve">Dokazilo: </w:t>
      </w:r>
      <w:r w:rsidR="00D6007C" w:rsidRPr="006800B9">
        <w:rPr>
          <w:rFonts w:ascii="Arial" w:hAnsi="Arial" w:cs="Arial"/>
          <w:bCs/>
          <w:sz w:val="20"/>
          <w:szCs w:val="20"/>
        </w:rPr>
        <w:t>Enotni evropski dokument v zvezi z oddajo javnega naročila – ESPD, ki ga</w:t>
      </w:r>
      <w:r w:rsidR="00D6007C">
        <w:rPr>
          <w:rFonts w:ascii="Arial" w:hAnsi="Arial" w:cs="Arial"/>
          <w:bCs/>
          <w:sz w:val="20"/>
          <w:szCs w:val="20"/>
        </w:rPr>
        <w:t xml:space="preserve"> </w:t>
      </w:r>
      <w:r w:rsidR="00D6007C" w:rsidRPr="006800B9">
        <w:rPr>
          <w:rFonts w:ascii="Arial" w:hAnsi="Arial" w:cs="Arial"/>
          <w:bCs/>
          <w:sz w:val="20"/>
          <w:szCs w:val="20"/>
        </w:rPr>
        <w:t xml:space="preserve">gospodarski subjekt izpolni na spletni strani </w:t>
      </w:r>
      <w:hyperlink r:id="rId50" w:history="1">
        <w:r w:rsidR="00D6007C" w:rsidRPr="00E56599">
          <w:rPr>
            <w:rStyle w:val="Hiperpovezava"/>
            <w:rFonts w:ascii="Arial" w:hAnsi="Arial" w:cs="Arial"/>
            <w:bCs/>
            <w:sz w:val="20"/>
            <w:szCs w:val="20"/>
          </w:rPr>
          <w:t>http://www.enarocanje.si/_ESPD/</w:t>
        </w:r>
      </w:hyperlink>
      <w:r w:rsidR="00D6007C">
        <w:rPr>
          <w:rFonts w:ascii="Arial" w:hAnsi="Arial" w:cs="Arial"/>
          <w:bCs/>
          <w:sz w:val="20"/>
          <w:szCs w:val="20"/>
        </w:rPr>
        <w:t xml:space="preserve"> in </w:t>
      </w:r>
      <w:r w:rsidR="00D6007C" w:rsidRPr="00CA2F52">
        <w:rPr>
          <w:rFonts w:ascii="Arial" w:eastAsia="Calibri" w:hAnsi="Arial" w:cs="Arial"/>
          <w:sz w:val="20"/>
        </w:rPr>
        <w:t>S.BON-1 ali S.BON-1/P ali izkaz poslovnega izida ali izvleček iz bilance stanja ali drugo enakovredno dokazilo.</w:t>
      </w:r>
    </w:p>
    <w:p w14:paraId="1147783E" w14:textId="77777777" w:rsidR="00D6007C" w:rsidRPr="003357DF" w:rsidRDefault="00D6007C" w:rsidP="005B0706">
      <w:pPr>
        <w:jc w:val="both"/>
        <w:rPr>
          <w:rFonts w:ascii="Arial" w:hAnsi="Arial" w:cs="Arial"/>
          <w:bCs/>
          <w:sz w:val="20"/>
          <w:szCs w:val="20"/>
        </w:rPr>
      </w:pPr>
    </w:p>
    <w:p w14:paraId="72379042" w14:textId="77777777" w:rsidR="001143A6" w:rsidRPr="003357DF" w:rsidRDefault="001143A6" w:rsidP="000E580A">
      <w:pPr>
        <w:jc w:val="both"/>
        <w:rPr>
          <w:rFonts w:ascii="Arial" w:hAnsi="Arial" w:cs="Arial"/>
          <w:b/>
          <w:bCs/>
          <w:sz w:val="20"/>
          <w:szCs w:val="20"/>
        </w:rPr>
      </w:pPr>
    </w:p>
    <w:p w14:paraId="58A62771" w14:textId="21557244" w:rsidR="001143A6" w:rsidRPr="00D6007C" w:rsidRDefault="001143A6" w:rsidP="00D6007C">
      <w:pPr>
        <w:rPr>
          <w:rFonts w:ascii="Arial" w:hAnsi="Arial" w:cs="Arial"/>
          <w:b/>
          <w:bCs/>
        </w:rPr>
      </w:pPr>
      <w:bookmarkStart w:id="10" w:name="_Hlk26601285"/>
      <w:r w:rsidRPr="00D6007C">
        <w:rPr>
          <w:rFonts w:ascii="Arial" w:hAnsi="Arial" w:cs="Arial"/>
          <w:b/>
          <w:bCs/>
        </w:rPr>
        <w:t xml:space="preserve">TEHNIČNA IN KADROVSKA SPOSOBNOST </w:t>
      </w:r>
    </w:p>
    <w:p w14:paraId="7943F071" w14:textId="1AEA5DF6" w:rsidR="000E580A" w:rsidRPr="003357DF" w:rsidRDefault="000E580A" w:rsidP="000E580A">
      <w:pPr>
        <w:jc w:val="both"/>
        <w:rPr>
          <w:rFonts w:ascii="Arial" w:hAnsi="Arial" w:cs="Arial"/>
          <w:b/>
          <w:bCs/>
          <w:sz w:val="20"/>
          <w:szCs w:val="20"/>
        </w:rPr>
      </w:pPr>
    </w:p>
    <w:p w14:paraId="62D8C989" w14:textId="28ACBBA8" w:rsidR="007A4130" w:rsidRPr="003357DF" w:rsidRDefault="007A4130" w:rsidP="007A4130">
      <w:pPr>
        <w:pStyle w:val="Odstavekseznama"/>
        <w:numPr>
          <w:ilvl w:val="1"/>
          <w:numId w:val="37"/>
        </w:numPr>
        <w:ind w:left="0" w:firstLine="0"/>
        <w:jc w:val="both"/>
        <w:rPr>
          <w:rFonts w:ascii="Arial" w:hAnsi="Arial" w:cs="Arial"/>
          <w:bCs/>
          <w:sz w:val="20"/>
          <w:szCs w:val="20"/>
        </w:rPr>
      </w:pPr>
      <w:r w:rsidRPr="003357DF">
        <w:rPr>
          <w:rFonts w:ascii="Arial" w:hAnsi="Arial" w:cs="Arial"/>
          <w:bCs/>
          <w:sz w:val="20"/>
          <w:szCs w:val="20"/>
        </w:rPr>
        <w:t xml:space="preserve">ponudnik izkazuje izkušnje, da je imel v obdobju zadnjih petih (5) let pred objavo tega naročila kot glavni izvajalec ali partner v skupnem nastopu ali podizvajalec dobavljal </w:t>
      </w:r>
      <w:r w:rsidR="00303FE5" w:rsidRPr="003357DF">
        <w:rPr>
          <w:rFonts w:ascii="Arial" w:hAnsi="Arial" w:cs="Arial"/>
          <w:bCs/>
          <w:sz w:val="20"/>
          <w:szCs w:val="20"/>
        </w:rPr>
        <w:t>toploto iz sekancev lesne biomase</w:t>
      </w:r>
      <w:r w:rsidRPr="003357DF">
        <w:rPr>
          <w:rFonts w:ascii="Arial" w:hAnsi="Arial" w:cs="Arial"/>
          <w:bCs/>
          <w:sz w:val="20"/>
          <w:szCs w:val="20"/>
        </w:rPr>
        <w:t xml:space="preserve"> v količini najmanj </w:t>
      </w:r>
      <w:r w:rsidR="003357DF" w:rsidRPr="003357DF">
        <w:rPr>
          <w:rFonts w:ascii="Arial" w:hAnsi="Arial" w:cs="Arial"/>
          <w:bCs/>
          <w:sz w:val="20"/>
          <w:szCs w:val="20"/>
        </w:rPr>
        <w:t xml:space="preserve">2.000 MWh </w:t>
      </w:r>
      <w:r w:rsidRPr="003357DF">
        <w:rPr>
          <w:rFonts w:ascii="Arial" w:hAnsi="Arial" w:cs="Arial"/>
          <w:bCs/>
          <w:sz w:val="20"/>
          <w:szCs w:val="20"/>
        </w:rPr>
        <w:t xml:space="preserve">letno vsaj </w:t>
      </w:r>
      <w:r w:rsidR="00762283">
        <w:rPr>
          <w:rFonts w:ascii="Arial" w:hAnsi="Arial" w:cs="Arial"/>
          <w:bCs/>
          <w:sz w:val="20"/>
          <w:szCs w:val="20"/>
        </w:rPr>
        <w:t xml:space="preserve">enemu </w:t>
      </w:r>
      <w:r w:rsidRPr="003357DF">
        <w:rPr>
          <w:rFonts w:ascii="Arial" w:hAnsi="Arial" w:cs="Arial"/>
          <w:bCs/>
          <w:sz w:val="20"/>
          <w:szCs w:val="20"/>
        </w:rPr>
        <w:t>naročnik</w:t>
      </w:r>
      <w:r w:rsidR="00762283">
        <w:rPr>
          <w:rFonts w:ascii="Arial" w:hAnsi="Arial" w:cs="Arial"/>
          <w:bCs/>
          <w:sz w:val="20"/>
          <w:szCs w:val="20"/>
        </w:rPr>
        <w:t>u</w:t>
      </w:r>
      <w:r w:rsidRPr="003357DF">
        <w:rPr>
          <w:rFonts w:ascii="Arial" w:hAnsi="Arial" w:cs="Arial"/>
          <w:bCs/>
          <w:sz w:val="20"/>
          <w:szCs w:val="20"/>
        </w:rPr>
        <w:t>.</w:t>
      </w:r>
    </w:p>
    <w:p w14:paraId="31B87F30" w14:textId="77777777" w:rsidR="007A4130" w:rsidRPr="003357DF" w:rsidRDefault="007A4130" w:rsidP="007A4130">
      <w:pPr>
        <w:jc w:val="both"/>
        <w:rPr>
          <w:rFonts w:ascii="Arial" w:hAnsi="Arial" w:cs="Arial"/>
          <w:bCs/>
          <w:sz w:val="20"/>
          <w:szCs w:val="20"/>
        </w:rPr>
      </w:pPr>
    </w:p>
    <w:p w14:paraId="43B130F1" w14:textId="77777777" w:rsidR="00D6007C" w:rsidRPr="005D73B0" w:rsidRDefault="00D6007C" w:rsidP="00D6007C">
      <w:pPr>
        <w:jc w:val="both"/>
        <w:rPr>
          <w:rFonts w:ascii="Arial" w:hAnsi="Arial" w:cs="Arial"/>
          <w:bCs/>
          <w:strike/>
          <w:sz w:val="20"/>
          <w:szCs w:val="20"/>
        </w:rPr>
      </w:pPr>
      <w:r w:rsidRPr="000835C2">
        <w:rPr>
          <w:rFonts w:ascii="Arial" w:hAnsi="Arial" w:cs="Arial"/>
          <w:bCs/>
          <w:sz w:val="20"/>
          <w:szCs w:val="20"/>
        </w:rPr>
        <w:t xml:space="preserve">Dokazilo: Enotni evropski dokument v zvezi z oddajo javnega naročila – </w:t>
      </w:r>
      <w:r w:rsidRPr="006800B9">
        <w:rPr>
          <w:rFonts w:ascii="Arial" w:hAnsi="Arial" w:cs="Arial"/>
          <w:bCs/>
          <w:sz w:val="20"/>
          <w:szCs w:val="20"/>
        </w:rPr>
        <w:t>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51" w:history="1">
        <w:r w:rsidRPr="00E56599">
          <w:rPr>
            <w:rStyle w:val="Hiperpovezava"/>
            <w:rFonts w:ascii="Arial" w:hAnsi="Arial" w:cs="Arial"/>
            <w:bCs/>
            <w:sz w:val="20"/>
            <w:szCs w:val="20"/>
          </w:rPr>
          <w:t>http://www.enarocanje.si/_ESPD/</w:t>
        </w:r>
      </w:hyperlink>
      <w:r w:rsidRPr="000835C2">
        <w:rPr>
          <w:rFonts w:ascii="Arial" w:hAnsi="Arial" w:cs="Arial"/>
          <w:bCs/>
          <w:sz w:val="20"/>
          <w:szCs w:val="20"/>
        </w:rPr>
        <w:t xml:space="preserve"> in izpolnjen obrazec št. 7</w:t>
      </w:r>
      <w:r>
        <w:rPr>
          <w:rFonts w:ascii="Arial" w:hAnsi="Arial" w:cs="Arial"/>
          <w:bCs/>
          <w:sz w:val="20"/>
          <w:szCs w:val="20"/>
        </w:rPr>
        <w:t xml:space="preserve"> z referenčnimi potrdili.</w:t>
      </w:r>
    </w:p>
    <w:p w14:paraId="67F9F57E" w14:textId="77777777" w:rsidR="007A4130" w:rsidRPr="001B35E8" w:rsidRDefault="007A4130" w:rsidP="007A4130">
      <w:pPr>
        <w:jc w:val="both"/>
        <w:rPr>
          <w:rFonts w:ascii="Arial" w:hAnsi="Arial" w:cs="Arial"/>
          <w:bCs/>
          <w:sz w:val="20"/>
          <w:szCs w:val="20"/>
        </w:rPr>
      </w:pPr>
    </w:p>
    <w:p w14:paraId="3E6C0973" w14:textId="72BF62D3" w:rsidR="001143A6" w:rsidRPr="001B35E8" w:rsidRDefault="000E580A" w:rsidP="00A27240">
      <w:pPr>
        <w:pStyle w:val="Odstavekseznama"/>
        <w:numPr>
          <w:ilvl w:val="1"/>
          <w:numId w:val="37"/>
        </w:numPr>
        <w:ind w:left="0" w:firstLine="0"/>
        <w:jc w:val="both"/>
        <w:rPr>
          <w:rFonts w:ascii="Arial" w:hAnsi="Arial" w:cs="Arial"/>
          <w:bCs/>
          <w:sz w:val="20"/>
          <w:szCs w:val="20"/>
        </w:rPr>
      </w:pPr>
      <w:r w:rsidRPr="001B35E8">
        <w:rPr>
          <w:rFonts w:ascii="Arial" w:hAnsi="Arial" w:cs="Arial"/>
          <w:bCs/>
          <w:sz w:val="20"/>
          <w:szCs w:val="20"/>
        </w:rPr>
        <w:t xml:space="preserve">ponudnik izkazuje izkušnje, da je </w:t>
      </w:r>
      <w:r w:rsidR="00223966" w:rsidRPr="001B35E8">
        <w:rPr>
          <w:rFonts w:ascii="Arial" w:hAnsi="Arial" w:cs="Arial"/>
          <w:bCs/>
          <w:sz w:val="20"/>
          <w:szCs w:val="20"/>
        </w:rPr>
        <w:t xml:space="preserve">imel </w:t>
      </w:r>
      <w:r w:rsidRPr="001B35E8">
        <w:rPr>
          <w:rFonts w:ascii="Arial" w:hAnsi="Arial" w:cs="Arial"/>
          <w:bCs/>
          <w:sz w:val="20"/>
          <w:szCs w:val="20"/>
        </w:rPr>
        <w:t xml:space="preserve">v obdobju zadnjih petih (5) let pred objavo tega naročila kot glavni izvajalec ali partner v skupnem nastopu ali podizvajalec </w:t>
      </w:r>
      <w:r w:rsidR="00223966" w:rsidRPr="001B35E8">
        <w:rPr>
          <w:rFonts w:ascii="Arial" w:hAnsi="Arial" w:cs="Arial"/>
          <w:bCs/>
          <w:sz w:val="20"/>
          <w:szCs w:val="20"/>
        </w:rPr>
        <w:t xml:space="preserve">v lasti ali upravljanju vsaj </w:t>
      </w:r>
      <w:r w:rsidR="007A4130" w:rsidRPr="001B35E8">
        <w:rPr>
          <w:rFonts w:ascii="Arial" w:hAnsi="Arial" w:cs="Arial"/>
          <w:bCs/>
          <w:sz w:val="20"/>
          <w:szCs w:val="20"/>
        </w:rPr>
        <w:t xml:space="preserve">tri kotlovnice na lesno biomaso moči najmanj </w:t>
      </w:r>
      <w:r w:rsidR="003357DF">
        <w:rPr>
          <w:rFonts w:ascii="Arial" w:hAnsi="Arial" w:cs="Arial"/>
          <w:bCs/>
          <w:sz w:val="20"/>
          <w:szCs w:val="20"/>
        </w:rPr>
        <w:t>500</w:t>
      </w:r>
      <w:r w:rsidR="007A4130" w:rsidRPr="001B35E8">
        <w:rPr>
          <w:rFonts w:ascii="Arial" w:hAnsi="Arial" w:cs="Arial"/>
          <w:bCs/>
          <w:sz w:val="20"/>
          <w:szCs w:val="20"/>
        </w:rPr>
        <w:t xml:space="preserve"> kW</w:t>
      </w:r>
      <w:r w:rsidR="00223966" w:rsidRPr="001B35E8">
        <w:rPr>
          <w:rFonts w:ascii="Arial" w:hAnsi="Arial" w:cs="Arial"/>
          <w:bCs/>
          <w:sz w:val="20"/>
          <w:szCs w:val="20"/>
        </w:rPr>
        <w:t>.</w:t>
      </w:r>
    </w:p>
    <w:p w14:paraId="51B357EB" w14:textId="77777777" w:rsidR="000E580A" w:rsidRPr="001B35E8" w:rsidRDefault="000E580A" w:rsidP="000E580A">
      <w:pPr>
        <w:jc w:val="both"/>
        <w:rPr>
          <w:rFonts w:ascii="Arial" w:hAnsi="Arial" w:cs="Arial"/>
          <w:bCs/>
          <w:sz w:val="20"/>
          <w:szCs w:val="20"/>
        </w:rPr>
      </w:pPr>
    </w:p>
    <w:bookmarkEnd w:id="10"/>
    <w:p w14:paraId="70AC473B" w14:textId="77777777" w:rsidR="00D6007C" w:rsidRPr="005D73B0" w:rsidRDefault="00D6007C" w:rsidP="00D6007C">
      <w:pPr>
        <w:jc w:val="both"/>
        <w:rPr>
          <w:rFonts w:ascii="Arial" w:hAnsi="Arial" w:cs="Arial"/>
          <w:bCs/>
          <w:strike/>
          <w:sz w:val="20"/>
          <w:szCs w:val="20"/>
        </w:rPr>
      </w:pPr>
      <w:r w:rsidRPr="000835C2">
        <w:rPr>
          <w:rFonts w:ascii="Arial" w:hAnsi="Arial" w:cs="Arial"/>
          <w:bCs/>
          <w:sz w:val="20"/>
          <w:szCs w:val="20"/>
        </w:rPr>
        <w:t xml:space="preserve">Dokazilo: Enotni evropski dokument v zvezi z oddajo javnega naročila – </w:t>
      </w:r>
      <w:r w:rsidRPr="006800B9">
        <w:rPr>
          <w:rFonts w:ascii="Arial" w:hAnsi="Arial" w:cs="Arial"/>
          <w:bCs/>
          <w:sz w:val="20"/>
          <w:szCs w:val="20"/>
        </w:rPr>
        <w:t>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52" w:history="1">
        <w:r w:rsidRPr="00E56599">
          <w:rPr>
            <w:rStyle w:val="Hiperpovezava"/>
            <w:rFonts w:ascii="Arial" w:hAnsi="Arial" w:cs="Arial"/>
            <w:bCs/>
            <w:sz w:val="20"/>
            <w:szCs w:val="20"/>
          </w:rPr>
          <w:t>http://www.enarocanje.si/_ESPD/</w:t>
        </w:r>
      </w:hyperlink>
      <w:r w:rsidRPr="000835C2">
        <w:rPr>
          <w:rFonts w:ascii="Arial" w:hAnsi="Arial" w:cs="Arial"/>
          <w:bCs/>
          <w:sz w:val="20"/>
          <w:szCs w:val="20"/>
        </w:rPr>
        <w:t xml:space="preserve"> in izpolnjen obrazec št. 7</w:t>
      </w:r>
      <w:r>
        <w:rPr>
          <w:rFonts w:ascii="Arial" w:hAnsi="Arial" w:cs="Arial"/>
          <w:bCs/>
          <w:sz w:val="20"/>
          <w:szCs w:val="20"/>
        </w:rPr>
        <w:t xml:space="preserve"> z referenčnimi potrdili.</w:t>
      </w:r>
    </w:p>
    <w:p w14:paraId="158874DE" w14:textId="77777777" w:rsidR="001143A6" w:rsidRPr="001B35E8" w:rsidRDefault="001143A6" w:rsidP="000E580A">
      <w:pPr>
        <w:jc w:val="both"/>
        <w:rPr>
          <w:rFonts w:ascii="Arial" w:hAnsi="Arial" w:cs="Arial"/>
          <w:bCs/>
          <w:sz w:val="20"/>
          <w:szCs w:val="20"/>
        </w:rPr>
      </w:pPr>
    </w:p>
    <w:p w14:paraId="568B6768" w14:textId="77777777" w:rsidR="001143A6" w:rsidRPr="001B35E8" w:rsidRDefault="001143A6" w:rsidP="000E580A">
      <w:pPr>
        <w:jc w:val="both"/>
        <w:rPr>
          <w:rFonts w:ascii="Arial" w:hAnsi="Arial" w:cs="Arial"/>
          <w:b/>
          <w:bCs/>
          <w:sz w:val="20"/>
          <w:szCs w:val="20"/>
        </w:rPr>
      </w:pPr>
    </w:p>
    <w:p w14:paraId="3D0AE662" w14:textId="1965EB37" w:rsidR="001143A6" w:rsidRPr="00D6007C" w:rsidRDefault="001143A6" w:rsidP="00D6007C">
      <w:pPr>
        <w:rPr>
          <w:rFonts w:ascii="Arial" w:hAnsi="Arial" w:cs="Arial"/>
          <w:b/>
          <w:bCs/>
        </w:rPr>
      </w:pPr>
      <w:r w:rsidRPr="00D6007C">
        <w:rPr>
          <w:rFonts w:ascii="Arial" w:hAnsi="Arial" w:cs="Arial"/>
          <w:b/>
          <w:bCs/>
        </w:rPr>
        <w:t>DRUGI NAROČNIKOVI POGOJI</w:t>
      </w:r>
    </w:p>
    <w:p w14:paraId="66352321" w14:textId="77777777" w:rsidR="001143A6" w:rsidRPr="001B35E8" w:rsidRDefault="001143A6" w:rsidP="000E580A">
      <w:pPr>
        <w:jc w:val="both"/>
        <w:rPr>
          <w:rFonts w:ascii="Arial" w:hAnsi="Arial" w:cs="Arial"/>
          <w:b/>
          <w:bCs/>
          <w:sz w:val="20"/>
          <w:szCs w:val="20"/>
        </w:rPr>
      </w:pPr>
    </w:p>
    <w:p w14:paraId="1F91878D" w14:textId="31306620" w:rsidR="001143A6" w:rsidRPr="001B35E8" w:rsidRDefault="001143A6" w:rsidP="000E580A">
      <w:pPr>
        <w:jc w:val="both"/>
        <w:rPr>
          <w:rFonts w:ascii="Arial" w:hAnsi="Arial" w:cs="Arial"/>
          <w:bCs/>
          <w:sz w:val="20"/>
          <w:szCs w:val="20"/>
        </w:rPr>
      </w:pPr>
      <w:r w:rsidRPr="001B35E8">
        <w:rPr>
          <w:rFonts w:ascii="Arial" w:hAnsi="Arial" w:cs="Arial"/>
          <w:bCs/>
          <w:sz w:val="20"/>
          <w:szCs w:val="20"/>
        </w:rPr>
        <w:t>Naročnik določa naslednje obvezne pogoje:</w:t>
      </w:r>
    </w:p>
    <w:p w14:paraId="28CA99B1" w14:textId="7F76DA63" w:rsidR="006A428D" w:rsidRPr="001B35E8" w:rsidRDefault="006A428D" w:rsidP="000E580A">
      <w:pPr>
        <w:jc w:val="both"/>
        <w:rPr>
          <w:rFonts w:ascii="Arial" w:hAnsi="Arial" w:cs="Arial"/>
          <w:bCs/>
          <w:sz w:val="20"/>
          <w:szCs w:val="20"/>
        </w:rPr>
      </w:pPr>
    </w:p>
    <w:p w14:paraId="0DBD9A66" w14:textId="779F6F47" w:rsidR="006A428D" w:rsidRPr="001B35E8" w:rsidRDefault="00A06CE6" w:rsidP="00A27240">
      <w:pPr>
        <w:pStyle w:val="Odstavekseznama"/>
        <w:numPr>
          <w:ilvl w:val="1"/>
          <w:numId w:val="37"/>
        </w:numPr>
        <w:ind w:left="0" w:firstLine="0"/>
        <w:jc w:val="both"/>
        <w:rPr>
          <w:rFonts w:ascii="Arial" w:hAnsi="Arial" w:cs="Arial"/>
          <w:bCs/>
          <w:sz w:val="20"/>
          <w:szCs w:val="20"/>
        </w:rPr>
      </w:pPr>
      <w:bookmarkStart w:id="11" w:name="_Hlk26601484"/>
      <w:r w:rsidRPr="001B35E8">
        <w:rPr>
          <w:rFonts w:ascii="Arial" w:hAnsi="Arial" w:cs="Arial"/>
          <w:bCs/>
          <w:sz w:val="20"/>
          <w:szCs w:val="20"/>
        </w:rPr>
        <w:t>da bo ponudnik v zvezi s predmetnim javnim naročilom predložil naročniku v</w:t>
      </w:r>
      <w:r w:rsidR="006A428D" w:rsidRPr="001B35E8">
        <w:rPr>
          <w:rFonts w:ascii="Arial" w:hAnsi="Arial" w:cs="Arial"/>
          <w:bCs/>
          <w:sz w:val="20"/>
          <w:szCs w:val="20"/>
        </w:rPr>
        <w:t xml:space="preserve"> roku petnajstih (15) dni od </w:t>
      </w:r>
      <w:r w:rsidR="00693596" w:rsidRPr="001B35E8">
        <w:rPr>
          <w:rFonts w:ascii="Arial" w:hAnsi="Arial" w:cs="Arial"/>
          <w:bCs/>
          <w:sz w:val="20"/>
          <w:szCs w:val="20"/>
        </w:rPr>
        <w:t>podpisa pogodbe</w:t>
      </w:r>
      <w:r w:rsidR="006A428D" w:rsidRPr="001B35E8">
        <w:rPr>
          <w:rFonts w:ascii="Arial" w:hAnsi="Arial" w:cs="Arial"/>
          <w:bCs/>
          <w:sz w:val="20"/>
          <w:szCs w:val="20"/>
        </w:rPr>
        <w:t xml:space="preserve"> kot pogoj za veljavnost pogodbe naročniku priskrbe</w:t>
      </w:r>
      <w:r w:rsidRPr="001B35E8">
        <w:rPr>
          <w:rFonts w:ascii="Arial" w:hAnsi="Arial" w:cs="Arial"/>
          <w:bCs/>
          <w:sz w:val="20"/>
          <w:szCs w:val="20"/>
        </w:rPr>
        <w:t>l</w:t>
      </w:r>
      <w:r w:rsidR="006A428D" w:rsidRPr="001B35E8">
        <w:rPr>
          <w:rFonts w:ascii="Arial" w:hAnsi="Arial" w:cs="Arial"/>
          <w:bCs/>
          <w:sz w:val="20"/>
          <w:szCs w:val="20"/>
        </w:rPr>
        <w:t xml:space="preserve"> bančno garancijo ali ustrezno kavcijsko zavarovanje za dobro in pravočasno izvedbo vseh pogodbenih del in sicer v višini 5% pogodbene vrednosti za celotno pogodbeno obdobje brez davka na dodano vrednost (DDV) in veljavnostjo še najmanj šestdeset (60) dni po zaključku trajanja po</w:t>
      </w:r>
      <w:r w:rsidR="00C61F30" w:rsidRPr="001B35E8">
        <w:rPr>
          <w:rFonts w:ascii="Arial" w:hAnsi="Arial" w:cs="Arial"/>
          <w:bCs/>
          <w:sz w:val="20"/>
          <w:szCs w:val="20"/>
        </w:rPr>
        <w:t>godbe</w:t>
      </w:r>
      <w:r w:rsidR="006A428D" w:rsidRPr="001B35E8">
        <w:rPr>
          <w:rFonts w:ascii="Arial" w:hAnsi="Arial" w:cs="Arial"/>
          <w:bCs/>
          <w:sz w:val="20"/>
          <w:szCs w:val="20"/>
        </w:rPr>
        <w:t>.</w:t>
      </w:r>
    </w:p>
    <w:p w14:paraId="3DD8EE88" w14:textId="77777777" w:rsidR="006A428D" w:rsidRPr="001B35E8" w:rsidRDefault="006A428D" w:rsidP="006A428D">
      <w:pPr>
        <w:jc w:val="both"/>
        <w:rPr>
          <w:rFonts w:ascii="Arial" w:hAnsi="Arial" w:cs="Arial"/>
          <w:sz w:val="20"/>
          <w:szCs w:val="20"/>
        </w:rPr>
      </w:pPr>
      <w:r w:rsidRPr="001B35E8">
        <w:rPr>
          <w:rFonts w:ascii="Arial" w:hAnsi="Arial" w:cs="Arial"/>
          <w:sz w:val="20"/>
          <w:szCs w:val="20"/>
        </w:rPr>
        <w:t xml:space="preserve"> </w:t>
      </w:r>
    </w:p>
    <w:p w14:paraId="163E8145" w14:textId="110AE4E8" w:rsidR="00A06CE6" w:rsidRPr="001B35E8" w:rsidRDefault="00A06CE6" w:rsidP="000E580A">
      <w:pPr>
        <w:jc w:val="both"/>
        <w:rPr>
          <w:rFonts w:ascii="Arial" w:hAnsi="Arial" w:cs="Arial"/>
          <w:bCs/>
          <w:sz w:val="20"/>
          <w:szCs w:val="20"/>
        </w:rPr>
      </w:pPr>
      <w:bookmarkStart w:id="12" w:name="_Hlk19621560"/>
      <w:bookmarkEnd w:id="11"/>
      <w:r w:rsidRPr="001B35E8">
        <w:rPr>
          <w:rFonts w:ascii="Arial" w:hAnsi="Arial" w:cs="Arial"/>
          <w:bCs/>
          <w:sz w:val="20"/>
          <w:szCs w:val="20"/>
        </w:rPr>
        <w:t>Dokazilo o izpolnjevanju pogojev: Izjava ponudnika o predložitvi zavarovanj za dobro izvedbo pogodbenih obveznosti in Vzorec zavarovanja (obraz</w:t>
      </w:r>
      <w:r w:rsidR="00AE6BF7" w:rsidRPr="001B35E8">
        <w:rPr>
          <w:rFonts w:ascii="Arial" w:hAnsi="Arial" w:cs="Arial"/>
          <w:bCs/>
          <w:sz w:val="20"/>
          <w:szCs w:val="20"/>
        </w:rPr>
        <w:t>e</w:t>
      </w:r>
      <w:r w:rsidRPr="001B35E8">
        <w:rPr>
          <w:rFonts w:ascii="Arial" w:hAnsi="Arial" w:cs="Arial"/>
          <w:bCs/>
          <w:sz w:val="20"/>
          <w:szCs w:val="20"/>
        </w:rPr>
        <w:t>c št.</w:t>
      </w:r>
      <w:r w:rsidR="00AE6BF7" w:rsidRPr="001B35E8">
        <w:rPr>
          <w:rFonts w:ascii="Arial" w:hAnsi="Arial" w:cs="Arial"/>
          <w:bCs/>
          <w:sz w:val="20"/>
          <w:szCs w:val="20"/>
        </w:rPr>
        <w:t>1</w:t>
      </w:r>
      <w:r w:rsidR="001B7450">
        <w:rPr>
          <w:rFonts w:ascii="Arial" w:hAnsi="Arial" w:cs="Arial"/>
          <w:bCs/>
          <w:sz w:val="20"/>
          <w:szCs w:val="20"/>
        </w:rPr>
        <w:t>0</w:t>
      </w:r>
      <w:r w:rsidRPr="001B35E8">
        <w:rPr>
          <w:rFonts w:ascii="Arial" w:hAnsi="Arial" w:cs="Arial"/>
          <w:bCs/>
          <w:sz w:val="20"/>
          <w:szCs w:val="20"/>
        </w:rPr>
        <w:t xml:space="preserve">). </w:t>
      </w:r>
      <w:bookmarkEnd w:id="12"/>
    </w:p>
    <w:p w14:paraId="38DC7636" w14:textId="7CAFD659" w:rsidR="00A06CE6" w:rsidRPr="000F76AC" w:rsidRDefault="00A06CE6" w:rsidP="000E580A">
      <w:pPr>
        <w:jc w:val="both"/>
        <w:rPr>
          <w:rFonts w:ascii="Arial" w:hAnsi="Arial" w:cs="Arial"/>
          <w:bCs/>
          <w:sz w:val="20"/>
          <w:szCs w:val="20"/>
        </w:rPr>
      </w:pPr>
    </w:p>
    <w:p w14:paraId="00BF0148" w14:textId="77777777" w:rsidR="00A06CE6" w:rsidRPr="000F76AC" w:rsidRDefault="00A06CE6" w:rsidP="000E580A">
      <w:pPr>
        <w:jc w:val="both"/>
        <w:rPr>
          <w:rFonts w:ascii="Arial" w:hAnsi="Arial" w:cs="Arial"/>
          <w:bCs/>
          <w:sz w:val="20"/>
          <w:szCs w:val="20"/>
        </w:rPr>
      </w:pPr>
    </w:p>
    <w:p w14:paraId="12593209" w14:textId="77777777" w:rsidR="00CC40C3" w:rsidRPr="00480108" w:rsidRDefault="00CC40C3" w:rsidP="00480108">
      <w:pPr>
        <w:pStyle w:val="Odstavekseznama"/>
        <w:numPr>
          <w:ilvl w:val="0"/>
          <w:numId w:val="40"/>
        </w:numPr>
        <w:ind w:left="426" w:hanging="426"/>
        <w:rPr>
          <w:rFonts w:ascii="Arial" w:hAnsi="Arial" w:cs="Arial"/>
          <w:b/>
          <w:bCs/>
          <w:sz w:val="28"/>
          <w:szCs w:val="28"/>
        </w:rPr>
      </w:pPr>
      <w:r w:rsidRPr="00480108">
        <w:rPr>
          <w:rFonts w:ascii="Arial" w:hAnsi="Arial" w:cs="Arial"/>
          <w:b/>
          <w:bCs/>
          <w:sz w:val="28"/>
          <w:szCs w:val="28"/>
        </w:rPr>
        <w:t>VSEBINA PONUDBENE DOKUMENTACIJE</w:t>
      </w:r>
    </w:p>
    <w:p w14:paraId="06C9E187" w14:textId="77777777" w:rsidR="00593028" w:rsidRPr="005D73B0" w:rsidRDefault="00593028" w:rsidP="00C83C30">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09DD9FD5" w14:textId="77777777" w:rsidR="00593028" w:rsidRPr="005D73B0" w:rsidRDefault="00593028" w:rsidP="00C83C30">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Dokumenti, ki se naložijo v razdelek »Druge priloge« pa so (če se zahteva podpis) lahko podpisani fizično in skenirani kot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dokument ali drug format, ki omogoča shranjevanje skeniranega dokumenta (npr. *.</w:t>
      </w:r>
      <w:proofErr w:type="spellStart"/>
      <w:r w:rsidRPr="005D73B0">
        <w:rPr>
          <w:rFonts w:ascii="Arial" w:eastAsia="Calibri" w:hAnsi="Arial" w:cs="Arial"/>
          <w:color w:val="000000"/>
          <w:sz w:val="20"/>
          <w:szCs w:val="20"/>
        </w:rPr>
        <w:t>tif</w:t>
      </w:r>
      <w:proofErr w:type="spellEnd"/>
      <w:r w:rsidRPr="005D73B0">
        <w:rPr>
          <w:rFonts w:ascii="Arial" w:eastAsia="Calibri" w:hAnsi="Arial" w:cs="Arial"/>
          <w:color w:val="000000"/>
          <w:sz w:val="20"/>
          <w:szCs w:val="20"/>
        </w:rPr>
        <w:t>, *.</w:t>
      </w:r>
      <w:proofErr w:type="spellStart"/>
      <w:r w:rsidRPr="005D73B0">
        <w:rPr>
          <w:rFonts w:ascii="Arial" w:eastAsia="Calibri" w:hAnsi="Arial" w:cs="Arial"/>
          <w:color w:val="000000"/>
          <w:sz w:val="20"/>
          <w:szCs w:val="20"/>
        </w:rPr>
        <w:t>jpg</w:t>
      </w:r>
      <w:proofErr w:type="spellEnd"/>
      <w:r w:rsidRPr="005D73B0">
        <w:rPr>
          <w:rFonts w:ascii="Arial" w:eastAsia="Calibri" w:hAnsi="Arial" w:cs="Arial"/>
          <w:color w:val="000000"/>
          <w:sz w:val="20"/>
          <w:szCs w:val="20"/>
        </w:rPr>
        <w:t>), lahko pa so podpisani elektronsko in naloženi kot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dokument.</w:t>
      </w:r>
    </w:p>
    <w:p w14:paraId="1649732A" w14:textId="77777777" w:rsidR="00593028" w:rsidRPr="005D73B0" w:rsidRDefault="00593028" w:rsidP="00C83C30">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 xml:space="preserve">Dokumenti, ki morajo biti podpisani s strani drugih fizičnih ali pravnih oseb, kot je zakoniti zastopnik vodilnega ponudnika, naj bodo žigosani in podpisani z navadnim podpisom, skenirani ter predloženi v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obliki.</w:t>
      </w:r>
    </w:p>
    <w:p w14:paraId="1AD3E25C" w14:textId="77777777" w:rsidR="00593028" w:rsidRPr="005D73B0" w:rsidRDefault="00593028" w:rsidP="00C83C30">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mora biti izdelana na obrazcih iz prilog razpisne dokumentacije. Ponudniki morajo izjave predložiti brez dodatnih pogojev. Vse priloge morajo biti s strani ponudnika izpolnjene in oddane v sistem e-JN, razen prilog, ki jih izpolnijo samo tisti ponudniki, ki nastopajo s podizvajalci ali v skupni ponudbi.</w:t>
      </w:r>
    </w:p>
    <w:p w14:paraId="4D9F9D91" w14:textId="77777777" w:rsidR="00593028" w:rsidRPr="005D73B0" w:rsidRDefault="00593028" w:rsidP="00C83C30">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ne sme vsebovati nobenih sprememb in dodatkov, ki niso v skladu z dokumentacijo v zvezi z oddajo javnega naročila.</w:t>
      </w:r>
    </w:p>
    <w:p w14:paraId="7F6C9BB7" w14:textId="77777777" w:rsidR="00593028" w:rsidRPr="005D73B0" w:rsidRDefault="00593028" w:rsidP="00C83C30">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Ponudbeno dokumentacijo sestavljajo spodaj našteti dokumenti. 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49EA5BC" w14:textId="77777777" w:rsidR="00593028" w:rsidRPr="005D73B0" w:rsidRDefault="00593028" w:rsidP="00C83C30">
      <w:pPr>
        <w:contextualSpacing/>
        <w:jc w:val="both"/>
        <w:rPr>
          <w:rFonts w:ascii="Arial" w:hAnsi="Arial" w:cs="Arial"/>
          <w:b/>
          <w:bCs/>
          <w:sz w:val="20"/>
          <w:szCs w:val="20"/>
        </w:rPr>
      </w:pPr>
      <w:r w:rsidRPr="005D73B0">
        <w:rPr>
          <w:rFonts w:ascii="Arial" w:hAnsi="Arial" w:cs="Arial"/>
          <w:b/>
          <w:bCs/>
          <w:sz w:val="20"/>
          <w:szCs w:val="20"/>
        </w:rPr>
        <w:t>Ponudnik poda ponudbo kot sledi:</w:t>
      </w:r>
    </w:p>
    <w:p w14:paraId="5548C04A" w14:textId="6B83F9C0" w:rsidR="00593028" w:rsidRPr="005A26BE" w:rsidRDefault="00593028" w:rsidP="00593028">
      <w:pPr>
        <w:pStyle w:val="Odstavekseznama"/>
        <w:numPr>
          <w:ilvl w:val="0"/>
          <w:numId w:val="47"/>
        </w:numPr>
        <w:tabs>
          <w:tab w:val="num" w:pos="900"/>
        </w:tabs>
        <w:jc w:val="both"/>
        <w:rPr>
          <w:rFonts w:ascii="Arial" w:hAnsi="Arial" w:cs="Arial"/>
          <w:b/>
          <w:bCs/>
          <w:sz w:val="20"/>
          <w:szCs w:val="20"/>
        </w:rPr>
      </w:pPr>
      <w:r w:rsidRPr="005D73B0">
        <w:rPr>
          <w:rFonts w:ascii="Arial" w:hAnsi="Arial" w:cs="Arial"/>
          <w:b/>
          <w:bCs/>
          <w:sz w:val="20"/>
          <w:szCs w:val="20"/>
        </w:rPr>
        <w:t>Povzetek predračuna (obrazec št.</w:t>
      </w:r>
      <w:r>
        <w:rPr>
          <w:rFonts w:ascii="Arial" w:hAnsi="Arial" w:cs="Arial"/>
          <w:b/>
          <w:bCs/>
          <w:sz w:val="20"/>
          <w:szCs w:val="20"/>
        </w:rPr>
        <w:t>9</w:t>
      </w:r>
      <w:r w:rsidRPr="005D73B0">
        <w:rPr>
          <w:rFonts w:ascii="Arial" w:hAnsi="Arial" w:cs="Arial"/>
          <w:b/>
          <w:bCs/>
          <w:sz w:val="20"/>
          <w:szCs w:val="20"/>
        </w:rPr>
        <w:t xml:space="preserve">) ponudnik v sistemu e-JN naloži v razdelek </w:t>
      </w:r>
      <w:r w:rsidRPr="005A26BE">
        <w:rPr>
          <w:rFonts w:ascii="Arial" w:hAnsi="Arial" w:cs="Arial"/>
          <w:b/>
          <w:bCs/>
          <w:sz w:val="20"/>
          <w:szCs w:val="20"/>
        </w:rPr>
        <w:t>»Predračun« v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 ki bo dostopna na javnem odpiranju ponudb.</w:t>
      </w:r>
    </w:p>
    <w:p w14:paraId="6305AA0D" w14:textId="77777777" w:rsidR="00593028" w:rsidRPr="005A26BE" w:rsidRDefault="00593028" w:rsidP="00593028">
      <w:pPr>
        <w:pStyle w:val="Odstavekseznama"/>
        <w:numPr>
          <w:ilvl w:val="0"/>
          <w:numId w:val="47"/>
        </w:numPr>
        <w:tabs>
          <w:tab w:val="num" w:pos="900"/>
        </w:tabs>
        <w:jc w:val="both"/>
        <w:rPr>
          <w:rFonts w:ascii="Arial" w:hAnsi="Arial" w:cs="Arial"/>
          <w:b/>
          <w:bCs/>
          <w:sz w:val="20"/>
          <w:szCs w:val="20"/>
        </w:rPr>
      </w:pPr>
      <w:r w:rsidRPr="005A26BE">
        <w:rPr>
          <w:rFonts w:ascii="Arial" w:hAnsi="Arial" w:cs="Arial"/>
          <w:b/>
          <w:bCs/>
          <w:sz w:val="20"/>
          <w:szCs w:val="20"/>
        </w:rPr>
        <w:t>ESPD, ponudnik v sistemu e-JN naloži v razdelek »ESPD« v obliki *.</w:t>
      </w:r>
      <w:proofErr w:type="spellStart"/>
      <w:r w:rsidRPr="005A26BE">
        <w:rPr>
          <w:rFonts w:ascii="Arial" w:hAnsi="Arial" w:cs="Arial"/>
          <w:b/>
          <w:bCs/>
          <w:sz w:val="20"/>
          <w:szCs w:val="20"/>
        </w:rPr>
        <w:t>xml</w:t>
      </w:r>
      <w:proofErr w:type="spellEnd"/>
      <w:r w:rsidRPr="005A26BE">
        <w:rPr>
          <w:rFonts w:ascii="Arial" w:hAnsi="Arial" w:cs="Arial"/>
          <w:b/>
          <w:bCs/>
          <w:sz w:val="20"/>
          <w:szCs w:val="20"/>
        </w:rPr>
        <w:t xml:space="preserve"> ali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 za vse gospodarske subjekte, ki nastopajo v ponudbi.</w:t>
      </w:r>
    </w:p>
    <w:p w14:paraId="6B59A663" w14:textId="77777777" w:rsidR="00593028" w:rsidRPr="005A26BE" w:rsidRDefault="00593028" w:rsidP="00593028">
      <w:pPr>
        <w:pStyle w:val="Odstavekseznama"/>
        <w:numPr>
          <w:ilvl w:val="0"/>
          <w:numId w:val="47"/>
        </w:numPr>
        <w:tabs>
          <w:tab w:val="num" w:pos="900"/>
        </w:tabs>
        <w:jc w:val="both"/>
        <w:rPr>
          <w:rFonts w:ascii="Arial" w:hAnsi="Arial" w:cs="Arial"/>
          <w:b/>
          <w:bCs/>
          <w:sz w:val="20"/>
          <w:szCs w:val="20"/>
        </w:rPr>
      </w:pPr>
      <w:r w:rsidRPr="005A26BE">
        <w:rPr>
          <w:rFonts w:ascii="Arial" w:hAnsi="Arial" w:cs="Arial"/>
          <w:b/>
          <w:bCs/>
          <w:sz w:val="20"/>
          <w:szCs w:val="20"/>
        </w:rPr>
        <w:t>Ponudbeni obrazci in vsa ostala dokumentacija, ki jo zahteva naročnik, ponudnik v sistemu e-JN naloži v razdelek »Druge priloge« v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 razen predračuna, ki ga predloži v excel in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w:t>
      </w:r>
    </w:p>
    <w:p w14:paraId="1EAA4C44" w14:textId="011955CE" w:rsidR="00593028" w:rsidRDefault="00593028" w:rsidP="00593028">
      <w:pPr>
        <w:jc w:val="both"/>
        <w:rPr>
          <w:rFonts w:ascii="Arial" w:hAnsi="Arial" w:cs="Arial"/>
          <w:b/>
          <w:bCs/>
          <w:sz w:val="20"/>
          <w:szCs w:val="20"/>
        </w:rPr>
      </w:pPr>
    </w:p>
    <w:p w14:paraId="43FD8033" w14:textId="77777777" w:rsidR="00593028" w:rsidRPr="00593028" w:rsidRDefault="00593028" w:rsidP="00593028">
      <w:pPr>
        <w:jc w:val="both"/>
        <w:rPr>
          <w:rFonts w:ascii="Arial" w:hAnsi="Arial" w:cs="Arial"/>
          <w:b/>
          <w:bCs/>
          <w:sz w:val="20"/>
          <w:szCs w:val="20"/>
        </w:rPr>
      </w:pPr>
    </w:p>
    <w:tbl>
      <w:tblPr>
        <w:tblStyle w:val="TableGridPHPDOCX"/>
        <w:tblW w:w="5072"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711"/>
        <w:gridCol w:w="3348"/>
      </w:tblGrid>
      <w:tr w:rsidR="00CC40C3" w:rsidRPr="000F76AC" w14:paraId="30FD6D97" w14:textId="77777777" w:rsidTr="00480108">
        <w:trPr>
          <w:trHeight w:val="143"/>
        </w:trPr>
        <w:tc>
          <w:tcPr>
            <w:tcW w:w="6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62859F" w14:textId="77777777" w:rsidR="00CC40C3" w:rsidRPr="000F76AC" w:rsidRDefault="00CC40C3" w:rsidP="005205E6">
            <w:pPr>
              <w:jc w:val="center"/>
              <w:rPr>
                <w:rFonts w:ascii="Arial" w:eastAsia="Calibri" w:hAnsi="Arial" w:cs="Arial"/>
                <w:sz w:val="20"/>
                <w:szCs w:val="20"/>
              </w:rPr>
            </w:pPr>
            <w:r w:rsidRPr="000F76AC">
              <w:rPr>
                <w:rFonts w:ascii="Arial" w:eastAsia="Calibri" w:hAnsi="Arial" w:cs="Arial"/>
                <w:b/>
                <w:bCs/>
                <w:color w:val="000000"/>
                <w:position w:val="-3"/>
                <w:sz w:val="20"/>
                <w:szCs w:val="20"/>
                <w:shd w:val="clear" w:color="auto" w:fill="AAAAAA"/>
              </w:rPr>
              <w:t>Obrazec</w:t>
            </w:r>
          </w:p>
        </w:tc>
        <w:tc>
          <w:tcPr>
            <w:tcW w:w="25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3AD189A" w14:textId="77777777" w:rsidR="00CC40C3" w:rsidRPr="000F76AC" w:rsidRDefault="00CC40C3" w:rsidP="005205E6">
            <w:pPr>
              <w:jc w:val="center"/>
              <w:rPr>
                <w:rFonts w:ascii="Arial" w:eastAsia="Calibri" w:hAnsi="Arial" w:cs="Arial"/>
                <w:sz w:val="20"/>
                <w:szCs w:val="20"/>
              </w:rPr>
            </w:pPr>
            <w:r w:rsidRPr="000F76AC">
              <w:rPr>
                <w:rFonts w:ascii="Arial" w:eastAsia="Calibri" w:hAnsi="Arial" w:cs="Arial"/>
                <w:b/>
                <w:bCs/>
                <w:color w:val="000000"/>
                <w:position w:val="-3"/>
                <w:sz w:val="20"/>
                <w:szCs w:val="20"/>
                <w:shd w:val="clear" w:color="auto" w:fill="AAAAAA"/>
              </w:rPr>
              <w:t>Naziv</w:t>
            </w:r>
          </w:p>
        </w:tc>
        <w:tc>
          <w:tcPr>
            <w:tcW w:w="18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2959EE4" w14:textId="77777777" w:rsidR="00CC40C3" w:rsidRPr="000F76AC" w:rsidRDefault="00CC40C3" w:rsidP="005205E6">
            <w:pPr>
              <w:jc w:val="center"/>
              <w:rPr>
                <w:rFonts w:ascii="Arial" w:eastAsia="Calibri" w:hAnsi="Arial" w:cs="Arial"/>
                <w:sz w:val="20"/>
                <w:szCs w:val="20"/>
              </w:rPr>
            </w:pPr>
            <w:r w:rsidRPr="000F76AC">
              <w:rPr>
                <w:rFonts w:ascii="Arial" w:eastAsia="Calibri" w:hAnsi="Arial" w:cs="Arial"/>
                <w:b/>
                <w:bCs/>
                <w:color w:val="000000"/>
                <w:position w:val="-3"/>
                <w:sz w:val="20"/>
                <w:szCs w:val="20"/>
                <w:shd w:val="clear" w:color="auto" w:fill="AAAAAA"/>
              </w:rPr>
              <w:t>Opombe</w:t>
            </w:r>
          </w:p>
        </w:tc>
      </w:tr>
      <w:tr w:rsidR="00593028" w:rsidRPr="000F76AC" w14:paraId="451B7AAA" w14:textId="77777777" w:rsidTr="00B347F2">
        <w:trPr>
          <w:cantSplit/>
          <w:trHeight w:val="29"/>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20EC1" w14:textId="77777777" w:rsidR="00593028" w:rsidRPr="000F76AC" w:rsidRDefault="00593028" w:rsidP="00593028">
            <w:pPr>
              <w:outlineLvl w:val="0"/>
              <w:rPr>
                <w:rFonts w:ascii="Arial" w:eastAsia="Calibri" w:hAnsi="Arial" w:cs="Arial"/>
                <w:sz w:val="20"/>
                <w:szCs w:val="20"/>
              </w:rPr>
            </w:pPr>
            <w:r w:rsidRPr="000F76AC">
              <w:rPr>
                <w:rFonts w:ascii="Arial" w:eastAsia="Calibri" w:hAnsi="Arial" w:cs="Arial"/>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720D9" w14:textId="144B8D48" w:rsidR="00593028" w:rsidRPr="000F76AC" w:rsidRDefault="00593028" w:rsidP="00593028">
            <w:pPr>
              <w:outlineLvl w:val="0"/>
              <w:rPr>
                <w:rFonts w:ascii="Arial" w:eastAsia="Calibri" w:hAnsi="Arial" w:cs="Arial"/>
                <w:sz w:val="20"/>
                <w:szCs w:val="20"/>
              </w:rPr>
            </w:pPr>
            <w:r w:rsidRPr="000F76AC">
              <w:rPr>
                <w:rFonts w:ascii="Arial" w:eastAsia="Calibri" w:hAnsi="Arial" w:cs="Arial"/>
                <w:color w:val="000000"/>
                <w:position w:val="-2"/>
                <w:sz w:val="20"/>
                <w:szCs w:val="20"/>
              </w:rPr>
              <w:t xml:space="preserve">Ponudba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400B2" w14:textId="73AF5E6C" w:rsidR="00593028" w:rsidRPr="000F76AC" w:rsidRDefault="00593028" w:rsidP="00593028">
            <w:pPr>
              <w:jc w:val="center"/>
              <w:textAlignment w:val="center"/>
              <w:outlineLvl w:val="0"/>
              <w:rPr>
                <w:rFonts w:ascii="Arial" w:eastAsia="Calibri" w:hAnsi="Arial" w:cs="Arial"/>
                <w:sz w:val="20"/>
                <w:szCs w:val="20"/>
              </w:rPr>
            </w:pPr>
            <w:r w:rsidRPr="005A26BE">
              <w:rPr>
                <w:rFonts w:ascii="Arial" w:eastAsia="Calibri" w:hAnsi="Arial" w:cs="Arial"/>
                <w:color w:val="000000"/>
                <w:position w:val="-2"/>
                <w:sz w:val="20"/>
                <w:szCs w:val="20"/>
              </w:rPr>
              <w:t>Izpolnjen, podpisan in žigosan.</w:t>
            </w:r>
          </w:p>
        </w:tc>
      </w:tr>
      <w:tr w:rsidR="00593028" w:rsidRPr="00480108" w14:paraId="304618B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DA8F8" w14:textId="4591AC27" w:rsidR="00593028" w:rsidRPr="00480108" w:rsidRDefault="00593028" w:rsidP="00593028">
            <w:pPr>
              <w:outlineLvl w:val="0"/>
              <w:rPr>
                <w:rFonts w:ascii="Arial" w:eastAsia="Calibri" w:hAnsi="Arial" w:cs="Arial"/>
                <w:color w:val="000000"/>
                <w:position w:val="-2"/>
                <w:sz w:val="20"/>
                <w:szCs w:val="20"/>
              </w:rPr>
            </w:pPr>
            <w:r w:rsidRPr="00480108">
              <w:rPr>
                <w:rFonts w:ascii="Arial" w:eastAsia="Calibri" w:hAnsi="Arial" w:cs="Arial"/>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80A6F" w14:textId="77777777"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 xml:space="preserve">Podatki o ponudniku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52416" w14:textId="57BDD102" w:rsidR="00593028" w:rsidRPr="00480108" w:rsidRDefault="00593028" w:rsidP="00593028">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93028" w:rsidRPr="00480108" w14:paraId="0414264B"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EEB37" w14:textId="77777777"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74B24" w14:textId="7B9DBBD3"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Ponudba skupine ponudnikov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EA573" w14:textId="77777777" w:rsidR="00593028" w:rsidRDefault="00593028" w:rsidP="00593028">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V primeru skupine ponudnikov:</w:t>
            </w:r>
          </w:p>
          <w:p w14:paraId="765A5FA5" w14:textId="6D0E153A" w:rsidR="00593028" w:rsidRPr="00480108" w:rsidRDefault="00593028" w:rsidP="00593028">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vseh ponudnikov v skupini ponudnikov</w:t>
            </w:r>
          </w:p>
        </w:tc>
      </w:tr>
      <w:tr w:rsidR="00593028" w:rsidRPr="00480108" w14:paraId="4094946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DCDB6" w14:textId="77777777"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79B43" w14:textId="7C84542A"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Udeležba podizvajalcev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C25D7" w14:textId="740D7322" w:rsidR="00593028" w:rsidRPr="00480108" w:rsidRDefault="00593028" w:rsidP="00593028">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Izpolnjen, podpisan in žigosan.</w:t>
            </w:r>
          </w:p>
        </w:tc>
      </w:tr>
      <w:tr w:rsidR="00593028" w:rsidRPr="00480108" w14:paraId="0E94AC1E"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E1175" w14:textId="77777777"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BD992" w14:textId="27B59791"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Podatki o podizvajalcu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9952" w14:textId="71872F6C" w:rsidR="00593028" w:rsidRPr="00480108" w:rsidRDefault="00593028" w:rsidP="00593028">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93028" w:rsidRPr="00480108" w14:paraId="14E64C7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BBFC1" w14:textId="77777777"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D4D08" w14:textId="2DD03608"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Zahteva podizvajalca za neposredno plačilo in soglasje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1243" w14:textId="5095B760" w:rsidR="00593028" w:rsidRPr="00480108" w:rsidRDefault="00593028" w:rsidP="00593028">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93028" w:rsidRPr="00480108" w14:paraId="5DD0CB5D"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8452D" w14:textId="1F5BDE2C"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1A86C" w14:textId="61CF23AB" w:rsidR="00593028" w:rsidRPr="00480108" w:rsidRDefault="00593028" w:rsidP="00593028">
            <w:pPr>
              <w:outlineLvl w:val="0"/>
              <w:rPr>
                <w:rFonts w:ascii="Arial" w:eastAsia="Calibri" w:hAnsi="Arial" w:cs="Arial"/>
                <w:color w:val="000000"/>
                <w:position w:val="-2"/>
                <w:sz w:val="20"/>
                <w:szCs w:val="20"/>
              </w:rPr>
            </w:pPr>
            <w:r w:rsidRPr="00480108">
              <w:rPr>
                <w:rFonts w:ascii="Arial" w:eastAsia="Calibri" w:hAnsi="Arial" w:cs="Arial"/>
                <w:color w:val="000000"/>
                <w:position w:val="-2"/>
                <w:sz w:val="20"/>
                <w:szCs w:val="20"/>
              </w:rPr>
              <w:t>Seznam referenčnih del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72AC6" w14:textId="44922734" w:rsidR="00593028" w:rsidRPr="00480108" w:rsidRDefault="00593028" w:rsidP="00593028">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93028" w:rsidRPr="00480108" w14:paraId="151F80E0" w14:textId="77777777" w:rsidTr="00B347F2">
        <w:trPr>
          <w:trHeight w:val="141"/>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A4C95" w14:textId="2FBA99C9" w:rsidR="00593028" w:rsidRPr="00480108" w:rsidRDefault="00593028" w:rsidP="00593028">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6C8C9" w14:textId="6D3B957F"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Vzorec pogodbe za oskrbo s toploto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19360" w14:textId="549D0D7D" w:rsidR="00593028" w:rsidRPr="00480108" w:rsidRDefault="00593028" w:rsidP="00593028">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Izpolnjen, podpisan in žigosan.</w:t>
            </w:r>
          </w:p>
        </w:tc>
      </w:tr>
      <w:tr w:rsidR="00593028" w:rsidRPr="00480108" w14:paraId="63836213"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FD149" w14:textId="3EA0BC21" w:rsidR="00593028" w:rsidRPr="00480108" w:rsidRDefault="00593028" w:rsidP="00593028">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9B7E2" w14:textId="446930DB" w:rsidR="00593028" w:rsidRPr="00480108"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Ponudbeni</w:t>
            </w:r>
            <w:r>
              <w:rPr>
                <w:rFonts w:ascii="Arial" w:eastAsia="Calibri" w:hAnsi="Arial" w:cs="Arial"/>
                <w:color w:val="000000"/>
                <w:position w:val="-2"/>
                <w:sz w:val="20"/>
                <w:szCs w:val="20"/>
              </w:rPr>
              <w:t xml:space="preserve"> </w:t>
            </w:r>
            <w:r w:rsidRPr="000F76AC">
              <w:rPr>
                <w:rFonts w:ascii="Arial" w:eastAsia="Calibri" w:hAnsi="Arial" w:cs="Arial"/>
                <w:color w:val="000000"/>
                <w:position w:val="-2"/>
                <w:sz w:val="20"/>
                <w:szCs w:val="20"/>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06585" w14:textId="7852D1D2" w:rsidR="00593028" w:rsidRPr="00480108" w:rsidRDefault="00593028" w:rsidP="00593028">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 ponudnik</w:t>
            </w:r>
            <w:r>
              <w:rPr>
                <w:rFonts w:ascii="Arial" w:eastAsia="Calibri" w:hAnsi="Arial" w:cs="Arial"/>
                <w:color w:val="000000"/>
                <w:position w:val="-2"/>
                <w:sz w:val="20"/>
                <w:szCs w:val="20"/>
              </w:rPr>
              <w:t xml:space="preserve"> obrazec</w:t>
            </w:r>
            <w:r w:rsidRPr="005A26BE">
              <w:rPr>
                <w:rFonts w:ascii="Arial" w:eastAsia="Calibri" w:hAnsi="Arial" w:cs="Arial"/>
                <w:color w:val="000000"/>
                <w:position w:val="-2"/>
                <w:sz w:val="20"/>
                <w:szCs w:val="20"/>
              </w:rPr>
              <w:t xml:space="preserve"> pripne v razdelek »Predračun« v aplikaciji </w:t>
            </w:r>
            <w:proofErr w:type="spellStart"/>
            <w:r w:rsidRPr="005A26BE">
              <w:rPr>
                <w:rFonts w:ascii="Arial" w:eastAsia="Calibri" w:hAnsi="Arial" w:cs="Arial"/>
                <w:color w:val="000000"/>
                <w:position w:val="-2"/>
                <w:sz w:val="20"/>
                <w:szCs w:val="20"/>
              </w:rPr>
              <w:t>eOddaja</w:t>
            </w:r>
            <w:proofErr w:type="spellEnd"/>
            <w:r w:rsidRPr="005A26BE">
              <w:rPr>
                <w:rFonts w:ascii="Arial" w:eastAsia="Calibri" w:hAnsi="Arial" w:cs="Arial"/>
                <w:color w:val="000000"/>
                <w:position w:val="-2"/>
                <w:sz w:val="20"/>
                <w:szCs w:val="20"/>
              </w:rPr>
              <w:t>.</w:t>
            </w:r>
          </w:p>
        </w:tc>
      </w:tr>
      <w:tr w:rsidR="00593028" w:rsidRPr="00480108" w14:paraId="063BB67D" w14:textId="77777777" w:rsidTr="007A4130">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4E7E" w14:textId="438FB3C2" w:rsidR="00593028" w:rsidRPr="000F76AC" w:rsidRDefault="00593028" w:rsidP="00593028">
            <w:pPr>
              <w:outlineLvl w:val="0"/>
              <w:rPr>
                <w:rFonts w:ascii="Arial" w:eastAsia="Calibri" w:hAnsi="Arial" w:cs="Arial"/>
                <w:color w:val="000000"/>
                <w:position w:val="-2"/>
                <w:sz w:val="20"/>
                <w:szCs w:val="20"/>
              </w:rPr>
            </w:pPr>
            <w:r w:rsidRPr="00480108">
              <w:rPr>
                <w:rFonts w:ascii="Arial" w:eastAsia="Calibri" w:hAnsi="Arial" w:cs="Arial"/>
                <w:color w:val="000000"/>
                <w:position w:val="-2"/>
                <w:sz w:val="20"/>
                <w:szCs w:val="20"/>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0EC60" w14:textId="2EBEFF39" w:rsidR="00593028" w:rsidRPr="000F76AC" w:rsidRDefault="00593028" w:rsidP="00593028">
            <w:pPr>
              <w:outlineLvl w:val="0"/>
              <w:rPr>
                <w:rFonts w:ascii="Arial" w:eastAsia="Calibri" w:hAnsi="Arial" w:cs="Arial"/>
                <w:color w:val="000000"/>
                <w:position w:val="-2"/>
                <w:sz w:val="20"/>
                <w:szCs w:val="20"/>
              </w:rPr>
            </w:pPr>
            <w:r w:rsidRPr="000F76AC">
              <w:rPr>
                <w:rFonts w:ascii="Arial" w:eastAsia="Calibri" w:hAnsi="Arial" w:cs="Arial"/>
                <w:color w:val="000000"/>
                <w:position w:val="-2"/>
                <w:sz w:val="20"/>
                <w:szCs w:val="20"/>
              </w:rPr>
              <w:t>Izjava o predložitvi bančne garancije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8E5FB" w14:textId="31EAB8D7" w:rsidR="00593028" w:rsidRPr="000F76AC" w:rsidRDefault="00593028" w:rsidP="00593028">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Izpolnjena, podpisana, žigosana</w:t>
            </w:r>
          </w:p>
        </w:tc>
      </w:tr>
    </w:tbl>
    <w:p w14:paraId="1546CD20" w14:textId="77777777" w:rsidR="00593028" w:rsidRDefault="00593028" w:rsidP="00593028">
      <w:pPr>
        <w:jc w:val="both"/>
        <w:rPr>
          <w:rFonts w:ascii="Arial" w:hAnsi="Arial" w:cs="Arial"/>
          <w:b/>
          <w:bCs/>
          <w:sz w:val="20"/>
          <w:szCs w:val="20"/>
        </w:rPr>
      </w:pPr>
    </w:p>
    <w:p w14:paraId="7877951F" w14:textId="77777777" w:rsidR="00593028" w:rsidRDefault="00593028" w:rsidP="00593028">
      <w:pPr>
        <w:jc w:val="both"/>
        <w:rPr>
          <w:rFonts w:ascii="Arial" w:hAnsi="Arial" w:cs="Arial"/>
          <w:b/>
          <w:bCs/>
          <w:sz w:val="20"/>
          <w:szCs w:val="20"/>
        </w:rPr>
      </w:pPr>
    </w:p>
    <w:p w14:paraId="7E678E4B" w14:textId="58380729" w:rsidR="00593028" w:rsidRPr="005A26BE" w:rsidRDefault="00593028" w:rsidP="00593028">
      <w:pPr>
        <w:jc w:val="both"/>
        <w:rPr>
          <w:rFonts w:ascii="Arial" w:hAnsi="Arial" w:cs="Arial"/>
          <w:b/>
          <w:bCs/>
          <w:sz w:val="20"/>
          <w:szCs w:val="20"/>
        </w:rPr>
      </w:pPr>
      <w:r>
        <w:rPr>
          <w:rFonts w:ascii="Arial" w:hAnsi="Arial" w:cs="Arial"/>
          <w:b/>
          <w:bCs/>
          <w:sz w:val="20"/>
          <w:szCs w:val="20"/>
        </w:rPr>
        <w:t>Priloge</w:t>
      </w:r>
      <w:r w:rsidRPr="005A26BE">
        <w:rPr>
          <w:rFonts w:ascii="Arial" w:hAnsi="Arial" w:cs="Arial"/>
          <w:b/>
          <w:bCs/>
          <w:sz w:val="20"/>
          <w:szCs w:val="20"/>
        </w:rPr>
        <w:t>:</w:t>
      </w: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4"/>
        <w:gridCol w:w="7949"/>
      </w:tblGrid>
      <w:tr w:rsidR="00593028" w:rsidRPr="005D73B0" w14:paraId="0F7E1117" w14:textId="77777777" w:rsidTr="00C83C30">
        <w:trPr>
          <w:trHeight w:val="552"/>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DF394" w14:textId="77777777" w:rsidR="00593028" w:rsidRPr="005D73B0" w:rsidRDefault="00593028" w:rsidP="00C83C30">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1</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66215" w14:textId="77777777" w:rsidR="00593028" w:rsidRDefault="00593028" w:rsidP="00C83C30">
            <w:pPr>
              <w:pStyle w:val="Default"/>
              <w:rPr>
                <w:rFonts w:eastAsia="Calibri"/>
                <w:sz w:val="20"/>
              </w:rPr>
            </w:pPr>
            <w:r w:rsidRPr="00CA2F52">
              <w:rPr>
                <w:rFonts w:eastAsia="Calibri"/>
                <w:sz w:val="20"/>
              </w:rPr>
              <w:t>S.BON-1 ali S.BON-1/P</w:t>
            </w:r>
            <w:r>
              <w:rPr>
                <w:rFonts w:eastAsia="Calibri"/>
                <w:sz w:val="20"/>
              </w:rPr>
              <w:t xml:space="preserve"> </w:t>
            </w:r>
            <w:proofErr w:type="spellStart"/>
            <w:r>
              <w:rPr>
                <w:rFonts w:eastAsia="Calibri"/>
                <w:sz w:val="20"/>
              </w:rPr>
              <w:t>oz.drugo</w:t>
            </w:r>
            <w:proofErr w:type="spellEnd"/>
            <w:r>
              <w:rPr>
                <w:rFonts w:eastAsia="Calibri"/>
                <w:sz w:val="20"/>
              </w:rPr>
              <w:t xml:space="preserve"> potrdilo, iz katerega so razvidni:</w:t>
            </w:r>
          </w:p>
          <w:p w14:paraId="106DC05C" w14:textId="77777777" w:rsidR="00593028" w:rsidRDefault="00593028" w:rsidP="00593028">
            <w:pPr>
              <w:pStyle w:val="Default"/>
              <w:numPr>
                <w:ilvl w:val="0"/>
                <w:numId w:val="48"/>
              </w:numPr>
              <w:rPr>
                <w:rFonts w:eastAsia="Calibri"/>
                <w:sz w:val="20"/>
              </w:rPr>
            </w:pPr>
            <w:r>
              <w:rPr>
                <w:rFonts w:eastAsia="Calibri"/>
                <w:sz w:val="20"/>
              </w:rPr>
              <w:t>Podatki o blokadi TRR</w:t>
            </w:r>
          </w:p>
          <w:p w14:paraId="5D793F4B" w14:textId="77777777" w:rsidR="00593028" w:rsidRPr="005D73B0" w:rsidRDefault="00593028" w:rsidP="00593028">
            <w:pPr>
              <w:pStyle w:val="Default"/>
              <w:numPr>
                <w:ilvl w:val="0"/>
                <w:numId w:val="48"/>
              </w:numPr>
              <w:rPr>
                <w:rFonts w:eastAsia="Calibri"/>
                <w:position w:val="-2"/>
                <w:sz w:val="20"/>
                <w:szCs w:val="20"/>
              </w:rPr>
            </w:pPr>
            <w:r>
              <w:rPr>
                <w:rFonts w:eastAsia="Calibri"/>
                <w:sz w:val="20"/>
              </w:rPr>
              <w:t>Podatki o povprečnem letnem prometu v zahtevanem obdobju.</w:t>
            </w:r>
            <w:r>
              <w:rPr>
                <w:b/>
                <w:bCs/>
                <w:sz w:val="20"/>
                <w:szCs w:val="20"/>
              </w:rPr>
              <w:t xml:space="preserve"> </w:t>
            </w:r>
          </w:p>
        </w:tc>
      </w:tr>
      <w:tr w:rsidR="00593028" w:rsidRPr="005D73B0" w14:paraId="2BAA7C48" w14:textId="77777777" w:rsidTr="00C83C30">
        <w:trPr>
          <w:trHeight w:val="268"/>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267F5" w14:textId="77777777" w:rsidR="00593028" w:rsidRDefault="00593028" w:rsidP="00C83C30">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2</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3B2295" w14:textId="77777777" w:rsidR="00593028" w:rsidRPr="00CA2F52" w:rsidRDefault="00593028" w:rsidP="00C83C30">
            <w:pPr>
              <w:pStyle w:val="Default"/>
              <w:rPr>
                <w:rFonts w:eastAsia="Calibri"/>
                <w:sz w:val="20"/>
              </w:rPr>
            </w:pPr>
            <w:r>
              <w:rPr>
                <w:rFonts w:eastAsia="Calibri"/>
                <w:sz w:val="20"/>
              </w:rPr>
              <w:t>Referenčna potrdila</w:t>
            </w:r>
          </w:p>
        </w:tc>
      </w:tr>
    </w:tbl>
    <w:p w14:paraId="41217166" w14:textId="77777777" w:rsidR="00CC40C3" w:rsidRPr="000F76AC" w:rsidRDefault="00CC40C3">
      <w:pPr>
        <w:rPr>
          <w:rFonts w:ascii="Arial" w:hAnsi="Arial" w:cs="Arial"/>
          <w:b/>
          <w:bCs/>
        </w:rPr>
      </w:pPr>
      <w:r w:rsidRPr="000F76AC">
        <w:rPr>
          <w:rFonts w:ascii="Arial" w:hAnsi="Arial" w:cs="Arial"/>
          <w:b/>
          <w:bCs/>
        </w:rPr>
        <w:br w:type="page"/>
      </w:r>
    </w:p>
    <w:p w14:paraId="7A24E007" w14:textId="286B8D88" w:rsidR="0017441C" w:rsidRPr="000F76AC" w:rsidRDefault="0017441C" w:rsidP="0017441C">
      <w:pPr>
        <w:jc w:val="right"/>
        <w:rPr>
          <w:rFonts w:ascii="Arial" w:hAnsi="Arial" w:cs="Arial"/>
          <w:b/>
          <w:bCs/>
        </w:rPr>
      </w:pPr>
      <w:r w:rsidRPr="000F76AC">
        <w:rPr>
          <w:rFonts w:ascii="Arial" w:hAnsi="Arial" w:cs="Arial"/>
          <w:b/>
          <w:bCs/>
        </w:rPr>
        <w:lastRenderedPageBreak/>
        <w:t>OBRAZEC št. 1</w:t>
      </w:r>
    </w:p>
    <w:p w14:paraId="73B36074" w14:textId="77777777" w:rsidR="0017441C" w:rsidRPr="000F76AC" w:rsidRDefault="0017441C" w:rsidP="0017441C">
      <w:pPr>
        <w:rPr>
          <w:rFonts w:ascii="Arial" w:hAnsi="Arial" w:cs="Arial"/>
          <w:u w:val="single"/>
        </w:rPr>
      </w:pPr>
    </w:p>
    <w:p w14:paraId="43884258" w14:textId="77777777" w:rsidR="0017441C" w:rsidRPr="000F76AC" w:rsidRDefault="0017441C" w:rsidP="0017441C">
      <w:pPr>
        <w:pStyle w:val="Naslov9"/>
        <w:numPr>
          <w:ilvl w:val="0"/>
          <w:numId w:val="0"/>
        </w:numPr>
        <w:ind w:left="1584" w:hanging="1584"/>
        <w:rPr>
          <w:rFonts w:ascii="Arial" w:hAnsi="Arial" w:cs="Arial"/>
        </w:rPr>
      </w:pPr>
      <w:r w:rsidRPr="000F76AC">
        <w:rPr>
          <w:rFonts w:ascii="Arial" w:hAnsi="Arial" w:cs="Arial"/>
        </w:rPr>
        <w:t>OBRAZEC PONUDBE</w:t>
      </w:r>
    </w:p>
    <w:p w14:paraId="5D65FBB7" w14:textId="77777777" w:rsidR="0017441C" w:rsidRPr="000F76AC" w:rsidRDefault="0017441C" w:rsidP="0017441C">
      <w:pPr>
        <w:jc w:val="both"/>
        <w:rPr>
          <w:rFonts w:ascii="Arial" w:hAnsi="Arial" w:cs="Arial"/>
          <w:sz w:val="20"/>
          <w:szCs w:val="20"/>
        </w:rPr>
      </w:pPr>
    </w:p>
    <w:p w14:paraId="2C767BD7" w14:textId="6EF8F794" w:rsidR="0017441C" w:rsidRPr="000F76AC" w:rsidRDefault="0017441C" w:rsidP="0017441C">
      <w:pPr>
        <w:pStyle w:val="Glava"/>
        <w:tabs>
          <w:tab w:val="clear" w:pos="4320"/>
          <w:tab w:val="clear" w:pos="8640"/>
        </w:tabs>
        <w:rPr>
          <w:rFonts w:ascii="Arial" w:hAnsi="Arial" w:cs="Arial"/>
          <w:sz w:val="20"/>
          <w:szCs w:val="20"/>
          <w:lang w:val="sl-SI"/>
        </w:rPr>
      </w:pPr>
      <w:r w:rsidRPr="000F76AC">
        <w:rPr>
          <w:rFonts w:ascii="Arial" w:hAnsi="Arial" w:cs="Arial"/>
          <w:sz w:val="20"/>
          <w:szCs w:val="20"/>
          <w:lang w:val="sl-SI"/>
        </w:rPr>
        <w:t xml:space="preserve">Na osnovi javnega naročila </w:t>
      </w:r>
      <w:r w:rsidR="00480108">
        <w:rPr>
          <w:rFonts w:ascii="Arial" w:eastAsiaTheme="minorEastAsia" w:hAnsi="Arial" w:cs="Arial"/>
          <w:b/>
          <w:sz w:val="20"/>
          <w:szCs w:val="20"/>
          <w:lang w:val="sl-SI"/>
        </w:rPr>
        <w:t xml:space="preserve">»Sukcesivna dobava lesne biomase in upravljanje s kotlovnico za proizvodnjo toplotne energije </w:t>
      </w:r>
      <w:r w:rsidR="00440FA7" w:rsidRPr="00440FA7">
        <w:rPr>
          <w:rFonts w:ascii="Arial" w:eastAsiaTheme="minorEastAsia" w:hAnsi="Arial" w:cs="Arial"/>
          <w:b/>
          <w:sz w:val="20"/>
          <w:szCs w:val="20"/>
          <w:lang w:val="sl-SI"/>
        </w:rPr>
        <w:t>za obdobje od 1. februar 2023 do 31. januar 2025</w:t>
      </w:r>
      <w:r w:rsidR="00480108">
        <w:rPr>
          <w:rFonts w:ascii="Arial" w:eastAsiaTheme="minorEastAsia" w:hAnsi="Arial" w:cs="Arial"/>
          <w:b/>
          <w:sz w:val="20"/>
          <w:szCs w:val="20"/>
          <w:lang w:val="sl-SI"/>
        </w:rPr>
        <w:t xml:space="preserve">« </w:t>
      </w:r>
      <w:r w:rsidRPr="000F76AC">
        <w:rPr>
          <w:rFonts w:ascii="Arial" w:hAnsi="Arial" w:cs="Arial"/>
          <w:sz w:val="20"/>
          <w:szCs w:val="20"/>
          <w:lang w:val="sl-SI"/>
        </w:rPr>
        <w:t>dajemo ponudbo, kot sledi v nadaljevanju:</w:t>
      </w:r>
    </w:p>
    <w:p w14:paraId="5879B135" w14:textId="77777777" w:rsidR="0017441C" w:rsidRPr="000F76AC" w:rsidRDefault="0017441C" w:rsidP="0017441C">
      <w:pPr>
        <w:jc w:val="both"/>
        <w:rPr>
          <w:rFonts w:ascii="Arial" w:hAnsi="Arial" w:cs="Arial"/>
          <w:sz w:val="20"/>
          <w:szCs w:val="20"/>
        </w:rPr>
      </w:pPr>
    </w:p>
    <w:p w14:paraId="4F9030BE" w14:textId="77777777" w:rsidR="0017441C" w:rsidRPr="000F76AC" w:rsidRDefault="0017441C" w:rsidP="0017441C">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7385"/>
      </w:tblGrid>
      <w:tr w:rsidR="0017441C" w:rsidRPr="000F76AC" w14:paraId="2FAB86C8" w14:textId="77777777" w:rsidTr="00D968D7">
        <w:trPr>
          <w:trHeight w:val="675"/>
          <w:jc w:val="center"/>
        </w:trPr>
        <w:tc>
          <w:tcPr>
            <w:tcW w:w="1816" w:type="dxa"/>
            <w:vAlign w:val="center"/>
          </w:tcPr>
          <w:p w14:paraId="69AAD7D7"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Predmet naročila:</w:t>
            </w:r>
          </w:p>
        </w:tc>
        <w:tc>
          <w:tcPr>
            <w:tcW w:w="7385" w:type="dxa"/>
            <w:vAlign w:val="center"/>
          </w:tcPr>
          <w:p w14:paraId="5A2745BF" w14:textId="7A4F7D11" w:rsidR="0017441C" w:rsidRPr="000F76AC" w:rsidRDefault="00480108" w:rsidP="00D968D7">
            <w:pPr>
              <w:jc w:val="center"/>
              <w:rPr>
                <w:rFonts w:ascii="Arial" w:eastAsiaTheme="minorEastAsia" w:hAnsi="Arial" w:cs="Arial"/>
                <w:b/>
                <w:bCs/>
                <w:sz w:val="20"/>
                <w:szCs w:val="20"/>
              </w:rPr>
            </w:pPr>
            <w:r>
              <w:rPr>
                <w:rFonts w:ascii="Arial" w:eastAsiaTheme="minorEastAsia" w:hAnsi="Arial" w:cs="Arial"/>
                <w:b/>
                <w:sz w:val="20"/>
                <w:szCs w:val="20"/>
              </w:rPr>
              <w:t xml:space="preserve">»Sukcesivna dobava lesne biomase in upravljanje s kotlovnico za proizvodnjo toplotne energije </w:t>
            </w:r>
            <w:r w:rsidR="00440FA7" w:rsidRPr="00440FA7">
              <w:rPr>
                <w:rFonts w:ascii="Arial" w:eastAsiaTheme="minorEastAsia" w:hAnsi="Arial" w:cs="Arial"/>
                <w:b/>
                <w:sz w:val="20"/>
                <w:szCs w:val="20"/>
              </w:rPr>
              <w:t>za obdobje od 1. februar 2023 do 31. januar 2025</w:t>
            </w:r>
            <w:r>
              <w:rPr>
                <w:rFonts w:ascii="Arial" w:eastAsiaTheme="minorEastAsia" w:hAnsi="Arial" w:cs="Arial"/>
                <w:b/>
                <w:sz w:val="20"/>
                <w:szCs w:val="20"/>
              </w:rPr>
              <w:t>«</w:t>
            </w:r>
            <w:r w:rsidR="00C61F30">
              <w:rPr>
                <w:rFonts w:ascii="Arial" w:eastAsiaTheme="minorEastAsia" w:hAnsi="Arial" w:cs="Arial"/>
                <w:b/>
                <w:sz w:val="20"/>
                <w:szCs w:val="20"/>
              </w:rPr>
              <w:t xml:space="preserve"> </w:t>
            </w:r>
          </w:p>
        </w:tc>
      </w:tr>
      <w:tr w:rsidR="0017441C" w:rsidRPr="000F76AC" w14:paraId="3356CB14" w14:textId="77777777" w:rsidTr="00B347F2">
        <w:trPr>
          <w:trHeight w:val="423"/>
          <w:jc w:val="center"/>
        </w:trPr>
        <w:tc>
          <w:tcPr>
            <w:tcW w:w="1816" w:type="dxa"/>
            <w:vAlign w:val="center"/>
          </w:tcPr>
          <w:p w14:paraId="625E6AB0"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Ponudnik</w:t>
            </w:r>
          </w:p>
        </w:tc>
        <w:tc>
          <w:tcPr>
            <w:tcW w:w="7385" w:type="dxa"/>
            <w:vAlign w:val="center"/>
          </w:tcPr>
          <w:p w14:paraId="5B2FDF71" w14:textId="77777777" w:rsidR="0017441C" w:rsidRPr="000F76AC" w:rsidRDefault="0017441C" w:rsidP="00D968D7">
            <w:pPr>
              <w:jc w:val="center"/>
              <w:rPr>
                <w:rFonts w:ascii="Arial" w:eastAsiaTheme="minorEastAsia" w:hAnsi="Arial" w:cs="Arial"/>
                <w:b/>
                <w:bCs/>
                <w:sz w:val="20"/>
                <w:szCs w:val="20"/>
              </w:rPr>
            </w:pPr>
          </w:p>
          <w:p w14:paraId="569BD568" w14:textId="77777777" w:rsidR="0017441C" w:rsidRPr="000F76AC" w:rsidRDefault="0017441C" w:rsidP="00D968D7">
            <w:pPr>
              <w:jc w:val="center"/>
              <w:rPr>
                <w:rFonts w:eastAsiaTheme="minorEastAsia"/>
                <w:sz w:val="20"/>
                <w:szCs w:val="20"/>
              </w:rPr>
            </w:pPr>
          </w:p>
        </w:tc>
      </w:tr>
      <w:tr w:rsidR="0017441C" w:rsidRPr="000F76AC" w14:paraId="1CD957B4" w14:textId="77777777" w:rsidTr="00D968D7">
        <w:trPr>
          <w:trHeight w:val="554"/>
          <w:jc w:val="center"/>
        </w:trPr>
        <w:tc>
          <w:tcPr>
            <w:tcW w:w="1816" w:type="dxa"/>
            <w:vAlign w:val="center"/>
          </w:tcPr>
          <w:p w14:paraId="23B97F01" w14:textId="77777777" w:rsidR="0017441C" w:rsidRPr="000F76AC" w:rsidRDefault="0017441C" w:rsidP="00D968D7">
            <w:pPr>
              <w:spacing w:before="60" w:after="60"/>
              <w:rPr>
                <w:rFonts w:ascii="Arial" w:eastAsiaTheme="minorEastAsia" w:hAnsi="Arial" w:cs="Arial"/>
                <w:b/>
                <w:sz w:val="20"/>
                <w:szCs w:val="20"/>
              </w:rPr>
            </w:pPr>
            <w:r w:rsidRPr="000F76AC">
              <w:rPr>
                <w:rFonts w:ascii="Arial" w:eastAsiaTheme="minorEastAsia" w:hAnsi="Arial" w:cs="Arial"/>
                <w:b/>
                <w:sz w:val="20"/>
                <w:szCs w:val="20"/>
              </w:rPr>
              <w:t>Št. ponudbe</w:t>
            </w:r>
          </w:p>
        </w:tc>
        <w:tc>
          <w:tcPr>
            <w:tcW w:w="7385" w:type="dxa"/>
            <w:vAlign w:val="center"/>
          </w:tcPr>
          <w:p w14:paraId="1E4A20CF" w14:textId="77777777" w:rsidR="0017441C" w:rsidRPr="000F76AC" w:rsidRDefault="0017441C" w:rsidP="00D968D7">
            <w:pPr>
              <w:jc w:val="center"/>
              <w:rPr>
                <w:rFonts w:ascii="Arial" w:eastAsiaTheme="minorEastAsia" w:hAnsi="Arial" w:cs="Arial"/>
                <w:b/>
                <w:bCs/>
                <w:sz w:val="20"/>
                <w:szCs w:val="20"/>
              </w:rPr>
            </w:pPr>
          </w:p>
        </w:tc>
      </w:tr>
    </w:tbl>
    <w:p w14:paraId="63728520" w14:textId="77777777" w:rsidR="0017441C" w:rsidRPr="000F76AC" w:rsidRDefault="0017441C" w:rsidP="0017441C">
      <w:pPr>
        <w:jc w:val="both"/>
        <w:rPr>
          <w:rFonts w:ascii="Arial" w:hAnsi="Arial" w:cs="Arial"/>
          <w:sz w:val="20"/>
          <w:szCs w:val="20"/>
        </w:rPr>
      </w:pPr>
    </w:p>
    <w:p w14:paraId="0A90FA60" w14:textId="77777777" w:rsidR="00B347F2" w:rsidRDefault="00B347F2" w:rsidP="0017441C">
      <w:pPr>
        <w:jc w:val="both"/>
        <w:rPr>
          <w:rFonts w:ascii="Arial" w:hAnsi="Arial" w:cs="Arial"/>
          <w:sz w:val="20"/>
          <w:szCs w:val="20"/>
        </w:rPr>
      </w:pPr>
    </w:p>
    <w:p w14:paraId="3B6A0C58" w14:textId="7E7C8897" w:rsidR="0017441C" w:rsidRPr="000F76AC" w:rsidRDefault="0017441C" w:rsidP="0017441C">
      <w:pPr>
        <w:jc w:val="both"/>
        <w:rPr>
          <w:rFonts w:ascii="Arial" w:hAnsi="Arial" w:cs="Arial"/>
          <w:sz w:val="20"/>
          <w:szCs w:val="20"/>
        </w:rPr>
      </w:pPr>
      <w:r w:rsidRPr="000F76AC">
        <w:rPr>
          <w:rFonts w:ascii="Arial" w:hAnsi="Arial" w:cs="Arial"/>
          <w:sz w:val="20"/>
          <w:szCs w:val="20"/>
        </w:rPr>
        <w:t>Na osnovi predmetnega javnega naročila dajemo ponudbo, kot sledi v nadaljevanju:</w:t>
      </w:r>
    </w:p>
    <w:p w14:paraId="6E685F23" w14:textId="76E1EF8A" w:rsidR="0017441C" w:rsidRDefault="0017441C" w:rsidP="0017441C">
      <w:pPr>
        <w:jc w:val="both"/>
        <w:rPr>
          <w:rFonts w:ascii="Arial" w:hAnsi="Arial" w:cs="Arial"/>
          <w:sz w:val="20"/>
          <w:szCs w:val="20"/>
        </w:rPr>
      </w:pPr>
    </w:p>
    <w:p w14:paraId="54AF89F3" w14:textId="77777777" w:rsidR="00B347F2" w:rsidRPr="000F76AC" w:rsidRDefault="00B347F2" w:rsidP="0017441C">
      <w:pPr>
        <w:jc w:val="both"/>
        <w:rPr>
          <w:rFonts w:ascii="Arial" w:hAnsi="Arial" w:cs="Arial"/>
          <w:sz w:val="20"/>
          <w:szCs w:val="20"/>
        </w:rPr>
      </w:pPr>
    </w:p>
    <w:p w14:paraId="3516B362" w14:textId="77777777" w:rsidR="0017441C" w:rsidRPr="000F76AC" w:rsidRDefault="0017441C" w:rsidP="0017441C">
      <w:pPr>
        <w:jc w:val="both"/>
        <w:rPr>
          <w:rFonts w:ascii="Arial" w:hAnsi="Arial" w:cs="Arial"/>
          <w:b/>
          <w:bCs/>
          <w:i/>
          <w:iCs/>
          <w:sz w:val="20"/>
          <w:szCs w:val="20"/>
        </w:rPr>
      </w:pPr>
      <w:r w:rsidRPr="000F76AC">
        <w:rPr>
          <w:rFonts w:ascii="Arial" w:hAnsi="Arial" w:cs="Arial"/>
          <w:b/>
          <w:bCs/>
          <w:i/>
          <w:iCs/>
          <w:sz w:val="20"/>
          <w:szCs w:val="20"/>
        </w:rPr>
        <w:t>1. PONUDNIK:</w:t>
      </w:r>
    </w:p>
    <w:p w14:paraId="05D8EE79" w14:textId="77777777" w:rsidR="0017441C" w:rsidRPr="000F76AC" w:rsidRDefault="0017441C" w:rsidP="0017441C">
      <w:pPr>
        <w:jc w:val="both"/>
        <w:rPr>
          <w:rFonts w:ascii="Arial" w:hAnsi="Arial" w:cs="Arial"/>
          <w:sz w:val="20"/>
          <w:szCs w:val="20"/>
        </w:rPr>
      </w:pP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6328"/>
      </w:tblGrid>
      <w:tr w:rsidR="0017441C" w:rsidRPr="000F76AC" w14:paraId="5BB2333B" w14:textId="77777777" w:rsidTr="002E38C7">
        <w:trPr>
          <w:trHeight w:val="589"/>
          <w:jc w:val="center"/>
        </w:trPr>
        <w:tc>
          <w:tcPr>
            <w:tcW w:w="3070" w:type="dxa"/>
            <w:vAlign w:val="center"/>
          </w:tcPr>
          <w:p w14:paraId="6E413FBE"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Samostojni ponudnik oziroma vodilni ponudnik v skupini ponudnikov</w:t>
            </w:r>
          </w:p>
        </w:tc>
        <w:tc>
          <w:tcPr>
            <w:tcW w:w="6328" w:type="dxa"/>
          </w:tcPr>
          <w:p w14:paraId="5837472B" w14:textId="77777777" w:rsidR="0017441C" w:rsidRPr="000F76AC" w:rsidRDefault="0017441C" w:rsidP="00D968D7">
            <w:pPr>
              <w:pStyle w:val="Glava"/>
              <w:spacing w:before="60" w:after="60"/>
              <w:rPr>
                <w:rFonts w:ascii="Arial" w:eastAsiaTheme="minorEastAsia" w:hAnsi="Arial" w:cs="Arial"/>
                <w:b/>
                <w:bCs/>
                <w:sz w:val="20"/>
                <w:szCs w:val="20"/>
                <w:lang w:val="sl-SI"/>
              </w:rPr>
            </w:pPr>
          </w:p>
        </w:tc>
      </w:tr>
      <w:tr w:rsidR="0017441C" w:rsidRPr="000F76AC" w14:paraId="3FEE29C4" w14:textId="77777777" w:rsidTr="00D37AE3">
        <w:trPr>
          <w:trHeight w:val="607"/>
          <w:jc w:val="center"/>
        </w:trPr>
        <w:tc>
          <w:tcPr>
            <w:tcW w:w="3070" w:type="dxa"/>
            <w:vAlign w:val="center"/>
          </w:tcPr>
          <w:p w14:paraId="5E644CE0"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Partner v ponudbi skupine ponudnikov</w:t>
            </w:r>
          </w:p>
        </w:tc>
        <w:tc>
          <w:tcPr>
            <w:tcW w:w="6328" w:type="dxa"/>
          </w:tcPr>
          <w:p w14:paraId="48E62389" w14:textId="77777777" w:rsidR="0017441C" w:rsidRPr="000F76AC" w:rsidRDefault="0017441C" w:rsidP="00D968D7">
            <w:pPr>
              <w:jc w:val="both"/>
              <w:rPr>
                <w:rFonts w:eastAsiaTheme="minorEastAsia"/>
                <w:sz w:val="20"/>
                <w:szCs w:val="20"/>
              </w:rPr>
            </w:pPr>
          </w:p>
        </w:tc>
      </w:tr>
      <w:tr w:rsidR="0017441C" w:rsidRPr="000F76AC" w14:paraId="24E55515" w14:textId="77777777" w:rsidTr="00D37AE3">
        <w:trPr>
          <w:trHeight w:val="546"/>
          <w:jc w:val="center"/>
        </w:trPr>
        <w:tc>
          <w:tcPr>
            <w:tcW w:w="3070" w:type="dxa"/>
            <w:vAlign w:val="center"/>
          </w:tcPr>
          <w:p w14:paraId="2EC52CBB"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Partner v ponudbi skupine ponudnikov</w:t>
            </w:r>
          </w:p>
        </w:tc>
        <w:tc>
          <w:tcPr>
            <w:tcW w:w="6328" w:type="dxa"/>
          </w:tcPr>
          <w:p w14:paraId="5D51C452" w14:textId="77777777" w:rsidR="0017441C" w:rsidRPr="000F76AC" w:rsidRDefault="0017441C" w:rsidP="00D968D7">
            <w:pPr>
              <w:jc w:val="both"/>
              <w:rPr>
                <w:rFonts w:eastAsiaTheme="minorEastAsia"/>
                <w:sz w:val="20"/>
                <w:szCs w:val="20"/>
              </w:rPr>
            </w:pPr>
          </w:p>
        </w:tc>
      </w:tr>
    </w:tbl>
    <w:p w14:paraId="01160599" w14:textId="6D4C2330" w:rsidR="0017441C" w:rsidRDefault="0017441C" w:rsidP="0017441C">
      <w:pPr>
        <w:jc w:val="both"/>
        <w:rPr>
          <w:rFonts w:ascii="Arial" w:hAnsi="Arial" w:cs="Arial"/>
          <w:sz w:val="20"/>
          <w:szCs w:val="20"/>
        </w:rPr>
      </w:pPr>
    </w:p>
    <w:p w14:paraId="1CEEE891" w14:textId="77777777" w:rsidR="00B347F2" w:rsidRPr="000F76AC" w:rsidRDefault="00B347F2" w:rsidP="0017441C">
      <w:pPr>
        <w:jc w:val="both"/>
        <w:rPr>
          <w:rFonts w:ascii="Arial" w:hAnsi="Arial" w:cs="Arial"/>
          <w:sz w:val="20"/>
          <w:szCs w:val="20"/>
        </w:rPr>
      </w:pPr>
    </w:p>
    <w:p w14:paraId="197610EC" w14:textId="77777777" w:rsidR="0017441C" w:rsidRPr="000F76AC" w:rsidRDefault="0017441C" w:rsidP="0017441C">
      <w:pPr>
        <w:jc w:val="both"/>
        <w:rPr>
          <w:rFonts w:ascii="Arial" w:hAnsi="Arial" w:cs="Arial"/>
          <w:sz w:val="20"/>
          <w:szCs w:val="20"/>
        </w:rPr>
      </w:pPr>
      <w:r w:rsidRPr="000F76AC">
        <w:rPr>
          <w:rFonts w:ascii="Arial" w:hAnsi="Arial" w:cs="Arial"/>
          <w:b/>
          <w:bCs/>
          <w:i/>
          <w:iCs/>
          <w:sz w:val="20"/>
          <w:szCs w:val="20"/>
        </w:rPr>
        <w:t>2. KONTAKTNA OSEBA (ZA TO PONUDBO):</w:t>
      </w:r>
    </w:p>
    <w:p w14:paraId="6173F13E" w14:textId="77777777" w:rsidR="0017441C" w:rsidRPr="000F76AC" w:rsidRDefault="0017441C" w:rsidP="0017441C">
      <w:pPr>
        <w:jc w:val="both"/>
        <w:rPr>
          <w:rFonts w:ascii="Arial" w:hAnsi="Arial" w:cs="Arial"/>
          <w:i/>
          <w:iCs/>
          <w:sz w:val="20"/>
          <w:szCs w:val="20"/>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2"/>
        <w:gridCol w:w="6848"/>
      </w:tblGrid>
      <w:tr w:rsidR="0017441C" w:rsidRPr="000F76AC" w14:paraId="2EAFDD0C" w14:textId="77777777" w:rsidTr="002E38C7">
        <w:trPr>
          <w:trHeight w:val="486"/>
          <w:jc w:val="center"/>
        </w:trPr>
        <w:tc>
          <w:tcPr>
            <w:tcW w:w="2562" w:type="dxa"/>
            <w:vAlign w:val="center"/>
          </w:tcPr>
          <w:p w14:paraId="37FACA9D"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Ime in priimek</w:t>
            </w:r>
          </w:p>
        </w:tc>
        <w:tc>
          <w:tcPr>
            <w:tcW w:w="6848" w:type="dxa"/>
            <w:vAlign w:val="center"/>
          </w:tcPr>
          <w:p w14:paraId="2B3BC2E0" w14:textId="77777777" w:rsidR="0017441C" w:rsidRPr="000F76AC" w:rsidRDefault="0017441C" w:rsidP="00D968D7">
            <w:pPr>
              <w:pStyle w:val="Glava"/>
              <w:spacing w:before="60" w:after="60"/>
              <w:rPr>
                <w:rFonts w:ascii="Arial" w:eastAsiaTheme="minorEastAsia" w:hAnsi="Arial" w:cs="Arial"/>
                <w:b/>
                <w:bCs/>
                <w:sz w:val="20"/>
                <w:szCs w:val="20"/>
                <w:lang w:val="sl-SI"/>
              </w:rPr>
            </w:pPr>
          </w:p>
        </w:tc>
      </w:tr>
      <w:tr w:rsidR="0017441C" w:rsidRPr="000F76AC" w14:paraId="43868793" w14:textId="77777777" w:rsidTr="002E38C7">
        <w:trPr>
          <w:trHeight w:val="486"/>
          <w:jc w:val="center"/>
        </w:trPr>
        <w:tc>
          <w:tcPr>
            <w:tcW w:w="2562" w:type="dxa"/>
            <w:vAlign w:val="center"/>
          </w:tcPr>
          <w:p w14:paraId="2BBFEEC0"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Organizacija</w:t>
            </w:r>
          </w:p>
        </w:tc>
        <w:tc>
          <w:tcPr>
            <w:tcW w:w="6848" w:type="dxa"/>
            <w:vAlign w:val="center"/>
          </w:tcPr>
          <w:p w14:paraId="7D3709F9" w14:textId="77777777" w:rsidR="0017441C" w:rsidRPr="000F76AC" w:rsidRDefault="0017441C" w:rsidP="00D968D7">
            <w:pPr>
              <w:pStyle w:val="Glava"/>
              <w:spacing w:before="60" w:after="60"/>
              <w:rPr>
                <w:rFonts w:ascii="Arial" w:eastAsiaTheme="minorEastAsia" w:hAnsi="Arial" w:cs="Arial"/>
                <w:b/>
                <w:bCs/>
                <w:sz w:val="20"/>
                <w:szCs w:val="20"/>
                <w:lang w:val="sl-SI"/>
              </w:rPr>
            </w:pPr>
          </w:p>
        </w:tc>
      </w:tr>
      <w:tr w:rsidR="0017441C" w:rsidRPr="000F76AC" w14:paraId="1540B3AD" w14:textId="77777777" w:rsidTr="002E38C7">
        <w:trPr>
          <w:trHeight w:val="486"/>
          <w:jc w:val="center"/>
        </w:trPr>
        <w:tc>
          <w:tcPr>
            <w:tcW w:w="2562" w:type="dxa"/>
            <w:vAlign w:val="center"/>
          </w:tcPr>
          <w:p w14:paraId="1B0BDE75"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Naslov</w:t>
            </w:r>
          </w:p>
        </w:tc>
        <w:tc>
          <w:tcPr>
            <w:tcW w:w="6848" w:type="dxa"/>
            <w:vAlign w:val="center"/>
          </w:tcPr>
          <w:p w14:paraId="3161EFFE" w14:textId="77777777" w:rsidR="0017441C" w:rsidRPr="000F76AC" w:rsidRDefault="0017441C" w:rsidP="00D968D7">
            <w:pPr>
              <w:pStyle w:val="Glava"/>
              <w:spacing w:before="60" w:after="60"/>
              <w:rPr>
                <w:rFonts w:ascii="Arial" w:eastAsiaTheme="minorEastAsia" w:hAnsi="Arial" w:cs="Arial"/>
                <w:b/>
                <w:bCs/>
                <w:sz w:val="20"/>
                <w:szCs w:val="20"/>
                <w:lang w:val="sl-SI"/>
              </w:rPr>
            </w:pPr>
          </w:p>
        </w:tc>
      </w:tr>
      <w:tr w:rsidR="0017441C" w:rsidRPr="000F76AC" w14:paraId="6F871BB1" w14:textId="77777777" w:rsidTr="002E38C7">
        <w:trPr>
          <w:trHeight w:val="486"/>
          <w:jc w:val="center"/>
        </w:trPr>
        <w:tc>
          <w:tcPr>
            <w:tcW w:w="2562" w:type="dxa"/>
            <w:vAlign w:val="center"/>
          </w:tcPr>
          <w:p w14:paraId="6E39A380"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Telefon</w:t>
            </w:r>
          </w:p>
        </w:tc>
        <w:tc>
          <w:tcPr>
            <w:tcW w:w="6848" w:type="dxa"/>
            <w:vAlign w:val="center"/>
          </w:tcPr>
          <w:p w14:paraId="3442536C" w14:textId="77777777" w:rsidR="0017441C" w:rsidRPr="000F76AC" w:rsidRDefault="0017441C" w:rsidP="00D968D7">
            <w:pPr>
              <w:pStyle w:val="Glava"/>
              <w:spacing w:before="60" w:after="60"/>
              <w:rPr>
                <w:rFonts w:ascii="Arial" w:eastAsiaTheme="minorEastAsia" w:hAnsi="Arial" w:cs="Arial"/>
                <w:b/>
                <w:bCs/>
                <w:sz w:val="20"/>
                <w:szCs w:val="20"/>
                <w:lang w:val="sl-SI"/>
              </w:rPr>
            </w:pPr>
          </w:p>
        </w:tc>
      </w:tr>
      <w:tr w:rsidR="0017441C" w:rsidRPr="000F76AC" w14:paraId="4C2AAED4" w14:textId="77777777" w:rsidTr="002E38C7">
        <w:trPr>
          <w:trHeight w:val="486"/>
          <w:jc w:val="center"/>
        </w:trPr>
        <w:tc>
          <w:tcPr>
            <w:tcW w:w="2562" w:type="dxa"/>
            <w:vAlign w:val="center"/>
          </w:tcPr>
          <w:p w14:paraId="379232A0" w14:textId="77777777" w:rsidR="0017441C" w:rsidRPr="000F76AC" w:rsidRDefault="0017441C" w:rsidP="00D968D7">
            <w:pPr>
              <w:spacing w:before="60" w:after="60"/>
              <w:rPr>
                <w:rFonts w:ascii="Arial" w:eastAsiaTheme="minorEastAsia" w:hAnsi="Arial" w:cs="Arial"/>
                <w:sz w:val="20"/>
                <w:szCs w:val="20"/>
              </w:rPr>
            </w:pPr>
            <w:r w:rsidRPr="000F76AC">
              <w:rPr>
                <w:rFonts w:ascii="Arial" w:eastAsiaTheme="minorEastAsia" w:hAnsi="Arial" w:cs="Arial"/>
                <w:sz w:val="20"/>
                <w:szCs w:val="20"/>
              </w:rPr>
              <w:t>Elektronska pošta</w:t>
            </w:r>
          </w:p>
        </w:tc>
        <w:tc>
          <w:tcPr>
            <w:tcW w:w="6848" w:type="dxa"/>
            <w:vAlign w:val="center"/>
          </w:tcPr>
          <w:p w14:paraId="7EACF472" w14:textId="77777777" w:rsidR="0017441C" w:rsidRPr="000F76AC" w:rsidRDefault="0017441C" w:rsidP="00D968D7">
            <w:pPr>
              <w:pStyle w:val="Glava"/>
              <w:spacing w:before="60" w:after="60"/>
              <w:rPr>
                <w:rFonts w:ascii="Arial" w:eastAsiaTheme="minorEastAsia" w:hAnsi="Arial" w:cs="Arial"/>
                <w:b/>
                <w:bCs/>
                <w:sz w:val="20"/>
                <w:szCs w:val="20"/>
                <w:lang w:val="sl-SI"/>
              </w:rPr>
            </w:pPr>
          </w:p>
        </w:tc>
      </w:tr>
    </w:tbl>
    <w:p w14:paraId="1C81C6C5" w14:textId="78068182" w:rsidR="0017441C" w:rsidRPr="000F76AC" w:rsidRDefault="0017441C" w:rsidP="0017441C">
      <w:pPr>
        <w:rPr>
          <w:rFonts w:ascii="Arial" w:hAnsi="Arial" w:cs="Arial"/>
          <w:sz w:val="20"/>
          <w:szCs w:val="20"/>
        </w:rPr>
      </w:pPr>
      <w:bookmarkStart w:id="13" w:name="_Toc423498259"/>
      <w:bookmarkStart w:id="14" w:name="_Toc429358267"/>
    </w:p>
    <w:p w14:paraId="50AAD6A4" w14:textId="1B086425" w:rsidR="00785408" w:rsidRDefault="00785408">
      <w:pPr>
        <w:rPr>
          <w:rFonts w:ascii="Arial" w:hAnsi="Arial" w:cs="Arial"/>
          <w:b/>
          <w:bCs/>
          <w:i/>
          <w:iCs/>
          <w:sz w:val="20"/>
          <w:szCs w:val="20"/>
        </w:rPr>
      </w:pPr>
    </w:p>
    <w:p w14:paraId="2C999861" w14:textId="3CDEF6B2" w:rsidR="0017441C" w:rsidRPr="000F76AC" w:rsidRDefault="0017441C" w:rsidP="0017441C">
      <w:pPr>
        <w:jc w:val="both"/>
        <w:rPr>
          <w:rFonts w:ascii="Arial" w:hAnsi="Arial" w:cs="Arial"/>
          <w:b/>
          <w:bCs/>
          <w:i/>
          <w:iCs/>
          <w:sz w:val="20"/>
          <w:szCs w:val="20"/>
        </w:rPr>
      </w:pPr>
      <w:r w:rsidRPr="000F76AC">
        <w:rPr>
          <w:rFonts w:ascii="Arial" w:hAnsi="Arial" w:cs="Arial"/>
          <w:b/>
          <w:bCs/>
          <w:i/>
          <w:iCs/>
          <w:sz w:val="20"/>
          <w:szCs w:val="20"/>
        </w:rPr>
        <w:t>3. PONUDBENA IZJAVA:</w:t>
      </w:r>
    </w:p>
    <w:p w14:paraId="1B7795C3" w14:textId="77777777" w:rsidR="0017441C" w:rsidRPr="000F76AC" w:rsidRDefault="0017441C" w:rsidP="0017441C">
      <w:pPr>
        <w:jc w:val="both"/>
        <w:rPr>
          <w:rFonts w:ascii="Arial" w:hAnsi="Arial" w:cs="Arial"/>
          <w:sz w:val="20"/>
          <w:szCs w:val="20"/>
        </w:rPr>
      </w:pPr>
    </w:p>
    <w:p w14:paraId="55B9091E" w14:textId="77777777" w:rsidR="0017441C" w:rsidRPr="000F76AC" w:rsidRDefault="0017441C" w:rsidP="0017441C">
      <w:pPr>
        <w:jc w:val="both"/>
        <w:rPr>
          <w:rFonts w:ascii="Arial" w:hAnsi="Arial" w:cs="Arial"/>
          <w:sz w:val="20"/>
          <w:szCs w:val="20"/>
        </w:rPr>
      </w:pPr>
      <w:r w:rsidRPr="000F76AC">
        <w:rPr>
          <w:rFonts w:ascii="Arial" w:hAnsi="Arial" w:cs="Arial"/>
          <w:sz w:val="20"/>
          <w:szCs w:val="20"/>
        </w:rPr>
        <w:t>Podpisani izjavljamo, da:</w:t>
      </w:r>
    </w:p>
    <w:p w14:paraId="369FB557" w14:textId="77777777" w:rsidR="0017441C" w:rsidRPr="000F76AC" w:rsidRDefault="0017441C" w:rsidP="0017441C">
      <w:pPr>
        <w:jc w:val="both"/>
        <w:rPr>
          <w:rFonts w:ascii="Arial" w:hAnsi="Arial" w:cs="Arial"/>
          <w:sz w:val="20"/>
          <w:szCs w:val="20"/>
        </w:rPr>
      </w:pPr>
    </w:p>
    <w:p w14:paraId="22433AD4" w14:textId="001A5AD3" w:rsidR="0017441C" w:rsidRPr="00880BE1" w:rsidRDefault="00D37AE3" w:rsidP="000A0EEA">
      <w:pPr>
        <w:numPr>
          <w:ilvl w:val="0"/>
          <w:numId w:val="3"/>
        </w:numPr>
        <w:tabs>
          <w:tab w:val="clear" w:pos="720"/>
          <w:tab w:val="num" w:pos="330"/>
        </w:tabs>
        <w:ind w:left="330" w:hanging="330"/>
        <w:jc w:val="both"/>
        <w:rPr>
          <w:rFonts w:ascii="Arial" w:hAnsi="Arial" w:cs="Arial"/>
          <w:b/>
          <w:bCs/>
          <w:sz w:val="20"/>
          <w:szCs w:val="20"/>
        </w:rPr>
      </w:pPr>
      <w:r w:rsidRPr="00880BE1">
        <w:rPr>
          <w:rFonts w:ascii="Arial" w:hAnsi="Arial" w:cs="Arial"/>
          <w:sz w:val="20"/>
          <w:szCs w:val="20"/>
        </w:rPr>
        <w:t>Podajamo ponudbo</w:t>
      </w:r>
      <w:r w:rsidR="0017441C" w:rsidRPr="00880BE1">
        <w:rPr>
          <w:rFonts w:ascii="Arial" w:hAnsi="Arial" w:cs="Arial"/>
          <w:sz w:val="20"/>
          <w:szCs w:val="20"/>
        </w:rPr>
        <w:t xml:space="preserve"> v skladu s pogoji razpisne dokumentacije in </w:t>
      </w:r>
      <w:r w:rsidRPr="00880BE1">
        <w:rPr>
          <w:rFonts w:ascii="Arial" w:hAnsi="Arial" w:cs="Arial"/>
          <w:sz w:val="20"/>
          <w:szCs w:val="20"/>
        </w:rPr>
        <w:t xml:space="preserve">ostalimi </w:t>
      </w:r>
      <w:r w:rsidR="0017441C" w:rsidRPr="00880BE1">
        <w:rPr>
          <w:rFonts w:ascii="Arial" w:hAnsi="Arial" w:cs="Arial"/>
          <w:sz w:val="20"/>
          <w:szCs w:val="20"/>
        </w:rPr>
        <w:t xml:space="preserve">predpisanimi pogoji in časovnimi omejitvami, brez rezerve in omejitev za projekt </w:t>
      </w:r>
      <w:r w:rsidR="00480108" w:rsidRPr="00880BE1">
        <w:rPr>
          <w:rFonts w:ascii="Arial" w:eastAsiaTheme="minorEastAsia" w:hAnsi="Arial" w:cs="Arial"/>
          <w:b/>
          <w:sz w:val="20"/>
          <w:szCs w:val="20"/>
        </w:rPr>
        <w:t xml:space="preserve">»Sukcesivna dobava lesne biomase in upravljanje s kotlovnico za proizvodnjo toplotne energije </w:t>
      </w:r>
      <w:r w:rsidR="00440FA7" w:rsidRPr="00440FA7">
        <w:rPr>
          <w:rFonts w:ascii="Arial" w:eastAsiaTheme="minorEastAsia" w:hAnsi="Arial" w:cs="Arial"/>
          <w:b/>
          <w:sz w:val="20"/>
          <w:szCs w:val="20"/>
        </w:rPr>
        <w:t>za obdobje od 1. februar 2023 do 31. januar 2025</w:t>
      </w:r>
      <w:r w:rsidR="00880BE1" w:rsidRPr="00880BE1">
        <w:rPr>
          <w:rFonts w:ascii="Arial" w:hAnsi="Arial" w:cs="Arial"/>
          <w:b/>
          <w:bCs/>
          <w:sz w:val="20"/>
          <w:szCs w:val="20"/>
        </w:rPr>
        <w:t>.</w:t>
      </w:r>
    </w:p>
    <w:p w14:paraId="3F18C5EC" w14:textId="77777777" w:rsidR="00B347F2" w:rsidRDefault="00B347F2">
      <w:pPr>
        <w:rPr>
          <w:rFonts w:ascii="Arial" w:hAnsi="Arial" w:cs="Arial"/>
          <w:b/>
          <w:bCs/>
          <w:sz w:val="20"/>
          <w:szCs w:val="20"/>
        </w:rPr>
      </w:pPr>
      <w:r>
        <w:rPr>
          <w:rFonts w:ascii="Arial" w:hAnsi="Arial" w:cs="Arial"/>
          <w:b/>
          <w:bCs/>
          <w:sz w:val="20"/>
          <w:szCs w:val="20"/>
        </w:rPr>
        <w:br w:type="page"/>
      </w:r>
    </w:p>
    <w:p w14:paraId="0834A82B" w14:textId="21B530AB" w:rsidR="0017441C" w:rsidRPr="00A21804" w:rsidRDefault="0017441C" w:rsidP="0017441C">
      <w:pPr>
        <w:numPr>
          <w:ilvl w:val="0"/>
          <w:numId w:val="3"/>
        </w:numPr>
        <w:tabs>
          <w:tab w:val="clear" w:pos="720"/>
          <w:tab w:val="num" w:pos="330"/>
        </w:tabs>
        <w:ind w:left="330" w:right="-1" w:hanging="330"/>
        <w:jc w:val="both"/>
        <w:rPr>
          <w:rFonts w:ascii="Arial" w:hAnsi="Arial" w:cs="Arial"/>
          <w:sz w:val="20"/>
          <w:szCs w:val="20"/>
        </w:rPr>
      </w:pPr>
      <w:r w:rsidRPr="00A21804">
        <w:rPr>
          <w:rFonts w:ascii="Arial" w:hAnsi="Arial" w:cs="Arial"/>
          <w:b/>
          <w:bCs/>
          <w:sz w:val="20"/>
          <w:szCs w:val="20"/>
        </w:rPr>
        <w:lastRenderedPageBreak/>
        <w:t>je naša ponudbena cena:</w:t>
      </w:r>
    </w:p>
    <w:p w14:paraId="6724223B" w14:textId="77777777" w:rsidR="0017441C" w:rsidRPr="00A21804" w:rsidRDefault="0017441C" w:rsidP="0017441C">
      <w:pPr>
        <w:pStyle w:val="Odstavekseznama"/>
        <w:rPr>
          <w:rFonts w:ascii="Arial" w:hAnsi="Arial" w:cs="Arial"/>
          <w:sz w:val="20"/>
          <w:szCs w:val="20"/>
        </w:rPr>
      </w:pPr>
    </w:p>
    <w:tbl>
      <w:tblPr>
        <w:tblW w:w="9351" w:type="dxa"/>
        <w:tblCellMar>
          <w:left w:w="70" w:type="dxa"/>
          <w:right w:w="70" w:type="dxa"/>
        </w:tblCellMar>
        <w:tblLook w:val="04A0" w:firstRow="1" w:lastRow="0" w:firstColumn="1" w:lastColumn="0" w:noHBand="0" w:noVBand="1"/>
      </w:tblPr>
      <w:tblGrid>
        <w:gridCol w:w="279"/>
        <w:gridCol w:w="2410"/>
        <w:gridCol w:w="1134"/>
        <w:gridCol w:w="1275"/>
        <w:gridCol w:w="1418"/>
        <w:gridCol w:w="1417"/>
        <w:gridCol w:w="1418"/>
      </w:tblGrid>
      <w:tr w:rsidR="00555504" w:rsidRPr="00555504" w14:paraId="61DEC103" w14:textId="77777777" w:rsidTr="00555504">
        <w:trPr>
          <w:trHeight w:val="288"/>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99AB" w14:textId="2A90DCA4" w:rsidR="00555504" w:rsidRPr="00555504" w:rsidRDefault="00555504" w:rsidP="00555504">
            <w:pPr>
              <w:jc w:val="center"/>
              <w:rPr>
                <w:rFonts w:ascii="Arial" w:hAnsi="Arial" w:cs="Arial"/>
                <w:b/>
                <w:bCs/>
                <w:color w:val="000000"/>
                <w:sz w:val="16"/>
                <w:szCs w:val="16"/>
              </w:rPr>
            </w:pPr>
            <w:r w:rsidRPr="00555504">
              <w:rPr>
                <w:rFonts w:ascii="Arial" w:hAnsi="Arial" w:cs="Arial"/>
                <w:color w:val="000000"/>
                <w:sz w:val="16"/>
                <w:szCs w:val="16"/>
              </w:rPr>
              <w:t>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6D3EA18" w14:textId="05884C84" w:rsidR="00555504" w:rsidRPr="00555504" w:rsidRDefault="00555504" w:rsidP="00555504">
            <w:pPr>
              <w:jc w:val="right"/>
              <w:rPr>
                <w:rFonts w:ascii="Arial" w:hAnsi="Arial" w:cs="Arial"/>
                <w:b/>
                <w:bCs/>
                <w:color w:val="000000"/>
                <w:sz w:val="16"/>
                <w:szCs w:val="16"/>
              </w:rPr>
            </w:pPr>
            <w:r w:rsidRPr="00555504">
              <w:rPr>
                <w:rFonts w:ascii="Arial" w:hAnsi="Arial" w:cs="Arial"/>
                <w:b/>
                <w:bCs/>
                <w:color w:val="000000"/>
                <w:sz w:val="16"/>
                <w:szCs w:val="16"/>
              </w:rPr>
              <w:t>POSTAVKA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AC884AB" w14:textId="74966544"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KOLIČINA</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99667F7" w14:textId="5281C618"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CENA NA ENOTO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A1F5262" w14:textId="348FA34D"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SKUPNA CENA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EA869C4" w14:textId="7BC172CC"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DDV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DEE8130" w14:textId="78F09A0C"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SKUPNA CENA Z DDV</w:t>
            </w:r>
          </w:p>
        </w:tc>
      </w:tr>
      <w:tr w:rsidR="00555504" w:rsidRPr="00555504" w14:paraId="7C521D1B" w14:textId="77777777" w:rsidTr="00555504">
        <w:trPr>
          <w:trHeight w:val="288"/>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399F813B" w14:textId="1FC6FC3B" w:rsidR="00555504" w:rsidRPr="00555504" w:rsidRDefault="00555504" w:rsidP="00555504">
            <w:pPr>
              <w:rPr>
                <w:rFonts w:ascii="Arial" w:hAnsi="Arial" w:cs="Arial"/>
                <w:b/>
                <w:bCs/>
                <w:color w:val="000000"/>
                <w:sz w:val="16"/>
                <w:szCs w:val="16"/>
              </w:rPr>
            </w:pPr>
            <w:r w:rsidRPr="00555504">
              <w:rPr>
                <w:rFonts w:ascii="Arial" w:hAnsi="Arial" w:cs="Arial"/>
                <w:color w:val="000000"/>
                <w:sz w:val="16"/>
                <w:szCs w:val="16"/>
              </w:rPr>
              <w:t> </w:t>
            </w:r>
          </w:p>
        </w:tc>
        <w:tc>
          <w:tcPr>
            <w:tcW w:w="2410" w:type="dxa"/>
            <w:tcBorders>
              <w:top w:val="nil"/>
              <w:left w:val="nil"/>
              <w:bottom w:val="single" w:sz="4" w:space="0" w:color="auto"/>
              <w:right w:val="single" w:sz="4" w:space="0" w:color="auto"/>
            </w:tcBorders>
            <w:shd w:val="clear" w:color="auto" w:fill="auto"/>
            <w:noWrap/>
            <w:vAlign w:val="center"/>
            <w:hideMark/>
          </w:tcPr>
          <w:p w14:paraId="372D98EA" w14:textId="0492D123" w:rsidR="00555504" w:rsidRPr="00555504" w:rsidRDefault="00555504" w:rsidP="00555504">
            <w:pPr>
              <w:jc w:val="right"/>
              <w:rPr>
                <w:rFonts w:ascii="Arial" w:hAnsi="Arial" w:cs="Arial"/>
                <w:b/>
                <w:bCs/>
                <w:color w:val="000000"/>
                <w:sz w:val="16"/>
                <w:szCs w:val="16"/>
              </w:rPr>
            </w:pPr>
            <w:r w:rsidRPr="00555504">
              <w:rPr>
                <w:rFonts w:ascii="Arial" w:hAnsi="Arial" w:cs="Arial"/>
                <w:b/>
                <w:bCs/>
                <w:color w:val="000000"/>
                <w:sz w:val="16"/>
                <w:szCs w:val="16"/>
              </w:rPr>
              <w:t>ENOTA MERE</w:t>
            </w:r>
          </w:p>
        </w:tc>
        <w:tc>
          <w:tcPr>
            <w:tcW w:w="1134" w:type="dxa"/>
            <w:tcBorders>
              <w:top w:val="nil"/>
              <w:left w:val="nil"/>
              <w:bottom w:val="single" w:sz="4" w:space="0" w:color="auto"/>
              <w:right w:val="single" w:sz="4" w:space="0" w:color="auto"/>
            </w:tcBorders>
            <w:shd w:val="clear" w:color="auto" w:fill="auto"/>
            <w:noWrap/>
            <w:vAlign w:val="center"/>
            <w:hideMark/>
          </w:tcPr>
          <w:p w14:paraId="6B5012BC" w14:textId="072BF48D"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MWh/leto</w:t>
            </w:r>
          </w:p>
        </w:tc>
        <w:tc>
          <w:tcPr>
            <w:tcW w:w="1275" w:type="dxa"/>
            <w:tcBorders>
              <w:top w:val="nil"/>
              <w:left w:val="nil"/>
              <w:bottom w:val="single" w:sz="4" w:space="0" w:color="auto"/>
              <w:right w:val="single" w:sz="4" w:space="0" w:color="auto"/>
            </w:tcBorders>
            <w:shd w:val="clear" w:color="auto" w:fill="auto"/>
            <w:noWrap/>
            <w:vAlign w:val="center"/>
            <w:hideMark/>
          </w:tcPr>
          <w:p w14:paraId="79EBAC4E" w14:textId="1D39D512"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EUR/MWh</w:t>
            </w:r>
          </w:p>
        </w:tc>
        <w:tc>
          <w:tcPr>
            <w:tcW w:w="1418" w:type="dxa"/>
            <w:tcBorders>
              <w:top w:val="nil"/>
              <w:left w:val="nil"/>
              <w:bottom w:val="single" w:sz="4" w:space="0" w:color="auto"/>
              <w:right w:val="single" w:sz="4" w:space="0" w:color="auto"/>
            </w:tcBorders>
            <w:shd w:val="clear" w:color="auto" w:fill="auto"/>
            <w:noWrap/>
            <w:vAlign w:val="center"/>
            <w:hideMark/>
          </w:tcPr>
          <w:p w14:paraId="613E2FD5" w14:textId="4C2FEB0F"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EUR/leto</w:t>
            </w:r>
          </w:p>
        </w:tc>
        <w:tc>
          <w:tcPr>
            <w:tcW w:w="1417" w:type="dxa"/>
            <w:tcBorders>
              <w:top w:val="nil"/>
              <w:left w:val="nil"/>
              <w:bottom w:val="single" w:sz="4" w:space="0" w:color="auto"/>
              <w:right w:val="single" w:sz="4" w:space="0" w:color="auto"/>
            </w:tcBorders>
            <w:shd w:val="clear" w:color="auto" w:fill="auto"/>
            <w:noWrap/>
            <w:vAlign w:val="center"/>
            <w:hideMark/>
          </w:tcPr>
          <w:p w14:paraId="29BDF631" w14:textId="35A79233"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EUR/leto</w:t>
            </w:r>
          </w:p>
        </w:tc>
        <w:tc>
          <w:tcPr>
            <w:tcW w:w="1418" w:type="dxa"/>
            <w:tcBorders>
              <w:top w:val="nil"/>
              <w:left w:val="nil"/>
              <w:bottom w:val="single" w:sz="4" w:space="0" w:color="auto"/>
              <w:right w:val="single" w:sz="4" w:space="0" w:color="auto"/>
            </w:tcBorders>
            <w:shd w:val="clear" w:color="auto" w:fill="auto"/>
            <w:noWrap/>
            <w:vAlign w:val="center"/>
            <w:hideMark/>
          </w:tcPr>
          <w:p w14:paraId="779A7A48" w14:textId="41FB2B8E"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EUR/leto</w:t>
            </w:r>
          </w:p>
        </w:tc>
      </w:tr>
      <w:tr w:rsidR="00555504" w:rsidRPr="00555504" w14:paraId="67C3E43E" w14:textId="77777777" w:rsidTr="00517B46">
        <w:trPr>
          <w:trHeight w:val="444"/>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753385DF" w14:textId="562C8BFF" w:rsidR="00555504" w:rsidRPr="00555504" w:rsidRDefault="00555504" w:rsidP="00555504">
            <w:pPr>
              <w:jc w:val="right"/>
              <w:rPr>
                <w:rFonts w:ascii="Arial" w:hAnsi="Arial" w:cs="Arial"/>
                <w:color w:val="000000"/>
                <w:sz w:val="16"/>
                <w:szCs w:val="16"/>
              </w:rPr>
            </w:pPr>
            <w:r w:rsidRPr="00555504">
              <w:rPr>
                <w:rFonts w:ascii="Arial" w:hAnsi="Arial" w:cs="Arial"/>
                <w:b/>
                <w:bCs/>
                <w:color w:val="000000"/>
                <w:sz w:val="16"/>
                <w:szCs w:val="16"/>
              </w:rPr>
              <w:t>1</w:t>
            </w:r>
          </w:p>
        </w:tc>
        <w:tc>
          <w:tcPr>
            <w:tcW w:w="2410" w:type="dxa"/>
            <w:tcBorders>
              <w:top w:val="nil"/>
              <w:left w:val="nil"/>
              <w:bottom w:val="single" w:sz="4" w:space="0" w:color="auto"/>
              <w:right w:val="single" w:sz="4" w:space="0" w:color="auto"/>
            </w:tcBorders>
            <w:shd w:val="clear" w:color="auto" w:fill="auto"/>
            <w:noWrap/>
            <w:vAlign w:val="center"/>
            <w:hideMark/>
          </w:tcPr>
          <w:p w14:paraId="54A3BFF6" w14:textId="547E2C24" w:rsidR="00555504" w:rsidRPr="00555504" w:rsidRDefault="00555504" w:rsidP="00555504">
            <w:pPr>
              <w:rPr>
                <w:rFonts w:ascii="Arial" w:hAnsi="Arial" w:cs="Arial"/>
                <w:color w:val="000000"/>
                <w:sz w:val="16"/>
                <w:szCs w:val="16"/>
              </w:rPr>
            </w:pPr>
            <w:r w:rsidRPr="00555504">
              <w:rPr>
                <w:rFonts w:ascii="Arial" w:hAnsi="Arial" w:cs="Arial"/>
                <w:b/>
                <w:bCs/>
                <w:color w:val="000000"/>
                <w:sz w:val="16"/>
                <w:szCs w:val="16"/>
              </w:rPr>
              <w:t>DOBAVA SEKANCEV NA LESNO BIOMASO</w:t>
            </w:r>
          </w:p>
        </w:tc>
        <w:tc>
          <w:tcPr>
            <w:tcW w:w="1134" w:type="dxa"/>
            <w:tcBorders>
              <w:top w:val="nil"/>
              <w:left w:val="nil"/>
              <w:bottom w:val="single" w:sz="4" w:space="0" w:color="auto"/>
              <w:right w:val="single" w:sz="4" w:space="0" w:color="auto"/>
            </w:tcBorders>
            <w:shd w:val="clear" w:color="auto" w:fill="auto"/>
            <w:noWrap/>
            <w:vAlign w:val="center"/>
            <w:hideMark/>
          </w:tcPr>
          <w:p w14:paraId="29081543" w14:textId="7B9BEC7B" w:rsidR="00555504" w:rsidRPr="00555504" w:rsidRDefault="00555504" w:rsidP="00555504">
            <w:pPr>
              <w:jc w:val="center"/>
              <w:rPr>
                <w:rFonts w:ascii="Arial" w:hAnsi="Arial" w:cs="Arial"/>
                <w:color w:val="000000"/>
                <w:sz w:val="16"/>
                <w:szCs w:val="16"/>
              </w:rPr>
            </w:pPr>
            <w:r w:rsidRPr="00555504">
              <w:rPr>
                <w:rFonts w:ascii="Arial" w:hAnsi="Arial" w:cs="Arial"/>
                <w:color w:val="000000"/>
                <w:sz w:val="16"/>
                <w:szCs w:val="16"/>
              </w:rPr>
              <w:t>2270</w:t>
            </w:r>
          </w:p>
        </w:tc>
        <w:tc>
          <w:tcPr>
            <w:tcW w:w="1275" w:type="dxa"/>
            <w:tcBorders>
              <w:top w:val="nil"/>
              <w:left w:val="nil"/>
              <w:bottom w:val="single" w:sz="4" w:space="0" w:color="auto"/>
              <w:right w:val="single" w:sz="4" w:space="0" w:color="auto"/>
            </w:tcBorders>
            <w:shd w:val="clear" w:color="auto" w:fill="auto"/>
            <w:noWrap/>
            <w:vAlign w:val="center"/>
          </w:tcPr>
          <w:p w14:paraId="36247D76" w14:textId="4FB7E4A1" w:rsidR="00555504" w:rsidRPr="00555504" w:rsidRDefault="00555504" w:rsidP="00555504">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30EDF4B4" w14:textId="4A2D8799" w:rsidR="00555504" w:rsidRPr="00555504" w:rsidRDefault="00555504" w:rsidP="00555504">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33D17941" w14:textId="47740D42" w:rsidR="00555504" w:rsidRPr="00555504" w:rsidRDefault="00555504" w:rsidP="00555504">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0625809E" w14:textId="35C0FB43" w:rsidR="00555504" w:rsidRPr="00555504" w:rsidRDefault="00555504" w:rsidP="00555504">
            <w:pPr>
              <w:jc w:val="right"/>
              <w:rPr>
                <w:rFonts w:ascii="Arial" w:hAnsi="Arial" w:cs="Arial"/>
                <w:color w:val="000000"/>
                <w:sz w:val="16"/>
                <w:szCs w:val="16"/>
              </w:rPr>
            </w:pPr>
          </w:p>
        </w:tc>
      </w:tr>
      <w:tr w:rsidR="00555504" w:rsidRPr="00555504" w14:paraId="12CD6D93" w14:textId="77777777" w:rsidTr="00517B46">
        <w:trPr>
          <w:trHeight w:val="409"/>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61181D3A" w14:textId="2CBB5855" w:rsidR="00555504" w:rsidRPr="00555504" w:rsidRDefault="00555504" w:rsidP="00555504">
            <w:pPr>
              <w:jc w:val="right"/>
              <w:rPr>
                <w:rFonts w:ascii="Arial" w:hAnsi="Arial" w:cs="Arial"/>
                <w:color w:val="000000"/>
                <w:sz w:val="16"/>
                <w:szCs w:val="16"/>
              </w:rPr>
            </w:pPr>
            <w:r w:rsidRPr="00555504">
              <w:rPr>
                <w:rFonts w:ascii="Arial" w:hAnsi="Arial" w:cs="Arial"/>
                <w:b/>
                <w:bCs/>
                <w:color w:val="000000"/>
                <w:sz w:val="16"/>
                <w:szCs w:val="16"/>
              </w:rPr>
              <w:t>2</w:t>
            </w:r>
          </w:p>
        </w:tc>
        <w:tc>
          <w:tcPr>
            <w:tcW w:w="2410" w:type="dxa"/>
            <w:tcBorders>
              <w:top w:val="nil"/>
              <w:left w:val="nil"/>
              <w:bottom w:val="single" w:sz="4" w:space="0" w:color="auto"/>
              <w:right w:val="single" w:sz="4" w:space="0" w:color="auto"/>
            </w:tcBorders>
            <w:shd w:val="clear" w:color="auto" w:fill="auto"/>
            <w:noWrap/>
            <w:vAlign w:val="center"/>
            <w:hideMark/>
          </w:tcPr>
          <w:p w14:paraId="752619D3" w14:textId="53BCFD90" w:rsidR="00555504" w:rsidRPr="00555504" w:rsidRDefault="00555504" w:rsidP="00555504">
            <w:pPr>
              <w:rPr>
                <w:rFonts w:ascii="Arial" w:hAnsi="Arial" w:cs="Arial"/>
                <w:color w:val="000000"/>
                <w:sz w:val="16"/>
                <w:szCs w:val="16"/>
              </w:rPr>
            </w:pPr>
            <w:r w:rsidRPr="00555504">
              <w:rPr>
                <w:rFonts w:ascii="Arial" w:hAnsi="Arial" w:cs="Arial"/>
                <w:b/>
                <w:bCs/>
                <w:color w:val="000000"/>
                <w:sz w:val="16"/>
                <w:szCs w:val="16"/>
              </w:rPr>
              <w:t>UPRAVLJANJE KOTLOVNICE</w:t>
            </w:r>
          </w:p>
        </w:tc>
        <w:tc>
          <w:tcPr>
            <w:tcW w:w="1134" w:type="dxa"/>
            <w:tcBorders>
              <w:top w:val="nil"/>
              <w:left w:val="nil"/>
              <w:bottom w:val="single" w:sz="4" w:space="0" w:color="auto"/>
              <w:right w:val="single" w:sz="4" w:space="0" w:color="auto"/>
            </w:tcBorders>
            <w:shd w:val="clear" w:color="auto" w:fill="auto"/>
            <w:noWrap/>
            <w:vAlign w:val="center"/>
            <w:hideMark/>
          </w:tcPr>
          <w:p w14:paraId="51B9B919" w14:textId="1CA6DE3F" w:rsidR="00555504" w:rsidRPr="00555504" w:rsidRDefault="00555504" w:rsidP="00555504">
            <w:pPr>
              <w:jc w:val="center"/>
              <w:rPr>
                <w:rFonts w:ascii="Arial" w:hAnsi="Arial" w:cs="Arial"/>
                <w:color w:val="000000"/>
                <w:sz w:val="16"/>
                <w:szCs w:val="16"/>
              </w:rPr>
            </w:pPr>
            <w:r w:rsidRPr="00555504">
              <w:rPr>
                <w:rFonts w:ascii="Arial" w:hAnsi="Arial" w:cs="Arial"/>
                <w:color w:val="000000"/>
                <w:sz w:val="16"/>
                <w:szCs w:val="16"/>
              </w:rPr>
              <w:t>2270</w:t>
            </w:r>
          </w:p>
        </w:tc>
        <w:tc>
          <w:tcPr>
            <w:tcW w:w="1275" w:type="dxa"/>
            <w:tcBorders>
              <w:top w:val="nil"/>
              <w:left w:val="nil"/>
              <w:bottom w:val="single" w:sz="4" w:space="0" w:color="auto"/>
              <w:right w:val="single" w:sz="4" w:space="0" w:color="auto"/>
            </w:tcBorders>
            <w:shd w:val="clear" w:color="auto" w:fill="auto"/>
            <w:noWrap/>
            <w:vAlign w:val="center"/>
          </w:tcPr>
          <w:p w14:paraId="5CFEE140" w14:textId="193CFB9D" w:rsidR="00555504" w:rsidRPr="00555504" w:rsidRDefault="00555504" w:rsidP="00555504">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3914470A" w14:textId="219CD8FC" w:rsidR="00555504" w:rsidRPr="00555504" w:rsidRDefault="00555504" w:rsidP="00555504">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59F62EF6" w14:textId="6AED0319" w:rsidR="00555504" w:rsidRPr="00555504" w:rsidRDefault="00555504" w:rsidP="00555504">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54747586" w14:textId="5CCACB7B" w:rsidR="00555504" w:rsidRPr="00555504" w:rsidRDefault="00555504" w:rsidP="00555504">
            <w:pPr>
              <w:jc w:val="right"/>
              <w:rPr>
                <w:rFonts w:ascii="Arial" w:hAnsi="Arial" w:cs="Arial"/>
                <w:color w:val="000000"/>
                <w:sz w:val="16"/>
                <w:szCs w:val="16"/>
              </w:rPr>
            </w:pPr>
          </w:p>
        </w:tc>
      </w:tr>
      <w:tr w:rsidR="00555504" w:rsidRPr="00555504" w14:paraId="468A0B3B" w14:textId="77777777" w:rsidTr="00517B46">
        <w:trPr>
          <w:trHeight w:val="428"/>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6DF15659" w14:textId="1C86D42C" w:rsidR="00555504" w:rsidRPr="00555504" w:rsidRDefault="00555504" w:rsidP="00555504">
            <w:pPr>
              <w:jc w:val="right"/>
              <w:rPr>
                <w:rFonts w:ascii="Arial" w:hAnsi="Arial" w:cs="Arial"/>
                <w:color w:val="000000"/>
                <w:sz w:val="16"/>
                <w:szCs w:val="16"/>
              </w:rPr>
            </w:pPr>
            <w:r w:rsidRPr="00555504">
              <w:rPr>
                <w:rFonts w:ascii="Arial" w:hAnsi="Arial" w:cs="Arial"/>
                <w:b/>
                <w:bCs/>
                <w:color w:val="000000"/>
                <w:sz w:val="16"/>
                <w:szCs w:val="16"/>
              </w:rPr>
              <w:t>3</w:t>
            </w:r>
          </w:p>
        </w:tc>
        <w:tc>
          <w:tcPr>
            <w:tcW w:w="2410" w:type="dxa"/>
            <w:tcBorders>
              <w:top w:val="nil"/>
              <w:left w:val="nil"/>
              <w:bottom w:val="single" w:sz="4" w:space="0" w:color="auto"/>
              <w:right w:val="single" w:sz="4" w:space="0" w:color="auto"/>
            </w:tcBorders>
            <w:shd w:val="clear" w:color="auto" w:fill="auto"/>
            <w:noWrap/>
            <w:vAlign w:val="center"/>
            <w:hideMark/>
          </w:tcPr>
          <w:p w14:paraId="5E8A8C24" w14:textId="6C8BDD8D" w:rsidR="00555504" w:rsidRPr="00555504" w:rsidRDefault="00555504" w:rsidP="00555504">
            <w:pPr>
              <w:rPr>
                <w:rFonts w:ascii="Arial" w:hAnsi="Arial" w:cs="Arial"/>
                <w:b/>
                <w:bCs/>
                <w:color w:val="000000"/>
                <w:sz w:val="16"/>
                <w:szCs w:val="16"/>
              </w:rPr>
            </w:pPr>
            <w:r w:rsidRPr="00555504">
              <w:rPr>
                <w:rFonts w:ascii="Arial" w:hAnsi="Arial" w:cs="Arial"/>
                <w:b/>
                <w:bCs/>
                <w:color w:val="000000"/>
                <w:sz w:val="16"/>
                <w:szCs w:val="16"/>
              </w:rPr>
              <w:t>VSE SKUPAJ</w:t>
            </w:r>
          </w:p>
        </w:tc>
        <w:tc>
          <w:tcPr>
            <w:tcW w:w="1134" w:type="dxa"/>
            <w:tcBorders>
              <w:top w:val="nil"/>
              <w:left w:val="nil"/>
              <w:bottom w:val="single" w:sz="4" w:space="0" w:color="auto"/>
              <w:right w:val="single" w:sz="4" w:space="0" w:color="auto"/>
            </w:tcBorders>
            <w:shd w:val="clear" w:color="auto" w:fill="auto"/>
            <w:noWrap/>
            <w:vAlign w:val="center"/>
            <w:hideMark/>
          </w:tcPr>
          <w:p w14:paraId="042F2C01" w14:textId="64D03B73" w:rsidR="00555504" w:rsidRPr="00555504" w:rsidRDefault="00555504" w:rsidP="00555504">
            <w:pPr>
              <w:jc w:val="right"/>
              <w:rPr>
                <w:rFonts w:ascii="Arial" w:hAnsi="Arial" w:cs="Arial"/>
                <w:color w:val="000000"/>
                <w:sz w:val="16"/>
                <w:szCs w:val="16"/>
              </w:rPr>
            </w:pPr>
            <w:r w:rsidRPr="00555504">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tcPr>
          <w:p w14:paraId="20B7DD8F" w14:textId="0C8C3297" w:rsidR="00555504" w:rsidRPr="00555504" w:rsidRDefault="00555504" w:rsidP="00555504">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48BB7D75" w14:textId="632138C8" w:rsidR="00555504" w:rsidRPr="00555504" w:rsidRDefault="00555504" w:rsidP="00555504">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5BC8C86B" w14:textId="74D32437" w:rsidR="00555504" w:rsidRPr="00555504" w:rsidRDefault="00555504" w:rsidP="00555504">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40BDA5AF" w14:textId="538D7520" w:rsidR="00555504" w:rsidRPr="00555504" w:rsidRDefault="00555504" w:rsidP="00555504">
            <w:pPr>
              <w:jc w:val="right"/>
              <w:rPr>
                <w:rFonts w:ascii="Arial" w:hAnsi="Arial" w:cs="Arial"/>
                <w:color w:val="000000"/>
                <w:sz w:val="16"/>
                <w:szCs w:val="16"/>
              </w:rPr>
            </w:pPr>
          </w:p>
        </w:tc>
      </w:tr>
    </w:tbl>
    <w:p w14:paraId="3F9AB0F0" w14:textId="77777777" w:rsidR="00555504" w:rsidRDefault="00555504" w:rsidP="00A21804">
      <w:pPr>
        <w:tabs>
          <w:tab w:val="left" w:pos="775"/>
          <w:tab w:val="left" w:pos="2764"/>
          <w:tab w:val="left" w:pos="3898"/>
          <w:tab w:val="left" w:pos="5173"/>
          <w:tab w:val="left" w:pos="6591"/>
          <w:tab w:val="left" w:pos="8008"/>
        </w:tabs>
        <w:ind w:left="75"/>
        <w:rPr>
          <w:rFonts w:ascii="Calibri" w:hAnsi="Calibri" w:cs="Calibri"/>
          <w:color w:val="000000"/>
          <w:sz w:val="20"/>
          <w:szCs w:val="20"/>
        </w:rPr>
      </w:pPr>
    </w:p>
    <w:tbl>
      <w:tblPr>
        <w:tblW w:w="9351" w:type="dxa"/>
        <w:tblCellMar>
          <w:left w:w="70" w:type="dxa"/>
          <w:right w:w="70" w:type="dxa"/>
        </w:tblCellMar>
        <w:tblLook w:val="04A0" w:firstRow="1" w:lastRow="0" w:firstColumn="1" w:lastColumn="0" w:noHBand="0" w:noVBand="1"/>
      </w:tblPr>
      <w:tblGrid>
        <w:gridCol w:w="279"/>
        <w:gridCol w:w="3969"/>
        <w:gridCol w:w="1701"/>
        <w:gridCol w:w="1559"/>
        <w:gridCol w:w="1843"/>
      </w:tblGrid>
      <w:tr w:rsidR="00555504" w:rsidRPr="00555504" w14:paraId="1D58E30D" w14:textId="77777777" w:rsidTr="00555504">
        <w:trPr>
          <w:trHeight w:val="288"/>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FC3FE" w14:textId="77777777" w:rsidR="00555504" w:rsidRPr="00555504" w:rsidRDefault="00555504" w:rsidP="00555504">
            <w:pPr>
              <w:jc w:val="right"/>
              <w:rPr>
                <w:rFonts w:ascii="Arial" w:hAnsi="Arial" w:cs="Arial"/>
                <w:color w:val="000000"/>
                <w:sz w:val="16"/>
                <w:szCs w:val="16"/>
              </w:rPr>
            </w:pPr>
            <w:r w:rsidRPr="00555504">
              <w:rPr>
                <w:rFonts w:ascii="Arial" w:hAnsi="Arial" w:cs="Arial"/>
                <w:color w:val="000000"/>
                <w:sz w:val="16"/>
                <w:szCs w:val="16"/>
              </w:rPr>
              <w:t> </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559EEAA0" w14:textId="77777777" w:rsidR="00555504" w:rsidRPr="00555504" w:rsidRDefault="00555504" w:rsidP="00555504">
            <w:pPr>
              <w:jc w:val="right"/>
              <w:rPr>
                <w:rFonts w:ascii="Arial" w:hAnsi="Arial" w:cs="Arial"/>
                <w:b/>
                <w:bCs/>
                <w:color w:val="000000"/>
                <w:sz w:val="16"/>
                <w:szCs w:val="16"/>
              </w:rPr>
            </w:pPr>
            <w:r w:rsidRPr="00555504">
              <w:rPr>
                <w:rFonts w:ascii="Arial" w:hAnsi="Arial" w:cs="Arial"/>
                <w:b/>
                <w:bCs/>
                <w:color w:val="000000"/>
                <w:sz w:val="16"/>
                <w:szCs w:val="16"/>
              </w:rPr>
              <w:t>POSTAVKA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C9BD690" w14:textId="77777777"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SKUPNA CENA</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183355F" w14:textId="77777777"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DDV</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1A335EE" w14:textId="77777777"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SKUPNA CENA Z DDV</w:t>
            </w:r>
          </w:p>
        </w:tc>
      </w:tr>
      <w:tr w:rsidR="00555504" w:rsidRPr="00555504" w14:paraId="6C947A7D" w14:textId="77777777" w:rsidTr="00555504">
        <w:trPr>
          <w:trHeight w:val="288"/>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760B194D" w14:textId="77777777" w:rsidR="00555504" w:rsidRPr="00555504" w:rsidRDefault="00555504" w:rsidP="00555504">
            <w:pPr>
              <w:jc w:val="right"/>
              <w:rPr>
                <w:rFonts w:ascii="Arial" w:hAnsi="Arial" w:cs="Arial"/>
                <w:color w:val="000000"/>
                <w:sz w:val="16"/>
                <w:szCs w:val="16"/>
              </w:rPr>
            </w:pPr>
            <w:r w:rsidRPr="00555504">
              <w:rPr>
                <w:rFonts w:ascii="Arial" w:hAnsi="Arial" w:cs="Arial"/>
                <w:color w:val="000000"/>
                <w:sz w:val="16"/>
                <w:szCs w:val="16"/>
              </w:rPr>
              <w:t> </w:t>
            </w:r>
          </w:p>
        </w:tc>
        <w:tc>
          <w:tcPr>
            <w:tcW w:w="3969" w:type="dxa"/>
            <w:tcBorders>
              <w:top w:val="nil"/>
              <w:left w:val="nil"/>
              <w:bottom w:val="single" w:sz="4" w:space="0" w:color="auto"/>
              <w:right w:val="single" w:sz="4" w:space="0" w:color="auto"/>
            </w:tcBorders>
            <w:shd w:val="clear" w:color="auto" w:fill="auto"/>
            <w:noWrap/>
            <w:vAlign w:val="center"/>
            <w:hideMark/>
          </w:tcPr>
          <w:p w14:paraId="22D685ED" w14:textId="77777777" w:rsidR="00555504" w:rsidRPr="00555504" w:rsidRDefault="00555504" w:rsidP="00555504">
            <w:pPr>
              <w:jc w:val="right"/>
              <w:rPr>
                <w:rFonts w:ascii="Arial" w:hAnsi="Arial" w:cs="Arial"/>
                <w:b/>
                <w:bCs/>
                <w:color w:val="000000"/>
                <w:sz w:val="16"/>
                <w:szCs w:val="16"/>
              </w:rPr>
            </w:pPr>
            <w:r w:rsidRPr="00555504">
              <w:rPr>
                <w:rFonts w:ascii="Arial" w:hAnsi="Arial" w:cs="Arial"/>
                <w:b/>
                <w:bCs/>
                <w:color w:val="000000"/>
                <w:sz w:val="16"/>
                <w:szCs w:val="16"/>
              </w:rPr>
              <w:t>ENOTA MERE</w:t>
            </w:r>
          </w:p>
        </w:tc>
        <w:tc>
          <w:tcPr>
            <w:tcW w:w="1701" w:type="dxa"/>
            <w:tcBorders>
              <w:top w:val="nil"/>
              <w:left w:val="nil"/>
              <w:bottom w:val="single" w:sz="4" w:space="0" w:color="auto"/>
              <w:right w:val="single" w:sz="4" w:space="0" w:color="auto"/>
            </w:tcBorders>
            <w:shd w:val="clear" w:color="auto" w:fill="auto"/>
            <w:noWrap/>
            <w:vAlign w:val="center"/>
            <w:hideMark/>
          </w:tcPr>
          <w:p w14:paraId="1ADC9EC1" w14:textId="77777777"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EUR/2 leti</w:t>
            </w:r>
          </w:p>
        </w:tc>
        <w:tc>
          <w:tcPr>
            <w:tcW w:w="1559" w:type="dxa"/>
            <w:tcBorders>
              <w:top w:val="nil"/>
              <w:left w:val="nil"/>
              <w:bottom w:val="single" w:sz="4" w:space="0" w:color="auto"/>
              <w:right w:val="single" w:sz="4" w:space="0" w:color="auto"/>
            </w:tcBorders>
            <w:shd w:val="clear" w:color="auto" w:fill="auto"/>
            <w:noWrap/>
            <w:vAlign w:val="center"/>
            <w:hideMark/>
          </w:tcPr>
          <w:p w14:paraId="1CC31ACC" w14:textId="77777777"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EUR/2 leti</w:t>
            </w:r>
          </w:p>
        </w:tc>
        <w:tc>
          <w:tcPr>
            <w:tcW w:w="1843" w:type="dxa"/>
            <w:tcBorders>
              <w:top w:val="nil"/>
              <w:left w:val="nil"/>
              <w:bottom w:val="single" w:sz="4" w:space="0" w:color="auto"/>
              <w:right w:val="single" w:sz="4" w:space="0" w:color="auto"/>
            </w:tcBorders>
            <w:shd w:val="clear" w:color="auto" w:fill="auto"/>
            <w:noWrap/>
            <w:vAlign w:val="center"/>
            <w:hideMark/>
          </w:tcPr>
          <w:p w14:paraId="03E7BEEF" w14:textId="77777777"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EUR/2 leti</w:t>
            </w:r>
          </w:p>
        </w:tc>
      </w:tr>
      <w:tr w:rsidR="00555504" w:rsidRPr="00555504" w14:paraId="413A908B" w14:textId="77777777" w:rsidTr="00517B46">
        <w:trPr>
          <w:trHeight w:val="415"/>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172BF8EF" w14:textId="77777777" w:rsidR="00555504" w:rsidRPr="00555504" w:rsidRDefault="00555504" w:rsidP="00555504">
            <w:pPr>
              <w:jc w:val="right"/>
              <w:rPr>
                <w:rFonts w:ascii="Arial" w:hAnsi="Arial" w:cs="Arial"/>
                <w:b/>
                <w:bCs/>
                <w:color w:val="000000"/>
                <w:sz w:val="16"/>
                <w:szCs w:val="16"/>
              </w:rPr>
            </w:pPr>
            <w:r w:rsidRPr="00555504">
              <w:rPr>
                <w:rFonts w:ascii="Arial" w:hAnsi="Arial" w:cs="Arial"/>
                <w:b/>
                <w:bCs/>
                <w:color w:val="000000"/>
                <w:sz w:val="16"/>
                <w:szCs w:val="16"/>
              </w:rPr>
              <w:t>1</w:t>
            </w:r>
          </w:p>
        </w:tc>
        <w:tc>
          <w:tcPr>
            <w:tcW w:w="3969" w:type="dxa"/>
            <w:tcBorders>
              <w:top w:val="nil"/>
              <w:left w:val="nil"/>
              <w:bottom w:val="single" w:sz="4" w:space="0" w:color="auto"/>
              <w:right w:val="single" w:sz="4" w:space="0" w:color="auto"/>
            </w:tcBorders>
            <w:shd w:val="clear" w:color="auto" w:fill="auto"/>
            <w:noWrap/>
            <w:vAlign w:val="center"/>
            <w:hideMark/>
          </w:tcPr>
          <w:p w14:paraId="0CF9B57B" w14:textId="77777777" w:rsidR="00555504" w:rsidRPr="00555504" w:rsidRDefault="00555504" w:rsidP="00555504">
            <w:pPr>
              <w:rPr>
                <w:rFonts w:ascii="Arial" w:hAnsi="Arial" w:cs="Arial"/>
                <w:b/>
                <w:bCs/>
                <w:color w:val="000000"/>
                <w:sz w:val="16"/>
                <w:szCs w:val="16"/>
              </w:rPr>
            </w:pPr>
            <w:r w:rsidRPr="00555504">
              <w:rPr>
                <w:rFonts w:ascii="Arial" w:hAnsi="Arial" w:cs="Arial"/>
                <w:b/>
                <w:bCs/>
                <w:color w:val="000000"/>
                <w:sz w:val="16"/>
                <w:szCs w:val="16"/>
              </w:rPr>
              <w:t>DOBAVA SEKANCEV NA LESNO BIOMASO</w:t>
            </w:r>
          </w:p>
        </w:tc>
        <w:tc>
          <w:tcPr>
            <w:tcW w:w="1701" w:type="dxa"/>
            <w:tcBorders>
              <w:top w:val="nil"/>
              <w:left w:val="nil"/>
              <w:bottom w:val="single" w:sz="4" w:space="0" w:color="auto"/>
              <w:right w:val="single" w:sz="4" w:space="0" w:color="auto"/>
            </w:tcBorders>
            <w:shd w:val="clear" w:color="auto" w:fill="auto"/>
            <w:noWrap/>
            <w:vAlign w:val="center"/>
          </w:tcPr>
          <w:p w14:paraId="62B3DC30" w14:textId="74FC1E0D" w:rsidR="00555504" w:rsidRPr="00555504" w:rsidRDefault="00555504" w:rsidP="00555504">
            <w:pPr>
              <w:jc w:val="right"/>
              <w:rPr>
                <w:rFonts w:ascii="Arial" w:hAnsi="Arial" w:cs="Arial"/>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14:paraId="29131998" w14:textId="60B759C7" w:rsidR="00555504" w:rsidRPr="00555504" w:rsidRDefault="00555504" w:rsidP="00555504">
            <w:pPr>
              <w:jc w:val="right"/>
              <w:rPr>
                <w:rFonts w:ascii="Arial" w:hAnsi="Arial" w:cs="Arial"/>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center"/>
          </w:tcPr>
          <w:p w14:paraId="5CC9B53B" w14:textId="797D8DD7" w:rsidR="00555504" w:rsidRPr="00555504" w:rsidRDefault="00555504" w:rsidP="00555504">
            <w:pPr>
              <w:jc w:val="right"/>
              <w:rPr>
                <w:rFonts w:ascii="Arial" w:hAnsi="Arial" w:cs="Arial"/>
                <w:color w:val="000000"/>
                <w:sz w:val="16"/>
                <w:szCs w:val="16"/>
              </w:rPr>
            </w:pPr>
          </w:p>
        </w:tc>
      </w:tr>
      <w:tr w:rsidR="00555504" w:rsidRPr="00555504" w14:paraId="6DCA9FAF" w14:textId="77777777" w:rsidTr="00517B46">
        <w:trPr>
          <w:trHeight w:val="395"/>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7EC804DA" w14:textId="77777777" w:rsidR="00555504" w:rsidRPr="00555504" w:rsidRDefault="00555504" w:rsidP="00555504">
            <w:pPr>
              <w:jc w:val="right"/>
              <w:rPr>
                <w:rFonts w:ascii="Arial" w:hAnsi="Arial" w:cs="Arial"/>
                <w:b/>
                <w:bCs/>
                <w:color w:val="000000"/>
                <w:sz w:val="16"/>
                <w:szCs w:val="16"/>
              </w:rPr>
            </w:pPr>
            <w:r w:rsidRPr="00555504">
              <w:rPr>
                <w:rFonts w:ascii="Arial" w:hAnsi="Arial" w:cs="Arial"/>
                <w:b/>
                <w:bCs/>
                <w:color w:val="000000"/>
                <w:sz w:val="16"/>
                <w:szCs w:val="16"/>
              </w:rPr>
              <w:t>2</w:t>
            </w:r>
          </w:p>
        </w:tc>
        <w:tc>
          <w:tcPr>
            <w:tcW w:w="3969" w:type="dxa"/>
            <w:tcBorders>
              <w:top w:val="nil"/>
              <w:left w:val="nil"/>
              <w:bottom w:val="single" w:sz="4" w:space="0" w:color="auto"/>
              <w:right w:val="single" w:sz="4" w:space="0" w:color="auto"/>
            </w:tcBorders>
            <w:shd w:val="clear" w:color="auto" w:fill="auto"/>
            <w:noWrap/>
            <w:vAlign w:val="center"/>
            <w:hideMark/>
          </w:tcPr>
          <w:p w14:paraId="5A6F0FA9" w14:textId="77777777" w:rsidR="00555504" w:rsidRPr="00555504" w:rsidRDefault="00555504" w:rsidP="00555504">
            <w:pPr>
              <w:rPr>
                <w:rFonts w:ascii="Arial" w:hAnsi="Arial" w:cs="Arial"/>
                <w:b/>
                <w:bCs/>
                <w:color w:val="000000"/>
                <w:sz w:val="16"/>
                <w:szCs w:val="16"/>
              </w:rPr>
            </w:pPr>
            <w:r w:rsidRPr="00555504">
              <w:rPr>
                <w:rFonts w:ascii="Arial" w:hAnsi="Arial" w:cs="Arial"/>
                <w:b/>
                <w:bCs/>
                <w:color w:val="000000"/>
                <w:sz w:val="16"/>
                <w:szCs w:val="16"/>
              </w:rPr>
              <w:t>UPRAVLJANJE KOTLOVNICE</w:t>
            </w:r>
          </w:p>
        </w:tc>
        <w:tc>
          <w:tcPr>
            <w:tcW w:w="1701" w:type="dxa"/>
            <w:tcBorders>
              <w:top w:val="nil"/>
              <w:left w:val="nil"/>
              <w:bottom w:val="single" w:sz="4" w:space="0" w:color="auto"/>
              <w:right w:val="single" w:sz="4" w:space="0" w:color="auto"/>
            </w:tcBorders>
            <w:shd w:val="clear" w:color="auto" w:fill="auto"/>
            <w:noWrap/>
            <w:vAlign w:val="center"/>
          </w:tcPr>
          <w:p w14:paraId="71B8B8F5" w14:textId="0012BF89" w:rsidR="00555504" w:rsidRPr="00555504" w:rsidRDefault="00555504" w:rsidP="00555504">
            <w:pPr>
              <w:jc w:val="right"/>
              <w:rPr>
                <w:rFonts w:ascii="Arial" w:hAnsi="Arial" w:cs="Arial"/>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14:paraId="569C84CA" w14:textId="0511345E" w:rsidR="00555504" w:rsidRPr="00555504" w:rsidRDefault="00555504" w:rsidP="00555504">
            <w:pPr>
              <w:jc w:val="right"/>
              <w:rPr>
                <w:rFonts w:ascii="Arial" w:hAnsi="Arial" w:cs="Arial"/>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center"/>
          </w:tcPr>
          <w:p w14:paraId="4D9F27E7" w14:textId="0719D51B" w:rsidR="00555504" w:rsidRPr="00555504" w:rsidRDefault="00555504" w:rsidP="00555504">
            <w:pPr>
              <w:jc w:val="right"/>
              <w:rPr>
                <w:rFonts w:ascii="Arial" w:hAnsi="Arial" w:cs="Arial"/>
                <w:color w:val="000000"/>
                <w:sz w:val="16"/>
                <w:szCs w:val="16"/>
              </w:rPr>
            </w:pPr>
          </w:p>
        </w:tc>
      </w:tr>
      <w:tr w:rsidR="00555504" w:rsidRPr="00555504" w14:paraId="7FF2A9BA" w14:textId="77777777" w:rsidTr="00517B46">
        <w:trPr>
          <w:trHeight w:val="415"/>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115CE374" w14:textId="77777777" w:rsidR="00555504" w:rsidRPr="00555504" w:rsidRDefault="00555504" w:rsidP="00555504">
            <w:pPr>
              <w:jc w:val="right"/>
              <w:rPr>
                <w:rFonts w:ascii="Arial" w:hAnsi="Arial" w:cs="Arial"/>
                <w:b/>
                <w:bCs/>
                <w:color w:val="000000"/>
                <w:sz w:val="16"/>
                <w:szCs w:val="16"/>
              </w:rPr>
            </w:pPr>
            <w:r w:rsidRPr="00555504">
              <w:rPr>
                <w:rFonts w:ascii="Arial" w:hAnsi="Arial" w:cs="Arial"/>
                <w:b/>
                <w:bCs/>
                <w:color w:val="000000"/>
                <w:sz w:val="16"/>
                <w:szCs w:val="16"/>
              </w:rPr>
              <w:t>3</w:t>
            </w:r>
          </w:p>
        </w:tc>
        <w:tc>
          <w:tcPr>
            <w:tcW w:w="3969" w:type="dxa"/>
            <w:tcBorders>
              <w:top w:val="nil"/>
              <w:left w:val="nil"/>
              <w:bottom w:val="single" w:sz="4" w:space="0" w:color="auto"/>
              <w:right w:val="single" w:sz="4" w:space="0" w:color="auto"/>
            </w:tcBorders>
            <w:shd w:val="clear" w:color="auto" w:fill="auto"/>
            <w:noWrap/>
            <w:vAlign w:val="center"/>
            <w:hideMark/>
          </w:tcPr>
          <w:p w14:paraId="338E9BC1" w14:textId="77777777" w:rsidR="00555504" w:rsidRPr="00555504" w:rsidRDefault="00555504" w:rsidP="00555504">
            <w:pPr>
              <w:rPr>
                <w:rFonts w:ascii="Arial" w:hAnsi="Arial" w:cs="Arial"/>
                <w:b/>
                <w:bCs/>
                <w:color w:val="000000"/>
                <w:sz w:val="16"/>
                <w:szCs w:val="16"/>
              </w:rPr>
            </w:pPr>
            <w:r w:rsidRPr="00555504">
              <w:rPr>
                <w:rFonts w:ascii="Arial" w:hAnsi="Arial" w:cs="Arial"/>
                <w:b/>
                <w:bCs/>
                <w:color w:val="000000"/>
                <w:sz w:val="16"/>
                <w:szCs w:val="16"/>
              </w:rPr>
              <w:t>VSE SKUPAJ</w:t>
            </w:r>
          </w:p>
        </w:tc>
        <w:tc>
          <w:tcPr>
            <w:tcW w:w="1701" w:type="dxa"/>
            <w:tcBorders>
              <w:top w:val="nil"/>
              <w:left w:val="nil"/>
              <w:bottom w:val="single" w:sz="4" w:space="0" w:color="auto"/>
              <w:right w:val="single" w:sz="4" w:space="0" w:color="auto"/>
            </w:tcBorders>
            <w:shd w:val="clear" w:color="auto" w:fill="auto"/>
            <w:noWrap/>
            <w:vAlign w:val="center"/>
          </w:tcPr>
          <w:p w14:paraId="00FA00F3" w14:textId="1D4E8DD3" w:rsidR="00555504" w:rsidRPr="00555504" w:rsidRDefault="00555504" w:rsidP="00555504">
            <w:pPr>
              <w:jc w:val="right"/>
              <w:rPr>
                <w:rFonts w:ascii="Arial" w:hAnsi="Arial" w:cs="Arial"/>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14:paraId="120328D8" w14:textId="4CCADB5E" w:rsidR="00555504" w:rsidRPr="00555504" w:rsidRDefault="00555504" w:rsidP="00555504">
            <w:pPr>
              <w:jc w:val="right"/>
              <w:rPr>
                <w:rFonts w:ascii="Arial" w:hAnsi="Arial" w:cs="Arial"/>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center"/>
          </w:tcPr>
          <w:p w14:paraId="1E42B3A6" w14:textId="6A4AA5E3" w:rsidR="00555504" w:rsidRPr="00555504" w:rsidRDefault="00555504" w:rsidP="00555504">
            <w:pPr>
              <w:jc w:val="right"/>
              <w:rPr>
                <w:rFonts w:ascii="Arial" w:hAnsi="Arial" w:cs="Arial"/>
                <w:color w:val="000000"/>
                <w:sz w:val="16"/>
                <w:szCs w:val="16"/>
              </w:rPr>
            </w:pPr>
          </w:p>
        </w:tc>
      </w:tr>
    </w:tbl>
    <w:p w14:paraId="0927E3F0" w14:textId="48F023D0" w:rsidR="00A21804" w:rsidRPr="00A21804" w:rsidRDefault="00A21804" w:rsidP="00A21804">
      <w:pPr>
        <w:tabs>
          <w:tab w:val="left" w:pos="775"/>
          <w:tab w:val="left" w:pos="2764"/>
          <w:tab w:val="left" w:pos="3898"/>
          <w:tab w:val="left" w:pos="5173"/>
          <w:tab w:val="left" w:pos="6591"/>
          <w:tab w:val="left" w:pos="8008"/>
        </w:tabs>
        <w:ind w:left="75"/>
        <w:rPr>
          <w:sz w:val="20"/>
          <w:szCs w:val="20"/>
        </w:rPr>
      </w:pPr>
      <w:r w:rsidRPr="00A21804">
        <w:rPr>
          <w:rFonts w:ascii="Calibri" w:hAnsi="Calibri" w:cs="Calibri"/>
          <w:color w:val="000000"/>
          <w:sz w:val="20"/>
          <w:szCs w:val="20"/>
        </w:rPr>
        <w:tab/>
      </w:r>
      <w:r w:rsidRPr="00A21804">
        <w:rPr>
          <w:sz w:val="20"/>
          <w:szCs w:val="20"/>
        </w:rPr>
        <w:tab/>
      </w:r>
      <w:r w:rsidRPr="00A21804">
        <w:rPr>
          <w:sz w:val="20"/>
          <w:szCs w:val="20"/>
        </w:rPr>
        <w:tab/>
      </w:r>
      <w:r w:rsidRPr="00A21804">
        <w:rPr>
          <w:sz w:val="20"/>
          <w:szCs w:val="20"/>
        </w:rPr>
        <w:tab/>
      </w:r>
      <w:r w:rsidRPr="00A21804">
        <w:rPr>
          <w:sz w:val="20"/>
          <w:szCs w:val="20"/>
        </w:rPr>
        <w:tab/>
      </w:r>
      <w:r w:rsidRPr="00A21804">
        <w:rPr>
          <w:sz w:val="20"/>
          <w:szCs w:val="20"/>
        </w:rPr>
        <w:tab/>
      </w:r>
    </w:p>
    <w:p w14:paraId="5A603059" w14:textId="77777777" w:rsidR="00A21804" w:rsidRPr="00A21804" w:rsidRDefault="00A21804" w:rsidP="00A21804">
      <w:pPr>
        <w:tabs>
          <w:tab w:val="left" w:pos="775"/>
          <w:tab w:val="left" w:pos="2764"/>
          <w:tab w:val="left" w:pos="3898"/>
          <w:tab w:val="left" w:pos="5173"/>
          <w:tab w:val="left" w:pos="6591"/>
          <w:tab w:val="left" w:pos="8008"/>
        </w:tabs>
        <w:ind w:left="75"/>
        <w:rPr>
          <w:sz w:val="20"/>
          <w:szCs w:val="20"/>
        </w:rPr>
      </w:pPr>
      <w:r w:rsidRPr="00A21804">
        <w:rPr>
          <w:sz w:val="20"/>
          <w:szCs w:val="20"/>
        </w:rPr>
        <w:tab/>
      </w:r>
      <w:r w:rsidRPr="00A21804">
        <w:rPr>
          <w:sz w:val="20"/>
          <w:szCs w:val="20"/>
        </w:rPr>
        <w:tab/>
      </w:r>
      <w:r w:rsidRPr="00A21804">
        <w:rPr>
          <w:sz w:val="20"/>
          <w:szCs w:val="20"/>
        </w:rPr>
        <w:tab/>
      </w:r>
      <w:r w:rsidRPr="00A21804">
        <w:rPr>
          <w:sz w:val="20"/>
          <w:szCs w:val="20"/>
        </w:rPr>
        <w:tab/>
      </w:r>
      <w:r w:rsidRPr="00A21804">
        <w:rPr>
          <w:sz w:val="20"/>
          <w:szCs w:val="20"/>
        </w:rPr>
        <w:tab/>
      </w:r>
      <w:r w:rsidRPr="00A21804">
        <w:rPr>
          <w:sz w:val="20"/>
          <w:szCs w:val="20"/>
        </w:rPr>
        <w:tab/>
      </w:r>
    </w:p>
    <w:tbl>
      <w:tblPr>
        <w:tblW w:w="9351" w:type="dxa"/>
        <w:tblCellMar>
          <w:left w:w="70" w:type="dxa"/>
          <w:right w:w="70" w:type="dxa"/>
        </w:tblCellMar>
        <w:tblLook w:val="04A0" w:firstRow="1" w:lastRow="0" w:firstColumn="1" w:lastColumn="0" w:noHBand="0" w:noVBand="1"/>
      </w:tblPr>
      <w:tblGrid>
        <w:gridCol w:w="279"/>
        <w:gridCol w:w="3275"/>
        <w:gridCol w:w="1987"/>
        <w:gridCol w:w="1400"/>
        <w:gridCol w:w="2410"/>
      </w:tblGrid>
      <w:tr w:rsidR="00555504" w:rsidRPr="00555504" w14:paraId="01A027A4" w14:textId="77777777" w:rsidTr="00555504">
        <w:trPr>
          <w:trHeight w:val="269"/>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E6A73" w14:textId="63702069" w:rsidR="00555504" w:rsidRPr="00555504" w:rsidRDefault="00555504" w:rsidP="00555504">
            <w:pPr>
              <w:jc w:val="center"/>
              <w:rPr>
                <w:rFonts w:ascii="Arial" w:hAnsi="Arial" w:cs="Arial"/>
                <w:b/>
                <w:bCs/>
                <w:color w:val="000000"/>
                <w:sz w:val="16"/>
                <w:szCs w:val="16"/>
              </w:rPr>
            </w:pPr>
          </w:p>
        </w:tc>
        <w:tc>
          <w:tcPr>
            <w:tcW w:w="3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6AF5E" w14:textId="7B9E3548"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POSTAVKA</w:t>
            </w:r>
          </w:p>
        </w:tc>
        <w:tc>
          <w:tcPr>
            <w:tcW w:w="1987" w:type="dxa"/>
            <w:tcBorders>
              <w:top w:val="single" w:sz="4" w:space="0" w:color="auto"/>
              <w:left w:val="single" w:sz="4" w:space="0" w:color="auto"/>
              <w:bottom w:val="single" w:sz="4" w:space="0" w:color="auto"/>
              <w:right w:val="single" w:sz="4" w:space="0" w:color="auto"/>
            </w:tcBorders>
            <w:vAlign w:val="center"/>
          </w:tcPr>
          <w:p w14:paraId="3923AC58" w14:textId="0E29116F"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CENA NA ENOTO</w:t>
            </w:r>
          </w:p>
        </w:tc>
        <w:tc>
          <w:tcPr>
            <w:tcW w:w="1400" w:type="dxa"/>
            <w:tcBorders>
              <w:top w:val="single" w:sz="4" w:space="0" w:color="auto"/>
              <w:left w:val="single" w:sz="4" w:space="0" w:color="auto"/>
              <w:bottom w:val="single" w:sz="4" w:space="0" w:color="auto"/>
              <w:right w:val="single" w:sz="4" w:space="0" w:color="auto"/>
            </w:tcBorders>
            <w:vAlign w:val="center"/>
          </w:tcPr>
          <w:p w14:paraId="69E2E32C" w14:textId="73850EC1"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DDV</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9113" w14:textId="127A5724" w:rsidR="00555504" w:rsidRPr="00555504" w:rsidRDefault="00555504" w:rsidP="00555504">
            <w:pPr>
              <w:jc w:val="center"/>
              <w:rPr>
                <w:rFonts w:ascii="Arial" w:hAnsi="Arial" w:cs="Arial"/>
                <w:b/>
                <w:bCs/>
                <w:color w:val="000000"/>
                <w:sz w:val="16"/>
                <w:szCs w:val="16"/>
              </w:rPr>
            </w:pPr>
            <w:r w:rsidRPr="00555504">
              <w:rPr>
                <w:rFonts w:ascii="Arial" w:hAnsi="Arial" w:cs="Arial"/>
                <w:b/>
                <w:bCs/>
                <w:color w:val="000000"/>
                <w:sz w:val="16"/>
                <w:szCs w:val="16"/>
              </w:rPr>
              <w:t>CENA NA ENOTO Z DDV</w:t>
            </w:r>
          </w:p>
        </w:tc>
      </w:tr>
      <w:tr w:rsidR="00555504" w:rsidRPr="00A21804" w14:paraId="2674BDD8" w14:textId="77777777" w:rsidTr="00555504">
        <w:trPr>
          <w:trHeight w:val="413"/>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D7FFD" w14:textId="6598D124" w:rsidR="00555504" w:rsidRPr="00A21804" w:rsidRDefault="00555504" w:rsidP="00555504">
            <w:pPr>
              <w:rPr>
                <w:rFonts w:ascii="Calibri" w:hAnsi="Calibri" w:cs="Calibri"/>
                <w:color w:val="000000"/>
              </w:rPr>
            </w:pPr>
          </w:p>
        </w:tc>
        <w:tc>
          <w:tcPr>
            <w:tcW w:w="3275" w:type="dxa"/>
            <w:tcBorders>
              <w:top w:val="single" w:sz="4" w:space="0" w:color="auto"/>
              <w:left w:val="nil"/>
              <w:bottom w:val="single" w:sz="4" w:space="0" w:color="auto"/>
              <w:right w:val="nil"/>
            </w:tcBorders>
            <w:shd w:val="clear" w:color="auto" w:fill="auto"/>
            <w:vAlign w:val="center"/>
            <w:hideMark/>
          </w:tcPr>
          <w:p w14:paraId="1EC3FCB5" w14:textId="613923FF" w:rsidR="00555504" w:rsidRPr="00A21804" w:rsidRDefault="00555504" w:rsidP="00555504">
            <w:pPr>
              <w:jc w:val="right"/>
              <w:rPr>
                <w:rFonts w:ascii="Arial" w:hAnsi="Arial" w:cs="Arial"/>
                <w:color w:val="000000"/>
                <w:sz w:val="18"/>
                <w:szCs w:val="18"/>
              </w:rPr>
            </w:pPr>
            <w:r w:rsidRPr="00555504">
              <w:rPr>
                <w:rFonts w:ascii="Arial" w:hAnsi="Arial" w:cs="Arial"/>
                <w:b/>
                <w:bCs/>
                <w:color w:val="000000"/>
                <w:sz w:val="16"/>
                <w:szCs w:val="16"/>
              </w:rPr>
              <w:t>ENOTA MERE</w:t>
            </w:r>
          </w:p>
        </w:tc>
        <w:tc>
          <w:tcPr>
            <w:tcW w:w="1987" w:type="dxa"/>
            <w:tcBorders>
              <w:top w:val="single" w:sz="4" w:space="0" w:color="auto"/>
              <w:left w:val="single" w:sz="4" w:space="0" w:color="auto"/>
              <w:bottom w:val="single" w:sz="4" w:space="0" w:color="auto"/>
              <w:right w:val="single" w:sz="4" w:space="0" w:color="auto"/>
            </w:tcBorders>
            <w:vAlign w:val="center"/>
          </w:tcPr>
          <w:p w14:paraId="56517AC0" w14:textId="71022705" w:rsidR="00555504" w:rsidRPr="00555504" w:rsidRDefault="00555504" w:rsidP="00555504">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w:t>
            </w:r>
            <w:r w:rsidRPr="00555504">
              <w:rPr>
                <w:rFonts w:ascii="Calibri" w:hAnsi="Calibri" w:cs="Calibri"/>
                <w:b/>
                <w:bCs/>
                <w:color w:val="000000"/>
                <w:sz w:val="20"/>
                <w:szCs w:val="20"/>
                <w:vertAlign w:val="superscript"/>
              </w:rPr>
              <w:t>3</w:t>
            </w:r>
          </w:p>
        </w:tc>
        <w:tc>
          <w:tcPr>
            <w:tcW w:w="1400" w:type="dxa"/>
            <w:tcBorders>
              <w:top w:val="single" w:sz="4" w:space="0" w:color="auto"/>
              <w:left w:val="single" w:sz="4" w:space="0" w:color="auto"/>
              <w:bottom w:val="single" w:sz="4" w:space="0" w:color="auto"/>
              <w:right w:val="single" w:sz="4" w:space="0" w:color="auto"/>
            </w:tcBorders>
            <w:vAlign w:val="center"/>
          </w:tcPr>
          <w:p w14:paraId="5B32B978" w14:textId="6390890B" w:rsidR="00555504" w:rsidRPr="00555504" w:rsidRDefault="00555504" w:rsidP="00555504">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NM3</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26B11" w14:textId="3A390600" w:rsidR="00555504" w:rsidRPr="00555504" w:rsidRDefault="00555504" w:rsidP="00555504">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NM3</w:t>
            </w:r>
          </w:p>
        </w:tc>
      </w:tr>
      <w:tr w:rsidR="00A679E3" w:rsidRPr="00A21804" w14:paraId="16E171AC" w14:textId="77777777" w:rsidTr="00A679E3">
        <w:trPr>
          <w:trHeight w:val="413"/>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62F10" w14:textId="61D28DDA" w:rsidR="00A679E3" w:rsidRPr="00A679E3" w:rsidRDefault="00A679E3" w:rsidP="00A679E3">
            <w:pPr>
              <w:jc w:val="center"/>
              <w:rPr>
                <w:rFonts w:ascii="Arial" w:hAnsi="Arial" w:cs="Arial"/>
                <w:b/>
                <w:bCs/>
                <w:color w:val="000000"/>
                <w:sz w:val="16"/>
                <w:szCs w:val="16"/>
              </w:rPr>
            </w:pPr>
            <w:r w:rsidRPr="00A679E3">
              <w:rPr>
                <w:rFonts w:ascii="Arial" w:hAnsi="Arial" w:cs="Arial"/>
                <w:b/>
                <w:bCs/>
                <w:color w:val="000000"/>
                <w:sz w:val="16"/>
                <w:szCs w:val="16"/>
              </w:rPr>
              <w:t>4</w:t>
            </w:r>
          </w:p>
        </w:tc>
        <w:tc>
          <w:tcPr>
            <w:tcW w:w="3275" w:type="dxa"/>
            <w:tcBorders>
              <w:top w:val="single" w:sz="4" w:space="0" w:color="auto"/>
              <w:left w:val="nil"/>
              <w:bottom w:val="single" w:sz="4" w:space="0" w:color="auto"/>
              <w:right w:val="nil"/>
            </w:tcBorders>
            <w:shd w:val="clear" w:color="auto" w:fill="auto"/>
            <w:vAlign w:val="center"/>
          </w:tcPr>
          <w:p w14:paraId="210874E5" w14:textId="7CD8AE08" w:rsidR="00A679E3" w:rsidRPr="00A21804" w:rsidRDefault="00A679E3" w:rsidP="00A679E3">
            <w:pPr>
              <w:rPr>
                <w:rFonts w:ascii="Arial" w:hAnsi="Arial" w:cs="Arial"/>
                <w:color w:val="000000"/>
                <w:sz w:val="18"/>
                <w:szCs w:val="18"/>
              </w:rPr>
            </w:pPr>
            <w:r w:rsidRPr="00555504">
              <w:rPr>
                <w:rFonts w:ascii="Arial" w:hAnsi="Arial" w:cs="Arial"/>
                <w:b/>
                <w:bCs/>
                <w:color w:val="000000"/>
                <w:sz w:val="16"/>
                <w:szCs w:val="16"/>
              </w:rPr>
              <w:t>STROŠEK STORITVE IZDELAVE SEKANCEV IZ LESA NAROČNIKA</w:t>
            </w:r>
          </w:p>
        </w:tc>
        <w:tc>
          <w:tcPr>
            <w:tcW w:w="1987" w:type="dxa"/>
            <w:tcBorders>
              <w:top w:val="single" w:sz="4" w:space="0" w:color="auto"/>
              <w:left w:val="single" w:sz="4" w:space="0" w:color="auto"/>
              <w:bottom w:val="single" w:sz="4" w:space="0" w:color="auto"/>
              <w:right w:val="single" w:sz="4" w:space="0" w:color="auto"/>
            </w:tcBorders>
            <w:vAlign w:val="center"/>
          </w:tcPr>
          <w:p w14:paraId="5C79473D" w14:textId="4F7866B0" w:rsidR="00A679E3" w:rsidRPr="00A679E3" w:rsidRDefault="00A679E3" w:rsidP="00A679E3">
            <w:pPr>
              <w:jc w:val="right"/>
              <w:rPr>
                <w:rFonts w:ascii="Arial" w:hAnsi="Arial" w:cs="Arial"/>
                <w:color w:val="000000"/>
                <w:sz w:val="16"/>
                <w:szCs w:val="16"/>
              </w:rPr>
            </w:pPr>
          </w:p>
        </w:tc>
        <w:tc>
          <w:tcPr>
            <w:tcW w:w="1400" w:type="dxa"/>
            <w:tcBorders>
              <w:top w:val="single" w:sz="4" w:space="0" w:color="auto"/>
              <w:left w:val="single" w:sz="4" w:space="0" w:color="auto"/>
              <w:bottom w:val="single" w:sz="4" w:space="0" w:color="auto"/>
              <w:right w:val="single" w:sz="4" w:space="0" w:color="auto"/>
            </w:tcBorders>
            <w:vAlign w:val="center"/>
          </w:tcPr>
          <w:p w14:paraId="33AEC507" w14:textId="466FF0DF" w:rsidR="00A679E3" w:rsidRPr="00A679E3" w:rsidRDefault="00A679E3" w:rsidP="00A679E3">
            <w:pPr>
              <w:jc w:val="right"/>
              <w:rPr>
                <w:rFonts w:ascii="Arial" w:hAnsi="Arial" w:cs="Arial"/>
                <w:color w:val="000000"/>
                <w:sz w:val="16"/>
                <w:szCs w:val="16"/>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97D86" w14:textId="69A3A7F9" w:rsidR="00A679E3" w:rsidRPr="00A679E3" w:rsidRDefault="00A679E3" w:rsidP="00A679E3">
            <w:pPr>
              <w:jc w:val="right"/>
              <w:rPr>
                <w:rFonts w:ascii="Arial" w:hAnsi="Arial" w:cs="Arial"/>
                <w:color w:val="000000"/>
                <w:sz w:val="16"/>
                <w:szCs w:val="16"/>
              </w:rPr>
            </w:pPr>
          </w:p>
        </w:tc>
      </w:tr>
    </w:tbl>
    <w:p w14:paraId="34EB82B7" w14:textId="761B6C42" w:rsidR="00986CFF" w:rsidRPr="00B347F2" w:rsidRDefault="00FE6396" w:rsidP="00B347F2">
      <w:pPr>
        <w:ind w:right="-1"/>
        <w:jc w:val="both"/>
        <w:rPr>
          <w:rFonts w:ascii="Arial" w:eastAsia="MS Mincho" w:hAnsi="Arial" w:cs="Arial"/>
          <w:b/>
          <w:bCs/>
          <w:sz w:val="18"/>
          <w:szCs w:val="18"/>
        </w:rPr>
      </w:pPr>
      <w:r w:rsidRPr="00B347F2">
        <w:rPr>
          <w:rFonts w:ascii="Arial" w:eastAsia="MS Mincho" w:hAnsi="Arial" w:cs="Arial"/>
          <w:b/>
          <w:bCs/>
          <w:sz w:val="18"/>
          <w:szCs w:val="18"/>
        </w:rPr>
        <w:t>Vrednosti pre</w:t>
      </w:r>
      <w:r w:rsidR="00986CFF" w:rsidRPr="00B347F2">
        <w:rPr>
          <w:rFonts w:ascii="Arial" w:eastAsia="MS Mincho" w:hAnsi="Arial" w:cs="Arial"/>
          <w:b/>
          <w:bCs/>
          <w:sz w:val="18"/>
          <w:szCs w:val="18"/>
        </w:rPr>
        <w:t>p</w:t>
      </w:r>
      <w:r w:rsidRPr="00B347F2">
        <w:rPr>
          <w:rFonts w:ascii="Arial" w:eastAsia="MS Mincho" w:hAnsi="Arial" w:cs="Arial"/>
          <w:b/>
          <w:bCs/>
          <w:sz w:val="18"/>
          <w:szCs w:val="18"/>
        </w:rPr>
        <w:t xml:space="preserve">išete iz </w:t>
      </w:r>
      <w:proofErr w:type="spellStart"/>
      <w:r w:rsidR="00B71D6E" w:rsidRPr="00B347F2">
        <w:rPr>
          <w:rFonts w:ascii="Arial" w:eastAsia="MS Mincho" w:hAnsi="Arial" w:cs="Arial"/>
          <w:b/>
          <w:bCs/>
          <w:sz w:val="18"/>
          <w:szCs w:val="18"/>
        </w:rPr>
        <w:t>iz</w:t>
      </w:r>
      <w:proofErr w:type="spellEnd"/>
      <w:r w:rsidR="00B71D6E" w:rsidRPr="00B347F2">
        <w:rPr>
          <w:rFonts w:ascii="Arial" w:eastAsia="MS Mincho" w:hAnsi="Arial" w:cs="Arial"/>
          <w:b/>
          <w:bCs/>
          <w:sz w:val="18"/>
          <w:szCs w:val="18"/>
        </w:rPr>
        <w:t xml:space="preserve"> </w:t>
      </w:r>
      <w:r w:rsidR="00986CFF" w:rsidRPr="00B347F2">
        <w:rPr>
          <w:rFonts w:ascii="Arial" w:eastAsia="MS Mincho" w:hAnsi="Arial" w:cs="Arial"/>
          <w:b/>
          <w:bCs/>
          <w:sz w:val="18"/>
          <w:szCs w:val="18"/>
        </w:rPr>
        <w:t>Excelove datoteke</w:t>
      </w:r>
      <w:r w:rsidR="00A21804" w:rsidRPr="00B347F2">
        <w:rPr>
          <w:rFonts w:ascii="Arial" w:eastAsia="MS Mincho" w:hAnsi="Arial" w:cs="Arial"/>
          <w:b/>
          <w:bCs/>
          <w:sz w:val="18"/>
          <w:szCs w:val="18"/>
        </w:rPr>
        <w:t xml:space="preserve"> – priloga razpisne dokumentacije.</w:t>
      </w:r>
      <w:r w:rsidR="00986CFF" w:rsidRPr="00B347F2">
        <w:rPr>
          <w:rFonts w:ascii="Arial" w:eastAsia="MS Mincho" w:hAnsi="Arial" w:cs="Arial"/>
          <w:b/>
          <w:bCs/>
          <w:sz w:val="18"/>
          <w:szCs w:val="18"/>
        </w:rPr>
        <w:t xml:space="preserve"> </w:t>
      </w:r>
    </w:p>
    <w:p w14:paraId="2988329B" w14:textId="77777777" w:rsidR="0017441C" w:rsidRPr="000F76AC" w:rsidRDefault="0017441C" w:rsidP="0017441C">
      <w:pPr>
        <w:ind w:left="330" w:right="-1"/>
        <w:jc w:val="both"/>
        <w:rPr>
          <w:rFonts w:ascii="Arial" w:hAnsi="Arial" w:cs="Arial"/>
          <w:b/>
          <w:sz w:val="20"/>
          <w:szCs w:val="20"/>
        </w:rPr>
      </w:pPr>
    </w:p>
    <w:p w14:paraId="5218B763" w14:textId="1519047D" w:rsidR="00D12518" w:rsidRPr="00440FA7" w:rsidRDefault="00D12518" w:rsidP="009D14FB">
      <w:pPr>
        <w:numPr>
          <w:ilvl w:val="0"/>
          <w:numId w:val="3"/>
        </w:numPr>
        <w:tabs>
          <w:tab w:val="clear" w:pos="720"/>
          <w:tab w:val="num" w:pos="330"/>
        </w:tabs>
        <w:ind w:left="330" w:right="-1" w:hanging="330"/>
        <w:jc w:val="both"/>
        <w:rPr>
          <w:rFonts w:ascii="Arial" w:hAnsi="Arial" w:cs="Arial"/>
          <w:sz w:val="20"/>
          <w:szCs w:val="20"/>
        </w:rPr>
      </w:pPr>
      <w:r w:rsidRPr="00440FA7">
        <w:rPr>
          <w:rFonts w:ascii="Arial" w:hAnsi="Arial" w:cs="Arial"/>
          <w:sz w:val="20"/>
          <w:szCs w:val="20"/>
        </w:rPr>
        <w:t xml:space="preserve">se strinjamo, da se bo oskrba vršila od </w:t>
      </w:r>
      <w:r w:rsidR="00440FA7" w:rsidRPr="00440FA7">
        <w:rPr>
          <w:rFonts w:ascii="Arial" w:hAnsi="Arial" w:cs="Arial"/>
          <w:sz w:val="20"/>
          <w:szCs w:val="20"/>
        </w:rPr>
        <w:t xml:space="preserve">1. februarja 2023 do 31. januarja 2025 </w:t>
      </w:r>
      <w:r w:rsidRPr="00440FA7">
        <w:rPr>
          <w:rFonts w:ascii="Arial" w:hAnsi="Arial" w:cs="Arial"/>
          <w:sz w:val="20"/>
          <w:szCs w:val="20"/>
        </w:rPr>
        <w:t xml:space="preserve">oziroma najdlje dve leti. </w:t>
      </w:r>
    </w:p>
    <w:p w14:paraId="09E360F4" w14:textId="77FE6843" w:rsidR="0017441C" w:rsidRDefault="0017441C" w:rsidP="0017441C">
      <w:pPr>
        <w:ind w:left="360"/>
        <w:jc w:val="both"/>
        <w:rPr>
          <w:rFonts w:ascii="Arial" w:hAnsi="Arial" w:cs="Arial"/>
          <w:sz w:val="20"/>
          <w:szCs w:val="20"/>
        </w:rPr>
      </w:pPr>
    </w:p>
    <w:p w14:paraId="7C7053AD" w14:textId="6A8EDAD9" w:rsidR="00D12518" w:rsidRDefault="00D12518" w:rsidP="00D12518">
      <w:pPr>
        <w:numPr>
          <w:ilvl w:val="0"/>
          <w:numId w:val="3"/>
        </w:numPr>
        <w:tabs>
          <w:tab w:val="clear" w:pos="720"/>
          <w:tab w:val="num" w:pos="330"/>
        </w:tabs>
        <w:ind w:left="330" w:hanging="330"/>
        <w:jc w:val="both"/>
        <w:rPr>
          <w:rFonts w:ascii="Arial" w:hAnsi="Arial" w:cs="Arial"/>
          <w:sz w:val="20"/>
          <w:szCs w:val="20"/>
        </w:rPr>
      </w:pPr>
      <w:r w:rsidRPr="000F76AC">
        <w:rPr>
          <w:rFonts w:ascii="Arial" w:hAnsi="Arial" w:cs="Arial"/>
          <w:sz w:val="20"/>
          <w:szCs w:val="20"/>
        </w:rPr>
        <w:t xml:space="preserve">se strinjamo, da </w:t>
      </w:r>
      <w:r w:rsidRPr="00D12518">
        <w:rPr>
          <w:rFonts w:ascii="Arial" w:hAnsi="Arial" w:cs="Arial"/>
          <w:sz w:val="20"/>
          <w:szCs w:val="20"/>
        </w:rPr>
        <w:t xml:space="preserve">se v naročene količine lahko vključuje tudi lesno </w:t>
      </w:r>
      <w:r w:rsidR="001A2237">
        <w:rPr>
          <w:rFonts w:ascii="Arial" w:hAnsi="Arial" w:cs="Arial"/>
          <w:sz w:val="20"/>
          <w:szCs w:val="20"/>
        </w:rPr>
        <w:t>bio</w:t>
      </w:r>
      <w:r w:rsidRPr="00D12518">
        <w:rPr>
          <w:rFonts w:ascii="Arial" w:hAnsi="Arial" w:cs="Arial"/>
          <w:sz w:val="20"/>
          <w:szCs w:val="20"/>
        </w:rPr>
        <w:t>maso ustanovitelja javnega podjetja DOLB Bovec</w:t>
      </w:r>
      <w:r w:rsidRPr="000F76AC">
        <w:rPr>
          <w:rFonts w:ascii="Arial" w:hAnsi="Arial" w:cs="Arial"/>
          <w:sz w:val="20"/>
          <w:szCs w:val="20"/>
        </w:rPr>
        <w:t>;</w:t>
      </w:r>
      <w:r>
        <w:rPr>
          <w:rFonts w:ascii="Arial" w:hAnsi="Arial" w:cs="Arial"/>
          <w:sz w:val="20"/>
          <w:szCs w:val="20"/>
        </w:rPr>
        <w:t xml:space="preserve"> za potrebe izdelave sekancev iz lesa naročnika razpolagamo z lastno opremo za izdelavo sekancev.</w:t>
      </w:r>
    </w:p>
    <w:p w14:paraId="0FAA781A" w14:textId="77777777" w:rsidR="003F1598" w:rsidRDefault="003F1598" w:rsidP="003F1598">
      <w:pPr>
        <w:pStyle w:val="Odstavekseznama"/>
        <w:rPr>
          <w:rFonts w:ascii="Arial" w:hAnsi="Arial" w:cs="Arial"/>
          <w:sz w:val="20"/>
          <w:szCs w:val="20"/>
        </w:rPr>
      </w:pPr>
    </w:p>
    <w:p w14:paraId="4C024F56" w14:textId="056EAF78" w:rsidR="003F1598" w:rsidRPr="00762283" w:rsidRDefault="003F1598" w:rsidP="00D12518">
      <w:pPr>
        <w:numPr>
          <w:ilvl w:val="0"/>
          <w:numId w:val="3"/>
        </w:numPr>
        <w:tabs>
          <w:tab w:val="clear" w:pos="720"/>
          <w:tab w:val="num" w:pos="330"/>
        </w:tabs>
        <w:ind w:left="330" w:hanging="330"/>
        <w:jc w:val="both"/>
        <w:rPr>
          <w:rFonts w:ascii="Arial" w:hAnsi="Arial" w:cs="Arial"/>
          <w:sz w:val="20"/>
          <w:szCs w:val="20"/>
        </w:rPr>
      </w:pPr>
      <w:bookmarkStart w:id="15" w:name="_Hlk116979539"/>
      <w:r>
        <w:rPr>
          <w:rFonts w:ascii="Arial" w:hAnsi="Arial" w:cs="Arial"/>
          <w:sz w:val="20"/>
          <w:szCs w:val="20"/>
        </w:rPr>
        <w:t>Izjavljamo</w:t>
      </w:r>
      <w:r w:rsidR="001A2237">
        <w:rPr>
          <w:rFonts w:ascii="Arial" w:hAnsi="Arial" w:cs="Arial"/>
          <w:sz w:val="20"/>
          <w:szCs w:val="20"/>
        </w:rPr>
        <w:t>,</w:t>
      </w:r>
      <w:r>
        <w:rPr>
          <w:rFonts w:ascii="Arial" w:hAnsi="Arial" w:cs="Arial"/>
          <w:sz w:val="20"/>
          <w:szCs w:val="20"/>
        </w:rPr>
        <w:t xml:space="preserve"> da imamo v lasti ali na razpolago dostavna vozila s specialno volumsko prikolico </w:t>
      </w:r>
      <w:r w:rsidRPr="00762283">
        <w:rPr>
          <w:rFonts w:ascii="Arial" w:hAnsi="Arial" w:cs="Arial"/>
          <w:sz w:val="20"/>
          <w:szCs w:val="20"/>
        </w:rPr>
        <w:t>najmanj 90 nm</w:t>
      </w:r>
      <w:r w:rsidRPr="00762283">
        <w:rPr>
          <w:rFonts w:ascii="Arial" w:hAnsi="Arial" w:cs="Arial"/>
          <w:sz w:val="20"/>
          <w:szCs w:val="20"/>
          <w:vertAlign w:val="superscript"/>
        </w:rPr>
        <w:t>3</w:t>
      </w:r>
      <w:r w:rsidRPr="00762283">
        <w:rPr>
          <w:rFonts w:ascii="Arial" w:hAnsi="Arial" w:cs="Arial"/>
          <w:sz w:val="20"/>
          <w:szCs w:val="20"/>
        </w:rPr>
        <w:t xml:space="preserve">, ki zagotavljajo ekološki nesporen transport in onemogočajo izpadanje sekancev v času celotnega transporta. Vozila imajo možnost razkladanja zadaj. </w:t>
      </w:r>
    </w:p>
    <w:bookmarkEnd w:id="15"/>
    <w:p w14:paraId="2BA4DF16" w14:textId="77777777" w:rsidR="003F1598" w:rsidRDefault="003F1598" w:rsidP="003F1598">
      <w:pPr>
        <w:pStyle w:val="Odstavekseznama"/>
        <w:rPr>
          <w:rFonts w:ascii="Arial" w:hAnsi="Arial" w:cs="Arial"/>
          <w:sz w:val="20"/>
          <w:szCs w:val="20"/>
        </w:rPr>
      </w:pPr>
    </w:p>
    <w:p w14:paraId="464DA44C" w14:textId="66352652" w:rsidR="003F1598" w:rsidRDefault="003F1598" w:rsidP="003F1598">
      <w:pPr>
        <w:numPr>
          <w:ilvl w:val="0"/>
          <w:numId w:val="3"/>
        </w:numPr>
        <w:tabs>
          <w:tab w:val="clear" w:pos="720"/>
          <w:tab w:val="num" w:pos="330"/>
        </w:tabs>
        <w:ind w:left="330" w:hanging="330"/>
        <w:jc w:val="both"/>
        <w:rPr>
          <w:rFonts w:ascii="Arial" w:hAnsi="Arial" w:cs="Arial"/>
          <w:sz w:val="20"/>
          <w:szCs w:val="20"/>
        </w:rPr>
      </w:pPr>
      <w:r w:rsidRPr="003F1598">
        <w:rPr>
          <w:rFonts w:ascii="Arial" w:hAnsi="Arial" w:cs="Arial"/>
          <w:sz w:val="20"/>
          <w:szCs w:val="20"/>
        </w:rPr>
        <w:t>Ker kotlovnica DOLB Bovec ni opremljena s transportnim sistemom za polnjenje zalogovnika</w:t>
      </w:r>
      <w:r>
        <w:rPr>
          <w:rFonts w:ascii="Arial" w:hAnsi="Arial" w:cs="Arial"/>
          <w:sz w:val="20"/>
          <w:szCs w:val="20"/>
        </w:rPr>
        <w:t xml:space="preserve"> </w:t>
      </w:r>
      <w:r w:rsidR="00440FA7">
        <w:rPr>
          <w:rFonts w:ascii="Arial" w:hAnsi="Arial" w:cs="Arial"/>
          <w:sz w:val="20"/>
          <w:szCs w:val="20"/>
        </w:rPr>
        <w:t>i</w:t>
      </w:r>
      <w:r>
        <w:rPr>
          <w:rFonts w:ascii="Arial" w:hAnsi="Arial" w:cs="Arial"/>
          <w:sz w:val="20"/>
          <w:szCs w:val="20"/>
        </w:rPr>
        <w:t>zjavljamo, da bomo zagotavljali polnjenje zalogovnika na naše stroške.</w:t>
      </w:r>
    </w:p>
    <w:p w14:paraId="168A8A7B" w14:textId="77777777" w:rsidR="003F1598" w:rsidRDefault="003F1598" w:rsidP="003F1598">
      <w:pPr>
        <w:pStyle w:val="Odstavekseznama"/>
        <w:rPr>
          <w:rFonts w:ascii="Arial" w:hAnsi="Arial" w:cs="Arial"/>
          <w:sz w:val="20"/>
          <w:szCs w:val="20"/>
        </w:rPr>
      </w:pPr>
    </w:p>
    <w:p w14:paraId="7D7E86D5" w14:textId="7A0784E6" w:rsidR="00D12518" w:rsidRDefault="00D12518" w:rsidP="00D12518">
      <w:pPr>
        <w:numPr>
          <w:ilvl w:val="0"/>
          <w:numId w:val="3"/>
        </w:numPr>
        <w:tabs>
          <w:tab w:val="clear" w:pos="720"/>
          <w:tab w:val="num" w:pos="330"/>
        </w:tabs>
        <w:ind w:left="330" w:hanging="330"/>
        <w:jc w:val="both"/>
        <w:rPr>
          <w:rFonts w:ascii="Arial" w:hAnsi="Arial" w:cs="Arial"/>
          <w:sz w:val="20"/>
          <w:szCs w:val="20"/>
        </w:rPr>
      </w:pPr>
      <w:r w:rsidRPr="000F76AC">
        <w:rPr>
          <w:rFonts w:ascii="Arial" w:hAnsi="Arial" w:cs="Arial"/>
          <w:sz w:val="20"/>
          <w:szCs w:val="20"/>
        </w:rPr>
        <w:t>se strinjamo, da bomo vztrajali pri tej ponudbi devetdeset (90) dni od roka za oddajo ponudb, oziroma do _______________;</w:t>
      </w:r>
    </w:p>
    <w:p w14:paraId="5D72D9FC" w14:textId="77777777" w:rsidR="00D12518" w:rsidRDefault="00D12518" w:rsidP="00D12518">
      <w:pPr>
        <w:pStyle w:val="Odstavekseznama"/>
        <w:rPr>
          <w:rFonts w:ascii="Arial" w:hAnsi="Arial" w:cs="Arial"/>
          <w:sz w:val="20"/>
          <w:szCs w:val="20"/>
        </w:rPr>
      </w:pPr>
    </w:p>
    <w:p w14:paraId="730B1B32" w14:textId="08010AFF" w:rsidR="0017441C" w:rsidRPr="000F76AC" w:rsidRDefault="0017441C" w:rsidP="0017441C">
      <w:pPr>
        <w:numPr>
          <w:ilvl w:val="0"/>
          <w:numId w:val="3"/>
        </w:numPr>
        <w:tabs>
          <w:tab w:val="clear" w:pos="720"/>
          <w:tab w:val="num" w:pos="330"/>
        </w:tabs>
        <w:ind w:left="330" w:hanging="330"/>
        <w:jc w:val="both"/>
        <w:rPr>
          <w:rFonts w:ascii="Arial" w:hAnsi="Arial" w:cs="Arial"/>
          <w:sz w:val="20"/>
          <w:szCs w:val="20"/>
        </w:rPr>
      </w:pPr>
      <w:r w:rsidRPr="000F76AC">
        <w:rPr>
          <w:rFonts w:ascii="Arial" w:hAnsi="Arial" w:cs="Arial"/>
          <w:sz w:val="20"/>
          <w:szCs w:val="20"/>
        </w:rPr>
        <w:t xml:space="preserve">če bo naša ponudba sprejeta, bomo priskrbeli </w:t>
      </w:r>
      <w:r w:rsidR="00D46384" w:rsidRPr="000F76AC">
        <w:rPr>
          <w:rFonts w:ascii="Arial" w:hAnsi="Arial" w:cs="Arial"/>
          <w:sz w:val="20"/>
          <w:szCs w:val="20"/>
        </w:rPr>
        <w:t xml:space="preserve">bančno </w:t>
      </w:r>
      <w:r w:rsidRPr="000F76AC">
        <w:rPr>
          <w:rFonts w:ascii="Arial" w:hAnsi="Arial" w:cs="Arial"/>
          <w:sz w:val="20"/>
          <w:szCs w:val="20"/>
        </w:rPr>
        <w:t>garancij</w:t>
      </w:r>
      <w:r w:rsidR="00D46384" w:rsidRPr="000F76AC">
        <w:rPr>
          <w:rFonts w:ascii="Arial" w:hAnsi="Arial" w:cs="Arial"/>
          <w:sz w:val="20"/>
          <w:szCs w:val="20"/>
        </w:rPr>
        <w:t>o</w:t>
      </w:r>
      <w:r w:rsidRPr="000F76AC">
        <w:rPr>
          <w:rFonts w:ascii="Arial" w:hAnsi="Arial" w:cs="Arial"/>
          <w:sz w:val="20"/>
          <w:szCs w:val="20"/>
        </w:rPr>
        <w:t xml:space="preserve"> </w:t>
      </w:r>
      <w:bookmarkStart w:id="16" w:name="_Hlk19620843"/>
      <w:r w:rsidRPr="000F76AC">
        <w:rPr>
          <w:rFonts w:ascii="Arial" w:hAnsi="Arial" w:cs="Arial"/>
          <w:sz w:val="20"/>
          <w:szCs w:val="20"/>
        </w:rPr>
        <w:t xml:space="preserve">za dobro izvedbo del v višini </w:t>
      </w:r>
      <w:r w:rsidR="00C7089B" w:rsidRPr="000F76AC">
        <w:rPr>
          <w:rFonts w:ascii="Arial" w:hAnsi="Arial" w:cs="Arial"/>
          <w:sz w:val="20"/>
          <w:szCs w:val="20"/>
        </w:rPr>
        <w:t>5</w:t>
      </w:r>
      <w:r w:rsidRPr="000F76AC">
        <w:rPr>
          <w:rFonts w:ascii="Arial" w:hAnsi="Arial" w:cs="Arial"/>
          <w:sz w:val="20"/>
          <w:szCs w:val="20"/>
        </w:rPr>
        <w:t xml:space="preserve"> % pogodbene vrednosti </w:t>
      </w:r>
      <w:r w:rsidR="00A70941" w:rsidRPr="000F76AC">
        <w:rPr>
          <w:rFonts w:ascii="Arial" w:hAnsi="Arial" w:cs="Arial"/>
          <w:sz w:val="20"/>
          <w:szCs w:val="20"/>
        </w:rPr>
        <w:t>brez</w:t>
      </w:r>
      <w:r w:rsidRPr="000F76AC">
        <w:rPr>
          <w:rFonts w:ascii="Arial" w:hAnsi="Arial" w:cs="Arial"/>
          <w:sz w:val="20"/>
          <w:szCs w:val="20"/>
        </w:rPr>
        <w:t xml:space="preserve"> davk</w:t>
      </w:r>
      <w:r w:rsidR="00A70941" w:rsidRPr="000F76AC">
        <w:rPr>
          <w:rFonts w:ascii="Arial" w:hAnsi="Arial" w:cs="Arial"/>
          <w:sz w:val="20"/>
          <w:szCs w:val="20"/>
        </w:rPr>
        <w:t>a</w:t>
      </w:r>
      <w:r w:rsidRPr="000F76AC">
        <w:rPr>
          <w:rFonts w:ascii="Arial" w:hAnsi="Arial" w:cs="Arial"/>
          <w:sz w:val="20"/>
          <w:szCs w:val="20"/>
        </w:rPr>
        <w:t xml:space="preserve"> na dodano vrednost (DDV).  </w:t>
      </w:r>
    </w:p>
    <w:bookmarkEnd w:id="16"/>
    <w:p w14:paraId="0C1F53F7" w14:textId="77777777" w:rsidR="0017441C" w:rsidRPr="000F76AC" w:rsidRDefault="0017441C" w:rsidP="0017441C">
      <w:pPr>
        <w:jc w:val="both"/>
        <w:rPr>
          <w:rFonts w:ascii="Arial" w:hAnsi="Arial" w:cs="Arial"/>
          <w:sz w:val="20"/>
          <w:szCs w:val="20"/>
        </w:rPr>
      </w:pPr>
    </w:p>
    <w:p w14:paraId="28E4D584" w14:textId="77777777" w:rsidR="0017441C" w:rsidRPr="000F76AC" w:rsidRDefault="0017441C" w:rsidP="0017441C">
      <w:pPr>
        <w:numPr>
          <w:ilvl w:val="0"/>
          <w:numId w:val="3"/>
        </w:numPr>
        <w:tabs>
          <w:tab w:val="clear" w:pos="720"/>
          <w:tab w:val="num" w:pos="330"/>
        </w:tabs>
        <w:ind w:left="330" w:hanging="330"/>
        <w:jc w:val="both"/>
        <w:rPr>
          <w:rFonts w:ascii="Arial" w:hAnsi="Arial" w:cs="Arial"/>
          <w:sz w:val="20"/>
          <w:szCs w:val="20"/>
        </w:rPr>
      </w:pPr>
      <w:r w:rsidRPr="000F76AC">
        <w:rPr>
          <w:rFonts w:ascii="Arial" w:hAnsi="Arial" w:cs="Arial"/>
          <w:sz w:val="20"/>
          <w:szCs w:val="20"/>
        </w:rPr>
        <w:t>izpolnjujemo pogoje navedene v razpisni dokumentaciji;</w:t>
      </w:r>
    </w:p>
    <w:p w14:paraId="6DDFF7ED" w14:textId="77777777" w:rsidR="0017441C" w:rsidRPr="000F76AC" w:rsidRDefault="0017441C" w:rsidP="0017441C">
      <w:pPr>
        <w:ind w:left="330"/>
        <w:jc w:val="both"/>
        <w:rPr>
          <w:rFonts w:ascii="Arial" w:hAnsi="Arial" w:cs="Arial"/>
          <w:sz w:val="20"/>
          <w:szCs w:val="20"/>
        </w:rPr>
      </w:pPr>
    </w:p>
    <w:p w14:paraId="44372A2C" w14:textId="77777777" w:rsidR="0017441C" w:rsidRPr="000F76AC" w:rsidRDefault="0017441C" w:rsidP="0017441C">
      <w:pPr>
        <w:numPr>
          <w:ilvl w:val="0"/>
          <w:numId w:val="3"/>
        </w:numPr>
        <w:tabs>
          <w:tab w:val="clear" w:pos="720"/>
          <w:tab w:val="num" w:pos="330"/>
        </w:tabs>
        <w:ind w:left="330" w:hanging="330"/>
        <w:jc w:val="both"/>
        <w:rPr>
          <w:rFonts w:ascii="Arial" w:hAnsi="Arial" w:cs="Arial"/>
          <w:sz w:val="20"/>
          <w:szCs w:val="20"/>
        </w:rPr>
      </w:pPr>
      <w:r w:rsidRPr="000F76AC">
        <w:rPr>
          <w:rFonts w:ascii="Arial" w:hAnsi="Arial" w:cs="Arial"/>
          <w:sz w:val="20"/>
          <w:szCs w:val="20"/>
        </w:rPr>
        <w:t>pooblaščamo naročnika, da lahko preveri v ponudbeni dokumentaciji navedene podatke in navedbe;</w:t>
      </w:r>
    </w:p>
    <w:p w14:paraId="1359A331" w14:textId="77777777" w:rsidR="0017441C" w:rsidRPr="000F76AC" w:rsidRDefault="0017441C" w:rsidP="0017441C">
      <w:pPr>
        <w:ind w:left="330"/>
        <w:jc w:val="both"/>
        <w:rPr>
          <w:rFonts w:ascii="Arial" w:hAnsi="Arial" w:cs="Arial"/>
          <w:sz w:val="20"/>
          <w:szCs w:val="20"/>
        </w:rPr>
      </w:pPr>
    </w:p>
    <w:p w14:paraId="70D65408" w14:textId="77777777" w:rsidR="0017441C" w:rsidRPr="000F76AC" w:rsidRDefault="0017441C" w:rsidP="0017441C">
      <w:pPr>
        <w:numPr>
          <w:ilvl w:val="0"/>
          <w:numId w:val="3"/>
        </w:numPr>
        <w:tabs>
          <w:tab w:val="clear" w:pos="720"/>
          <w:tab w:val="num" w:pos="330"/>
        </w:tabs>
        <w:ind w:left="330" w:hanging="330"/>
        <w:jc w:val="both"/>
        <w:rPr>
          <w:rFonts w:ascii="Arial" w:hAnsi="Arial" w:cs="Arial"/>
          <w:sz w:val="20"/>
          <w:szCs w:val="20"/>
        </w:rPr>
      </w:pPr>
      <w:r w:rsidRPr="000F76AC">
        <w:rPr>
          <w:rFonts w:ascii="Arial" w:hAnsi="Arial" w:cs="Arial"/>
          <w:sz w:val="20"/>
          <w:szCs w:val="20"/>
        </w:rPr>
        <w:t>soglašamo, da naročnik s tem javnim razpisom ni obvezan, da izbere ponudnika. V takem primeru ne bomo imeli do naročnika nobenih odškodninskih zahtevkov.</w:t>
      </w:r>
    </w:p>
    <w:p w14:paraId="6962B0D0" w14:textId="77777777" w:rsidR="0017441C" w:rsidRPr="000F76AC" w:rsidRDefault="0017441C" w:rsidP="0017441C">
      <w:pPr>
        <w:jc w:val="both"/>
        <w:rPr>
          <w:rFonts w:ascii="Arial" w:hAnsi="Arial" w:cs="Arial"/>
          <w:sz w:val="20"/>
          <w:szCs w:val="20"/>
        </w:rPr>
      </w:pPr>
    </w:p>
    <w:p w14:paraId="0A2609C9" w14:textId="024E5302" w:rsidR="0017441C" w:rsidRDefault="0017441C" w:rsidP="0017441C">
      <w:pPr>
        <w:numPr>
          <w:ilvl w:val="0"/>
          <w:numId w:val="3"/>
        </w:numPr>
        <w:tabs>
          <w:tab w:val="clear" w:pos="720"/>
          <w:tab w:val="num" w:pos="330"/>
        </w:tabs>
        <w:ind w:left="330" w:hanging="330"/>
        <w:jc w:val="both"/>
        <w:rPr>
          <w:rFonts w:ascii="Arial" w:hAnsi="Arial" w:cs="Arial"/>
          <w:sz w:val="20"/>
          <w:szCs w:val="20"/>
        </w:rPr>
      </w:pPr>
      <w:r w:rsidRPr="000F76AC">
        <w:rPr>
          <w:rFonts w:ascii="Arial" w:hAnsi="Arial" w:cs="Arial"/>
          <w:sz w:val="20"/>
          <w:szCs w:val="20"/>
        </w:rPr>
        <w:t xml:space="preserve">soglašamo, da lahko naročnik po sprejemu odločitve o oddaji naročila do sklenitve pogodbe o izvedbi javnega naročila ob predhodnem soglasju svojega nadzornega organa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w:t>
      </w:r>
      <w:r w:rsidRPr="000F76AC">
        <w:rPr>
          <w:rFonts w:ascii="Arial" w:hAnsi="Arial" w:cs="Arial"/>
          <w:sz w:val="20"/>
          <w:szCs w:val="20"/>
        </w:rPr>
        <w:lastRenderedPageBreak/>
        <w:t xml:space="preserve">katere naročnik ni mogel vplivati in jih predvideti ter zaradi katerih je postala izvedba javnega naročila z izbranim ponudnikom nemogoča. V primeru, da naročnik odstopi od izvedbe javnega naročila, mora o svoji odločitvi in o razlogih, zaradi katerih odstopa od izvedbe javnega naročila, takoj pisno obvestiti ponudnike, ki so predložili ponudbo. </w:t>
      </w:r>
    </w:p>
    <w:p w14:paraId="1B4B44D5" w14:textId="77777777" w:rsidR="001A2237" w:rsidRDefault="001A2237" w:rsidP="001A2237">
      <w:pPr>
        <w:pStyle w:val="Odstavekseznama"/>
        <w:rPr>
          <w:rFonts w:ascii="Arial" w:hAnsi="Arial" w:cs="Arial"/>
          <w:sz w:val="20"/>
          <w:szCs w:val="20"/>
        </w:rPr>
      </w:pPr>
    </w:p>
    <w:p w14:paraId="11D320FD" w14:textId="319C570D" w:rsidR="001A2237" w:rsidRDefault="001A2237" w:rsidP="001A2237">
      <w:pPr>
        <w:jc w:val="both"/>
        <w:rPr>
          <w:rFonts w:ascii="Arial" w:hAnsi="Arial" w:cs="Arial"/>
          <w:sz w:val="20"/>
          <w:szCs w:val="20"/>
        </w:rPr>
      </w:pPr>
    </w:p>
    <w:p w14:paraId="55C465FD" w14:textId="77777777" w:rsidR="001A2237" w:rsidRPr="000F76AC" w:rsidRDefault="001A2237" w:rsidP="001A2237">
      <w:pPr>
        <w:jc w:val="both"/>
        <w:rPr>
          <w:rFonts w:ascii="Arial" w:hAnsi="Arial" w:cs="Arial"/>
          <w:sz w:val="20"/>
          <w:szCs w:val="20"/>
        </w:rPr>
      </w:pPr>
    </w:p>
    <w:p w14:paraId="1978C802" w14:textId="77777777" w:rsidR="0017441C" w:rsidRPr="000F76AC" w:rsidRDefault="0017441C" w:rsidP="0017441C">
      <w:pPr>
        <w:rPr>
          <w:rFonts w:ascii="Arial" w:hAnsi="Arial" w:cs="Arial"/>
          <w:sz w:val="20"/>
          <w:szCs w:val="20"/>
        </w:rPr>
      </w:pPr>
      <w:bookmarkStart w:id="17" w:name="_Toc517484953"/>
      <w:bookmarkEnd w:id="13"/>
      <w:bookmarkEnd w:id="14"/>
    </w:p>
    <w:bookmarkEnd w:id="17"/>
    <w:p w14:paraId="499DB5D7" w14:textId="77777777" w:rsidR="0017441C" w:rsidRPr="000F76AC" w:rsidRDefault="0017441C" w:rsidP="0017441C">
      <w:pPr>
        <w:jc w:val="both"/>
        <w:rPr>
          <w:rFonts w:ascii="Arial" w:hAnsi="Arial" w:cs="Arial"/>
          <w:sz w:val="20"/>
          <w:szCs w:val="20"/>
        </w:rPr>
      </w:pPr>
      <w:r w:rsidRPr="000F76AC">
        <w:rPr>
          <w:rFonts w:ascii="Arial" w:hAnsi="Arial" w:cs="Arial"/>
          <w:sz w:val="20"/>
          <w:szCs w:val="20"/>
        </w:rPr>
        <w:t>Kraj :</w:t>
      </w:r>
      <w:r w:rsidRPr="000F76AC">
        <w:rPr>
          <w:rFonts w:ascii="Arial" w:hAnsi="Arial" w:cs="Arial"/>
          <w:sz w:val="20"/>
          <w:szCs w:val="20"/>
        </w:rPr>
        <w:tab/>
        <w:t>____________________</w:t>
      </w:r>
    </w:p>
    <w:p w14:paraId="4255CD06" w14:textId="77777777" w:rsidR="0017441C" w:rsidRPr="000F76AC" w:rsidRDefault="0017441C" w:rsidP="0017441C">
      <w:pPr>
        <w:jc w:val="both"/>
        <w:rPr>
          <w:rFonts w:ascii="Arial" w:hAnsi="Arial" w:cs="Arial"/>
          <w:sz w:val="20"/>
          <w:szCs w:val="20"/>
        </w:rPr>
      </w:pPr>
    </w:p>
    <w:p w14:paraId="70A749CD" w14:textId="77777777" w:rsidR="0017441C" w:rsidRPr="000F76AC" w:rsidRDefault="0017441C" w:rsidP="0017441C">
      <w:pPr>
        <w:jc w:val="both"/>
        <w:rPr>
          <w:rFonts w:ascii="Arial" w:hAnsi="Arial" w:cs="Arial"/>
          <w:sz w:val="20"/>
          <w:szCs w:val="20"/>
        </w:rPr>
      </w:pPr>
      <w:r w:rsidRPr="000F76AC">
        <w:rPr>
          <w:rFonts w:ascii="Arial" w:hAnsi="Arial" w:cs="Arial"/>
          <w:sz w:val="20"/>
          <w:szCs w:val="20"/>
        </w:rPr>
        <w:t>Datum: ______________</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žig</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podpis odgovorne osebe</w:t>
      </w:r>
    </w:p>
    <w:p w14:paraId="5CC72985" w14:textId="77777777" w:rsidR="0017441C" w:rsidRPr="000F76AC" w:rsidRDefault="0017441C" w:rsidP="0017441C">
      <w:pPr>
        <w:jc w:val="both"/>
        <w:rPr>
          <w:rFonts w:ascii="Arial" w:hAnsi="Arial" w:cs="Arial"/>
          <w:sz w:val="20"/>
          <w:szCs w:val="20"/>
        </w:rPr>
      </w:pPr>
    </w:p>
    <w:p w14:paraId="5F90AA75" w14:textId="77777777" w:rsidR="0017441C" w:rsidRPr="000F76AC" w:rsidRDefault="0017441C" w:rsidP="0017441C">
      <w:pPr>
        <w:jc w:val="both"/>
        <w:rPr>
          <w:rFonts w:ascii="Arial" w:hAnsi="Arial" w:cs="Arial"/>
          <w:sz w:val="20"/>
          <w:szCs w:val="20"/>
        </w:rPr>
      </w:pPr>
    </w:p>
    <w:p w14:paraId="4BE82DDC" w14:textId="77777777" w:rsidR="0017441C" w:rsidRPr="000F76AC" w:rsidRDefault="0017441C" w:rsidP="0017441C">
      <w:pPr>
        <w:jc w:val="both"/>
        <w:rPr>
          <w:rFonts w:ascii="Arial" w:hAnsi="Arial" w:cs="Arial"/>
          <w:sz w:val="20"/>
          <w:szCs w:val="20"/>
        </w:rPr>
      </w:pP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_______________________</w:t>
      </w:r>
    </w:p>
    <w:p w14:paraId="7137FCAB" w14:textId="77777777" w:rsidR="00E058D3" w:rsidRDefault="00E058D3">
      <w:pPr>
        <w:rPr>
          <w:rFonts w:ascii="Arial" w:hAnsi="Arial" w:cs="Arial"/>
          <w:b/>
          <w:bCs/>
        </w:rPr>
      </w:pPr>
      <w:r>
        <w:rPr>
          <w:rFonts w:ascii="Arial" w:hAnsi="Arial" w:cs="Arial"/>
          <w:b/>
          <w:bCs/>
        </w:rPr>
        <w:br w:type="page"/>
      </w:r>
    </w:p>
    <w:p w14:paraId="40443A68" w14:textId="038A71AF" w:rsidR="00B71C56" w:rsidRPr="000F76AC" w:rsidRDefault="00B71C56" w:rsidP="00B71C56">
      <w:pPr>
        <w:jc w:val="right"/>
        <w:rPr>
          <w:rFonts w:ascii="Arial" w:hAnsi="Arial" w:cs="Arial"/>
          <w:b/>
          <w:bCs/>
        </w:rPr>
      </w:pPr>
      <w:r w:rsidRPr="000F76AC">
        <w:rPr>
          <w:rFonts w:ascii="Arial" w:hAnsi="Arial" w:cs="Arial"/>
          <w:b/>
          <w:bCs/>
        </w:rPr>
        <w:lastRenderedPageBreak/>
        <w:t>OBRAZEC št. 2</w:t>
      </w:r>
    </w:p>
    <w:p w14:paraId="14816B98" w14:textId="77777777" w:rsidR="00B71C56" w:rsidRPr="000F76AC" w:rsidRDefault="00B71C56" w:rsidP="00B71C56">
      <w:pPr>
        <w:jc w:val="right"/>
        <w:rPr>
          <w:rFonts w:ascii="Arial" w:hAnsi="Arial" w:cs="Arial"/>
          <w:b/>
          <w:bCs/>
        </w:rPr>
      </w:pPr>
    </w:p>
    <w:p w14:paraId="44096875" w14:textId="77777777" w:rsidR="00B71C56" w:rsidRPr="000F76AC" w:rsidRDefault="00B71C56" w:rsidP="00B71C56">
      <w:pPr>
        <w:keepNext/>
        <w:jc w:val="center"/>
        <w:outlineLvl w:val="8"/>
        <w:rPr>
          <w:rFonts w:ascii="Arial" w:hAnsi="Arial" w:cs="Arial"/>
          <w:b/>
          <w:bCs/>
        </w:rPr>
      </w:pPr>
      <w:r w:rsidRPr="000F76AC">
        <w:rPr>
          <w:rFonts w:ascii="Arial" w:hAnsi="Arial" w:cs="Arial"/>
          <w:b/>
          <w:bCs/>
        </w:rPr>
        <w:t>PODATKI O PONUDNIKU / VODILNEM PONUDNIKU</w:t>
      </w:r>
    </w:p>
    <w:p w14:paraId="37F919DC" w14:textId="77777777" w:rsidR="00B71C56" w:rsidRPr="000F76AC" w:rsidRDefault="00B71C56" w:rsidP="00B71C56">
      <w:pPr>
        <w:rPr>
          <w:rFonts w:ascii="Arial" w:hAnsi="Arial" w:cs="Arial"/>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7797"/>
      </w:tblGrid>
      <w:tr w:rsidR="00B71C56" w:rsidRPr="000F76AC" w14:paraId="4812E2B6" w14:textId="77777777" w:rsidTr="00440FA7">
        <w:trPr>
          <w:trHeight w:val="834"/>
          <w:jc w:val="center"/>
        </w:trPr>
        <w:tc>
          <w:tcPr>
            <w:tcW w:w="1129" w:type="dxa"/>
            <w:vAlign w:val="center"/>
          </w:tcPr>
          <w:p w14:paraId="6A61E017"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Predmet naročila:</w:t>
            </w:r>
          </w:p>
        </w:tc>
        <w:tc>
          <w:tcPr>
            <w:tcW w:w="7797" w:type="dxa"/>
            <w:vAlign w:val="center"/>
          </w:tcPr>
          <w:p w14:paraId="47DEC406" w14:textId="5A0C35BE" w:rsidR="00B71C56" w:rsidRPr="000F76AC" w:rsidRDefault="00480108" w:rsidP="00B71C56">
            <w:pPr>
              <w:tabs>
                <w:tab w:val="center" w:pos="4320"/>
                <w:tab w:val="right" w:pos="8640"/>
              </w:tabs>
              <w:spacing w:before="60" w:after="60"/>
              <w:jc w:val="center"/>
              <w:rPr>
                <w:rFonts w:ascii="Arial" w:eastAsia="MS ??" w:hAnsi="Arial" w:cs="Arial"/>
                <w:b/>
                <w:sz w:val="20"/>
                <w:szCs w:val="20"/>
              </w:rPr>
            </w:pPr>
            <w:r>
              <w:rPr>
                <w:rFonts w:ascii="Arial" w:eastAsiaTheme="minorEastAsia" w:hAnsi="Arial" w:cs="Arial"/>
                <w:b/>
                <w:sz w:val="20"/>
                <w:szCs w:val="20"/>
              </w:rPr>
              <w:t xml:space="preserve">»Sukcesivna dobava lesne biomase in upravljanje s kotlovnico za proizvodnjo toplotne energije </w:t>
            </w:r>
            <w:r w:rsidR="00440FA7" w:rsidRPr="00440FA7">
              <w:rPr>
                <w:rFonts w:ascii="Arial" w:eastAsiaTheme="minorEastAsia" w:hAnsi="Arial" w:cs="Arial"/>
                <w:b/>
                <w:sz w:val="20"/>
                <w:szCs w:val="20"/>
              </w:rPr>
              <w:t>za obdobje od 1. februar 2023 do 31. januar 2025</w:t>
            </w:r>
            <w:r>
              <w:rPr>
                <w:rFonts w:ascii="Arial" w:eastAsiaTheme="minorEastAsia" w:hAnsi="Arial" w:cs="Arial"/>
                <w:b/>
                <w:sz w:val="20"/>
                <w:szCs w:val="20"/>
              </w:rPr>
              <w:t>«</w:t>
            </w:r>
          </w:p>
        </w:tc>
      </w:tr>
      <w:tr w:rsidR="00B71C56" w:rsidRPr="000F76AC" w14:paraId="6F7288DB" w14:textId="77777777" w:rsidTr="00440FA7">
        <w:trPr>
          <w:trHeight w:val="645"/>
          <w:jc w:val="center"/>
        </w:trPr>
        <w:tc>
          <w:tcPr>
            <w:tcW w:w="1129" w:type="dxa"/>
            <w:vAlign w:val="center"/>
          </w:tcPr>
          <w:p w14:paraId="1790335E"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Ponudnik</w:t>
            </w:r>
          </w:p>
        </w:tc>
        <w:tc>
          <w:tcPr>
            <w:tcW w:w="7797" w:type="dxa"/>
            <w:vAlign w:val="center"/>
          </w:tcPr>
          <w:p w14:paraId="120F490F" w14:textId="77777777" w:rsidR="00B71C56" w:rsidRPr="000F76AC" w:rsidRDefault="00B71C56" w:rsidP="00B71C56">
            <w:pPr>
              <w:tabs>
                <w:tab w:val="center" w:pos="4320"/>
                <w:tab w:val="right" w:pos="8640"/>
              </w:tabs>
              <w:spacing w:before="60" w:after="60"/>
              <w:jc w:val="center"/>
              <w:rPr>
                <w:rFonts w:ascii="Arial" w:eastAsia="MS ??" w:hAnsi="Arial" w:cs="Arial"/>
                <w:sz w:val="20"/>
                <w:szCs w:val="20"/>
              </w:rPr>
            </w:pPr>
          </w:p>
        </w:tc>
      </w:tr>
    </w:tbl>
    <w:p w14:paraId="17F9338B" w14:textId="77777777" w:rsidR="00B71C56" w:rsidRPr="000F76AC" w:rsidRDefault="00B71C56" w:rsidP="00B71C56">
      <w:pPr>
        <w:tabs>
          <w:tab w:val="center" w:pos="1934"/>
        </w:tabs>
        <w:spacing w:before="60" w:after="60"/>
        <w:rPr>
          <w:rFonts w:ascii="Arial" w:eastAsia="MS ??" w:hAnsi="Arial" w:cs="Arial"/>
          <w:sz w:val="20"/>
          <w:szCs w:val="20"/>
        </w:rPr>
      </w:pPr>
      <w:r w:rsidRPr="000F76AC">
        <w:rPr>
          <w:rFonts w:ascii="Arial" w:eastAsia="MS ??" w:hAnsi="Arial" w:cs="Arial"/>
          <w:sz w:val="20"/>
          <w:szCs w:val="20"/>
        </w:rPr>
        <w:tab/>
      </w:r>
    </w:p>
    <w:tbl>
      <w:tblPr>
        <w:tblW w:w="907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4819"/>
      </w:tblGrid>
      <w:tr w:rsidR="00B71C56" w:rsidRPr="000F76AC" w14:paraId="34C41845" w14:textId="77777777" w:rsidTr="00E10FB2">
        <w:tc>
          <w:tcPr>
            <w:tcW w:w="4253" w:type="dxa"/>
          </w:tcPr>
          <w:p w14:paraId="4E3B2A3F" w14:textId="77777777" w:rsidR="00B71C56" w:rsidRPr="000F76AC" w:rsidRDefault="00B71C56" w:rsidP="00B71C56">
            <w:pPr>
              <w:rPr>
                <w:rFonts w:ascii="Arial" w:eastAsia="MS ??" w:hAnsi="Arial" w:cs="Arial"/>
                <w:sz w:val="20"/>
                <w:szCs w:val="20"/>
              </w:rPr>
            </w:pPr>
          </w:p>
          <w:p w14:paraId="4ED0890E" w14:textId="77777777" w:rsidR="00B71C56" w:rsidRPr="000F76AC" w:rsidRDefault="00B71C56" w:rsidP="00B71C56">
            <w:pPr>
              <w:rPr>
                <w:rFonts w:ascii="Arial" w:eastAsia="MS ??" w:hAnsi="Arial" w:cs="Arial"/>
                <w:sz w:val="20"/>
                <w:szCs w:val="20"/>
              </w:rPr>
            </w:pPr>
            <w:r w:rsidRPr="000F76AC">
              <w:rPr>
                <w:rFonts w:ascii="Arial" w:eastAsia="MS ??" w:hAnsi="Arial" w:cs="Arial"/>
                <w:sz w:val="20"/>
                <w:szCs w:val="20"/>
              </w:rPr>
              <w:t xml:space="preserve">Ponudnik </w:t>
            </w:r>
          </w:p>
        </w:tc>
        <w:tc>
          <w:tcPr>
            <w:tcW w:w="4819" w:type="dxa"/>
          </w:tcPr>
          <w:p w14:paraId="3126B395" w14:textId="77777777" w:rsidR="00B71C56" w:rsidRPr="000F76AC" w:rsidRDefault="00B71C56" w:rsidP="00B71C56">
            <w:pPr>
              <w:rPr>
                <w:rFonts w:ascii="Arial" w:eastAsia="MS ??" w:hAnsi="Arial" w:cs="Arial"/>
                <w:sz w:val="20"/>
                <w:szCs w:val="20"/>
              </w:rPr>
            </w:pPr>
          </w:p>
        </w:tc>
      </w:tr>
      <w:tr w:rsidR="00B71C56" w:rsidRPr="000F76AC" w14:paraId="16311ED8" w14:textId="77777777" w:rsidTr="00E10FB2">
        <w:trPr>
          <w:trHeight w:val="392"/>
        </w:trPr>
        <w:tc>
          <w:tcPr>
            <w:tcW w:w="4253" w:type="dxa"/>
          </w:tcPr>
          <w:p w14:paraId="61E3F14C" w14:textId="77777777" w:rsidR="00B71C56" w:rsidRPr="000F76AC" w:rsidRDefault="00B71C56" w:rsidP="00B71C56">
            <w:pPr>
              <w:rPr>
                <w:rFonts w:ascii="Arial" w:eastAsia="MS ??" w:hAnsi="Arial" w:cs="Arial"/>
                <w:sz w:val="20"/>
                <w:szCs w:val="20"/>
              </w:rPr>
            </w:pPr>
          </w:p>
          <w:p w14:paraId="00ACCF79" w14:textId="77777777" w:rsidR="00B71C56" w:rsidRPr="000F76AC" w:rsidRDefault="00B71C56" w:rsidP="00B71C56">
            <w:pPr>
              <w:rPr>
                <w:rFonts w:ascii="Arial" w:eastAsia="MS ??" w:hAnsi="Arial" w:cs="Arial"/>
                <w:sz w:val="20"/>
                <w:szCs w:val="20"/>
              </w:rPr>
            </w:pPr>
            <w:r w:rsidRPr="000F76AC">
              <w:rPr>
                <w:rFonts w:ascii="Arial" w:eastAsia="MS ??" w:hAnsi="Arial" w:cs="Arial"/>
                <w:sz w:val="20"/>
                <w:szCs w:val="20"/>
              </w:rPr>
              <w:t>Naslov ponudnika</w:t>
            </w:r>
          </w:p>
        </w:tc>
        <w:tc>
          <w:tcPr>
            <w:tcW w:w="4819" w:type="dxa"/>
          </w:tcPr>
          <w:p w14:paraId="00A006CA" w14:textId="77777777" w:rsidR="00B71C56" w:rsidRPr="000F76AC" w:rsidRDefault="00B71C56" w:rsidP="00B71C56">
            <w:pPr>
              <w:rPr>
                <w:rFonts w:ascii="Arial" w:eastAsia="MS ??" w:hAnsi="Arial" w:cs="Arial"/>
                <w:sz w:val="20"/>
                <w:szCs w:val="20"/>
              </w:rPr>
            </w:pPr>
          </w:p>
        </w:tc>
      </w:tr>
      <w:tr w:rsidR="00B71C56" w:rsidRPr="000F76AC" w14:paraId="2532F253" w14:textId="77777777" w:rsidTr="00E10FB2">
        <w:tc>
          <w:tcPr>
            <w:tcW w:w="4253" w:type="dxa"/>
          </w:tcPr>
          <w:p w14:paraId="757910EE" w14:textId="77777777" w:rsidR="00B71C56" w:rsidRPr="000F76AC" w:rsidRDefault="00B71C56" w:rsidP="00B71C56">
            <w:pPr>
              <w:rPr>
                <w:rFonts w:ascii="Arial" w:eastAsia="MS ??" w:hAnsi="Arial" w:cs="Arial"/>
                <w:sz w:val="20"/>
                <w:szCs w:val="20"/>
              </w:rPr>
            </w:pPr>
          </w:p>
          <w:p w14:paraId="408B5E74" w14:textId="77777777" w:rsidR="00B71C56" w:rsidRPr="000F76AC" w:rsidRDefault="00B71C56" w:rsidP="00B71C56">
            <w:pPr>
              <w:rPr>
                <w:rFonts w:ascii="Arial" w:eastAsia="MS ??" w:hAnsi="Arial" w:cs="Arial"/>
                <w:sz w:val="20"/>
                <w:szCs w:val="20"/>
              </w:rPr>
            </w:pPr>
            <w:r w:rsidRPr="000F76AC">
              <w:rPr>
                <w:rFonts w:ascii="Arial" w:eastAsia="MS ??" w:hAnsi="Arial" w:cs="Arial"/>
                <w:sz w:val="20"/>
                <w:szCs w:val="20"/>
              </w:rPr>
              <w:t>Zakoniti zastopnik</w:t>
            </w:r>
          </w:p>
        </w:tc>
        <w:tc>
          <w:tcPr>
            <w:tcW w:w="4819" w:type="dxa"/>
          </w:tcPr>
          <w:p w14:paraId="3DB35E3C" w14:textId="77777777" w:rsidR="00B71C56" w:rsidRPr="000F76AC" w:rsidRDefault="00B71C56" w:rsidP="00B71C56">
            <w:pPr>
              <w:rPr>
                <w:rFonts w:ascii="Arial" w:eastAsia="MS ??" w:hAnsi="Arial" w:cs="Arial"/>
                <w:sz w:val="20"/>
                <w:szCs w:val="20"/>
              </w:rPr>
            </w:pPr>
          </w:p>
        </w:tc>
      </w:tr>
      <w:tr w:rsidR="00B71C56" w:rsidRPr="000F76AC" w14:paraId="6802ED0D" w14:textId="77777777" w:rsidTr="00E10FB2">
        <w:tc>
          <w:tcPr>
            <w:tcW w:w="4253" w:type="dxa"/>
          </w:tcPr>
          <w:p w14:paraId="2E871B6B" w14:textId="77777777" w:rsidR="00B71C56" w:rsidRPr="000F76AC" w:rsidRDefault="00B71C56" w:rsidP="00B71C56">
            <w:pPr>
              <w:rPr>
                <w:rFonts w:ascii="Arial" w:eastAsia="MS ??" w:hAnsi="Arial" w:cs="Arial"/>
                <w:sz w:val="20"/>
                <w:szCs w:val="20"/>
              </w:rPr>
            </w:pPr>
          </w:p>
          <w:p w14:paraId="1033935E" w14:textId="77777777" w:rsidR="00B71C56" w:rsidRPr="000F76AC" w:rsidRDefault="00B71C56" w:rsidP="00B71C56">
            <w:pPr>
              <w:rPr>
                <w:rFonts w:ascii="Arial" w:eastAsia="MS ??" w:hAnsi="Arial" w:cs="Arial"/>
                <w:sz w:val="20"/>
                <w:szCs w:val="20"/>
              </w:rPr>
            </w:pPr>
            <w:r w:rsidRPr="000F76AC">
              <w:rPr>
                <w:rFonts w:ascii="Arial" w:eastAsia="MS ??" w:hAnsi="Arial" w:cs="Arial"/>
                <w:sz w:val="20"/>
                <w:szCs w:val="20"/>
              </w:rPr>
              <w:t xml:space="preserve">Matična številka </w:t>
            </w:r>
          </w:p>
        </w:tc>
        <w:tc>
          <w:tcPr>
            <w:tcW w:w="4819" w:type="dxa"/>
          </w:tcPr>
          <w:p w14:paraId="25A9392B" w14:textId="77777777" w:rsidR="00B71C56" w:rsidRPr="000F76AC" w:rsidRDefault="00B71C56" w:rsidP="00B71C56">
            <w:pPr>
              <w:rPr>
                <w:rFonts w:ascii="Arial" w:eastAsia="MS ??" w:hAnsi="Arial" w:cs="Arial"/>
                <w:sz w:val="20"/>
                <w:szCs w:val="20"/>
              </w:rPr>
            </w:pPr>
          </w:p>
        </w:tc>
      </w:tr>
      <w:tr w:rsidR="00B71C56" w:rsidRPr="000F76AC" w14:paraId="64FD4476" w14:textId="77777777" w:rsidTr="00E10FB2">
        <w:tc>
          <w:tcPr>
            <w:tcW w:w="4253" w:type="dxa"/>
          </w:tcPr>
          <w:p w14:paraId="534D0209" w14:textId="77777777" w:rsidR="00B71C56" w:rsidRPr="000F76AC" w:rsidRDefault="00B71C56" w:rsidP="00B71C56">
            <w:pPr>
              <w:rPr>
                <w:rFonts w:ascii="Arial" w:eastAsia="MS ??" w:hAnsi="Arial" w:cs="Arial"/>
                <w:sz w:val="20"/>
                <w:szCs w:val="20"/>
              </w:rPr>
            </w:pPr>
          </w:p>
          <w:p w14:paraId="4C53E5D7" w14:textId="77777777" w:rsidR="00B71C56" w:rsidRPr="000F76AC" w:rsidRDefault="00B71C56" w:rsidP="00B71C56">
            <w:pPr>
              <w:rPr>
                <w:rFonts w:ascii="Arial" w:eastAsia="MS ??" w:hAnsi="Arial" w:cs="Arial"/>
                <w:sz w:val="20"/>
                <w:szCs w:val="20"/>
              </w:rPr>
            </w:pPr>
            <w:r w:rsidRPr="000F76AC">
              <w:rPr>
                <w:rFonts w:ascii="Arial" w:eastAsia="MS ??" w:hAnsi="Arial" w:cs="Arial"/>
                <w:sz w:val="20"/>
                <w:szCs w:val="20"/>
              </w:rPr>
              <w:t>Identifikacijska številka za DDV</w:t>
            </w:r>
          </w:p>
        </w:tc>
        <w:tc>
          <w:tcPr>
            <w:tcW w:w="4819" w:type="dxa"/>
          </w:tcPr>
          <w:p w14:paraId="49A54963" w14:textId="77777777" w:rsidR="00B71C56" w:rsidRPr="000F76AC" w:rsidRDefault="00B71C56" w:rsidP="00B71C56">
            <w:pPr>
              <w:rPr>
                <w:rFonts w:ascii="Arial" w:eastAsia="MS ??" w:hAnsi="Arial" w:cs="Arial"/>
                <w:sz w:val="20"/>
                <w:szCs w:val="20"/>
              </w:rPr>
            </w:pPr>
          </w:p>
        </w:tc>
      </w:tr>
      <w:tr w:rsidR="00B71C56" w:rsidRPr="000F76AC" w14:paraId="2D5B2100" w14:textId="77777777" w:rsidTr="00E10FB2">
        <w:tc>
          <w:tcPr>
            <w:tcW w:w="4253" w:type="dxa"/>
          </w:tcPr>
          <w:p w14:paraId="6338597A" w14:textId="77777777" w:rsidR="00B71C56" w:rsidRPr="000F76AC" w:rsidRDefault="00B71C56" w:rsidP="00B71C56">
            <w:pPr>
              <w:rPr>
                <w:rFonts w:ascii="Arial" w:eastAsia="MS ??" w:hAnsi="Arial" w:cs="Arial"/>
                <w:sz w:val="20"/>
                <w:szCs w:val="20"/>
              </w:rPr>
            </w:pPr>
          </w:p>
          <w:p w14:paraId="03CD8BC5" w14:textId="77777777" w:rsidR="00B71C56" w:rsidRPr="000F76AC" w:rsidRDefault="00B71C56" w:rsidP="00B71C56">
            <w:pPr>
              <w:rPr>
                <w:rFonts w:ascii="Arial" w:eastAsia="MS ??" w:hAnsi="Arial" w:cs="Arial"/>
                <w:sz w:val="20"/>
                <w:szCs w:val="20"/>
              </w:rPr>
            </w:pPr>
            <w:r w:rsidRPr="000F76AC">
              <w:rPr>
                <w:rFonts w:ascii="Arial" w:eastAsia="MS ??" w:hAnsi="Arial" w:cs="Arial"/>
                <w:sz w:val="20"/>
                <w:szCs w:val="20"/>
              </w:rPr>
              <w:t>Telefon</w:t>
            </w:r>
          </w:p>
        </w:tc>
        <w:tc>
          <w:tcPr>
            <w:tcW w:w="4819" w:type="dxa"/>
          </w:tcPr>
          <w:p w14:paraId="7F77AE00" w14:textId="77777777" w:rsidR="00B71C56" w:rsidRPr="000F76AC" w:rsidRDefault="00B71C56" w:rsidP="00B71C56">
            <w:pPr>
              <w:rPr>
                <w:rFonts w:ascii="Arial" w:eastAsia="MS ??" w:hAnsi="Arial" w:cs="Arial"/>
                <w:sz w:val="20"/>
                <w:szCs w:val="20"/>
              </w:rPr>
            </w:pPr>
          </w:p>
        </w:tc>
      </w:tr>
      <w:tr w:rsidR="00B71C56" w:rsidRPr="000F76AC" w14:paraId="474C65BA" w14:textId="77777777" w:rsidTr="00E10FB2">
        <w:tc>
          <w:tcPr>
            <w:tcW w:w="4253" w:type="dxa"/>
          </w:tcPr>
          <w:p w14:paraId="1C0DBF2A" w14:textId="77777777" w:rsidR="00B71C56" w:rsidRPr="000F76AC" w:rsidRDefault="00B71C56" w:rsidP="00B71C56">
            <w:pPr>
              <w:rPr>
                <w:rFonts w:ascii="Arial" w:eastAsia="MS ??" w:hAnsi="Arial" w:cs="Arial"/>
                <w:sz w:val="20"/>
                <w:szCs w:val="20"/>
              </w:rPr>
            </w:pPr>
          </w:p>
          <w:p w14:paraId="566B70A5" w14:textId="77777777" w:rsidR="00B71C56" w:rsidRPr="000F76AC" w:rsidRDefault="00B71C56" w:rsidP="00B71C56">
            <w:pPr>
              <w:rPr>
                <w:rFonts w:ascii="Arial" w:eastAsia="MS ??" w:hAnsi="Arial" w:cs="Arial"/>
                <w:sz w:val="20"/>
                <w:szCs w:val="20"/>
              </w:rPr>
            </w:pPr>
            <w:r w:rsidRPr="000F76AC">
              <w:rPr>
                <w:rFonts w:ascii="Arial" w:eastAsia="MS ??" w:hAnsi="Arial" w:cs="Arial"/>
                <w:sz w:val="20"/>
                <w:szCs w:val="20"/>
              </w:rPr>
              <w:t>Faks</w:t>
            </w:r>
          </w:p>
        </w:tc>
        <w:tc>
          <w:tcPr>
            <w:tcW w:w="4819" w:type="dxa"/>
          </w:tcPr>
          <w:p w14:paraId="72CD413B" w14:textId="77777777" w:rsidR="00B71C56" w:rsidRPr="000F76AC" w:rsidRDefault="00B71C56" w:rsidP="00B71C56">
            <w:pPr>
              <w:rPr>
                <w:rFonts w:ascii="Arial" w:eastAsia="MS ??" w:hAnsi="Arial" w:cs="Arial"/>
                <w:sz w:val="20"/>
                <w:szCs w:val="20"/>
              </w:rPr>
            </w:pPr>
          </w:p>
        </w:tc>
      </w:tr>
      <w:tr w:rsidR="00B71C56" w:rsidRPr="000F76AC" w14:paraId="2BD1826F" w14:textId="77777777" w:rsidTr="00E72AAF">
        <w:trPr>
          <w:trHeight w:val="472"/>
        </w:trPr>
        <w:tc>
          <w:tcPr>
            <w:tcW w:w="4253" w:type="dxa"/>
            <w:vAlign w:val="bottom"/>
          </w:tcPr>
          <w:p w14:paraId="58E75C9F" w14:textId="77777777" w:rsidR="00B71C56" w:rsidRPr="000F76AC" w:rsidRDefault="00B71C56" w:rsidP="00E72AAF">
            <w:pPr>
              <w:rPr>
                <w:rFonts w:ascii="Arial" w:eastAsia="MS ??" w:hAnsi="Arial" w:cs="Arial"/>
                <w:sz w:val="20"/>
                <w:szCs w:val="20"/>
              </w:rPr>
            </w:pPr>
            <w:r w:rsidRPr="000F76AC">
              <w:rPr>
                <w:rFonts w:ascii="Arial" w:eastAsia="MS ??" w:hAnsi="Arial" w:cs="Arial"/>
                <w:sz w:val="20"/>
                <w:szCs w:val="20"/>
              </w:rPr>
              <w:t>Kontaktna oseba</w:t>
            </w:r>
          </w:p>
        </w:tc>
        <w:tc>
          <w:tcPr>
            <w:tcW w:w="4819" w:type="dxa"/>
          </w:tcPr>
          <w:p w14:paraId="3ED9279D" w14:textId="77777777" w:rsidR="00B71C56" w:rsidRPr="000F76AC" w:rsidRDefault="00B71C56" w:rsidP="00B71C56">
            <w:pPr>
              <w:rPr>
                <w:rFonts w:ascii="Arial" w:eastAsia="MS ??" w:hAnsi="Arial" w:cs="Arial"/>
                <w:sz w:val="20"/>
                <w:szCs w:val="20"/>
              </w:rPr>
            </w:pPr>
          </w:p>
        </w:tc>
      </w:tr>
      <w:tr w:rsidR="00B71C56" w:rsidRPr="000F76AC" w14:paraId="109C7D6E" w14:textId="77777777" w:rsidTr="00E72AAF">
        <w:trPr>
          <w:trHeight w:val="475"/>
        </w:trPr>
        <w:tc>
          <w:tcPr>
            <w:tcW w:w="4253" w:type="dxa"/>
            <w:vAlign w:val="bottom"/>
          </w:tcPr>
          <w:p w14:paraId="1F85B258" w14:textId="77777777" w:rsidR="00B71C56" w:rsidRPr="000F76AC" w:rsidRDefault="00B71C56" w:rsidP="00E72AAF">
            <w:pPr>
              <w:rPr>
                <w:rFonts w:ascii="Arial" w:eastAsia="MS ??" w:hAnsi="Arial" w:cs="Arial"/>
                <w:sz w:val="20"/>
                <w:szCs w:val="20"/>
              </w:rPr>
            </w:pPr>
            <w:r w:rsidRPr="000F76AC">
              <w:rPr>
                <w:rFonts w:ascii="Arial" w:eastAsia="MS ??" w:hAnsi="Arial" w:cs="Arial"/>
                <w:sz w:val="20"/>
                <w:szCs w:val="20"/>
              </w:rPr>
              <w:t>Elektronska pošta kontaktne osebe</w:t>
            </w:r>
          </w:p>
        </w:tc>
        <w:tc>
          <w:tcPr>
            <w:tcW w:w="4819" w:type="dxa"/>
          </w:tcPr>
          <w:p w14:paraId="6717A186" w14:textId="77777777" w:rsidR="00B71C56" w:rsidRPr="000F76AC" w:rsidRDefault="00B71C56" w:rsidP="00B71C56">
            <w:pPr>
              <w:rPr>
                <w:rFonts w:ascii="Arial" w:eastAsia="MS ??" w:hAnsi="Arial" w:cs="Arial"/>
                <w:sz w:val="20"/>
                <w:szCs w:val="20"/>
              </w:rPr>
            </w:pPr>
          </w:p>
        </w:tc>
      </w:tr>
      <w:tr w:rsidR="00B71C56" w:rsidRPr="000F76AC" w14:paraId="4C191DA9" w14:textId="77777777" w:rsidTr="00E72AAF">
        <w:trPr>
          <w:trHeight w:val="494"/>
        </w:trPr>
        <w:tc>
          <w:tcPr>
            <w:tcW w:w="4253" w:type="dxa"/>
            <w:vAlign w:val="bottom"/>
          </w:tcPr>
          <w:p w14:paraId="5E84A014" w14:textId="77777777" w:rsidR="00B71C56" w:rsidRPr="000F76AC" w:rsidRDefault="00B71C56" w:rsidP="00E72AAF">
            <w:pPr>
              <w:rPr>
                <w:rFonts w:ascii="Arial" w:eastAsia="MS ??" w:hAnsi="Arial" w:cs="Arial"/>
                <w:sz w:val="20"/>
                <w:szCs w:val="20"/>
              </w:rPr>
            </w:pPr>
            <w:r w:rsidRPr="000F76AC">
              <w:rPr>
                <w:rFonts w:ascii="Arial" w:eastAsia="MS ??" w:hAnsi="Arial" w:cs="Arial"/>
                <w:sz w:val="20"/>
                <w:szCs w:val="20"/>
              </w:rPr>
              <w:t>Mobilni telefon kontaktne osebe</w:t>
            </w:r>
          </w:p>
        </w:tc>
        <w:tc>
          <w:tcPr>
            <w:tcW w:w="4819" w:type="dxa"/>
          </w:tcPr>
          <w:p w14:paraId="20FE052C" w14:textId="77777777" w:rsidR="00B71C56" w:rsidRPr="000F76AC" w:rsidRDefault="00B71C56" w:rsidP="00B71C56">
            <w:pPr>
              <w:rPr>
                <w:rFonts w:ascii="Arial" w:eastAsia="MS ??" w:hAnsi="Arial" w:cs="Arial"/>
                <w:sz w:val="20"/>
                <w:szCs w:val="20"/>
              </w:rPr>
            </w:pPr>
          </w:p>
        </w:tc>
      </w:tr>
      <w:tr w:rsidR="00B71C56" w:rsidRPr="000F76AC" w14:paraId="1F185AD0" w14:textId="77777777" w:rsidTr="00E72AAF">
        <w:tc>
          <w:tcPr>
            <w:tcW w:w="4253" w:type="dxa"/>
            <w:vAlign w:val="bottom"/>
          </w:tcPr>
          <w:p w14:paraId="7A93AA77" w14:textId="77777777" w:rsidR="00B71C56" w:rsidRPr="000F76AC" w:rsidRDefault="00B71C56" w:rsidP="00E72AAF">
            <w:pPr>
              <w:rPr>
                <w:rFonts w:ascii="Arial" w:eastAsia="MS ??" w:hAnsi="Arial" w:cs="Arial"/>
                <w:sz w:val="20"/>
                <w:szCs w:val="20"/>
              </w:rPr>
            </w:pPr>
          </w:p>
          <w:p w14:paraId="0DFFA1C7" w14:textId="77777777" w:rsidR="00B71C56" w:rsidRPr="000F76AC" w:rsidRDefault="00B71C56" w:rsidP="00E72AAF">
            <w:pPr>
              <w:rPr>
                <w:rFonts w:ascii="Arial" w:eastAsia="MS ??" w:hAnsi="Arial" w:cs="Arial"/>
                <w:sz w:val="20"/>
                <w:szCs w:val="20"/>
              </w:rPr>
            </w:pPr>
            <w:r w:rsidRPr="000F76AC">
              <w:rPr>
                <w:rFonts w:ascii="Arial" w:eastAsia="MS ??" w:hAnsi="Arial" w:cs="Arial"/>
                <w:sz w:val="20"/>
                <w:szCs w:val="20"/>
              </w:rPr>
              <w:t>Odgovorna oseba za podpis ponudbe *</w:t>
            </w:r>
          </w:p>
        </w:tc>
        <w:tc>
          <w:tcPr>
            <w:tcW w:w="4819" w:type="dxa"/>
          </w:tcPr>
          <w:p w14:paraId="22EDFD3A" w14:textId="77777777" w:rsidR="00B71C56" w:rsidRPr="000F76AC" w:rsidRDefault="00B71C56" w:rsidP="00B71C56">
            <w:pPr>
              <w:rPr>
                <w:rFonts w:ascii="Arial" w:eastAsia="MS ??" w:hAnsi="Arial" w:cs="Arial"/>
                <w:sz w:val="20"/>
                <w:szCs w:val="20"/>
              </w:rPr>
            </w:pPr>
          </w:p>
        </w:tc>
      </w:tr>
    </w:tbl>
    <w:p w14:paraId="04608EA5" w14:textId="77777777" w:rsidR="00B71C56" w:rsidRPr="000F76AC" w:rsidRDefault="00B71C56" w:rsidP="00B71C56">
      <w:pPr>
        <w:rPr>
          <w:rFonts w:ascii="Arial" w:hAnsi="Arial" w:cs="Arial"/>
          <w:sz w:val="20"/>
          <w:szCs w:val="20"/>
        </w:rPr>
      </w:pPr>
    </w:p>
    <w:p w14:paraId="074D0272" w14:textId="77777777" w:rsidR="00B71C56" w:rsidRPr="000F76AC" w:rsidRDefault="00B71C56" w:rsidP="00B71C56">
      <w:pPr>
        <w:jc w:val="both"/>
        <w:rPr>
          <w:rFonts w:ascii="Arial" w:hAnsi="Arial" w:cs="Arial"/>
          <w:i/>
          <w:iCs/>
          <w:sz w:val="20"/>
          <w:szCs w:val="20"/>
        </w:rPr>
      </w:pPr>
    </w:p>
    <w:p w14:paraId="3063933A" w14:textId="77777777" w:rsidR="00B71C56" w:rsidRPr="000F76AC" w:rsidRDefault="00B71C56" w:rsidP="00B71C56">
      <w:pPr>
        <w:jc w:val="both"/>
        <w:rPr>
          <w:rFonts w:ascii="Arial" w:hAnsi="Arial" w:cs="Arial"/>
          <w:i/>
          <w:iCs/>
          <w:sz w:val="20"/>
          <w:szCs w:val="20"/>
        </w:rPr>
      </w:pPr>
      <w:r w:rsidRPr="000F76AC">
        <w:rPr>
          <w:rFonts w:ascii="Arial" w:hAnsi="Arial" w:cs="Arial"/>
          <w:i/>
          <w:iCs/>
          <w:sz w:val="20"/>
          <w:szCs w:val="20"/>
        </w:rPr>
        <w:t>*V primeru, da podpisnik ponudbenih dokumentov ni zakonit zastopnik ponudnika, je potrebno priložiti pooblastilo, s katerim zakoniti zastopnik pooblašča podpisnika ponudbenih dokumentov. V primeru ponudbe skupine ponudnikov je pooblastila potrebno priložiti za vse podpisnike ponudnikov v skupini ponudnikov, ki niso zakoniti zastopniki.</w:t>
      </w:r>
    </w:p>
    <w:p w14:paraId="7713DA4E" w14:textId="77777777" w:rsidR="00B71C56" w:rsidRPr="000F76AC" w:rsidRDefault="00B71C56" w:rsidP="00B71C56">
      <w:pPr>
        <w:rPr>
          <w:rFonts w:ascii="Arial" w:hAnsi="Arial" w:cs="Arial"/>
          <w:sz w:val="20"/>
          <w:szCs w:val="20"/>
        </w:rPr>
      </w:pPr>
    </w:p>
    <w:p w14:paraId="4FAAD20E" w14:textId="77777777" w:rsidR="00B71C56" w:rsidRPr="000F76AC" w:rsidRDefault="00B71C56" w:rsidP="00B71C56">
      <w:pPr>
        <w:rPr>
          <w:rFonts w:ascii="Arial" w:hAnsi="Arial" w:cs="Arial"/>
          <w:sz w:val="20"/>
          <w:szCs w:val="20"/>
        </w:rPr>
      </w:pPr>
    </w:p>
    <w:p w14:paraId="67493654"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Kraj :</w:t>
      </w:r>
      <w:r w:rsidRPr="000F76AC">
        <w:rPr>
          <w:rFonts w:ascii="Arial" w:hAnsi="Arial" w:cs="Arial"/>
          <w:sz w:val="20"/>
          <w:szCs w:val="20"/>
        </w:rPr>
        <w:tab/>
        <w:t>…………………</w:t>
      </w:r>
    </w:p>
    <w:p w14:paraId="7EB62D26" w14:textId="77777777" w:rsidR="00B71C56" w:rsidRPr="000F76AC" w:rsidRDefault="00B71C56" w:rsidP="00B71C56">
      <w:pPr>
        <w:jc w:val="both"/>
        <w:rPr>
          <w:rFonts w:ascii="Arial" w:hAnsi="Arial" w:cs="Arial"/>
          <w:sz w:val="20"/>
          <w:szCs w:val="20"/>
        </w:rPr>
      </w:pPr>
    </w:p>
    <w:p w14:paraId="2DEEF594"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Datum: …………………</w:t>
      </w:r>
      <w:r w:rsidRPr="000F76AC">
        <w:rPr>
          <w:rFonts w:ascii="Arial" w:hAnsi="Arial" w:cs="Arial"/>
          <w:sz w:val="20"/>
          <w:szCs w:val="20"/>
        </w:rPr>
        <w:tab/>
      </w:r>
      <w:r w:rsidRPr="000F76AC">
        <w:rPr>
          <w:rFonts w:ascii="Arial" w:hAnsi="Arial" w:cs="Arial"/>
          <w:sz w:val="20"/>
          <w:szCs w:val="20"/>
        </w:rPr>
        <w:tab/>
        <w:t>žig</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podpis odgovorne osebe</w:t>
      </w:r>
    </w:p>
    <w:p w14:paraId="43500276" w14:textId="77777777" w:rsidR="00B71C56" w:rsidRPr="000F76AC" w:rsidRDefault="00B71C56" w:rsidP="00B71C56">
      <w:pPr>
        <w:jc w:val="both"/>
        <w:rPr>
          <w:rFonts w:ascii="Arial" w:hAnsi="Arial" w:cs="Arial"/>
          <w:sz w:val="20"/>
          <w:szCs w:val="20"/>
        </w:rPr>
      </w:pPr>
    </w:p>
    <w:p w14:paraId="6F7B3E95"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_______________________</w:t>
      </w:r>
    </w:p>
    <w:p w14:paraId="661CD289" w14:textId="77777777" w:rsidR="00B71C56" w:rsidRPr="000F76AC" w:rsidRDefault="00B71C56" w:rsidP="00B71C56">
      <w:pPr>
        <w:spacing w:before="120" w:after="120"/>
        <w:jc w:val="both"/>
        <w:rPr>
          <w:rFonts w:ascii="Arial" w:hAnsi="Arial" w:cs="Arial"/>
          <w:bCs/>
          <w:iCs/>
          <w:color w:val="000000"/>
        </w:rPr>
      </w:pPr>
    </w:p>
    <w:p w14:paraId="7AC5CE13" w14:textId="77777777" w:rsidR="00B71C56" w:rsidRPr="000F76AC" w:rsidRDefault="00B71C56" w:rsidP="00B71C56">
      <w:pPr>
        <w:jc w:val="right"/>
        <w:rPr>
          <w:rFonts w:ascii="Arial" w:hAnsi="Arial" w:cs="Arial"/>
          <w:sz w:val="20"/>
          <w:szCs w:val="20"/>
        </w:rPr>
      </w:pPr>
      <w:r w:rsidRPr="000F76AC">
        <w:rPr>
          <w:rFonts w:ascii="Arial" w:hAnsi="Arial" w:cs="Arial"/>
          <w:sz w:val="20"/>
          <w:szCs w:val="20"/>
        </w:rPr>
        <w:br w:type="page"/>
      </w:r>
      <w:r w:rsidRPr="000F76AC">
        <w:rPr>
          <w:rFonts w:ascii="Arial" w:hAnsi="Arial" w:cs="Arial"/>
          <w:b/>
          <w:bCs/>
        </w:rPr>
        <w:lastRenderedPageBreak/>
        <w:t>OBRAZEC št. 3</w:t>
      </w:r>
    </w:p>
    <w:p w14:paraId="117F95DB" w14:textId="77777777" w:rsidR="00B71C56" w:rsidRPr="000F76AC" w:rsidRDefault="00B71C56" w:rsidP="00B71C56">
      <w:pPr>
        <w:jc w:val="center"/>
        <w:rPr>
          <w:rFonts w:ascii="Arial" w:hAnsi="Arial" w:cs="Arial"/>
          <w:b/>
          <w:bCs/>
        </w:rPr>
      </w:pPr>
      <w:r w:rsidRPr="000F76AC">
        <w:rPr>
          <w:rFonts w:ascii="Arial" w:hAnsi="Arial" w:cs="Arial"/>
          <w:b/>
          <w:bCs/>
        </w:rPr>
        <w:t>PONUDBA SKUPINE PONUDNIKOV</w:t>
      </w:r>
    </w:p>
    <w:p w14:paraId="66A4BC36" w14:textId="77777777" w:rsidR="00B71C56" w:rsidRPr="000F76AC" w:rsidRDefault="00B71C56" w:rsidP="00B71C56">
      <w:pPr>
        <w:jc w:val="center"/>
        <w:rPr>
          <w:rFonts w:ascii="Arial" w:hAnsi="Arial" w:cs="Arial"/>
          <w:b/>
          <w:bCs/>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776"/>
      </w:tblGrid>
      <w:tr w:rsidR="00B71C56" w:rsidRPr="000F76AC" w14:paraId="0EC33DCC" w14:textId="77777777" w:rsidTr="00440FA7">
        <w:trPr>
          <w:trHeight w:val="834"/>
          <w:jc w:val="center"/>
        </w:trPr>
        <w:tc>
          <w:tcPr>
            <w:tcW w:w="1555" w:type="dxa"/>
            <w:vAlign w:val="center"/>
          </w:tcPr>
          <w:p w14:paraId="58D552A9"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Predmet naročila:</w:t>
            </w:r>
          </w:p>
        </w:tc>
        <w:tc>
          <w:tcPr>
            <w:tcW w:w="7776" w:type="dxa"/>
            <w:vAlign w:val="center"/>
          </w:tcPr>
          <w:p w14:paraId="0AD0FE95" w14:textId="26C6C120" w:rsidR="00B71C56" w:rsidRPr="000F76AC" w:rsidRDefault="00480108" w:rsidP="00440FA7">
            <w:pPr>
              <w:tabs>
                <w:tab w:val="center" w:pos="4320"/>
                <w:tab w:val="right" w:pos="8640"/>
              </w:tabs>
              <w:spacing w:before="60" w:after="60"/>
              <w:jc w:val="center"/>
              <w:rPr>
                <w:rFonts w:ascii="Arial" w:eastAsia="MS ??" w:hAnsi="Arial" w:cs="Arial"/>
                <w:b/>
                <w:sz w:val="20"/>
                <w:szCs w:val="20"/>
              </w:rPr>
            </w:pPr>
            <w:r>
              <w:rPr>
                <w:rFonts w:ascii="Arial" w:eastAsiaTheme="minorEastAsia" w:hAnsi="Arial" w:cs="Arial"/>
                <w:b/>
                <w:sz w:val="20"/>
                <w:szCs w:val="20"/>
              </w:rPr>
              <w:t xml:space="preserve">»Sukcesivna dobava lesne biomase in upravljanje s kotlovnico za proizvodnjo toplotne energije </w:t>
            </w:r>
            <w:r w:rsidR="00440FA7" w:rsidRPr="00440FA7">
              <w:rPr>
                <w:rFonts w:ascii="Arial" w:eastAsiaTheme="minorEastAsia" w:hAnsi="Arial" w:cs="Arial"/>
                <w:b/>
                <w:sz w:val="20"/>
                <w:szCs w:val="20"/>
              </w:rPr>
              <w:t>za obdobje od 1. februar 2023 do 31. januar 2025</w:t>
            </w:r>
            <w:r>
              <w:rPr>
                <w:rFonts w:ascii="Arial" w:eastAsiaTheme="minorEastAsia" w:hAnsi="Arial" w:cs="Arial"/>
                <w:b/>
                <w:sz w:val="20"/>
                <w:szCs w:val="20"/>
              </w:rPr>
              <w:t>«</w:t>
            </w:r>
          </w:p>
        </w:tc>
      </w:tr>
      <w:tr w:rsidR="00B71C56" w:rsidRPr="000F76AC" w14:paraId="3779BCFF" w14:textId="77777777" w:rsidTr="00440FA7">
        <w:trPr>
          <w:trHeight w:val="645"/>
          <w:jc w:val="center"/>
        </w:trPr>
        <w:tc>
          <w:tcPr>
            <w:tcW w:w="1555" w:type="dxa"/>
            <w:vAlign w:val="center"/>
          </w:tcPr>
          <w:p w14:paraId="73268044"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Ponudnik</w:t>
            </w:r>
          </w:p>
        </w:tc>
        <w:tc>
          <w:tcPr>
            <w:tcW w:w="7776" w:type="dxa"/>
            <w:vAlign w:val="center"/>
          </w:tcPr>
          <w:p w14:paraId="2713A3A5" w14:textId="77777777" w:rsidR="00B71C56" w:rsidRPr="000F76AC" w:rsidRDefault="00B71C56" w:rsidP="00B71C56">
            <w:pPr>
              <w:tabs>
                <w:tab w:val="center" w:pos="4320"/>
                <w:tab w:val="right" w:pos="8640"/>
              </w:tabs>
              <w:spacing w:before="60" w:after="60"/>
              <w:jc w:val="center"/>
              <w:rPr>
                <w:rFonts w:ascii="Arial" w:eastAsia="MS ??" w:hAnsi="Arial" w:cs="Arial"/>
                <w:sz w:val="20"/>
                <w:szCs w:val="20"/>
              </w:rPr>
            </w:pPr>
          </w:p>
        </w:tc>
      </w:tr>
    </w:tbl>
    <w:p w14:paraId="54544420" w14:textId="77777777" w:rsidR="00B71C56" w:rsidRPr="000F76AC" w:rsidRDefault="00B71C56" w:rsidP="00B71C56">
      <w:pPr>
        <w:jc w:val="both"/>
        <w:rPr>
          <w:rFonts w:ascii="Arial" w:hAnsi="Arial" w:cs="Arial"/>
          <w:b/>
          <w:bCs/>
          <w:i/>
          <w:iCs/>
          <w:sz w:val="20"/>
          <w:szCs w:val="20"/>
        </w:rPr>
      </w:pPr>
    </w:p>
    <w:p w14:paraId="3FC65006" w14:textId="77777777" w:rsidR="00B71C56" w:rsidRPr="000F76AC" w:rsidRDefault="00B71C56" w:rsidP="00B71C56">
      <w:pPr>
        <w:jc w:val="both"/>
        <w:rPr>
          <w:rFonts w:ascii="Arial" w:hAnsi="Arial" w:cs="Arial"/>
          <w:sz w:val="20"/>
          <w:szCs w:val="20"/>
        </w:rPr>
      </w:pPr>
      <w:r w:rsidRPr="000F76AC">
        <w:rPr>
          <w:rFonts w:ascii="Arial" w:hAnsi="Arial" w:cs="Arial"/>
          <w:b/>
          <w:bCs/>
          <w:i/>
          <w:iCs/>
          <w:sz w:val="20"/>
          <w:szCs w:val="20"/>
        </w:rPr>
        <w:t>VODILNI PONUDNIK  IN OSTALI PONUDNIKI V SKUPNI PONUDBI:</w:t>
      </w:r>
    </w:p>
    <w:p w14:paraId="35F8CC33" w14:textId="77777777" w:rsidR="00B71C56" w:rsidRPr="000F76AC" w:rsidRDefault="00B71C56" w:rsidP="00B71C56">
      <w:pPr>
        <w:jc w:val="both"/>
        <w:rPr>
          <w:rFonts w:ascii="Arial" w:hAnsi="Arial" w:cs="Arial"/>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8"/>
        <w:gridCol w:w="4820"/>
        <w:gridCol w:w="1321"/>
      </w:tblGrid>
      <w:tr w:rsidR="00B71C56" w:rsidRPr="000F76AC" w14:paraId="4E78395B" w14:textId="77777777" w:rsidTr="001F273F">
        <w:trPr>
          <w:trHeight w:val="577"/>
          <w:jc w:val="center"/>
        </w:trPr>
        <w:tc>
          <w:tcPr>
            <w:tcW w:w="3068" w:type="dxa"/>
            <w:vAlign w:val="center"/>
          </w:tcPr>
          <w:p w14:paraId="24BE8816" w14:textId="77777777" w:rsidR="00B71C56" w:rsidRPr="000F76AC" w:rsidRDefault="00B71C56" w:rsidP="00B71C56">
            <w:pPr>
              <w:spacing w:before="60" w:after="60"/>
              <w:jc w:val="center"/>
              <w:rPr>
                <w:rFonts w:ascii="Arial" w:eastAsia="MS Mincho" w:hAnsi="Arial" w:cs="Arial"/>
                <w:b/>
                <w:bCs/>
                <w:sz w:val="20"/>
                <w:szCs w:val="20"/>
              </w:rPr>
            </w:pPr>
            <w:r w:rsidRPr="000F76AC">
              <w:rPr>
                <w:rFonts w:ascii="Arial" w:eastAsia="MS Mincho" w:hAnsi="Arial" w:cs="Arial"/>
                <w:b/>
                <w:bCs/>
                <w:sz w:val="20"/>
                <w:szCs w:val="20"/>
              </w:rPr>
              <w:t>Naziv:</w:t>
            </w:r>
          </w:p>
        </w:tc>
        <w:tc>
          <w:tcPr>
            <w:tcW w:w="6141" w:type="dxa"/>
            <w:gridSpan w:val="2"/>
          </w:tcPr>
          <w:p w14:paraId="3C777960" w14:textId="77777777" w:rsidR="00B71C56" w:rsidRPr="000F76AC" w:rsidRDefault="00B71C56" w:rsidP="00B71C56">
            <w:pPr>
              <w:tabs>
                <w:tab w:val="center" w:pos="4320"/>
                <w:tab w:val="right" w:pos="8640"/>
              </w:tabs>
              <w:spacing w:before="60" w:after="60"/>
              <w:jc w:val="center"/>
              <w:rPr>
                <w:rFonts w:ascii="Arial" w:eastAsia="MS Mincho" w:hAnsi="Arial" w:cs="Arial"/>
                <w:b/>
                <w:bCs/>
                <w:sz w:val="20"/>
                <w:szCs w:val="20"/>
              </w:rPr>
            </w:pPr>
            <w:r w:rsidRPr="000F76AC">
              <w:rPr>
                <w:rFonts w:ascii="Arial" w:eastAsia="MS Mincho" w:hAnsi="Arial" w:cs="Arial"/>
                <w:b/>
                <w:bCs/>
                <w:sz w:val="20"/>
                <w:szCs w:val="20"/>
              </w:rPr>
              <w:t>Področje dela in % udeležbe v prijavi skupine ponudnikov</w:t>
            </w:r>
          </w:p>
        </w:tc>
      </w:tr>
      <w:tr w:rsidR="00B71C56" w:rsidRPr="000F76AC" w14:paraId="6AEE359B" w14:textId="77777777" w:rsidTr="001F273F">
        <w:trPr>
          <w:trHeight w:val="829"/>
          <w:jc w:val="center"/>
        </w:trPr>
        <w:tc>
          <w:tcPr>
            <w:tcW w:w="3068" w:type="dxa"/>
            <w:vAlign w:val="center"/>
          </w:tcPr>
          <w:p w14:paraId="753D3DF5" w14:textId="77777777" w:rsidR="00B71C56" w:rsidRPr="000F76AC" w:rsidRDefault="00B71C56" w:rsidP="00B71C56">
            <w:pPr>
              <w:spacing w:before="60" w:after="60"/>
              <w:rPr>
                <w:rFonts w:ascii="Arial" w:eastAsia="MS Mincho" w:hAnsi="Arial" w:cs="Arial"/>
                <w:sz w:val="20"/>
                <w:szCs w:val="20"/>
              </w:rPr>
            </w:pPr>
            <w:r w:rsidRPr="000F76AC">
              <w:rPr>
                <w:rFonts w:ascii="Arial" w:eastAsia="MS Mincho" w:hAnsi="Arial" w:cs="Arial"/>
                <w:sz w:val="20"/>
                <w:szCs w:val="20"/>
              </w:rPr>
              <w:t>Vodilni ponudnik v skupini prijaviteljev</w:t>
            </w:r>
          </w:p>
        </w:tc>
        <w:tc>
          <w:tcPr>
            <w:tcW w:w="4820" w:type="dxa"/>
          </w:tcPr>
          <w:p w14:paraId="497EE168" w14:textId="77777777" w:rsidR="00B71C56" w:rsidRPr="000F76AC" w:rsidRDefault="00B71C56" w:rsidP="00B71C56">
            <w:pPr>
              <w:tabs>
                <w:tab w:val="center" w:pos="4320"/>
                <w:tab w:val="right" w:pos="8640"/>
              </w:tabs>
              <w:spacing w:before="60" w:after="60"/>
              <w:rPr>
                <w:rFonts w:ascii="Arial" w:eastAsia="MS Mincho" w:hAnsi="Arial" w:cs="Arial"/>
                <w:b/>
                <w:bCs/>
                <w:sz w:val="20"/>
                <w:szCs w:val="20"/>
              </w:rPr>
            </w:pPr>
          </w:p>
        </w:tc>
        <w:tc>
          <w:tcPr>
            <w:tcW w:w="1321" w:type="dxa"/>
          </w:tcPr>
          <w:p w14:paraId="239A20EF" w14:textId="77777777" w:rsidR="00B71C56" w:rsidRPr="000F76AC" w:rsidRDefault="00B71C56" w:rsidP="00B71C56">
            <w:pPr>
              <w:tabs>
                <w:tab w:val="center" w:pos="4320"/>
                <w:tab w:val="right" w:pos="8640"/>
              </w:tabs>
              <w:spacing w:before="60" w:after="60"/>
              <w:rPr>
                <w:rFonts w:ascii="Arial" w:eastAsia="MS Mincho" w:hAnsi="Arial" w:cs="Arial"/>
                <w:b/>
                <w:bCs/>
                <w:sz w:val="20"/>
                <w:szCs w:val="20"/>
              </w:rPr>
            </w:pPr>
          </w:p>
        </w:tc>
      </w:tr>
      <w:tr w:rsidR="00B71C56" w:rsidRPr="000F76AC" w14:paraId="0EE3ACB1" w14:textId="77777777" w:rsidTr="001F273F">
        <w:trPr>
          <w:trHeight w:val="902"/>
          <w:jc w:val="center"/>
        </w:trPr>
        <w:tc>
          <w:tcPr>
            <w:tcW w:w="3068" w:type="dxa"/>
            <w:vAlign w:val="center"/>
          </w:tcPr>
          <w:p w14:paraId="4F8B71C5" w14:textId="77777777" w:rsidR="00B71C56" w:rsidRPr="000F76AC" w:rsidRDefault="00B71C56" w:rsidP="00B71C56">
            <w:pPr>
              <w:spacing w:before="60" w:after="60"/>
              <w:rPr>
                <w:rFonts w:ascii="Arial" w:eastAsia="MS Mincho" w:hAnsi="Arial" w:cs="Arial"/>
                <w:sz w:val="20"/>
                <w:szCs w:val="20"/>
              </w:rPr>
            </w:pPr>
            <w:r w:rsidRPr="000F76AC">
              <w:rPr>
                <w:rFonts w:ascii="Arial" w:eastAsia="MS Mincho" w:hAnsi="Arial" w:cs="Arial"/>
                <w:sz w:val="20"/>
                <w:szCs w:val="20"/>
              </w:rPr>
              <w:t>Ponudnik v ponudbi skupine ponudnikov</w:t>
            </w:r>
          </w:p>
        </w:tc>
        <w:tc>
          <w:tcPr>
            <w:tcW w:w="4820" w:type="dxa"/>
          </w:tcPr>
          <w:p w14:paraId="33987326" w14:textId="77777777" w:rsidR="00B71C56" w:rsidRPr="000F76AC" w:rsidRDefault="00B71C56" w:rsidP="00B71C56">
            <w:pPr>
              <w:jc w:val="both"/>
              <w:rPr>
                <w:rFonts w:ascii="Arial" w:eastAsia="MS Mincho" w:hAnsi="Arial" w:cs="Arial"/>
                <w:sz w:val="20"/>
                <w:szCs w:val="20"/>
              </w:rPr>
            </w:pPr>
          </w:p>
        </w:tc>
        <w:tc>
          <w:tcPr>
            <w:tcW w:w="1321" w:type="dxa"/>
          </w:tcPr>
          <w:p w14:paraId="7A8657CF" w14:textId="77777777" w:rsidR="00B71C56" w:rsidRPr="000F76AC" w:rsidRDefault="00B71C56" w:rsidP="00B71C56">
            <w:pPr>
              <w:jc w:val="both"/>
              <w:rPr>
                <w:rFonts w:ascii="Arial" w:eastAsia="MS Mincho" w:hAnsi="Arial" w:cs="Arial"/>
                <w:sz w:val="20"/>
                <w:szCs w:val="20"/>
              </w:rPr>
            </w:pPr>
          </w:p>
        </w:tc>
      </w:tr>
      <w:tr w:rsidR="00B71C56" w:rsidRPr="000F76AC" w14:paraId="0869FC82" w14:textId="77777777" w:rsidTr="001F273F">
        <w:trPr>
          <w:trHeight w:val="902"/>
          <w:jc w:val="center"/>
        </w:trPr>
        <w:tc>
          <w:tcPr>
            <w:tcW w:w="3068" w:type="dxa"/>
            <w:vAlign w:val="center"/>
          </w:tcPr>
          <w:p w14:paraId="4F64CBF4" w14:textId="77777777" w:rsidR="00B71C56" w:rsidRPr="000F76AC" w:rsidRDefault="00B71C56" w:rsidP="00B71C56">
            <w:pPr>
              <w:spacing w:before="60" w:after="60"/>
              <w:rPr>
                <w:rFonts w:ascii="Arial" w:eastAsia="MS Mincho" w:hAnsi="Arial" w:cs="Arial"/>
                <w:sz w:val="20"/>
                <w:szCs w:val="20"/>
              </w:rPr>
            </w:pPr>
            <w:r w:rsidRPr="000F76AC">
              <w:rPr>
                <w:rFonts w:ascii="Arial" w:eastAsia="MS Mincho" w:hAnsi="Arial" w:cs="Arial"/>
                <w:sz w:val="20"/>
                <w:szCs w:val="20"/>
              </w:rPr>
              <w:t>Ponudnik v ponudbi skupine ponudnikov</w:t>
            </w:r>
          </w:p>
        </w:tc>
        <w:tc>
          <w:tcPr>
            <w:tcW w:w="4820" w:type="dxa"/>
          </w:tcPr>
          <w:p w14:paraId="68F13EAF" w14:textId="77777777" w:rsidR="00B71C56" w:rsidRPr="000F76AC" w:rsidRDefault="00B71C56" w:rsidP="00B71C56">
            <w:pPr>
              <w:jc w:val="both"/>
              <w:rPr>
                <w:rFonts w:ascii="Arial" w:eastAsia="MS Mincho" w:hAnsi="Arial" w:cs="Arial"/>
                <w:sz w:val="20"/>
                <w:szCs w:val="20"/>
              </w:rPr>
            </w:pPr>
          </w:p>
        </w:tc>
        <w:tc>
          <w:tcPr>
            <w:tcW w:w="1321" w:type="dxa"/>
          </w:tcPr>
          <w:p w14:paraId="09FEA0C3" w14:textId="77777777" w:rsidR="00B71C56" w:rsidRPr="000F76AC" w:rsidRDefault="00B71C56" w:rsidP="00B71C56">
            <w:pPr>
              <w:jc w:val="both"/>
              <w:rPr>
                <w:rFonts w:ascii="Arial" w:eastAsia="MS Mincho" w:hAnsi="Arial" w:cs="Arial"/>
                <w:sz w:val="20"/>
                <w:szCs w:val="20"/>
              </w:rPr>
            </w:pPr>
          </w:p>
        </w:tc>
      </w:tr>
      <w:tr w:rsidR="00B71C56" w:rsidRPr="000F76AC" w14:paraId="14BBA667" w14:textId="77777777" w:rsidTr="001F273F">
        <w:trPr>
          <w:trHeight w:val="485"/>
          <w:jc w:val="center"/>
        </w:trPr>
        <w:tc>
          <w:tcPr>
            <w:tcW w:w="7888" w:type="dxa"/>
            <w:gridSpan w:val="2"/>
            <w:vAlign w:val="center"/>
          </w:tcPr>
          <w:p w14:paraId="6508CC62" w14:textId="77777777" w:rsidR="00B71C56" w:rsidRPr="000F76AC" w:rsidRDefault="00B71C56" w:rsidP="00B71C56">
            <w:pPr>
              <w:jc w:val="both"/>
              <w:rPr>
                <w:rFonts w:ascii="Arial" w:eastAsia="MS Mincho" w:hAnsi="Arial" w:cs="Arial"/>
                <w:b/>
                <w:bCs/>
                <w:sz w:val="20"/>
                <w:szCs w:val="20"/>
              </w:rPr>
            </w:pPr>
            <w:r w:rsidRPr="000F76AC">
              <w:rPr>
                <w:rFonts w:ascii="Arial" w:eastAsia="MS Mincho" w:hAnsi="Arial" w:cs="Arial"/>
                <w:b/>
                <w:bCs/>
                <w:sz w:val="20"/>
                <w:szCs w:val="20"/>
              </w:rPr>
              <w:t>Ponudba skupine ponudnikov</w:t>
            </w:r>
          </w:p>
        </w:tc>
        <w:tc>
          <w:tcPr>
            <w:tcW w:w="1321" w:type="dxa"/>
            <w:vAlign w:val="center"/>
          </w:tcPr>
          <w:p w14:paraId="1D95BE8B" w14:textId="77777777" w:rsidR="00B71C56" w:rsidRPr="000F76AC" w:rsidRDefault="00B71C56" w:rsidP="00B71C56">
            <w:pPr>
              <w:jc w:val="center"/>
              <w:rPr>
                <w:rFonts w:ascii="Arial" w:eastAsia="MS Mincho" w:hAnsi="Arial" w:cs="Arial"/>
                <w:b/>
                <w:bCs/>
                <w:sz w:val="20"/>
                <w:szCs w:val="20"/>
              </w:rPr>
            </w:pPr>
            <w:r w:rsidRPr="000F76AC">
              <w:rPr>
                <w:rFonts w:ascii="Arial" w:eastAsia="MS Mincho" w:hAnsi="Arial" w:cs="Arial"/>
                <w:b/>
                <w:bCs/>
                <w:sz w:val="20"/>
                <w:szCs w:val="20"/>
              </w:rPr>
              <w:t>100%</w:t>
            </w:r>
          </w:p>
        </w:tc>
      </w:tr>
    </w:tbl>
    <w:p w14:paraId="7DEB70F7" w14:textId="77777777" w:rsidR="00B71C56" w:rsidRPr="000F76AC" w:rsidRDefault="00B71C56" w:rsidP="00B71C56">
      <w:pPr>
        <w:jc w:val="both"/>
        <w:rPr>
          <w:rFonts w:ascii="Arial" w:hAnsi="Arial" w:cs="Arial"/>
          <w:sz w:val="20"/>
          <w:szCs w:val="20"/>
        </w:rPr>
      </w:pPr>
    </w:p>
    <w:p w14:paraId="4C59B2BC" w14:textId="77777777" w:rsidR="00B71C56" w:rsidRPr="000F76AC" w:rsidRDefault="00B71C56" w:rsidP="00B71C56">
      <w:pPr>
        <w:jc w:val="both"/>
        <w:rPr>
          <w:rFonts w:ascii="Arial" w:hAnsi="Arial" w:cs="Arial"/>
          <w:sz w:val="20"/>
          <w:szCs w:val="20"/>
        </w:rPr>
      </w:pPr>
      <w:r w:rsidRPr="000F76AC">
        <w:rPr>
          <w:rFonts w:ascii="Arial" w:hAnsi="Arial" w:cs="Arial"/>
          <w:b/>
          <w:sz w:val="20"/>
          <w:szCs w:val="20"/>
        </w:rPr>
        <w:t>Podpisani   ______</w:t>
      </w:r>
      <w:r w:rsidRPr="000F76AC">
        <w:rPr>
          <w:rFonts w:ascii="Arial" w:hAnsi="Arial" w:cs="Arial"/>
          <w:sz w:val="20"/>
          <w:szCs w:val="20"/>
        </w:rPr>
        <w:t>_________________________________________________________</w:t>
      </w:r>
    </w:p>
    <w:p w14:paraId="282AABA4" w14:textId="77777777" w:rsidR="00B71C56" w:rsidRPr="000F76AC" w:rsidRDefault="00B71C56" w:rsidP="00B71C56">
      <w:pPr>
        <w:tabs>
          <w:tab w:val="left" w:pos="3119"/>
        </w:tabs>
        <w:jc w:val="both"/>
        <w:rPr>
          <w:rFonts w:ascii="Arial" w:hAnsi="Arial" w:cs="Arial"/>
          <w:sz w:val="20"/>
          <w:szCs w:val="20"/>
        </w:rPr>
      </w:pPr>
      <w:r w:rsidRPr="000F76AC">
        <w:rPr>
          <w:rFonts w:ascii="Arial" w:hAnsi="Arial" w:cs="Arial"/>
          <w:sz w:val="20"/>
          <w:szCs w:val="20"/>
        </w:rPr>
        <w:tab/>
        <w:t>(ime in priimek pooblastitelja)</w:t>
      </w:r>
    </w:p>
    <w:p w14:paraId="08078826" w14:textId="77777777" w:rsidR="00B71C56" w:rsidRPr="000F76AC" w:rsidRDefault="00B71C56" w:rsidP="00B71C56">
      <w:pPr>
        <w:jc w:val="both"/>
        <w:rPr>
          <w:rFonts w:ascii="Arial" w:hAnsi="Arial" w:cs="Arial"/>
          <w:sz w:val="20"/>
          <w:szCs w:val="20"/>
        </w:rPr>
      </w:pPr>
    </w:p>
    <w:p w14:paraId="23FEDDEB"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z nazivom ____________________  iz   ________________________________________</w:t>
      </w:r>
    </w:p>
    <w:p w14:paraId="0394381F" w14:textId="77777777" w:rsidR="00B71C56" w:rsidRPr="000F76AC" w:rsidRDefault="00B71C56" w:rsidP="00B71C56">
      <w:pPr>
        <w:tabs>
          <w:tab w:val="left" w:pos="1843"/>
          <w:tab w:val="left" w:pos="4820"/>
        </w:tabs>
        <w:jc w:val="both"/>
        <w:rPr>
          <w:rFonts w:ascii="Arial" w:hAnsi="Arial" w:cs="Arial"/>
          <w:sz w:val="20"/>
          <w:szCs w:val="20"/>
        </w:rPr>
      </w:pPr>
      <w:r w:rsidRPr="000F76AC">
        <w:rPr>
          <w:rFonts w:ascii="Arial" w:hAnsi="Arial" w:cs="Arial"/>
          <w:sz w:val="20"/>
          <w:szCs w:val="20"/>
        </w:rPr>
        <w:tab/>
        <w:t>(funkcija)</w:t>
      </w:r>
      <w:r w:rsidRPr="000F76AC">
        <w:rPr>
          <w:rFonts w:ascii="Arial" w:hAnsi="Arial" w:cs="Arial"/>
          <w:sz w:val="20"/>
          <w:szCs w:val="20"/>
        </w:rPr>
        <w:tab/>
        <w:t>(naziv in naslov podjetja)</w:t>
      </w:r>
    </w:p>
    <w:p w14:paraId="6839B621" w14:textId="77777777" w:rsidR="00B71C56" w:rsidRPr="000F76AC" w:rsidRDefault="00B71C56" w:rsidP="00B71C56">
      <w:pPr>
        <w:jc w:val="both"/>
        <w:rPr>
          <w:rFonts w:ascii="Arial" w:hAnsi="Arial" w:cs="Arial"/>
          <w:sz w:val="20"/>
          <w:szCs w:val="20"/>
        </w:rPr>
      </w:pPr>
    </w:p>
    <w:p w14:paraId="090D0B06" w14:textId="77777777" w:rsidR="00B71C56" w:rsidRPr="000F76AC" w:rsidRDefault="00B71C56" w:rsidP="00B71C56">
      <w:pPr>
        <w:jc w:val="both"/>
        <w:rPr>
          <w:rFonts w:ascii="Arial" w:hAnsi="Arial" w:cs="Arial"/>
          <w:sz w:val="20"/>
          <w:szCs w:val="20"/>
        </w:rPr>
      </w:pPr>
    </w:p>
    <w:p w14:paraId="546CA265" w14:textId="77777777" w:rsidR="00B71C56" w:rsidRPr="000F76AC" w:rsidRDefault="00B71C56" w:rsidP="00B71C56">
      <w:pPr>
        <w:jc w:val="both"/>
        <w:rPr>
          <w:rFonts w:ascii="Arial" w:hAnsi="Arial" w:cs="Arial"/>
          <w:sz w:val="20"/>
          <w:szCs w:val="20"/>
        </w:rPr>
      </w:pPr>
    </w:p>
    <w:p w14:paraId="669EE5E4" w14:textId="77777777" w:rsidR="00B71C56" w:rsidRPr="000F76AC" w:rsidRDefault="00B71C56" w:rsidP="00B71C56">
      <w:pPr>
        <w:jc w:val="both"/>
        <w:rPr>
          <w:rFonts w:ascii="Arial" w:hAnsi="Arial" w:cs="Arial"/>
          <w:sz w:val="20"/>
          <w:szCs w:val="20"/>
        </w:rPr>
      </w:pPr>
      <w:r w:rsidRPr="000F76AC">
        <w:rPr>
          <w:rFonts w:ascii="Arial" w:hAnsi="Arial" w:cs="Arial"/>
          <w:b/>
          <w:sz w:val="20"/>
          <w:szCs w:val="20"/>
        </w:rPr>
        <w:t>Podpisani</w:t>
      </w:r>
      <w:r w:rsidRPr="000F76AC">
        <w:rPr>
          <w:rFonts w:ascii="Arial" w:hAnsi="Arial" w:cs="Arial"/>
          <w:sz w:val="20"/>
          <w:szCs w:val="20"/>
        </w:rPr>
        <w:t xml:space="preserve">    ______________________________________________________________</w:t>
      </w:r>
    </w:p>
    <w:p w14:paraId="78E63690" w14:textId="77777777" w:rsidR="00B71C56" w:rsidRPr="000F76AC" w:rsidRDefault="00B71C56" w:rsidP="00B71C56">
      <w:pPr>
        <w:tabs>
          <w:tab w:val="left" w:pos="3119"/>
        </w:tabs>
        <w:jc w:val="both"/>
        <w:rPr>
          <w:rFonts w:ascii="Arial" w:hAnsi="Arial" w:cs="Arial"/>
          <w:sz w:val="20"/>
          <w:szCs w:val="20"/>
        </w:rPr>
      </w:pPr>
      <w:r w:rsidRPr="000F76AC">
        <w:rPr>
          <w:rFonts w:ascii="Arial" w:hAnsi="Arial" w:cs="Arial"/>
          <w:sz w:val="20"/>
          <w:szCs w:val="20"/>
        </w:rPr>
        <w:tab/>
        <w:t>(ime in priimek pooblastitelja)</w:t>
      </w:r>
    </w:p>
    <w:p w14:paraId="32C8313E" w14:textId="77777777" w:rsidR="00B71C56" w:rsidRPr="000F76AC" w:rsidRDefault="00B71C56" w:rsidP="00B71C56">
      <w:pPr>
        <w:jc w:val="both"/>
        <w:rPr>
          <w:rFonts w:ascii="Arial" w:hAnsi="Arial" w:cs="Arial"/>
          <w:sz w:val="20"/>
          <w:szCs w:val="20"/>
        </w:rPr>
      </w:pPr>
    </w:p>
    <w:p w14:paraId="4515E5F9"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z nazivom ___________________  iz   _________________________________________</w:t>
      </w:r>
    </w:p>
    <w:p w14:paraId="7424621D" w14:textId="77777777" w:rsidR="00B71C56" w:rsidRPr="000F76AC" w:rsidRDefault="00B71C56" w:rsidP="00B71C56">
      <w:pPr>
        <w:tabs>
          <w:tab w:val="left" w:pos="1843"/>
          <w:tab w:val="left" w:pos="4820"/>
        </w:tabs>
        <w:jc w:val="both"/>
        <w:rPr>
          <w:rFonts w:ascii="Arial" w:hAnsi="Arial" w:cs="Arial"/>
          <w:sz w:val="20"/>
          <w:szCs w:val="20"/>
        </w:rPr>
      </w:pPr>
      <w:r w:rsidRPr="000F76AC">
        <w:rPr>
          <w:rFonts w:ascii="Arial" w:hAnsi="Arial" w:cs="Arial"/>
          <w:sz w:val="20"/>
          <w:szCs w:val="20"/>
        </w:rPr>
        <w:tab/>
        <w:t>(funkcija)</w:t>
      </w:r>
      <w:r w:rsidRPr="000F76AC">
        <w:rPr>
          <w:rFonts w:ascii="Arial" w:hAnsi="Arial" w:cs="Arial"/>
          <w:sz w:val="20"/>
          <w:szCs w:val="20"/>
        </w:rPr>
        <w:tab/>
        <w:t>(naziv in naslov podjetja)</w:t>
      </w:r>
    </w:p>
    <w:p w14:paraId="32D4D884" w14:textId="77777777" w:rsidR="00B71C56" w:rsidRPr="000F76AC" w:rsidRDefault="00B71C56" w:rsidP="00B71C56">
      <w:pPr>
        <w:jc w:val="both"/>
        <w:rPr>
          <w:rFonts w:ascii="Arial" w:hAnsi="Arial" w:cs="Arial"/>
          <w:sz w:val="20"/>
          <w:szCs w:val="20"/>
        </w:rPr>
      </w:pPr>
    </w:p>
    <w:p w14:paraId="2A82FBAC" w14:textId="77777777" w:rsidR="00B71C56" w:rsidRPr="000F76AC" w:rsidRDefault="00B71C56" w:rsidP="00B71C56">
      <w:pPr>
        <w:jc w:val="both"/>
        <w:rPr>
          <w:rFonts w:ascii="Arial" w:hAnsi="Arial" w:cs="Arial"/>
          <w:sz w:val="20"/>
          <w:szCs w:val="20"/>
        </w:rPr>
      </w:pPr>
    </w:p>
    <w:p w14:paraId="7DFDC667" w14:textId="77777777" w:rsidR="00B71C56" w:rsidRPr="000F76AC" w:rsidRDefault="00B71C56" w:rsidP="00B71C56">
      <w:pPr>
        <w:jc w:val="both"/>
        <w:rPr>
          <w:rFonts w:ascii="Arial" w:hAnsi="Arial" w:cs="Arial"/>
          <w:sz w:val="20"/>
          <w:szCs w:val="20"/>
        </w:rPr>
      </w:pPr>
    </w:p>
    <w:p w14:paraId="0BB16438" w14:textId="77777777" w:rsidR="00B71C56" w:rsidRPr="000F76AC" w:rsidRDefault="00B71C56" w:rsidP="00B71C56">
      <w:pPr>
        <w:jc w:val="both"/>
        <w:rPr>
          <w:rFonts w:ascii="Arial" w:hAnsi="Arial" w:cs="Arial"/>
          <w:sz w:val="20"/>
          <w:szCs w:val="20"/>
        </w:rPr>
      </w:pPr>
      <w:r w:rsidRPr="000F76AC">
        <w:rPr>
          <w:rFonts w:ascii="Arial" w:hAnsi="Arial" w:cs="Arial"/>
          <w:b/>
          <w:sz w:val="20"/>
          <w:szCs w:val="20"/>
        </w:rPr>
        <w:t xml:space="preserve">Podpisani   </w:t>
      </w:r>
      <w:r w:rsidRPr="000F76AC">
        <w:rPr>
          <w:rFonts w:ascii="Arial" w:hAnsi="Arial" w:cs="Arial"/>
          <w:sz w:val="20"/>
          <w:szCs w:val="20"/>
        </w:rPr>
        <w:t xml:space="preserve"> ______________________________________________________________</w:t>
      </w:r>
    </w:p>
    <w:p w14:paraId="2F5E6321" w14:textId="77777777" w:rsidR="00B71C56" w:rsidRPr="000F76AC" w:rsidRDefault="00B71C56" w:rsidP="00B71C56">
      <w:pPr>
        <w:tabs>
          <w:tab w:val="left" w:pos="3119"/>
        </w:tabs>
        <w:jc w:val="both"/>
        <w:rPr>
          <w:rFonts w:ascii="Arial" w:hAnsi="Arial" w:cs="Arial"/>
          <w:sz w:val="20"/>
          <w:szCs w:val="20"/>
        </w:rPr>
      </w:pPr>
      <w:r w:rsidRPr="000F76AC">
        <w:rPr>
          <w:rFonts w:ascii="Arial" w:hAnsi="Arial" w:cs="Arial"/>
          <w:sz w:val="20"/>
          <w:szCs w:val="20"/>
        </w:rPr>
        <w:tab/>
        <w:t>(ime in priimek pooblastitelja)</w:t>
      </w:r>
    </w:p>
    <w:p w14:paraId="530DB7F6" w14:textId="77777777" w:rsidR="00B71C56" w:rsidRPr="000F76AC" w:rsidRDefault="00B71C56" w:rsidP="00B71C56">
      <w:pPr>
        <w:jc w:val="both"/>
        <w:rPr>
          <w:rFonts w:ascii="Arial" w:hAnsi="Arial" w:cs="Arial"/>
          <w:sz w:val="20"/>
          <w:szCs w:val="20"/>
        </w:rPr>
      </w:pPr>
    </w:p>
    <w:p w14:paraId="50574370"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z nazivom ____________________  iz   ________________________________________</w:t>
      </w:r>
    </w:p>
    <w:p w14:paraId="3EC30F2E" w14:textId="77777777" w:rsidR="00B71C56" w:rsidRPr="000F76AC" w:rsidRDefault="00B71C56" w:rsidP="00B71C56">
      <w:pPr>
        <w:tabs>
          <w:tab w:val="left" w:pos="1843"/>
          <w:tab w:val="left" w:pos="4820"/>
        </w:tabs>
        <w:jc w:val="both"/>
        <w:rPr>
          <w:rFonts w:ascii="Arial" w:hAnsi="Arial" w:cs="Arial"/>
          <w:sz w:val="20"/>
          <w:szCs w:val="20"/>
        </w:rPr>
      </w:pPr>
      <w:r w:rsidRPr="000F76AC">
        <w:rPr>
          <w:rFonts w:ascii="Arial" w:hAnsi="Arial" w:cs="Arial"/>
          <w:sz w:val="20"/>
          <w:szCs w:val="20"/>
        </w:rPr>
        <w:tab/>
        <w:t>(funkcija)</w:t>
      </w:r>
      <w:r w:rsidRPr="000F76AC">
        <w:rPr>
          <w:rFonts w:ascii="Arial" w:hAnsi="Arial" w:cs="Arial"/>
          <w:sz w:val="20"/>
          <w:szCs w:val="20"/>
        </w:rPr>
        <w:tab/>
        <w:t>(naziv in naslov podjetja)</w:t>
      </w:r>
    </w:p>
    <w:p w14:paraId="5C2A3C57" w14:textId="77777777" w:rsidR="00B71C56" w:rsidRPr="000F76AC" w:rsidRDefault="00B71C56" w:rsidP="00B71C56">
      <w:pPr>
        <w:jc w:val="both"/>
        <w:rPr>
          <w:rFonts w:ascii="Arial" w:hAnsi="Arial" w:cs="Arial"/>
          <w:b/>
          <w:sz w:val="20"/>
          <w:szCs w:val="20"/>
        </w:rPr>
      </w:pPr>
    </w:p>
    <w:p w14:paraId="72B6F454" w14:textId="77777777" w:rsidR="00E058D3" w:rsidRDefault="00E058D3" w:rsidP="00B71C56">
      <w:pPr>
        <w:jc w:val="both"/>
        <w:rPr>
          <w:rFonts w:ascii="Arial" w:hAnsi="Arial" w:cs="Arial"/>
          <w:sz w:val="20"/>
          <w:szCs w:val="20"/>
        </w:rPr>
      </w:pPr>
    </w:p>
    <w:p w14:paraId="6B068A1D" w14:textId="77777777" w:rsidR="00E058D3" w:rsidRDefault="00E058D3" w:rsidP="00B71C56">
      <w:pPr>
        <w:jc w:val="both"/>
        <w:rPr>
          <w:rFonts w:ascii="Arial" w:hAnsi="Arial" w:cs="Arial"/>
          <w:sz w:val="20"/>
          <w:szCs w:val="20"/>
        </w:rPr>
      </w:pPr>
    </w:p>
    <w:p w14:paraId="5B59AD45" w14:textId="6FC81CD2" w:rsidR="00B71C56" w:rsidRPr="000F76AC" w:rsidRDefault="00B71C56" w:rsidP="00B71C56">
      <w:pPr>
        <w:jc w:val="both"/>
        <w:rPr>
          <w:rFonts w:ascii="Arial" w:hAnsi="Arial" w:cs="Arial"/>
          <w:sz w:val="20"/>
          <w:szCs w:val="20"/>
        </w:rPr>
      </w:pPr>
      <w:r w:rsidRPr="000F76AC">
        <w:rPr>
          <w:rFonts w:ascii="Arial" w:hAnsi="Arial" w:cs="Arial"/>
          <w:sz w:val="20"/>
          <w:szCs w:val="20"/>
        </w:rPr>
        <w:t>potrjujemo, da smo zakoniti predstavniki ponudnikov, ki dajejo skupno ponudbo in s tem dokumentom pooblaščamo</w:t>
      </w:r>
    </w:p>
    <w:p w14:paraId="1A591DD7" w14:textId="77777777" w:rsidR="00B71C56" w:rsidRPr="000F76AC" w:rsidRDefault="00B71C56" w:rsidP="00B71C56">
      <w:pPr>
        <w:jc w:val="both"/>
        <w:rPr>
          <w:rFonts w:ascii="Arial" w:hAnsi="Arial" w:cs="Arial"/>
          <w:sz w:val="20"/>
          <w:szCs w:val="20"/>
        </w:rPr>
      </w:pPr>
    </w:p>
    <w:p w14:paraId="67DA788D"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 xml:space="preserve">gospoda/gospo ________________________ z nazivom_________________________, iz </w:t>
      </w:r>
    </w:p>
    <w:p w14:paraId="434FA2F2" w14:textId="77777777" w:rsidR="00B71C56" w:rsidRPr="000F76AC" w:rsidRDefault="00B71C56" w:rsidP="00B71C56">
      <w:pPr>
        <w:jc w:val="both"/>
        <w:rPr>
          <w:rFonts w:ascii="Arial" w:hAnsi="Arial" w:cs="Arial"/>
          <w:sz w:val="20"/>
          <w:szCs w:val="20"/>
        </w:rPr>
      </w:pPr>
    </w:p>
    <w:p w14:paraId="612B0311"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________________________________________ (naziv in naslov podjetja)</w:t>
      </w:r>
    </w:p>
    <w:p w14:paraId="4A218542" w14:textId="77777777" w:rsidR="00B71C56" w:rsidRPr="000F76AC" w:rsidRDefault="00B71C56" w:rsidP="00B71C56">
      <w:pPr>
        <w:jc w:val="both"/>
        <w:rPr>
          <w:rFonts w:ascii="Arial" w:hAnsi="Arial" w:cs="Arial"/>
          <w:sz w:val="20"/>
          <w:szCs w:val="20"/>
        </w:rPr>
      </w:pPr>
    </w:p>
    <w:p w14:paraId="030205E7"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lastRenderedPageBreak/>
        <w:t>ki se podpisuje ___________________________ in parafira _____________________</w:t>
      </w:r>
    </w:p>
    <w:p w14:paraId="7FA928FC" w14:textId="77777777" w:rsidR="00B71C56" w:rsidRPr="000F76AC" w:rsidRDefault="00B71C56" w:rsidP="00B71C56">
      <w:pPr>
        <w:jc w:val="both"/>
        <w:rPr>
          <w:rFonts w:ascii="Arial" w:hAnsi="Arial" w:cs="Arial"/>
          <w:sz w:val="20"/>
          <w:szCs w:val="20"/>
        </w:rPr>
      </w:pPr>
    </w:p>
    <w:p w14:paraId="179642FD" w14:textId="7DD6449A" w:rsidR="00B71C56" w:rsidRPr="000F76AC" w:rsidRDefault="00B71C56" w:rsidP="00E058D3">
      <w:pPr>
        <w:jc w:val="both"/>
        <w:rPr>
          <w:rFonts w:ascii="Arial" w:hAnsi="Arial" w:cs="Arial"/>
          <w:sz w:val="20"/>
          <w:szCs w:val="20"/>
        </w:rPr>
      </w:pPr>
      <w:r w:rsidRPr="000F76AC">
        <w:rPr>
          <w:rFonts w:ascii="Arial" w:hAnsi="Arial" w:cs="Arial"/>
          <w:sz w:val="20"/>
          <w:szCs w:val="20"/>
        </w:rPr>
        <w:t xml:space="preserve">da v našem imenu podpiše ponudbo v postopku javnega naročila </w:t>
      </w:r>
      <w:r w:rsidR="00F83CD8" w:rsidRPr="000F76AC">
        <w:rPr>
          <w:rFonts w:ascii="Arial" w:hAnsi="Arial" w:cs="Arial"/>
          <w:sz w:val="20"/>
          <w:szCs w:val="20"/>
        </w:rPr>
        <w:t xml:space="preserve">za </w:t>
      </w:r>
      <w:r w:rsidR="003357DF">
        <w:rPr>
          <w:rFonts w:ascii="Arial" w:hAnsi="Arial" w:cs="Arial"/>
          <w:sz w:val="20"/>
          <w:szCs w:val="20"/>
        </w:rPr>
        <w:t>javno naročilo Sukcesivna d</w:t>
      </w:r>
      <w:r w:rsidR="003357DF" w:rsidRPr="003357DF">
        <w:rPr>
          <w:rFonts w:ascii="Arial" w:hAnsi="Arial" w:cs="Arial"/>
          <w:sz w:val="20"/>
          <w:szCs w:val="20"/>
        </w:rPr>
        <w:t>obava lesne biomase in upravljanje kotlovnice DOLB Bovec</w:t>
      </w:r>
      <w:r w:rsidR="003357DF">
        <w:rPr>
          <w:rFonts w:ascii="Arial" w:hAnsi="Arial" w:cs="Arial"/>
          <w:sz w:val="20"/>
          <w:szCs w:val="20"/>
        </w:rPr>
        <w:t>.</w:t>
      </w:r>
    </w:p>
    <w:p w14:paraId="7A949CA1" w14:textId="77777777" w:rsidR="00B71C56" w:rsidRPr="003357DF" w:rsidRDefault="00B71C56" w:rsidP="00B71C56">
      <w:pPr>
        <w:spacing w:before="120" w:after="120"/>
        <w:jc w:val="both"/>
        <w:rPr>
          <w:rFonts w:ascii="Arial" w:hAnsi="Arial" w:cs="Arial"/>
          <w:sz w:val="20"/>
          <w:szCs w:val="20"/>
        </w:rPr>
      </w:pPr>
    </w:p>
    <w:p w14:paraId="3249B996" w14:textId="77777777" w:rsidR="00B71C56" w:rsidRPr="000F76AC" w:rsidRDefault="00B71C56" w:rsidP="00B71C56">
      <w:pPr>
        <w:jc w:val="both"/>
        <w:rPr>
          <w:rFonts w:ascii="Arial" w:hAnsi="Arial" w:cs="Arial"/>
          <w:sz w:val="20"/>
          <w:szCs w:val="20"/>
        </w:rPr>
      </w:pPr>
    </w:p>
    <w:p w14:paraId="516174F3" w14:textId="77777777" w:rsidR="00B71C56" w:rsidRPr="000F76AC"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0F76AC" w14:paraId="1171CBBB" w14:textId="77777777" w:rsidTr="00E10FB2">
        <w:tc>
          <w:tcPr>
            <w:tcW w:w="3189" w:type="dxa"/>
          </w:tcPr>
          <w:p w14:paraId="22D076BB" w14:textId="77777777" w:rsidR="00B71C56" w:rsidRPr="000F76AC" w:rsidRDefault="00B71C56" w:rsidP="00B71C56">
            <w:pPr>
              <w:spacing w:before="120" w:after="120"/>
              <w:ind w:right="-3"/>
              <w:rPr>
                <w:rFonts w:ascii="Arial" w:hAnsi="Arial" w:cs="Arial"/>
                <w:color w:val="000000"/>
                <w:sz w:val="20"/>
                <w:szCs w:val="20"/>
              </w:rPr>
            </w:pPr>
            <w:r w:rsidRPr="000F76AC">
              <w:rPr>
                <w:rFonts w:ascii="Arial" w:hAnsi="Arial" w:cs="Arial"/>
                <w:color w:val="000000"/>
                <w:sz w:val="20"/>
                <w:szCs w:val="20"/>
              </w:rPr>
              <w:t>Kraj, datum:</w:t>
            </w:r>
          </w:p>
        </w:tc>
        <w:tc>
          <w:tcPr>
            <w:tcW w:w="2410" w:type="dxa"/>
          </w:tcPr>
          <w:p w14:paraId="32679F5A" w14:textId="77777777" w:rsidR="00B71C56" w:rsidRPr="000F76AC" w:rsidRDefault="00B71C56" w:rsidP="00B71C56">
            <w:pPr>
              <w:spacing w:before="120" w:after="120"/>
              <w:ind w:left="-70" w:right="-3"/>
              <w:jc w:val="center"/>
              <w:rPr>
                <w:rFonts w:ascii="Arial" w:hAnsi="Arial" w:cs="Arial"/>
                <w:color w:val="000000"/>
                <w:sz w:val="20"/>
                <w:szCs w:val="20"/>
              </w:rPr>
            </w:pPr>
            <w:r w:rsidRPr="000F76AC">
              <w:rPr>
                <w:rFonts w:ascii="Arial" w:hAnsi="Arial" w:cs="Arial"/>
                <w:color w:val="000000"/>
                <w:sz w:val="20"/>
                <w:szCs w:val="20"/>
              </w:rPr>
              <w:t>Žig:</w:t>
            </w:r>
          </w:p>
        </w:tc>
        <w:tc>
          <w:tcPr>
            <w:tcW w:w="3327" w:type="dxa"/>
          </w:tcPr>
          <w:p w14:paraId="4C591B1B" w14:textId="77777777" w:rsidR="00B71C56" w:rsidRPr="000F76AC" w:rsidRDefault="00B71C56" w:rsidP="00B71C56">
            <w:pPr>
              <w:spacing w:before="120" w:after="120"/>
              <w:ind w:right="-3"/>
              <w:rPr>
                <w:rFonts w:ascii="Arial" w:hAnsi="Arial" w:cs="Arial"/>
                <w:color w:val="000000"/>
                <w:sz w:val="20"/>
                <w:szCs w:val="20"/>
              </w:rPr>
            </w:pPr>
            <w:r w:rsidRPr="000F76AC">
              <w:rPr>
                <w:rFonts w:ascii="Arial" w:hAnsi="Arial" w:cs="Arial"/>
                <w:color w:val="000000"/>
                <w:sz w:val="20"/>
                <w:szCs w:val="20"/>
              </w:rPr>
              <w:t>Podpis pooblastitelja:</w:t>
            </w:r>
          </w:p>
        </w:tc>
      </w:tr>
      <w:tr w:rsidR="00B71C56" w:rsidRPr="000F76AC" w14:paraId="79E9BC07" w14:textId="77777777" w:rsidTr="00E10FB2">
        <w:tc>
          <w:tcPr>
            <w:tcW w:w="3189" w:type="dxa"/>
            <w:tcBorders>
              <w:top w:val="nil"/>
              <w:left w:val="nil"/>
              <w:bottom w:val="single" w:sz="4" w:space="0" w:color="auto"/>
              <w:right w:val="nil"/>
            </w:tcBorders>
          </w:tcPr>
          <w:p w14:paraId="55A16E25" w14:textId="77777777" w:rsidR="00B71C56" w:rsidRPr="000F76AC" w:rsidRDefault="00B71C56" w:rsidP="00B71C56">
            <w:pPr>
              <w:spacing w:before="120" w:after="120"/>
              <w:ind w:right="-3"/>
              <w:jc w:val="both"/>
              <w:rPr>
                <w:rFonts w:ascii="Arial" w:hAnsi="Arial" w:cs="Arial"/>
                <w:color w:val="000000"/>
                <w:sz w:val="20"/>
                <w:szCs w:val="20"/>
              </w:rPr>
            </w:pPr>
          </w:p>
          <w:p w14:paraId="2D0B5789" w14:textId="77777777" w:rsidR="00B71C56" w:rsidRPr="000F76AC" w:rsidRDefault="00B71C56" w:rsidP="00B71C56">
            <w:pPr>
              <w:spacing w:before="120" w:after="120"/>
              <w:ind w:right="-3"/>
              <w:jc w:val="both"/>
              <w:rPr>
                <w:rFonts w:ascii="Arial" w:hAnsi="Arial" w:cs="Arial"/>
                <w:color w:val="000000"/>
                <w:sz w:val="20"/>
                <w:szCs w:val="20"/>
              </w:rPr>
            </w:pPr>
          </w:p>
          <w:p w14:paraId="2729F14C" w14:textId="77777777" w:rsidR="00B71C56" w:rsidRPr="000F76AC" w:rsidRDefault="00B71C56" w:rsidP="00B71C56">
            <w:pPr>
              <w:spacing w:before="120" w:after="120"/>
              <w:ind w:right="-3"/>
              <w:jc w:val="both"/>
              <w:rPr>
                <w:rFonts w:ascii="Arial" w:hAnsi="Arial" w:cs="Arial"/>
                <w:color w:val="000000"/>
                <w:sz w:val="20"/>
                <w:szCs w:val="20"/>
              </w:rPr>
            </w:pPr>
          </w:p>
        </w:tc>
        <w:tc>
          <w:tcPr>
            <w:tcW w:w="2410" w:type="dxa"/>
          </w:tcPr>
          <w:p w14:paraId="0F1AB1E0" w14:textId="77777777" w:rsidR="00B71C56" w:rsidRPr="000F76AC"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0E2699DF" w14:textId="77777777" w:rsidR="00B71C56" w:rsidRPr="000F76AC" w:rsidRDefault="00B71C56" w:rsidP="00B71C56">
            <w:pPr>
              <w:spacing w:before="120" w:after="120"/>
              <w:ind w:right="-3"/>
              <w:jc w:val="both"/>
              <w:rPr>
                <w:rFonts w:ascii="Arial" w:hAnsi="Arial" w:cs="Arial"/>
                <w:color w:val="000000"/>
                <w:sz w:val="20"/>
                <w:szCs w:val="20"/>
              </w:rPr>
            </w:pPr>
          </w:p>
        </w:tc>
      </w:tr>
    </w:tbl>
    <w:p w14:paraId="16DF4557" w14:textId="77777777" w:rsidR="00B71C56" w:rsidRPr="000F76AC" w:rsidRDefault="00B71C56" w:rsidP="00B71C56">
      <w:pPr>
        <w:jc w:val="both"/>
        <w:rPr>
          <w:rFonts w:ascii="Arial" w:hAnsi="Arial" w:cs="Arial"/>
          <w:sz w:val="20"/>
          <w:szCs w:val="20"/>
        </w:rPr>
      </w:pPr>
    </w:p>
    <w:p w14:paraId="0E73EA8F" w14:textId="77777777" w:rsidR="00B71C56" w:rsidRPr="000F76AC"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0F76AC" w14:paraId="20A9B110" w14:textId="77777777" w:rsidTr="00E10FB2">
        <w:tc>
          <w:tcPr>
            <w:tcW w:w="3189" w:type="dxa"/>
          </w:tcPr>
          <w:p w14:paraId="0FFA1C29" w14:textId="77777777" w:rsidR="00B71C56" w:rsidRPr="000F76AC" w:rsidRDefault="00B71C56" w:rsidP="00B71C56">
            <w:pPr>
              <w:spacing w:before="120" w:after="120"/>
              <w:ind w:right="-3"/>
              <w:rPr>
                <w:rFonts w:ascii="Arial" w:hAnsi="Arial" w:cs="Arial"/>
                <w:color w:val="000000"/>
                <w:sz w:val="20"/>
                <w:szCs w:val="20"/>
              </w:rPr>
            </w:pPr>
            <w:r w:rsidRPr="000F76AC">
              <w:rPr>
                <w:rFonts w:ascii="Arial" w:hAnsi="Arial" w:cs="Arial"/>
                <w:color w:val="000000"/>
                <w:sz w:val="20"/>
                <w:szCs w:val="20"/>
              </w:rPr>
              <w:t>Kraj, datum:</w:t>
            </w:r>
          </w:p>
        </w:tc>
        <w:tc>
          <w:tcPr>
            <w:tcW w:w="2410" w:type="dxa"/>
          </w:tcPr>
          <w:p w14:paraId="09170AD1" w14:textId="77777777" w:rsidR="00B71C56" w:rsidRPr="000F76AC" w:rsidRDefault="00B71C56" w:rsidP="00B71C56">
            <w:pPr>
              <w:spacing w:before="120" w:after="120"/>
              <w:ind w:left="-70" w:right="-3"/>
              <w:jc w:val="center"/>
              <w:rPr>
                <w:rFonts w:ascii="Arial" w:hAnsi="Arial" w:cs="Arial"/>
                <w:color w:val="000000"/>
                <w:sz w:val="20"/>
                <w:szCs w:val="20"/>
              </w:rPr>
            </w:pPr>
            <w:r w:rsidRPr="000F76AC">
              <w:rPr>
                <w:rFonts w:ascii="Arial" w:hAnsi="Arial" w:cs="Arial"/>
                <w:color w:val="000000"/>
                <w:sz w:val="20"/>
                <w:szCs w:val="20"/>
              </w:rPr>
              <w:t>Žig:</w:t>
            </w:r>
          </w:p>
        </w:tc>
        <w:tc>
          <w:tcPr>
            <w:tcW w:w="3327" w:type="dxa"/>
          </w:tcPr>
          <w:p w14:paraId="5406B710" w14:textId="77777777" w:rsidR="00B71C56" w:rsidRPr="000F76AC" w:rsidRDefault="00B71C56" w:rsidP="00B71C56">
            <w:pPr>
              <w:spacing w:before="120" w:after="120"/>
              <w:ind w:right="-3"/>
              <w:rPr>
                <w:rFonts w:ascii="Arial" w:hAnsi="Arial" w:cs="Arial"/>
                <w:color w:val="000000"/>
                <w:sz w:val="20"/>
                <w:szCs w:val="20"/>
              </w:rPr>
            </w:pPr>
            <w:r w:rsidRPr="000F76AC">
              <w:rPr>
                <w:rFonts w:ascii="Arial" w:hAnsi="Arial" w:cs="Arial"/>
                <w:color w:val="000000"/>
                <w:sz w:val="20"/>
                <w:szCs w:val="20"/>
              </w:rPr>
              <w:t>Podpis pooblastitelja:</w:t>
            </w:r>
          </w:p>
        </w:tc>
      </w:tr>
      <w:tr w:rsidR="00B71C56" w:rsidRPr="000F76AC" w14:paraId="4670DEC9" w14:textId="77777777" w:rsidTr="00E10FB2">
        <w:tc>
          <w:tcPr>
            <w:tcW w:w="3189" w:type="dxa"/>
            <w:tcBorders>
              <w:top w:val="nil"/>
              <w:left w:val="nil"/>
              <w:bottom w:val="single" w:sz="4" w:space="0" w:color="auto"/>
              <w:right w:val="nil"/>
            </w:tcBorders>
          </w:tcPr>
          <w:p w14:paraId="28FA7AE5" w14:textId="77777777" w:rsidR="00B71C56" w:rsidRPr="000F76AC" w:rsidRDefault="00B71C56" w:rsidP="00B71C56">
            <w:pPr>
              <w:spacing w:before="120" w:after="120"/>
              <w:ind w:right="-3"/>
              <w:jc w:val="both"/>
              <w:rPr>
                <w:rFonts w:ascii="Arial" w:hAnsi="Arial" w:cs="Arial"/>
                <w:color w:val="000000"/>
                <w:sz w:val="20"/>
                <w:szCs w:val="20"/>
              </w:rPr>
            </w:pPr>
          </w:p>
          <w:p w14:paraId="2C4972FE" w14:textId="77777777" w:rsidR="00B71C56" w:rsidRPr="000F76AC" w:rsidRDefault="00B71C56" w:rsidP="00B71C56">
            <w:pPr>
              <w:spacing w:before="120" w:after="120"/>
              <w:ind w:right="-3"/>
              <w:jc w:val="both"/>
              <w:rPr>
                <w:rFonts w:ascii="Arial" w:hAnsi="Arial" w:cs="Arial"/>
                <w:color w:val="000000"/>
                <w:sz w:val="20"/>
                <w:szCs w:val="20"/>
              </w:rPr>
            </w:pPr>
          </w:p>
          <w:p w14:paraId="18CD3EE9" w14:textId="77777777" w:rsidR="00B71C56" w:rsidRPr="000F76AC" w:rsidRDefault="00B71C56" w:rsidP="00B71C56">
            <w:pPr>
              <w:spacing w:before="120" w:after="120"/>
              <w:ind w:right="-3"/>
              <w:jc w:val="both"/>
              <w:rPr>
                <w:rFonts w:ascii="Arial" w:hAnsi="Arial" w:cs="Arial"/>
                <w:color w:val="000000"/>
                <w:sz w:val="20"/>
                <w:szCs w:val="20"/>
              </w:rPr>
            </w:pPr>
          </w:p>
        </w:tc>
        <w:tc>
          <w:tcPr>
            <w:tcW w:w="2410" w:type="dxa"/>
          </w:tcPr>
          <w:p w14:paraId="14F332CF" w14:textId="77777777" w:rsidR="00B71C56" w:rsidRPr="000F76AC"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50F0F196" w14:textId="77777777" w:rsidR="00B71C56" w:rsidRPr="000F76AC" w:rsidRDefault="00B71C56" w:rsidP="00B71C56">
            <w:pPr>
              <w:spacing w:before="120" w:after="120"/>
              <w:ind w:right="-3"/>
              <w:jc w:val="both"/>
              <w:rPr>
                <w:rFonts w:ascii="Arial" w:hAnsi="Arial" w:cs="Arial"/>
                <w:color w:val="000000"/>
                <w:sz w:val="20"/>
                <w:szCs w:val="20"/>
              </w:rPr>
            </w:pPr>
          </w:p>
        </w:tc>
      </w:tr>
    </w:tbl>
    <w:p w14:paraId="731F8FF2" w14:textId="77777777" w:rsidR="00B71C56" w:rsidRPr="000F76AC" w:rsidRDefault="00B71C56" w:rsidP="00B71C56">
      <w:pPr>
        <w:jc w:val="both"/>
        <w:rPr>
          <w:rFonts w:ascii="Arial" w:hAnsi="Arial" w:cs="Arial"/>
          <w:sz w:val="20"/>
          <w:szCs w:val="20"/>
        </w:rPr>
      </w:pPr>
    </w:p>
    <w:p w14:paraId="1CE22955" w14:textId="77777777" w:rsidR="00B71C56" w:rsidRPr="000F76AC"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0F76AC" w14:paraId="3BA1E493" w14:textId="77777777" w:rsidTr="00E10FB2">
        <w:tc>
          <w:tcPr>
            <w:tcW w:w="3189" w:type="dxa"/>
          </w:tcPr>
          <w:p w14:paraId="2B586371" w14:textId="77777777" w:rsidR="00B71C56" w:rsidRPr="000F76AC" w:rsidRDefault="00B71C56" w:rsidP="00B71C56">
            <w:pPr>
              <w:spacing w:before="120" w:after="120"/>
              <w:ind w:right="-3"/>
              <w:rPr>
                <w:rFonts w:ascii="Arial" w:hAnsi="Arial" w:cs="Arial"/>
                <w:color w:val="000000"/>
                <w:sz w:val="20"/>
                <w:szCs w:val="20"/>
              </w:rPr>
            </w:pPr>
            <w:r w:rsidRPr="000F76AC">
              <w:rPr>
                <w:rFonts w:ascii="Arial" w:hAnsi="Arial" w:cs="Arial"/>
                <w:color w:val="000000"/>
                <w:sz w:val="20"/>
                <w:szCs w:val="20"/>
              </w:rPr>
              <w:t>Kraj, datum:</w:t>
            </w:r>
          </w:p>
        </w:tc>
        <w:tc>
          <w:tcPr>
            <w:tcW w:w="2410" w:type="dxa"/>
          </w:tcPr>
          <w:p w14:paraId="78EBBD6A" w14:textId="77777777" w:rsidR="00B71C56" w:rsidRPr="000F76AC" w:rsidRDefault="00B71C56" w:rsidP="00B71C56">
            <w:pPr>
              <w:spacing w:before="120" w:after="120"/>
              <w:ind w:left="-70" w:right="-3"/>
              <w:jc w:val="center"/>
              <w:rPr>
                <w:rFonts w:ascii="Arial" w:hAnsi="Arial" w:cs="Arial"/>
                <w:color w:val="000000"/>
                <w:sz w:val="20"/>
                <w:szCs w:val="20"/>
              </w:rPr>
            </w:pPr>
            <w:r w:rsidRPr="000F76AC">
              <w:rPr>
                <w:rFonts w:ascii="Arial" w:hAnsi="Arial" w:cs="Arial"/>
                <w:color w:val="000000"/>
                <w:sz w:val="20"/>
                <w:szCs w:val="20"/>
              </w:rPr>
              <w:t>Žig:</w:t>
            </w:r>
          </w:p>
        </w:tc>
        <w:tc>
          <w:tcPr>
            <w:tcW w:w="3327" w:type="dxa"/>
          </w:tcPr>
          <w:p w14:paraId="06CE83C6" w14:textId="77777777" w:rsidR="00B71C56" w:rsidRPr="000F76AC" w:rsidRDefault="00B71C56" w:rsidP="00B71C56">
            <w:pPr>
              <w:spacing w:before="120" w:after="120"/>
              <w:ind w:right="-3"/>
              <w:rPr>
                <w:rFonts w:ascii="Arial" w:hAnsi="Arial" w:cs="Arial"/>
                <w:color w:val="000000"/>
                <w:sz w:val="20"/>
                <w:szCs w:val="20"/>
              </w:rPr>
            </w:pPr>
            <w:r w:rsidRPr="000F76AC">
              <w:rPr>
                <w:rFonts w:ascii="Arial" w:hAnsi="Arial" w:cs="Arial"/>
                <w:color w:val="000000"/>
                <w:sz w:val="20"/>
                <w:szCs w:val="20"/>
              </w:rPr>
              <w:t>Podpis pooblastitelja:</w:t>
            </w:r>
          </w:p>
        </w:tc>
      </w:tr>
      <w:tr w:rsidR="00B71C56" w:rsidRPr="000F76AC" w14:paraId="0D98D384" w14:textId="77777777" w:rsidTr="00E10FB2">
        <w:tc>
          <w:tcPr>
            <w:tcW w:w="3189" w:type="dxa"/>
            <w:tcBorders>
              <w:top w:val="nil"/>
              <w:left w:val="nil"/>
              <w:bottom w:val="single" w:sz="4" w:space="0" w:color="auto"/>
              <w:right w:val="nil"/>
            </w:tcBorders>
          </w:tcPr>
          <w:p w14:paraId="4CCAA43B" w14:textId="77777777" w:rsidR="00B71C56" w:rsidRPr="000F76AC" w:rsidRDefault="00B71C56" w:rsidP="00B71C56">
            <w:pPr>
              <w:spacing w:before="120" w:after="120"/>
              <w:ind w:right="-3"/>
              <w:jc w:val="both"/>
              <w:rPr>
                <w:rFonts w:ascii="Arial" w:hAnsi="Arial" w:cs="Arial"/>
                <w:color w:val="000000"/>
                <w:sz w:val="20"/>
                <w:szCs w:val="20"/>
              </w:rPr>
            </w:pPr>
          </w:p>
          <w:p w14:paraId="150B5A8E" w14:textId="77777777" w:rsidR="00B71C56" w:rsidRPr="000F76AC" w:rsidRDefault="00B71C56" w:rsidP="00B71C56">
            <w:pPr>
              <w:spacing w:before="120" w:after="120"/>
              <w:ind w:right="-3"/>
              <w:jc w:val="both"/>
              <w:rPr>
                <w:rFonts w:ascii="Arial" w:hAnsi="Arial" w:cs="Arial"/>
                <w:color w:val="000000"/>
                <w:sz w:val="20"/>
                <w:szCs w:val="20"/>
              </w:rPr>
            </w:pPr>
          </w:p>
          <w:p w14:paraId="6F9DBB5F" w14:textId="77777777" w:rsidR="00B71C56" w:rsidRPr="000F76AC" w:rsidRDefault="00B71C56" w:rsidP="00B71C56">
            <w:pPr>
              <w:spacing w:before="120" w:after="120"/>
              <w:ind w:right="-3"/>
              <w:jc w:val="both"/>
              <w:rPr>
                <w:rFonts w:ascii="Arial" w:hAnsi="Arial" w:cs="Arial"/>
                <w:color w:val="000000"/>
                <w:sz w:val="20"/>
                <w:szCs w:val="20"/>
              </w:rPr>
            </w:pPr>
          </w:p>
        </w:tc>
        <w:tc>
          <w:tcPr>
            <w:tcW w:w="2410" w:type="dxa"/>
          </w:tcPr>
          <w:p w14:paraId="112A17C9" w14:textId="77777777" w:rsidR="00B71C56" w:rsidRPr="000F76AC"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16DF3FA1" w14:textId="77777777" w:rsidR="00B71C56" w:rsidRPr="000F76AC" w:rsidRDefault="00B71C56" w:rsidP="00B71C56">
            <w:pPr>
              <w:spacing w:before="120" w:after="120"/>
              <w:ind w:right="-3"/>
              <w:jc w:val="both"/>
              <w:rPr>
                <w:rFonts w:ascii="Arial" w:hAnsi="Arial" w:cs="Arial"/>
                <w:color w:val="000000"/>
                <w:sz w:val="20"/>
                <w:szCs w:val="20"/>
              </w:rPr>
            </w:pPr>
          </w:p>
        </w:tc>
      </w:tr>
    </w:tbl>
    <w:p w14:paraId="3AF72221" w14:textId="77777777" w:rsidR="00B71C56" w:rsidRPr="000F76AC" w:rsidRDefault="00B71C56" w:rsidP="00B71C56">
      <w:pPr>
        <w:jc w:val="both"/>
        <w:rPr>
          <w:rFonts w:ascii="Arial" w:hAnsi="Arial" w:cs="Arial"/>
          <w:sz w:val="20"/>
          <w:szCs w:val="20"/>
        </w:rPr>
      </w:pPr>
    </w:p>
    <w:p w14:paraId="35E52827" w14:textId="77777777" w:rsidR="00B71C56" w:rsidRPr="000F76AC" w:rsidRDefault="00B71C56" w:rsidP="00B71C56">
      <w:pPr>
        <w:jc w:val="both"/>
        <w:rPr>
          <w:rFonts w:ascii="Arial" w:hAnsi="Arial" w:cs="Arial"/>
          <w:color w:val="000000"/>
          <w:sz w:val="20"/>
          <w:szCs w:val="20"/>
        </w:rPr>
      </w:pPr>
    </w:p>
    <w:p w14:paraId="334223AE" w14:textId="77777777" w:rsidR="00B71C56" w:rsidRPr="000F76AC" w:rsidRDefault="00B71C56" w:rsidP="00B71C56">
      <w:pPr>
        <w:jc w:val="both"/>
        <w:rPr>
          <w:rFonts w:ascii="Arial" w:hAnsi="Arial" w:cs="Arial"/>
          <w:color w:val="000000"/>
          <w:sz w:val="20"/>
          <w:szCs w:val="20"/>
        </w:rPr>
      </w:pPr>
    </w:p>
    <w:p w14:paraId="0B5F96F1" w14:textId="77777777" w:rsidR="00B71C56" w:rsidRPr="000F76AC" w:rsidRDefault="00B71C56" w:rsidP="00B71C56">
      <w:pPr>
        <w:spacing w:before="120" w:after="120"/>
        <w:jc w:val="both"/>
        <w:rPr>
          <w:rFonts w:ascii="Arial" w:hAnsi="Arial" w:cs="Arial"/>
          <w:b/>
          <w:sz w:val="20"/>
          <w:szCs w:val="20"/>
        </w:rPr>
      </w:pPr>
      <w:r w:rsidRPr="000F76AC">
        <w:rPr>
          <w:rFonts w:ascii="Arial" w:hAnsi="Arial" w:cs="Arial"/>
          <w:b/>
          <w:sz w:val="20"/>
          <w:szCs w:val="20"/>
        </w:rPr>
        <w:t>NAVODILO:</w:t>
      </w:r>
      <w:r w:rsidRPr="000F76AC">
        <w:rPr>
          <w:rFonts w:ascii="Arial" w:hAnsi="Arial" w:cs="Arial"/>
          <w:sz w:val="20"/>
          <w:szCs w:val="20"/>
        </w:rPr>
        <w:t xml:space="preserve"> Ponudniki pooblastilo izpolnijo. Pooblastilo mora biti datirano, žigosano in podpisano s strani vseh pooblastiteljev. </w:t>
      </w:r>
      <w:r w:rsidRPr="000F76AC">
        <w:rPr>
          <w:rFonts w:ascii="Arial" w:hAnsi="Arial" w:cs="Arial"/>
          <w:b/>
          <w:sz w:val="20"/>
          <w:szCs w:val="20"/>
        </w:rPr>
        <w:t>Pooblastilo se izpolni samo v primeru skupne ponudbe.</w:t>
      </w:r>
    </w:p>
    <w:p w14:paraId="6D2E4F06" w14:textId="77777777" w:rsidR="00B71C56" w:rsidRPr="000F76AC" w:rsidRDefault="00B71C56" w:rsidP="00B71C56">
      <w:pPr>
        <w:spacing w:before="120" w:after="120"/>
        <w:jc w:val="both"/>
        <w:rPr>
          <w:rFonts w:ascii="Arial" w:hAnsi="Arial" w:cs="Arial"/>
          <w:b/>
          <w:sz w:val="20"/>
          <w:szCs w:val="20"/>
        </w:rPr>
      </w:pPr>
    </w:p>
    <w:p w14:paraId="249A9138" w14:textId="77777777" w:rsidR="00B71C56" w:rsidRPr="000F76AC" w:rsidRDefault="00B71C56" w:rsidP="00B71C56">
      <w:pPr>
        <w:rPr>
          <w:rFonts w:ascii="Arial" w:hAnsi="Arial" w:cs="Arial"/>
        </w:rPr>
      </w:pPr>
    </w:p>
    <w:p w14:paraId="58C1C485" w14:textId="77777777" w:rsidR="00B71C56" w:rsidRPr="000F76AC" w:rsidRDefault="00B71C56" w:rsidP="00A27240">
      <w:pPr>
        <w:keepNext/>
        <w:numPr>
          <w:ilvl w:val="0"/>
          <w:numId w:val="27"/>
        </w:numPr>
        <w:spacing w:before="240" w:after="60"/>
        <w:jc w:val="right"/>
        <w:outlineLvl w:val="0"/>
        <w:rPr>
          <w:rFonts w:ascii="Arial" w:hAnsi="Arial" w:cs="Arial"/>
          <w:kern w:val="28"/>
          <w:sz w:val="20"/>
          <w:szCs w:val="20"/>
        </w:rPr>
      </w:pPr>
      <w:r w:rsidRPr="000F76AC">
        <w:rPr>
          <w:rFonts w:ascii="Arial" w:hAnsi="Arial" w:cs="Arial"/>
          <w:b/>
          <w:bCs/>
          <w:color w:val="000000"/>
          <w:kern w:val="28"/>
          <w:sz w:val="28"/>
          <w:szCs w:val="28"/>
        </w:rPr>
        <w:br w:type="page"/>
      </w:r>
    </w:p>
    <w:p w14:paraId="1C9CFE7B" w14:textId="77777777" w:rsidR="00B71C56" w:rsidRPr="000F76AC" w:rsidRDefault="00B71C56" w:rsidP="00B71C56">
      <w:pPr>
        <w:jc w:val="right"/>
        <w:rPr>
          <w:rFonts w:ascii="Arial" w:hAnsi="Arial" w:cs="Arial"/>
          <w:b/>
          <w:bCs/>
        </w:rPr>
      </w:pPr>
      <w:r w:rsidRPr="000F76AC">
        <w:rPr>
          <w:rFonts w:ascii="Arial" w:hAnsi="Arial" w:cs="Arial"/>
          <w:b/>
          <w:bCs/>
        </w:rPr>
        <w:lastRenderedPageBreak/>
        <w:t>OBRAZEC ŠT. 4</w:t>
      </w:r>
    </w:p>
    <w:p w14:paraId="4DDB7832" w14:textId="77777777" w:rsidR="00B71C56" w:rsidRPr="000F76AC" w:rsidRDefault="00B71C56" w:rsidP="00B71C56">
      <w:pPr>
        <w:jc w:val="both"/>
        <w:rPr>
          <w:rFonts w:ascii="Arial" w:hAnsi="Arial" w:cs="Arial"/>
          <w:b/>
          <w:bCs/>
        </w:rPr>
      </w:pPr>
    </w:p>
    <w:p w14:paraId="779EE2E3" w14:textId="77777777" w:rsidR="00B71C56" w:rsidRPr="000F76AC" w:rsidRDefault="00B71C56" w:rsidP="00B71C56">
      <w:pPr>
        <w:keepNext/>
        <w:ind w:left="1296" w:hanging="1296"/>
        <w:jc w:val="center"/>
        <w:outlineLvl w:val="6"/>
        <w:rPr>
          <w:rFonts w:ascii="Arial" w:hAnsi="Arial" w:cs="Arial"/>
          <w:b/>
          <w:bCs/>
        </w:rPr>
      </w:pPr>
      <w:r w:rsidRPr="000F76AC">
        <w:rPr>
          <w:rFonts w:ascii="Arial" w:hAnsi="Arial" w:cs="Arial"/>
          <w:b/>
          <w:bCs/>
        </w:rPr>
        <w:t>UDELEŽBA PODIZVAJALCEV</w:t>
      </w:r>
    </w:p>
    <w:p w14:paraId="25731EAB" w14:textId="77777777" w:rsidR="00B71C56" w:rsidRPr="000F76AC" w:rsidRDefault="00B71C56" w:rsidP="00B71C56">
      <w:pPr>
        <w:jc w:val="both"/>
        <w:rPr>
          <w:rFonts w:ascii="Arial" w:hAnsi="Arial" w:cs="Arial"/>
          <w:b/>
          <w:bCs/>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776"/>
      </w:tblGrid>
      <w:tr w:rsidR="00B71C56" w:rsidRPr="000F76AC" w14:paraId="3A99D6D5" w14:textId="77777777" w:rsidTr="00440FA7">
        <w:trPr>
          <w:trHeight w:val="834"/>
          <w:jc w:val="center"/>
        </w:trPr>
        <w:tc>
          <w:tcPr>
            <w:tcW w:w="1555" w:type="dxa"/>
            <w:vAlign w:val="center"/>
          </w:tcPr>
          <w:p w14:paraId="4C6C57DE"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Predmet naročila:</w:t>
            </w:r>
          </w:p>
        </w:tc>
        <w:tc>
          <w:tcPr>
            <w:tcW w:w="7776" w:type="dxa"/>
            <w:vAlign w:val="center"/>
          </w:tcPr>
          <w:p w14:paraId="7373C001" w14:textId="351BC582" w:rsidR="00B71C56" w:rsidRPr="000F76AC" w:rsidRDefault="00480108" w:rsidP="00B71C56">
            <w:pPr>
              <w:tabs>
                <w:tab w:val="center" w:pos="4320"/>
                <w:tab w:val="right" w:pos="8640"/>
              </w:tabs>
              <w:spacing w:before="60" w:after="60"/>
              <w:jc w:val="center"/>
              <w:rPr>
                <w:rFonts w:ascii="Arial" w:eastAsia="MS ??" w:hAnsi="Arial" w:cs="Arial"/>
                <w:b/>
                <w:sz w:val="20"/>
                <w:szCs w:val="20"/>
              </w:rPr>
            </w:pPr>
            <w:r>
              <w:rPr>
                <w:rFonts w:ascii="Arial" w:eastAsiaTheme="minorEastAsia" w:hAnsi="Arial" w:cs="Arial"/>
                <w:b/>
                <w:sz w:val="20"/>
                <w:szCs w:val="20"/>
              </w:rPr>
              <w:t xml:space="preserve">»Sukcesivna dobava lesne biomase in upravljanje s kotlovnico za proizvodnjo toplotne energije </w:t>
            </w:r>
            <w:r w:rsidR="00440FA7" w:rsidRPr="00440FA7">
              <w:rPr>
                <w:rFonts w:ascii="Arial" w:eastAsiaTheme="minorEastAsia" w:hAnsi="Arial" w:cs="Arial"/>
                <w:b/>
                <w:sz w:val="20"/>
                <w:szCs w:val="20"/>
              </w:rPr>
              <w:t>za obdobje od 1. februar 2023 do 31. januar 2025</w:t>
            </w:r>
            <w:r>
              <w:rPr>
                <w:rFonts w:ascii="Arial" w:eastAsiaTheme="minorEastAsia" w:hAnsi="Arial" w:cs="Arial"/>
                <w:b/>
                <w:sz w:val="20"/>
                <w:szCs w:val="20"/>
              </w:rPr>
              <w:t>«</w:t>
            </w:r>
          </w:p>
        </w:tc>
      </w:tr>
      <w:tr w:rsidR="00B71C56" w:rsidRPr="000F76AC" w14:paraId="467FA3BE" w14:textId="77777777" w:rsidTr="00440FA7">
        <w:trPr>
          <w:trHeight w:val="645"/>
          <w:jc w:val="center"/>
        </w:trPr>
        <w:tc>
          <w:tcPr>
            <w:tcW w:w="1555" w:type="dxa"/>
            <w:vAlign w:val="center"/>
          </w:tcPr>
          <w:p w14:paraId="3AD37595"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Ponudnik</w:t>
            </w:r>
          </w:p>
        </w:tc>
        <w:tc>
          <w:tcPr>
            <w:tcW w:w="7776" w:type="dxa"/>
            <w:vAlign w:val="center"/>
          </w:tcPr>
          <w:p w14:paraId="5D52A48D" w14:textId="77777777" w:rsidR="00B71C56" w:rsidRPr="000F76AC" w:rsidRDefault="00B71C56" w:rsidP="00B71C56">
            <w:pPr>
              <w:tabs>
                <w:tab w:val="center" w:pos="4320"/>
                <w:tab w:val="right" w:pos="8640"/>
              </w:tabs>
              <w:spacing w:before="60" w:after="60"/>
              <w:jc w:val="center"/>
              <w:rPr>
                <w:rFonts w:ascii="Arial" w:eastAsia="MS ??" w:hAnsi="Arial" w:cs="Arial"/>
                <w:sz w:val="20"/>
                <w:szCs w:val="20"/>
              </w:rPr>
            </w:pPr>
          </w:p>
        </w:tc>
      </w:tr>
    </w:tbl>
    <w:p w14:paraId="4D74DA42" w14:textId="77777777" w:rsidR="00B71C56" w:rsidRPr="000F76AC" w:rsidRDefault="00B71C56" w:rsidP="00B71C56">
      <w:pPr>
        <w:jc w:val="both"/>
        <w:rPr>
          <w:rFonts w:ascii="Arial" w:hAnsi="Arial" w:cs="Arial"/>
          <w:b/>
          <w:bCs/>
        </w:rPr>
      </w:pPr>
    </w:p>
    <w:p w14:paraId="16E5FEE1" w14:textId="77777777" w:rsidR="00B71C56" w:rsidRPr="000F76AC" w:rsidRDefault="00B71C56" w:rsidP="00B71C56">
      <w:pPr>
        <w:jc w:val="both"/>
        <w:rPr>
          <w:rFonts w:ascii="Arial" w:hAnsi="Arial" w:cs="Arial"/>
          <w:b/>
          <w:bCs/>
        </w:rPr>
      </w:pPr>
    </w:p>
    <w:p w14:paraId="106FBC9B"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 xml:space="preserve">V zvezi z oddajo predmetnega javnega naročila izjavljamo, da </w:t>
      </w:r>
    </w:p>
    <w:p w14:paraId="29A348FF" w14:textId="77777777" w:rsidR="00B71C56" w:rsidRPr="000F76AC" w:rsidRDefault="00B71C56" w:rsidP="00B71C56">
      <w:pPr>
        <w:jc w:val="both"/>
        <w:rPr>
          <w:rFonts w:ascii="Arial" w:hAnsi="Arial" w:cs="Arial"/>
          <w:sz w:val="20"/>
          <w:szCs w:val="20"/>
        </w:rPr>
      </w:pPr>
    </w:p>
    <w:p w14:paraId="78342B6F" w14:textId="77777777" w:rsidR="00B71C56" w:rsidRPr="000F76AC" w:rsidRDefault="00B71C56" w:rsidP="00A27240">
      <w:pPr>
        <w:numPr>
          <w:ilvl w:val="0"/>
          <w:numId w:val="28"/>
        </w:numPr>
        <w:tabs>
          <w:tab w:val="num" w:pos="426"/>
        </w:tabs>
        <w:ind w:left="426" w:hanging="426"/>
        <w:jc w:val="both"/>
        <w:rPr>
          <w:rFonts w:ascii="Arial" w:hAnsi="Arial" w:cs="Arial"/>
          <w:sz w:val="20"/>
          <w:szCs w:val="20"/>
        </w:rPr>
      </w:pPr>
      <w:r w:rsidRPr="000F76AC">
        <w:rPr>
          <w:rFonts w:ascii="Arial" w:hAnsi="Arial" w:cs="Arial"/>
          <w:sz w:val="20"/>
          <w:szCs w:val="20"/>
        </w:rPr>
        <w:t>NE BOMO SODELOVALI S PODIZVAJALCI</w:t>
      </w:r>
    </w:p>
    <w:p w14:paraId="04734880" w14:textId="77777777" w:rsidR="00B71C56" w:rsidRPr="000F76AC" w:rsidRDefault="00B71C56" w:rsidP="00B71C56">
      <w:pPr>
        <w:tabs>
          <w:tab w:val="num" w:pos="426"/>
        </w:tabs>
        <w:ind w:left="426" w:hanging="426"/>
        <w:jc w:val="both"/>
        <w:rPr>
          <w:rFonts w:ascii="Arial" w:hAnsi="Arial" w:cs="Arial"/>
          <w:sz w:val="20"/>
          <w:szCs w:val="20"/>
        </w:rPr>
      </w:pPr>
    </w:p>
    <w:p w14:paraId="55B0FDB0" w14:textId="77777777" w:rsidR="00B71C56" w:rsidRPr="000F76AC" w:rsidRDefault="00B71C56" w:rsidP="00A27240">
      <w:pPr>
        <w:numPr>
          <w:ilvl w:val="0"/>
          <w:numId w:val="28"/>
        </w:numPr>
        <w:tabs>
          <w:tab w:val="num" w:pos="426"/>
        </w:tabs>
        <w:ind w:left="426" w:hanging="426"/>
        <w:jc w:val="both"/>
        <w:rPr>
          <w:rFonts w:ascii="Arial" w:hAnsi="Arial" w:cs="Arial"/>
          <w:sz w:val="20"/>
          <w:szCs w:val="20"/>
        </w:rPr>
      </w:pPr>
      <w:r w:rsidRPr="000F76AC">
        <w:rPr>
          <w:rFonts w:ascii="Arial" w:hAnsi="Arial" w:cs="Arial"/>
          <w:sz w:val="20"/>
          <w:szCs w:val="20"/>
        </w:rPr>
        <w:t>BOMO SODELOVALI Z NASLEDNJIMI PODIZVAJALCI:</w:t>
      </w:r>
    </w:p>
    <w:p w14:paraId="020122B5" w14:textId="77777777" w:rsidR="00B71C56" w:rsidRPr="000F76AC" w:rsidRDefault="00B71C56" w:rsidP="00B71C56">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2249"/>
        <w:gridCol w:w="2086"/>
        <w:gridCol w:w="2099"/>
        <w:gridCol w:w="2239"/>
      </w:tblGrid>
      <w:tr w:rsidR="00B71C56" w:rsidRPr="000F76AC" w14:paraId="4CE7A4C1" w14:textId="77777777" w:rsidTr="00D46384">
        <w:trPr>
          <w:trHeight w:val="713"/>
        </w:trPr>
        <w:tc>
          <w:tcPr>
            <w:tcW w:w="390" w:type="dxa"/>
          </w:tcPr>
          <w:p w14:paraId="009D1E19" w14:textId="77777777" w:rsidR="00B71C56" w:rsidRPr="000F76AC" w:rsidRDefault="00B71C56" w:rsidP="00B71C56">
            <w:pPr>
              <w:jc w:val="center"/>
              <w:rPr>
                <w:rFonts w:ascii="Arial" w:hAnsi="Arial" w:cs="Arial"/>
                <w:sz w:val="18"/>
                <w:szCs w:val="18"/>
              </w:rPr>
            </w:pPr>
          </w:p>
        </w:tc>
        <w:tc>
          <w:tcPr>
            <w:tcW w:w="2270" w:type="dxa"/>
            <w:vAlign w:val="center"/>
          </w:tcPr>
          <w:p w14:paraId="26985C3C" w14:textId="77777777" w:rsidR="00B71C56" w:rsidRPr="000F76AC" w:rsidRDefault="00B71C56" w:rsidP="00D46384">
            <w:pPr>
              <w:jc w:val="center"/>
              <w:rPr>
                <w:rFonts w:ascii="Arial" w:hAnsi="Arial" w:cs="Arial"/>
                <w:sz w:val="18"/>
                <w:szCs w:val="18"/>
              </w:rPr>
            </w:pPr>
            <w:r w:rsidRPr="000F76AC">
              <w:rPr>
                <w:rFonts w:ascii="Arial" w:hAnsi="Arial" w:cs="Arial"/>
                <w:sz w:val="18"/>
                <w:szCs w:val="18"/>
              </w:rPr>
              <w:t>PODIZVAJALEC</w:t>
            </w:r>
          </w:p>
        </w:tc>
        <w:tc>
          <w:tcPr>
            <w:tcW w:w="2126" w:type="dxa"/>
            <w:vAlign w:val="center"/>
          </w:tcPr>
          <w:p w14:paraId="3E172848" w14:textId="77777777" w:rsidR="00B71C56" w:rsidRPr="000F76AC" w:rsidRDefault="00B71C56" w:rsidP="00D46384">
            <w:pPr>
              <w:jc w:val="center"/>
              <w:rPr>
                <w:rFonts w:ascii="Arial" w:hAnsi="Arial" w:cs="Arial"/>
                <w:sz w:val="18"/>
                <w:szCs w:val="18"/>
              </w:rPr>
            </w:pPr>
            <w:r w:rsidRPr="000F76AC">
              <w:rPr>
                <w:rFonts w:ascii="Arial" w:hAnsi="Arial" w:cs="Arial"/>
                <w:sz w:val="18"/>
                <w:szCs w:val="18"/>
              </w:rPr>
              <w:t>VRSTA DEL</w:t>
            </w:r>
          </w:p>
        </w:tc>
        <w:tc>
          <w:tcPr>
            <w:tcW w:w="2126" w:type="dxa"/>
            <w:vAlign w:val="center"/>
          </w:tcPr>
          <w:p w14:paraId="19712B96" w14:textId="77777777" w:rsidR="00B71C56" w:rsidRPr="000F76AC" w:rsidRDefault="00B71C56" w:rsidP="00D46384">
            <w:pPr>
              <w:jc w:val="center"/>
              <w:rPr>
                <w:rFonts w:ascii="Arial" w:hAnsi="Arial" w:cs="Arial"/>
                <w:sz w:val="18"/>
                <w:szCs w:val="18"/>
              </w:rPr>
            </w:pPr>
            <w:r w:rsidRPr="000F76AC">
              <w:rPr>
                <w:rFonts w:ascii="Arial" w:hAnsi="Arial" w:cs="Arial"/>
                <w:sz w:val="18"/>
                <w:szCs w:val="18"/>
              </w:rPr>
              <w:t>VREDNOST DEL</w:t>
            </w:r>
          </w:p>
        </w:tc>
        <w:tc>
          <w:tcPr>
            <w:tcW w:w="2268" w:type="dxa"/>
            <w:vAlign w:val="center"/>
          </w:tcPr>
          <w:p w14:paraId="25A1D7FC" w14:textId="77777777" w:rsidR="00B71C56" w:rsidRPr="000F76AC" w:rsidRDefault="00B71C56" w:rsidP="00D46384">
            <w:pPr>
              <w:jc w:val="center"/>
              <w:rPr>
                <w:rFonts w:ascii="Arial" w:hAnsi="Arial" w:cs="Arial"/>
                <w:caps/>
                <w:sz w:val="18"/>
                <w:szCs w:val="18"/>
              </w:rPr>
            </w:pPr>
            <w:r w:rsidRPr="000F76AC">
              <w:rPr>
                <w:rFonts w:ascii="Arial" w:hAnsi="Arial" w:cs="Arial"/>
                <w:caps/>
                <w:sz w:val="18"/>
                <w:szCs w:val="18"/>
              </w:rPr>
              <w:t>Izpolnjuje kriterije za povezano družbo: da/ne</w:t>
            </w:r>
          </w:p>
        </w:tc>
      </w:tr>
      <w:tr w:rsidR="00B71C56" w:rsidRPr="000F76AC" w14:paraId="1E098B8B" w14:textId="77777777" w:rsidTr="00E10FB2">
        <w:trPr>
          <w:trHeight w:val="851"/>
        </w:trPr>
        <w:tc>
          <w:tcPr>
            <w:tcW w:w="390" w:type="dxa"/>
          </w:tcPr>
          <w:p w14:paraId="6DA86185" w14:textId="77777777" w:rsidR="00B71C56" w:rsidRPr="000F76AC" w:rsidRDefault="00B71C56" w:rsidP="00B71C56">
            <w:pPr>
              <w:jc w:val="both"/>
              <w:rPr>
                <w:rFonts w:ascii="Arial" w:hAnsi="Arial" w:cs="Arial"/>
              </w:rPr>
            </w:pPr>
            <w:r w:rsidRPr="000F76AC">
              <w:rPr>
                <w:rFonts w:ascii="Arial" w:hAnsi="Arial" w:cs="Arial"/>
              </w:rPr>
              <w:t>1</w:t>
            </w:r>
          </w:p>
        </w:tc>
        <w:tc>
          <w:tcPr>
            <w:tcW w:w="2270" w:type="dxa"/>
          </w:tcPr>
          <w:p w14:paraId="6FB20A3F" w14:textId="77777777" w:rsidR="00B71C56" w:rsidRPr="000F76AC" w:rsidRDefault="00B71C56" w:rsidP="00B71C56">
            <w:pPr>
              <w:jc w:val="both"/>
              <w:rPr>
                <w:rFonts w:ascii="Arial" w:hAnsi="Arial" w:cs="Arial"/>
              </w:rPr>
            </w:pPr>
          </w:p>
        </w:tc>
        <w:tc>
          <w:tcPr>
            <w:tcW w:w="2126" w:type="dxa"/>
          </w:tcPr>
          <w:p w14:paraId="1C40187D" w14:textId="77777777" w:rsidR="00B71C56" w:rsidRPr="000F76AC" w:rsidRDefault="00B71C56" w:rsidP="00B71C56">
            <w:pPr>
              <w:jc w:val="both"/>
              <w:rPr>
                <w:rFonts w:ascii="Arial" w:hAnsi="Arial" w:cs="Arial"/>
              </w:rPr>
            </w:pPr>
          </w:p>
        </w:tc>
        <w:tc>
          <w:tcPr>
            <w:tcW w:w="2126" w:type="dxa"/>
          </w:tcPr>
          <w:p w14:paraId="61F821CA" w14:textId="77777777" w:rsidR="00B71C56" w:rsidRPr="000F76AC" w:rsidRDefault="00B71C56" w:rsidP="00B71C56">
            <w:pPr>
              <w:jc w:val="both"/>
              <w:rPr>
                <w:rFonts w:ascii="Arial" w:hAnsi="Arial" w:cs="Arial"/>
              </w:rPr>
            </w:pPr>
          </w:p>
        </w:tc>
        <w:tc>
          <w:tcPr>
            <w:tcW w:w="2268" w:type="dxa"/>
          </w:tcPr>
          <w:p w14:paraId="07352CEF" w14:textId="77777777" w:rsidR="00B71C56" w:rsidRPr="000F76AC" w:rsidRDefault="00B71C56" w:rsidP="00B71C56">
            <w:pPr>
              <w:jc w:val="both"/>
              <w:rPr>
                <w:rFonts w:ascii="Arial" w:hAnsi="Arial" w:cs="Arial"/>
              </w:rPr>
            </w:pPr>
          </w:p>
        </w:tc>
      </w:tr>
      <w:tr w:rsidR="00B71C56" w:rsidRPr="000F76AC" w14:paraId="78750722" w14:textId="77777777" w:rsidTr="00E10FB2">
        <w:trPr>
          <w:trHeight w:val="851"/>
        </w:trPr>
        <w:tc>
          <w:tcPr>
            <w:tcW w:w="390" w:type="dxa"/>
          </w:tcPr>
          <w:p w14:paraId="6F3B083E" w14:textId="77777777" w:rsidR="00B71C56" w:rsidRPr="000F76AC" w:rsidRDefault="00B71C56" w:rsidP="00B71C56">
            <w:pPr>
              <w:jc w:val="both"/>
              <w:rPr>
                <w:rFonts w:ascii="Arial" w:hAnsi="Arial" w:cs="Arial"/>
              </w:rPr>
            </w:pPr>
            <w:r w:rsidRPr="000F76AC">
              <w:rPr>
                <w:rFonts w:ascii="Arial" w:hAnsi="Arial" w:cs="Arial"/>
              </w:rPr>
              <w:t>2</w:t>
            </w:r>
          </w:p>
        </w:tc>
        <w:tc>
          <w:tcPr>
            <w:tcW w:w="2270" w:type="dxa"/>
          </w:tcPr>
          <w:p w14:paraId="46B82DEE" w14:textId="77777777" w:rsidR="00B71C56" w:rsidRPr="000F76AC" w:rsidRDefault="00B71C56" w:rsidP="00B71C56">
            <w:pPr>
              <w:jc w:val="both"/>
              <w:rPr>
                <w:rFonts w:ascii="Arial" w:hAnsi="Arial" w:cs="Arial"/>
              </w:rPr>
            </w:pPr>
          </w:p>
        </w:tc>
        <w:tc>
          <w:tcPr>
            <w:tcW w:w="2126" w:type="dxa"/>
          </w:tcPr>
          <w:p w14:paraId="22C6E399" w14:textId="77777777" w:rsidR="00B71C56" w:rsidRPr="000F76AC" w:rsidRDefault="00B71C56" w:rsidP="00B71C56">
            <w:pPr>
              <w:jc w:val="both"/>
              <w:rPr>
                <w:rFonts w:ascii="Arial" w:hAnsi="Arial" w:cs="Arial"/>
              </w:rPr>
            </w:pPr>
          </w:p>
        </w:tc>
        <w:tc>
          <w:tcPr>
            <w:tcW w:w="2126" w:type="dxa"/>
          </w:tcPr>
          <w:p w14:paraId="431619C8" w14:textId="77777777" w:rsidR="00B71C56" w:rsidRPr="000F76AC" w:rsidRDefault="00B71C56" w:rsidP="00B71C56">
            <w:pPr>
              <w:jc w:val="both"/>
              <w:rPr>
                <w:rFonts w:ascii="Arial" w:hAnsi="Arial" w:cs="Arial"/>
              </w:rPr>
            </w:pPr>
          </w:p>
        </w:tc>
        <w:tc>
          <w:tcPr>
            <w:tcW w:w="2268" w:type="dxa"/>
          </w:tcPr>
          <w:p w14:paraId="41E7E626" w14:textId="77777777" w:rsidR="00B71C56" w:rsidRPr="000F76AC" w:rsidRDefault="00B71C56" w:rsidP="00B71C56">
            <w:pPr>
              <w:jc w:val="both"/>
              <w:rPr>
                <w:rFonts w:ascii="Arial" w:hAnsi="Arial" w:cs="Arial"/>
              </w:rPr>
            </w:pPr>
          </w:p>
        </w:tc>
      </w:tr>
      <w:tr w:rsidR="00B71C56" w:rsidRPr="000F76AC" w14:paraId="286D0A94" w14:textId="77777777" w:rsidTr="00E10FB2">
        <w:trPr>
          <w:trHeight w:val="851"/>
        </w:trPr>
        <w:tc>
          <w:tcPr>
            <w:tcW w:w="390" w:type="dxa"/>
          </w:tcPr>
          <w:p w14:paraId="3C9FA08F" w14:textId="77777777" w:rsidR="00B71C56" w:rsidRPr="000F76AC" w:rsidRDefault="00B71C56" w:rsidP="00B71C56">
            <w:pPr>
              <w:jc w:val="both"/>
              <w:rPr>
                <w:rFonts w:ascii="Arial" w:hAnsi="Arial" w:cs="Arial"/>
              </w:rPr>
            </w:pPr>
            <w:r w:rsidRPr="000F76AC">
              <w:rPr>
                <w:rFonts w:ascii="Arial" w:hAnsi="Arial" w:cs="Arial"/>
              </w:rPr>
              <w:t>3</w:t>
            </w:r>
          </w:p>
        </w:tc>
        <w:tc>
          <w:tcPr>
            <w:tcW w:w="2270" w:type="dxa"/>
          </w:tcPr>
          <w:p w14:paraId="52DF5581" w14:textId="77777777" w:rsidR="00B71C56" w:rsidRPr="000F76AC" w:rsidRDefault="00B71C56" w:rsidP="00B71C56">
            <w:pPr>
              <w:jc w:val="both"/>
              <w:rPr>
                <w:rFonts w:ascii="Arial" w:hAnsi="Arial" w:cs="Arial"/>
              </w:rPr>
            </w:pPr>
          </w:p>
        </w:tc>
        <w:tc>
          <w:tcPr>
            <w:tcW w:w="2126" w:type="dxa"/>
          </w:tcPr>
          <w:p w14:paraId="5CE0219C" w14:textId="77777777" w:rsidR="00B71C56" w:rsidRPr="000F76AC" w:rsidRDefault="00B71C56" w:rsidP="00B71C56">
            <w:pPr>
              <w:jc w:val="both"/>
              <w:rPr>
                <w:rFonts w:ascii="Arial" w:hAnsi="Arial" w:cs="Arial"/>
              </w:rPr>
            </w:pPr>
          </w:p>
        </w:tc>
        <w:tc>
          <w:tcPr>
            <w:tcW w:w="2126" w:type="dxa"/>
          </w:tcPr>
          <w:p w14:paraId="1D763F28" w14:textId="77777777" w:rsidR="00B71C56" w:rsidRPr="000F76AC" w:rsidRDefault="00B71C56" w:rsidP="00B71C56">
            <w:pPr>
              <w:jc w:val="both"/>
              <w:rPr>
                <w:rFonts w:ascii="Arial" w:hAnsi="Arial" w:cs="Arial"/>
              </w:rPr>
            </w:pPr>
          </w:p>
        </w:tc>
        <w:tc>
          <w:tcPr>
            <w:tcW w:w="2268" w:type="dxa"/>
          </w:tcPr>
          <w:p w14:paraId="5C61A112" w14:textId="77777777" w:rsidR="00B71C56" w:rsidRPr="000F76AC" w:rsidRDefault="00B71C56" w:rsidP="00B71C56">
            <w:pPr>
              <w:jc w:val="both"/>
              <w:rPr>
                <w:rFonts w:ascii="Arial" w:hAnsi="Arial" w:cs="Arial"/>
              </w:rPr>
            </w:pPr>
          </w:p>
        </w:tc>
      </w:tr>
      <w:tr w:rsidR="00B71C56" w:rsidRPr="000F76AC" w14:paraId="16151565" w14:textId="77777777" w:rsidTr="00E10FB2">
        <w:trPr>
          <w:trHeight w:val="851"/>
        </w:trPr>
        <w:tc>
          <w:tcPr>
            <w:tcW w:w="390" w:type="dxa"/>
          </w:tcPr>
          <w:p w14:paraId="7A3B9DD6" w14:textId="77777777" w:rsidR="00B71C56" w:rsidRPr="000F76AC" w:rsidRDefault="00B71C56" w:rsidP="00B71C56">
            <w:pPr>
              <w:jc w:val="both"/>
              <w:rPr>
                <w:rFonts w:ascii="Arial" w:hAnsi="Arial" w:cs="Arial"/>
              </w:rPr>
            </w:pPr>
            <w:r w:rsidRPr="000F76AC">
              <w:rPr>
                <w:rFonts w:ascii="Arial" w:hAnsi="Arial" w:cs="Arial"/>
              </w:rPr>
              <w:t>4</w:t>
            </w:r>
          </w:p>
        </w:tc>
        <w:tc>
          <w:tcPr>
            <w:tcW w:w="2270" w:type="dxa"/>
          </w:tcPr>
          <w:p w14:paraId="5C232549" w14:textId="77777777" w:rsidR="00B71C56" w:rsidRPr="000F76AC" w:rsidRDefault="00B71C56" w:rsidP="00B71C56">
            <w:pPr>
              <w:jc w:val="both"/>
              <w:rPr>
                <w:rFonts w:ascii="Arial" w:hAnsi="Arial" w:cs="Arial"/>
              </w:rPr>
            </w:pPr>
          </w:p>
        </w:tc>
        <w:tc>
          <w:tcPr>
            <w:tcW w:w="2126" w:type="dxa"/>
          </w:tcPr>
          <w:p w14:paraId="4B5A35D0" w14:textId="77777777" w:rsidR="00B71C56" w:rsidRPr="000F76AC" w:rsidRDefault="00B71C56" w:rsidP="00B71C56">
            <w:pPr>
              <w:jc w:val="both"/>
              <w:rPr>
                <w:rFonts w:ascii="Arial" w:hAnsi="Arial" w:cs="Arial"/>
              </w:rPr>
            </w:pPr>
          </w:p>
        </w:tc>
        <w:tc>
          <w:tcPr>
            <w:tcW w:w="2126" w:type="dxa"/>
          </w:tcPr>
          <w:p w14:paraId="5ECF53AA" w14:textId="77777777" w:rsidR="00B71C56" w:rsidRPr="000F76AC" w:rsidRDefault="00B71C56" w:rsidP="00B71C56">
            <w:pPr>
              <w:jc w:val="both"/>
              <w:rPr>
                <w:rFonts w:ascii="Arial" w:hAnsi="Arial" w:cs="Arial"/>
              </w:rPr>
            </w:pPr>
          </w:p>
        </w:tc>
        <w:tc>
          <w:tcPr>
            <w:tcW w:w="2268" w:type="dxa"/>
          </w:tcPr>
          <w:p w14:paraId="52C97833" w14:textId="77777777" w:rsidR="00B71C56" w:rsidRPr="000F76AC" w:rsidRDefault="00B71C56" w:rsidP="00B71C56">
            <w:pPr>
              <w:jc w:val="both"/>
              <w:rPr>
                <w:rFonts w:ascii="Arial" w:hAnsi="Arial" w:cs="Arial"/>
              </w:rPr>
            </w:pPr>
          </w:p>
        </w:tc>
      </w:tr>
      <w:tr w:rsidR="00B71C56" w:rsidRPr="000F76AC" w14:paraId="3CD6D56B" w14:textId="77777777" w:rsidTr="00E10FB2">
        <w:trPr>
          <w:trHeight w:val="851"/>
        </w:trPr>
        <w:tc>
          <w:tcPr>
            <w:tcW w:w="390" w:type="dxa"/>
          </w:tcPr>
          <w:p w14:paraId="41E28780" w14:textId="77777777" w:rsidR="00B71C56" w:rsidRPr="000F76AC" w:rsidRDefault="00B71C56" w:rsidP="00B71C56">
            <w:pPr>
              <w:jc w:val="both"/>
              <w:rPr>
                <w:rFonts w:ascii="Arial" w:hAnsi="Arial" w:cs="Arial"/>
              </w:rPr>
            </w:pPr>
            <w:r w:rsidRPr="000F76AC">
              <w:rPr>
                <w:rFonts w:ascii="Arial" w:hAnsi="Arial" w:cs="Arial"/>
              </w:rPr>
              <w:t>5</w:t>
            </w:r>
          </w:p>
        </w:tc>
        <w:tc>
          <w:tcPr>
            <w:tcW w:w="2270" w:type="dxa"/>
          </w:tcPr>
          <w:p w14:paraId="2A75221A" w14:textId="77777777" w:rsidR="00B71C56" w:rsidRPr="000F76AC" w:rsidRDefault="00B71C56" w:rsidP="00B71C56">
            <w:pPr>
              <w:jc w:val="both"/>
              <w:rPr>
                <w:rFonts w:ascii="Arial" w:hAnsi="Arial" w:cs="Arial"/>
              </w:rPr>
            </w:pPr>
          </w:p>
        </w:tc>
        <w:tc>
          <w:tcPr>
            <w:tcW w:w="2126" w:type="dxa"/>
          </w:tcPr>
          <w:p w14:paraId="6AAA08CC" w14:textId="77777777" w:rsidR="00B71C56" w:rsidRPr="000F76AC" w:rsidRDefault="00B71C56" w:rsidP="00B71C56">
            <w:pPr>
              <w:jc w:val="both"/>
              <w:rPr>
                <w:rFonts w:ascii="Arial" w:hAnsi="Arial" w:cs="Arial"/>
              </w:rPr>
            </w:pPr>
          </w:p>
        </w:tc>
        <w:tc>
          <w:tcPr>
            <w:tcW w:w="2126" w:type="dxa"/>
          </w:tcPr>
          <w:p w14:paraId="182073A5" w14:textId="77777777" w:rsidR="00B71C56" w:rsidRPr="000F76AC" w:rsidRDefault="00B71C56" w:rsidP="00B71C56">
            <w:pPr>
              <w:jc w:val="both"/>
              <w:rPr>
                <w:rFonts w:ascii="Arial" w:hAnsi="Arial" w:cs="Arial"/>
              </w:rPr>
            </w:pPr>
          </w:p>
        </w:tc>
        <w:tc>
          <w:tcPr>
            <w:tcW w:w="2268" w:type="dxa"/>
          </w:tcPr>
          <w:p w14:paraId="30014C3F" w14:textId="77777777" w:rsidR="00B71C56" w:rsidRPr="000F76AC" w:rsidRDefault="00B71C56" w:rsidP="00B71C56">
            <w:pPr>
              <w:jc w:val="both"/>
              <w:rPr>
                <w:rFonts w:ascii="Arial" w:hAnsi="Arial" w:cs="Arial"/>
              </w:rPr>
            </w:pPr>
          </w:p>
        </w:tc>
      </w:tr>
    </w:tbl>
    <w:p w14:paraId="18C63D1F" w14:textId="77777777" w:rsidR="00B71C56" w:rsidRPr="000F76AC" w:rsidRDefault="00B71C56" w:rsidP="00B71C56">
      <w:pPr>
        <w:jc w:val="both"/>
        <w:rPr>
          <w:rFonts w:ascii="Arial" w:hAnsi="Arial" w:cs="Arial"/>
        </w:rPr>
      </w:pPr>
      <w:r w:rsidRPr="000F76AC">
        <w:rPr>
          <w:rFonts w:ascii="Arial" w:hAnsi="Arial" w:cs="Arial"/>
        </w:rPr>
        <w:t xml:space="preserve"> </w:t>
      </w:r>
    </w:p>
    <w:p w14:paraId="08237A2C" w14:textId="77777777" w:rsidR="00B71C56" w:rsidRPr="000F76AC" w:rsidRDefault="00B71C56" w:rsidP="00B71C56">
      <w:pPr>
        <w:jc w:val="both"/>
        <w:rPr>
          <w:rFonts w:ascii="Arial" w:hAnsi="Arial" w:cs="Arial"/>
        </w:rPr>
      </w:pPr>
    </w:p>
    <w:p w14:paraId="5412AE65"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Obvezujemo se, da bomo v primeru morebitne zamenjave podizvajalca, pred zamenjavo pridobili o tem pisno soglasje naročnika.</w:t>
      </w:r>
    </w:p>
    <w:p w14:paraId="6BB92C4F" w14:textId="77777777" w:rsidR="00B71C56" w:rsidRPr="000F76AC" w:rsidRDefault="00B71C56" w:rsidP="00B71C56">
      <w:pPr>
        <w:jc w:val="both"/>
        <w:rPr>
          <w:rFonts w:ascii="Arial" w:hAnsi="Arial" w:cs="Arial"/>
          <w:sz w:val="20"/>
          <w:szCs w:val="20"/>
        </w:rPr>
      </w:pPr>
    </w:p>
    <w:p w14:paraId="39E5C7D0" w14:textId="77777777" w:rsidR="00B71C56" w:rsidRPr="000F76AC" w:rsidRDefault="00B71C56" w:rsidP="00B71C56">
      <w:pPr>
        <w:jc w:val="both"/>
        <w:rPr>
          <w:rFonts w:ascii="Arial" w:hAnsi="Arial" w:cs="Arial"/>
          <w:sz w:val="20"/>
          <w:szCs w:val="20"/>
        </w:rPr>
      </w:pPr>
    </w:p>
    <w:p w14:paraId="3F2F4CCE"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Kraj :</w:t>
      </w:r>
      <w:r w:rsidRPr="000F76AC">
        <w:rPr>
          <w:rFonts w:ascii="Arial" w:hAnsi="Arial" w:cs="Arial"/>
          <w:sz w:val="20"/>
          <w:szCs w:val="20"/>
        </w:rPr>
        <w:tab/>
        <w:t xml:space="preserve">____________________ </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podpis zakonitega zastopnika</w:t>
      </w:r>
    </w:p>
    <w:p w14:paraId="14A2574D" w14:textId="77777777" w:rsidR="00B71C56" w:rsidRPr="000F76AC" w:rsidRDefault="00B71C56" w:rsidP="00B71C56">
      <w:pPr>
        <w:jc w:val="both"/>
        <w:rPr>
          <w:rFonts w:ascii="Arial" w:hAnsi="Arial" w:cs="Arial"/>
          <w:sz w:val="20"/>
          <w:szCs w:val="20"/>
        </w:rPr>
      </w:pPr>
    </w:p>
    <w:p w14:paraId="32FBDDFF"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Datum: ______________</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 xml:space="preserve"> </w:t>
      </w:r>
    </w:p>
    <w:p w14:paraId="03803BE2"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______________________</w:t>
      </w:r>
    </w:p>
    <w:p w14:paraId="69860213" w14:textId="77777777" w:rsidR="00B71C56" w:rsidRPr="000F76AC" w:rsidRDefault="00B71C56" w:rsidP="00B71C56">
      <w:pPr>
        <w:jc w:val="both"/>
        <w:rPr>
          <w:rFonts w:ascii="Arial" w:hAnsi="Arial" w:cs="Arial"/>
          <w:sz w:val="20"/>
          <w:szCs w:val="20"/>
        </w:rPr>
      </w:pPr>
    </w:p>
    <w:p w14:paraId="550A7CDA" w14:textId="77777777" w:rsidR="00B71C56" w:rsidRPr="000F76AC" w:rsidRDefault="00B71C56" w:rsidP="00B71C56">
      <w:pPr>
        <w:jc w:val="both"/>
        <w:rPr>
          <w:rFonts w:ascii="Arial" w:hAnsi="Arial" w:cs="Arial"/>
          <w:sz w:val="20"/>
          <w:szCs w:val="20"/>
        </w:rPr>
      </w:pPr>
    </w:p>
    <w:p w14:paraId="0E648AE5" w14:textId="77777777" w:rsidR="00B71C56" w:rsidRPr="000F76AC" w:rsidRDefault="00B71C56" w:rsidP="00B71C56">
      <w:pPr>
        <w:rPr>
          <w:rFonts w:ascii="Arial" w:hAnsi="Arial" w:cs="Arial"/>
          <w:b/>
          <w:bCs/>
        </w:rPr>
      </w:pPr>
      <w:r w:rsidRPr="000F76AC">
        <w:rPr>
          <w:rFonts w:ascii="Arial" w:hAnsi="Arial" w:cs="Arial"/>
          <w:b/>
          <w:bCs/>
        </w:rPr>
        <w:br w:type="page"/>
      </w:r>
    </w:p>
    <w:p w14:paraId="4231228C" w14:textId="2072A117" w:rsidR="00B71C56" w:rsidRPr="000F76AC" w:rsidRDefault="00B71C56" w:rsidP="00B71C56">
      <w:pPr>
        <w:jc w:val="right"/>
        <w:rPr>
          <w:rFonts w:ascii="Arial" w:hAnsi="Arial" w:cs="Arial"/>
          <w:b/>
          <w:bCs/>
        </w:rPr>
      </w:pPr>
      <w:r w:rsidRPr="000F76AC">
        <w:rPr>
          <w:rFonts w:ascii="Arial" w:hAnsi="Arial" w:cs="Arial"/>
          <w:b/>
          <w:bCs/>
        </w:rPr>
        <w:lastRenderedPageBreak/>
        <w:t>OBRAZEC št.</w:t>
      </w:r>
      <w:r w:rsidR="003D192E" w:rsidRPr="000F76AC">
        <w:rPr>
          <w:rFonts w:ascii="Arial" w:hAnsi="Arial" w:cs="Arial"/>
          <w:b/>
          <w:bCs/>
        </w:rPr>
        <w:t xml:space="preserve"> </w:t>
      </w:r>
      <w:r w:rsidRPr="000F76AC">
        <w:rPr>
          <w:rFonts w:ascii="Arial" w:hAnsi="Arial" w:cs="Arial"/>
          <w:b/>
          <w:bCs/>
        </w:rPr>
        <w:t>5</w:t>
      </w:r>
    </w:p>
    <w:p w14:paraId="720726E7" w14:textId="77777777" w:rsidR="00B71C56" w:rsidRPr="000F76AC" w:rsidRDefault="00B71C56" w:rsidP="00B71C56">
      <w:pPr>
        <w:keepNext/>
        <w:ind w:left="1296" w:hanging="1296"/>
        <w:jc w:val="center"/>
        <w:outlineLvl w:val="6"/>
        <w:rPr>
          <w:rFonts w:ascii="Arial" w:hAnsi="Arial" w:cs="Arial"/>
          <w:b/>
          <w:bCs/>
        </w:rPr>
      </w:pPr>
      <w:r w:rsidRPr="000F76AC">
        <w:rPr>
          <w:rFonts w:ascii="Arial" w:hAnsi="Arial" w:cs="Arial"/>
          <w:b/>
          <w:bCs/>
        </w:rPr>
        <w:t>PODATKI O PODIZVAJALCU</w:t>
      </w:r>
    </w:p>
    <w:p w14:paraId="176C6827" w14:textId="77777777" w:rsidR="00B71C56" w:rsidRPr="000F76AC" w:rsidRDefault="00B71C56" w:rsidP="00B71C56">
      <w:pPr>
        <w:rPr>
          <w:rFonts w:ascii="Arial" w:hAnsi="Arial" w:cs="Aria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781"/>
      </w:tblGrid>
      <w:tr w:rsidR="00B71C56" w:rsidRPr="000F76AC" w14:paraId="3F10C93E" w14:textId="77777777" w:rsidTr="00440FA7">
        <w:trPr>
          <w:trHeight w:val="834"/>
          <w:jc w:val="center"/>
        </w:trPr>
        <w:tc>
          <w:tcPr>
            <w:tcW w:w="1413" w:type="dxa"/>
            <w:vAlign w:val="center"/>
          </w:tcPr>
          <w:p w14:paraId="34E459F0"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Predmet naročila:</w:t>
            </w:r>
          </w:p>
        </w:tc>
        <w:tc>
          <w:tcPr>
            <w:tcW w:w="7781" w:type="dxa"/>
            <w:vAlign w:val="center"/>
          </w:tcPr>
          <w:p w14:paraId="375B27C0" w14:textId="79C5F893" w:rsidR="00B71C56" w:rsidRPr="000F76AC" w:rsidRDefault="00480108" w:rsidP="00B71C56">
            <w:pPr>
              <w:tabs>
                <w:tab w:val="center" w:pos="4320"/>
                <w:tab w:val="right" w:pos="8640"/>
              </w:tabs>
              <w:spacing w:before="60" w:after="60"/>
              <w:jc w:val="center"/>
              <w:rPr>
                <w:rFonts w:ascii="Arial" w:eastAsia="MS ??" w:hAnsi="Arial" w:cs="Arial"/>
                <w:b/>
                <w:sz w:val="20"/>
                <w:szCs w:val="20"/>
              </w:rPr>
            </w:pPr>
            <w:r>
              <w:rPr>
                <w:rFonts w:ascii="Arial" w:eastAsiaTheme="minorEastAsia" w:hAnsi="Arial" w:cs="Arial"/>
                <w:b/>
                <w:sz w:val="20"/>
                <w:szCs w:val="20"/>
              </w:rPr>
              <w:t xml:space="preserve">»Sukcesivna dobava lesne biomase in upravljanje s kotlovnico za proizvodnjo toplotne energije </w:t>
            </w:r>
            <w:r w:rsidR="00440FA7">
              <w:rPr>
                <w:rFonts w:ascii="Arial" w:eastAsiaTheme="minorEastAsia" w:hAnsi="Arial" w:cs="Arial"/>
                <w:b/>
                <w:sz w:val="20"/>
                <w:szCs w:val="20"/>
              </w:rPr>
              <w:t>za obdobje od 1. februar 2023 do 31. januar 2025</w:t>
            </w:r>
            <w:r>
              <w:rPr>
                <w:rFonts w:ascii="Arial" w:eastAsiaTheme="minorEastAsia" w:hAnsi="Arial" w:cs="Arial"/>
                <w:b/>
                <w:sz w:val="20"/>
                <w:szCs w:val="20"/>
              </w:rPr>
              <w:t>«</w:t>
            </w:r>
          </w:p>
        </w:tc>
      </w:tr>
    </w:tbl>
    <w:p w14:paraId="020516DC" w14:textId="77777777" w:rsidR="00B71C56" w:rsidRPr="000F76AC" w:rsidRDefault="00B71C56" w:rsidP="00B71C56">
      <w:pPr>
        <w:rPr>
          <w:rFonts w:ascii="Arial" w:hAnsi="Arial" w:cs="Arial"/>
        </w:rPr>
      </w:pPr>
    </w:p>
    <w:p w14:paraId="184AA667" w14:textId="77777777" w:rsidR="00B71C56" w:rsidRPr="000F76AC" w:rsidRDefault="00B71C56" w:rsidP="00B71C56">
      <w:pPr>
        <w:rPr>
          <w:rFonts w:ascii="Arial" w:hAnsi="Arial" w:cs="Arial"/>
        </w:rPr>
      </w:pPr>
    </w:p>
    <w:p w14:paraId="02DE84E8" w14:textId="77777777" w:rsidR="00B71C56" w:rsidRPr="000F76AC" w:rsidRDefault="00B71C56" w:rsidP="00B71C56">
      <w:pPr>
        <w:rPr>
          <w:rFonts w:ascii="Arial" w:hAnsi="Arial" w:cs="Arial"/>
        </w:rPr>
      </w:pPr>
    </w:p>
    <w:tbl>
      <w:tblPr>
        <w:tblW w:w="9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5"/>
        <w:gridCol w:w="5043"/>
      </w:tblGrid>
      <w:tr w:rsidR="00B71C56" w:rsidRPr="000F76AC" w14:paraId="248011A6" w14:textId="77777777" w:rsidTr="00E10FB2">
        <w:trPr>
          <w:trHeight w:val="537"/>
        </w:trPr>
        <w:tc>
          <w:tcPr>
            <w:tcW w:w="4075" w:type="dxa"/>
            <w:vAlign w:val="center"/>
          </w:tcPr>
          <w:p w14:paraId="2D9D6756"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PODIZVAJALEC</w:t>
            </w:r>
          </w:p>
        </w:tc>
        <w:tc>
          <w:tcPr>
            <w:tcW w:w="5043" w:type="dxa"/>
            <w:vAlign w:val="center"/>
          </w:tcPr>
          <w:p w14:paraId="0A922AC9" w14:textId="77777777" w:rsidR="00B71C56" w:rsidRPr="000F76AC" w:rsidRDefault="00B71C56" w:rsidP="00B71C56">
            <w:pPr>
              <w:rPr>
                <w:rFonts w:ascii="Arial" w:eastAsia="MS Mincho" w:hAnsi="Arial" w:cs="Arial"/>
                <w:sz w:val="20"/>
                <w:szCs w:val="20"/>
              </w:rPr>
            </w:pPr>
          </w:p>
        </w:tc>
      </w:tr>
      <w:tr w:rsidR="00B71C56" w:rsidRPr="000F76AC" w14:paraId="7809F25F" w14:textId="77777777" w:rsidTr="00E10FB2">
        <w:trPr>
          <w:trHeight w:val="537"/>
        </w:trPr>
        <w:tc>
          <w:tcPr>
            <w:tcW w:w="4075" w:type="dxa"/>
            <w:vAlign w:val="center"/>
          </w:tcPr>
          <w:p w14:paraId="6031E2B9"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NASLOV PODIZVAJALCA</w:t>
            </w:r>
          </w:p>
        </w:tc>
        <w:tc>
          <w:tcPr>
            <w:tcW w:w="5043" w:type="dxa"/>
            <w:vAlign w:val="center"/>
          </w:tcPr>
          <w:p w14:paraId="74D3AFBE" w14:textId="77777777" w:rsidR="00B71C56" w:rsidRPr="000F76AC" w:rsidRDefault="00B71C56" w:rsidP="00B71C56">
            <w:pPr>
              <w:rPr>
                <w:rFonts w:ascii="Arial" w:eastAsia="MS Mincho" w:hAnsi="Arial" w:cs="Arial"/>
                <w:sz w:val="20"/>
                <w:szCs w:val="20"/>
              </w:rPr>
            </w:pPr>
          </w:p>
        </w:tc>
      </w:tr>
      <w:tr w:rsidR="00B71C56" w:rsidRPr="000F76AC" w14:paraId="45D06C0B" w14:textId="77777777" w:rsidTr="00E10FB2">
        <w:trPr>
          <w:trHeight w:val="537"/>
        </w:trPr>
        <w:tc>
          <w:tcPr>
            <w:tcW w:w="4075" w:type="dxa"/>
            <w:vAlign w:val="center"/>
          </w:tcPr>
          <w:p w14:paraId="30A42B83"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ZAKONITI ZASTOPNIK</w:t>
            </w:r>
          </w:p>
        </w:tc>
        <w:tc>
          <w:tcPr>
            <w:tcW w:w="5043" w:type="dxa"/>
            <w:vAlign w:val="center"/>
          </w:tcPr>
          <w:p w14:paraId="252603F4" w14:textId="77777777" w:rsidR="00B71C56" w:rsidRPr="000F76AC" w:rsidRDefault="00B71C56" w:rsidP="00B71C56">
            <w:pPr>
              <w:rPr>
                <w:rFonts w:ascii="Arial" w:eastAsia="MS Mincho" w:hAnsi="Arial" w:cs="Arial"/>
                <w:sz w:val="20"/>
                <w:szCs w:val="20"/>
              </w:rPr>
            </w:pPr>
          </w:p>
          <w:p w14:paraId="3E72666E" w14:textId="77777777" w:rsidR="00B71C56" w:rsidRPr="000F76AC" w:rsidRDefault="00B71C56" w:rsidP="00B71C56">
            <w:pPr>
              <w:rPr>
                <w:rFonts w:ascii="Arial" w:eastAsia="MS Mincho" w:hAnsi="Arial" w:cs="Arial"/>
                <w:sz w:val="20"/>
                <w:szCs w:val="20"/>
              </w:rPr>
            </w:pPr>
          </w:p>
        </w:tc>
      </w:tr>
      <w:tr w:rsidR="00B71C56" w:rsidRPr="000F76AC" w14:paraId="49F8CCE8" w14:textId="77777777" w:rsidTr="00E10FB2">
        <w:trPr>
          <w:trHeight w:val="537"/>
        </w:trPr>
        <w:tc>
          <w:tcPr>
            <w:tcW w:w="4075" w:type="dxa"/>
            <w:vAlign w:val="center"/>
          </w:tcPr>
          <w:p w14:paraId="67CDB2EB"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 xml:space="preserve">MATIČNA ŠTEVILKA </w:t>
            </w:r>
          </w:p>
        </w:tc>
        <w:tc>
          <w:tcPr>
            <w:tcW w:w="5043" w:type="dxa"/>
            <w:vAlign w:val="center"/>
          </w:tcPr>
          <w:p w14:paraId="5955C1CD" w14:textId="77777777" w:rsidR="00B71C56" w:rsidRPr="000F76AC" w:rsidRDefault="00B71C56" w:rsidP="00B71C56">
            <w:pPr>
              <w:tabs>
                <w:tab w:val="center" w:pos="4320"/>
                <w:tab w:val="right" w:pos="8640"/>
              </w:tabs>
              <w:rPr>
                <w:rFonts w:ascii="Arial" w:eastAsia="MS Mincho" w:hAnsi="Arial" w:cs="Arial"/>
                <w:sz w:val="20"/>
                <w:szCs w:val="20"/>
              </w:rPr>
            </w:pPr>
          </w:p>
        </w:tc>
      </w:tr>
      <w:tr w:rsidR="00B71C56" w:rsidRPr="000F76AC" w14:paraId="66AEE841" w14:textId="77777777" w:rsidTr="00E10FB2">
        <w:trPr>
          <w:trHeight w:val="537"/>
        </w:trPr>
        <w:tc>
          <w:tcPr>
            <w:tcW w:w="4075" w:type="dxa"/>
            <w:vAlign w:val="center"/>
          </w:tcPr>
          <w:p w14:paraId="68D9CEA6"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IDENTIFIKACIJSKA ŠTEVILKA ZA DDV</w:t>
            </w:r>
          </w:p>
        </w:tc>
        <w:tc>
          <w:tcPr>
            <w:tcW w:w="5043" w:type="dxa"/>
            <w:vAlign w:val="center"/>
          </w:tcPr>
          <w:p w14:paraId="06D9A581" w14:textId="77777777" w:rsidR="00B71C56" w:rsidRPr="000F76AC" w:rsidRDefault="00B71C56" w:rsidP="00B71C56">
            <w:pPr>
              <w:rPr>
                <w:rFonts w:ascii="Arial" w:eastAsia="MS Mincho" w:hAnsi="Arial" w:cs="Arial"/>
                <w:sz w:val="20"/>
                <w:szCs w:val="20"/>
              </w:rPr>
            </w:pPr>
          </w:p>
        </w:tc>
      </w:tr>
      <w:tr w:rsidR="00B71C56" w:rsidRPr="000F76AC" w14:paraId="3121A412" w14:textId="77777777" w:rsidTr="00E10FB2">
        <w:trPr>
          <w:trHeight w:val="537"/>
        </w:trPr>
        <w:tc>
          <w:tcPr>
            <w:tcW w:w="4075" w:type="dxa"/>
            <w:vAlign w:val="center"/>
          </w:tcPr>
          <w:p w14:paraId="5F10EDC3"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TRR PODIZVAJALCA</w:t>
            </w:r>
          </w:p>
        </w:tc>
        <w:tc>
          <w:tcPr>
            <w:tcW w:w="5043" w:type="dxa"/>
            <w:vAlign w:val="center"/>
          </w:tcPr>
          <w:p w14:paraId="277E3E1D" w14:textId="77777777" w:rsidR="00B71C56" w:rsidRPr="000F76AC" w:rsidRDefault="00B71C56" w:rsidP="00B71C56">
            <w:pPr>
              <w:rPr>
                <w:rFonts w:ascii="Arial" w:eastAsia="MS Mincho" w:hAnsi="Arial" w:cs="Arial"/>
                <w:sz w:val="20"/>
                <w:szCs w:val="20"/>
              </w:rPr>
            </w:pPr>
          </w:p>
        </w:tc>
      </w:tr>
      <w:tr w:rsidR="00B71C56" w:rsidRPr="000F76AC" w14:paraId="1D37EEAE" w14:textId="77777777" w:rsidTr="00E10FB2">
        <w:trPr>
          <w:trHeight w:val="537"/>
        </w:trPr>
        <w:tc>
          <w:tcPr>
            <w:tcW w:w="4075" w:type="dxa"/>
            <w:vAlign w:val="center"/>
          </w:tcPr>
          <w:p w14:paraId="72A00F97"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KONTAKTNA OSEBA</w:t>
            </w:r>
          </w:p>
        </w:tc>
        <w:tc>
          <w:tcPr>
            <w:tcW w:w="5043" w:type="dxa"/>
            <w:vAlign w:val="center"/>
          </w:tcPr>
          <w:p w14:paraId="018317E2" w14:textId="77777777" w:rsidR="00B71C56" w:rsidRPr="000F76AC" w:rsidRDefault="00B71C56" w:rsidP="00B71C56">
            <w:pPr>
              <w:rPr>
                <w:rFonts w:ascii="Arial" w:eastAsia="MS Mincho" w:hAnsi="Arial" w:cs="Arial"/>
                <w:sz w:val="20"/>
                <w:szCs w:val="20"/>
              </w:rPr>
            </w:pPr>
          </w:p>
        </w:tc>
      </w:tr>
      <w:tr w:rsidR="00B71C56" w:rsidRPr="000F76AC" w14:paraId="65267C51" w14:textId="77777777" w:rsidTr="00E10FB2">
        <w:trPr>
          <w:trHeight w:val="537"/>
        </w:trPr>
        <w:tc>
          <w:tcPr>
            <w:tcW w:w="4075" w:type="dxa"/>
            <w:vAlign w:val="center"/>
          </w:tcPr>
          <w:p w14:paraId="05CC37D2"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E-NASLOV KONTAKTNE OSEBE</w:t>
            </w:r>
          </w:p>
        </w:tc>
        <w:tc>
          <w:tcPr>
            <w:tcW w:w="5043" w:type="dxa"/>
            <w:vAlign w:val="center"/>
          </w:tcPr>
          <w:p w14:paraId="06863185" w14:textId="77777777" w:rsidR="00B71C56" w:rsidRPr="000F76AC" w:rsidRDefault="00B71C56" w:rsidP="00B71C56">
            <w:pPr>
              <w:rPr>
                <w:rFonts w:ascii="Arial" w:eastAsia="MS Mincho" w:hAnsi="Arial" w:cs="Arial"/>
                <w:sz w:val="20"/>
                <w:szCs w:val="20"/>
              </w:rPr>
            </w:pPr>
          </w:p>
        </w:tc>
      </w:tr>
      <w:tr w:rsidR="00B71C56" w:rsidRPr="000F76AC" w14:paraId="3F1CFA1A" w14:textId="77777777" w:rsidTr="00E10FB2">
        <w:trPr>
          <w:trHeight w:val="537"/>
        </w:trPr>
        <w:tc>
          <w:tcPr>
            <w:tcW w:w="4075" w:type="dxa"/>
            <w:vAlign w:val="center"/>
          </w:tcPr>
          <w:p w14:paraId="107C0C14"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TELEFON KONTAKTNE OSEBE</w:t>
            </w:r>
          </w:p>
        </w:tc>
        <w:tc>
          <w:tcPr>
            <w:tcW w:w="5043" w:type="dxa"/>
            <w:vAlign w:val="center"/>
          </w:tcPr>
          <w:p w14:paraId="01E81291" w14:textId="77777777" w:rsidR="00B71C56" w:rsidRPr="000F76AC" w:rsidRDefault="00B71C56" w:rsidP="00B71C56">
            <w:pPr>
              <w:rPr>
                <w:rFonts w:ascii="Arial" w:eastAsia="MS Mincho" w:hAnsi="Arial" w:cs="Arial"/>
                <w:sz w:val="20"/>
                <w:szCs w:val="20"/>
              </w:rPr>
            </w:pPr>
          </w:p>
        </w:tc>
      </w:tr>
      <w:tr w:rsidR="00B71C56" w:rsidRPr="000F76AC" w14:paraId="68F429EE" w14:textId="77777777" w:rsidTr="00E10FB2">
        <w:trPr>
          <w:trHeight w:val="537"/>
        </w:trPr>
        <w:tc>
          <w:tcPr>
            <w:tcW w:w="4075" w:type="dxa"/>
            <w:vAlign w:val="center"/>
          </w:tcPr>
          <w:p w14:paraId="55B37E7B" w14:textId="77777777" w:rsidR="00B71C56" w:rsidRPr="000F76AC" w:rsidRDefault="00B71C56" w:rsidP="00B71C56">
            <w:pPr>
              <w:rPr>
                <w:rFonts w:ascii="Arial" w:eastAsia="MS Mincho" w:hAnsi="Arial" w:cs="Arial"/>
                <w:sz w:val="20"/>
                <w:szCs w:val="20"/>
              </w:rPr>
            </w:pPr>
            <w:r w:rsidRPr="000F76AC">
              <w:rPr>
                <w:rFonts w:ascii="Arial" w:eastAsia="MS Mincho" w:hAnsi="Arial" w:cs="Arial"/>
                <w:sz w:val="20"/>
                <w:szCs w:val="20"/>
              </w:rPr>
              <w:t>ODGOVORNA OSEBA ZA PODPIS PONUDBE</w:t>
            </w:r>
          </w:p>
        </w:tc>
        <w:tc>
          <w:tcPr>
            <w:tcW w:w="5043" w:type="dxa"/>
            <w:vAlign w:val="center"/>
          </w:tcPr>
          <w:p w14:paraId="620806A7" w14:textId="77777777" w:rsidR="00B71C56" w:rsidRPr="000F76AC" w:rsidRDefault="00B71C56" w:rsidP="00B71C56">
            <w:pPr>
              <w:rPr>
                <w:rFonts w:ascii="Arial" w:eastAsia="MS Mincho" w:hAnsi="Arial" w:cs="Arial"/>
                <w:sz w:val="20"/>
                <w:szCs w:val="20"/>
              </w:rPr>
            </w:pPr>
          </w:p>
        </w:tc>
      </w:tr>
    </w:tbl>
    <w:p w14:paraId="79F97390" w14:textId="77777777" w:rsidR="00B71C56" w:rsidRPr="000F76AC" w:rsidRDefault="00B71C56" w:rsidP="00B71C56">
      <w:pPr>
        <w:rPr>
          <w:rFonts w:ascii="Arial" w:hAnsi="Arial" w:cs="Arial"/>
        </w:rPr>
      </w:pPr>
    </w:p>
    <w:p w14:paraId="71D34EED" w14:textId="77777777" w:rsidR="00B71C56" w:rsidRPr="000F76AC" w:rsidRDefault="00B71C56" w:rsidP="00B71C56">
      <w:pPr>
        <w:jc w:val="both"/>
        <w:rPr>
          <w:rFonts w:ascii="Arial" w:hAnsi="Arial" w:cs="Arial"/>
          <w:i/>
          <w:iCs/>
        </w:rPr>
      </w:pPr>
      <w:r w:rsidRPr="000F76AC">
        <w:rPr>
          <w:rFonts w:ascii="Arial" w:hAnsi="Arial" w:cs="Arial"/>
          <w:i/>
          <w:iCs/>
        </w:rPr>
        <w:t>V primeru, da podpisnik ponudbenih dokumentov ni zakonit zastopnik podizvajalca, je potrebno priložiti pooblastilo, s katerim zakoniti zastopnik pooblašča podpisnika prijavnih dokumentov.</w:t>
      </w:r>
    </w:p>
    <w:p w14:paraId="5287BE6D" w14:textId="77777777" w:rsidR="00B71C56" w:rsidRPr="000F76AC" w:rsidRDefault="00B71C56" w:rsidP="00B71C56">
      <w:pPr>
        <w:rPr>
          <w:rFonts w:ascii="Arial" w:hAnsi="Arial" w:cs="Arial"/>
        </w:rPr>
      </w:pPr>
    </w:p>
    <w:p w14:paraId="3CA13DD4" w14:textId="77777777" w:rsidR="00B71C56" w:rsidRPr="000F76AC" w:rsidRDefault="00B71C56" w:rsidP="00B71C56">
      <w:pPr>
        <w:rPr>
          <w:rFonts w:ascii="Arial" w:hAnsi="Arial" w:cs="Arial"/>
        </w:rPr>
      </w:pPr>
    </w:p>
    <w:p w14:paraId="10CDCCE1" w14:textId="77777777" w:rsidR="00B71C56" w:rsidRPr="000F76AC" w:rsidRDefault="00B71C56" w:rsidP="00B71C56">
      <w:pPr>
        <w:rPr>
          <w:rFonts w:ascii="Arial" w:hAnsi="Arial" w:cs="Arial"/>
        </w:rPr>
      </w:pPr>
    </w:p>
    <w:p w14:paraId="42398591"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Kraj :</w:t>
      </w:r>
      <w:r w:rsidRPr="000F76AC">
        <w:rPr>
          <w:rFonts w:ascii="Arial" w:hAnsi="Arial" w:cs="Arial"/>
          <w:sz w:val="20"/>
          <w:szCs w:val="20"/>
        </w:rPr>
        <w:tab/>
        <w:t xml:space="preserve">____________________ </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podpis zakonitega zastopnika podizvajalca</w:t>
      </w:r>
    </w:p>
    <w:p w14:paraId="33C5DD80" w14:textId="77777777" w:rsidR="00B71C56" w:rsidRPr="000F76AC" w:rsidRDefault="00B71C56" w:rsidP="00B71C56">
      <w:pPr>
        <w:jc w:val="both"/>
        <w:rPr>
          <w:rFonts w:ascii="Arial" w:hAnsi="Arial" w:cs="Arial"/>
          <w:sz w:val="20"/>
          <w:szCs w:val="20"/>
        </w:rPr>
      </w:pPr>
    </w:p>
    <w:p w14:paraId="48CF3876" w14:textId="77777777" w:rsidR="00B71C56" w:rsidRPr="000F76AC" w:rsidRDefault="00B71C56" w:rsidP="00B71C56">
      <w:pPr>
        <w:jc w:val="both"/>
        <w:rPr>
          <w:rFonts w:ascii="Arial" w:hAnsi="Arial" w:cs="Arial"/>
          <w:sz w:val="20"/>
          <w:szCs w:val="20"/>
        </w:rPr>
      </w:pPr>
    </w:p>
    <w:p w14:paraId="50B5F336"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Datum: ______________</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______________________</w:t>
      </w:r>
    </w:p>
    <w:p w14:paraId="6F40517B" w14:textId="77777777" w:rsidR="00B71C56" w:rsidRPr="000F76AC" w:rsidRDefault="00B71C56" w:rsidP="00B71C56">
      <w:pPr>
        <w:rPr>
          <w:rFonts w:ascii="Arial" w:hAnsi="Arial" w:cs="Arial"/>
          <w:i/>
          <w:sz w:val="20"/>
          <w:szCs w:val="20"/>
        </w:rPr>
      </w:pPr>
    </w:p>
    <w:p w14:paraId="1182C6FC" w14:textId="77777777" w:rsidR="00B71C56" w:rsidRPr="000F76AC" w:rsidRDefault="00B71C56" w:rsidP="00B71C56">
      <w:pPr>
        <w:rPr>
          <w:rFonts w:ascii="Arial" w:hAnsi="Arial" w:cs="Arial"/>
          <w:i/>
          <w:sz w:val="20"/>
          <w:szCs w:val="20"/>
        </w:rPr>
      </w:pPr>
    </w:p>
    <w:p w14:paraId="61186938" w14:textId="77777777" w:rsidR="00B71C56" w:rsidRPr="000F76AC" w:rsidRDefault="00B71C56" w:rsidP="00B71C56">
      <w:pPr>
        <w:rPr>
          <w:rFonts w:ascii="Arial" w:hAnsi="Arial" w:cs="Arial"/>
          <w:i/>
          <w:sz w:val="20"/>
          <w:szCs w:val="20"/>
        </w:rPr>
      </w:pPr>
    </w:p>
    <w:p w14:paraId="0089619D" w14:textId="77777777" w:rsidR="00B71C56" w:rsidRPr="000F76AC" w:rsidRDefault="00B71C56" w:rsidP="00B71C56">
      <w:pPr>
        <w:rPr>
          <w:rFonts w:ascii="Arial" w:hAnsi="Arial" w:cs="Arial"/>
          <w:i/>
          <w:sz w:val="20"/>
          <w:szCs w:val="20"/>
        </w:rPr>
      </w:pPr>
    </w:p>
    <w:p w14:paraId="31727677" w14:textId="77777777" w:rsidR="00B71C56" w:rsidRPr="000F76AC" w:rsidRDefault="00B71C56" w:rsidP="00B71C56">
      <w:pPr>
        <w:rPr>
          <w:rFonts w:ascii="Arial" w:hAnsi="Arial" w:cs="Arial"/>
          <w:i/>
          <w:sz w:val="20"/>
          <w:szCs w:val="20"/>
        </w:rPr>
      </w:pPr>
      <w:r w:rsidRPr="000F76AC">
        <w:rPr>
          <w:rFonts w:ascii="Arial" w:hAnsi="Arial" w:cs="Arial"/>
          <w:i/>
          <w:sz w:val="20"/>
          <w:szCs w:val="20"/>
        </w:rPr>
        <w:t>Navodilo: Obrazec se fotokopira, v kolikor prijavitelj nastopa z več podizvajalci.</w:t>
      </w:r>
    </w:p>
    <w:p w14:paraId="0F377014" w14:textId="77777777" w:rsidR="00B71C56" w:rsidRPr="000F76AC" w:rsidRDefault="00B71C56" w:rsidP="00B71C56">
      <w:pPr>
        <w:rPr>
          <w:rFonts w:ascii="Arial" w:hAnsi="Arial" w:cs="Arial"/>
          <w:i/>
          <w:sz w:val="20"/>
          <w:szCs w:val="20"/>
        </w:rPr>
      </w:pPr>
    </w:p>
    <w:p w14:paraId="5CD35AC3" w14:textId="77777777" w:rsidR="00B71C56" w:rsidRPr="000F76AC" w:rsidRDefault="00B71C56" w:rsidP="00B71C56">
      <w:pPr>
        <w:jc w:val="right"/>
        <w:rPr>
          <w:rFonts w:ascii="Arial" w:hAnsi="Arial" w:cs="Arial"/>
          <w:i/>
          <w:iCs/>
        </w:rPr>
      </w:pPr>
    </w:p>
    <w:p w14:paraId="334DC278" w14:textId="77777777" w:rsidR="00B71C56" w:rsidRPr="000F76AC" w:rsidRDefault="00B71C56" w:rsidP="00B71C56">
      <w:pPr>
        <w:jc w:val="right"/>
        <w:rPr>
          <w:rFonts w:ascii="Arial" w:hAnsi="Arial" w:cs="Arial"/>
          <w:i/>
          <w:iCs/>
        </w:rPr>
      </w:pPr>
      <w:r w:rsidRPr="000F76AC">
        <w:rPr>
          <w:rFonts w:ascii="Arial" w:hAnsi="Arial" w:cs="Arial"/>
          <w:i/>
          <w:iCs/>
        </w:rPr>
        <w:br w:type="page"/>
      </w:r>
    </w:p>
    <w:p w14:paraId="492A4CA9" w14:textId="77777777" w:rsidR="00B71C56" w:rsidRPr="000F76AC" w:rsidRDefault="00B71C56" w:rsidP="00B71C56">
      <w:pPr>
        <w:jc w:val="right"/>
        <w:rPr>
          <w:rFonts w:ascii="Arial" w:hAnsi="Arial" w:cs="Arial"/>
          <w:b/>
          <w:bCs/>
        </w:rPr>
      </w:pPr>
      <w:r w:rsidRPr="000F76AC">
        <w:rPr>
          <w:rFonts w:ascii="Arial" w:hAnsi="Arial" w:cs="Arial"/>
          <w:b/>
          <w:bCs/>
        </w:rPr>
        <w:lastRenderedPageBreak/>
        <w:t>OBRAZEC št. 6</w:t>
      </w:r>
    </w:p>
    <w:p w14:paraId="76CBCBC7" w14:textId="77777777" w:rsidR="00B71C56" w:rsidRPr="000F76AC" w:rsidRDefault="00B71C56" w:rsidP="00B71C56">
      <w:pPr>
        <w:jc w:val="both"/>
        <w:rPr>
          <w:rFonts w:ascii="Arial" w:hAnsi="Arial" w:cs="Arial"/>
          <w:b/>
          <w:bCs/>
        </w:rPr>
      </w:pPr>
    </w:p>
    <w:p w14:paraId="03559013" w14:textId="77777777" w:rsidR="00B71C56" w:rsidRPr="000F76AC" w:rsidRDefault="00B71C56" w:rsidP="00B71C56">
      <w:pPr>
        <w:keepNext/>
        <w:ind w:left="1296" w:hanging="1296"/>
        <w:jc w:val="center"/>
        <w:outlineLvl w:val="6"/>
        <w:rPr>
          <w:rFonts w:ascii="Arial" w:hAnsi="Arial" w:cs="Arial"/>
          <w:b/>
          <w:bCs/>
        </w:rPr>
      </w:pPr>
      <w:r w:rsidRPr="000F76AC">
        <w:rPr>
          <w:rFonts w:ascii="Arial" w:hAnsi="Arial" w:cs="Arial"/>
          <w:b/>
          <w:bCs/>
        </w:rPr>
        <w:t>ZAHTEVA PODIZVAJALCA ZA NEPOSREDNO PLAČILO IN SOGLASJE  PODIZVAJALCA</w:t>
      </w:r>
    </w:p>
    <w:p w14:paraId="0484E945" w14:textId="77777777" w:rsidR="00B71C56" w:rsidRPr="000F76AC" w:rsidRDefault="00B71C56" w:rsidP="00B71C56">
      <w:pPr>
        <w:jc w:val="both"/>
        <w:rPr>
          <w:rFonts w:ascii="Arial" w:hAnsi="Arial" w:cs="Arial"/>
          <w:b/>
          <w:bCs/>
          <w:u w:val="single"/>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918"/>
      </w:tblGrid>
      <w:tr w:rsidR="00B71C56" w:rsidRPr="000F76AC" w14:paraId="202A3473" w14:textId="77777777" w:rsidTr="00440FA7">
        <w:trPr>
          <w:trHeight w:val="834"/>
          <w:jc w:val="center"/>
        </w:trPr>
        <w:tc>
          <w:tcPr>
            <w:tcW w:w="1413" w:type="dxa"/>
            <w:vAlign w:val="center"/>
          </w:tcPr>
          <w:p w14:paraId="79F5B0AA"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Predmet naročila:</w:t>
            </w:r>
          </w:p>
        </w:tc>
        <w:tc>
          <w:tcPr>
            <w:tcW w:w="7918" w:type="dxa"/>
            <w:vAlign w:val="center"/>
          </w:tcPr>
          <w:p w14:paraId="6187573A" w14:textId="4E7E1C23" w:rsidR="00B71C56" w:rsidRPr="000F76AC" w:rsidRDefault="00480108" w:rsidP="00B71C56">
            <w:pPr>
              <w:tabs>
                <w:tab w:val="center" w:pos="4320"/>
                <w:tab w:val="right" w:pos="8640"/>
              </w:tabs>
              <w:spacing w:before="60" w:after="60"/>
              <w:jc w:val="center"/>
              <w:rPr>
                <w:rFonts w:ascii="Arial" w:eastAsia="MS ??" w:hAnsi="Arial" w:cs="Arial"/>
                <w:b/>
                <w:sz w:val="20"/>
                <w:szCs w:val="20"/>
              </w:rPr>
            </w:pPr>
            <w:r>
              <w:rPr>
                <w:rFonts w:ascii="Arial" w:eastAsiaTheme="minorEastAsia" w:hAnsi="Arial" w:cs="Arial"/>
                <w:b/>
                <w:sz w:val="20"/>
                <w:szCs w:val="20"/>
              </w:rPr>
              <w:t xml:space="preserve">»Sukcesivna dobava lesne biomase in upravljanje s kotlovnico za proizvodnjo toplotne energije </w:t>
            </w:r>
            <w:r w:rsidR="00440FA7">
              <w:rPr>
                <w:rFonts w:ascii="Arial" w:eastAsiaTheme="minorEastAsia" w:hAnsi="Arial" w:cs="Arial"/>
                <w:b/>
                <w:sz w:val="20"/>
                <w:szCs w:val="20"/>
              </w:rPr>
              <w:t>za obdobje od 1. februar 2023 do 31. januar 2025</w:t>
            </w:r>
            <w:r>
              <w:rPr>
                <w:rFonts w:ascii="Arial" w:eastAsiaTheme="minorEastAsia" w:hAnsi="Arial" w:cs="Arial"/>
                <w:b/>
                <w:sz w:val="20"/>
                <w:szCs w:val="20"/>
              </w:rPr>
              <w:t>«</w:t>
            </w:r>
          </w:p>
        </w:tc>
      </w:tr>
      <w:tr w:rsidR="00B71C56" w:rsidRPr="000F76AC" w14:paraId="0F7DC87E" w14:textId="77777777" w:rsidTr="00440FA7">
        <w:trPr>
          <w:trHeight w:val="645"/>
          <w:jc w:val="center"/>
        </w:trPr>
        <w:tc>
          <w:tcPr>
            <w:tcW w:w="1413" w:type="dxa"/>
            <w:vAlign w:val="center"/>
          </w:tcPr>
          <w:p w14:paraId="0E2AD43B"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Ponudnik</w:t>
            </w:r>
          </w:p>
        </w:tc>
        <w:tc>
          <w:tcPr>
            <w:tcW w:w="7918" w:type="dxa"/>
            <w:vAlign w:val="center"/>
          </w:tcPr>
          <w:p w14:paraId="1C1C949B" w14:textId="77777777" w:rsidR="00B71C56" w:rsidRPr="000F76AC" w:rsidRDefault="00B71C56" w:rsidP="00B71C56">
            <w:pPr>
              <w:tabs>
                <w:tab w:val="center" w:pos="4320"/>
                <w:tab w:val="right" w:pos="8640"/>
              </w:tabs>
              <w:spacing w:before="60" w:after="60"/>
              <w:jc w:val="center"/>
              <w:rPr>
                <w:rFonts w:ascii="Arial" w:eastAsia="MS ??" w:hAnsi="Arial" w:cs="Arial"/>
                <w:sz w:val="20"/>
                <w:szCs w:val="20"/>
              </w:rPr>
            </w:pPr>
          </w:p>
        </w:tc>
      </w:tr>
    </w:tbl>
    <w:p w14:paraId="67813681" w14:textId="77777777" w:rsidR="00B71C56" w:rsidRPr="000F76AC" w:rsidRDefault="00B71C56" w:rsidP="00B71C56">
      <w:pPr>
        <w:jc w:val="both"/>
        <w:rPr>
          <w:rFonts w:ascii="Arial" w:hAnsi="Arial" w:cs="Arial"/>
          <w:b/>
          <w:bCs/>
          <w:sz w:val="20"/>
          <w:szCs w:val="20"/>
          <w:u w:val="single"/>
        </w:rPr>
      </w:pPr>
    </w:p>
    <w:p w14:paraId="6314DD8F" w14:textId="77777777" w:rsidR="00B71C56" w:rsidRPr="000F76AC" w:rsidRDefault="00B71C56" w:rsidP="00B71C56">
      <w:pPr>
        <w:jc w:val="both"/>
        <w:rPr>
          <w:rFonts w:ascii="Arial" w:hAnsi="Arial" w:cs="Arial"/>
          <w:b/>
          <w:bCs/>
          <w:sz w:val="20"/>
          <w:szCs w:val="20"/>
          <w:u w:val="single"/>
        </w:rPr>
      </w:pPr>
    </w:p>
    <w:p w14:paraId="3284A9F7" w14:textId="77777777" w:rsidR="00B71C56" w:rsidRPr="000F76AC" w:rsidRDefault="00B71C56" w:rsidP="00B71C56">
      <w:pPr>
        <w:jc w:val="both"/>
        <w:rPr>
          <w:rFonts w:ascii="Arial" w:hAnsi="Arial" w:cs="Arial"/>
        </w:rPr>
      </w:pPr>
      <w:r w:rsidRPr="000F76AC">
        <w:rPr>
          <w:rFonts w:ascii="Arial" w:hAnsi="Arial" w:cs="Arial"/>
        </w:rPr>
        <w:t>V skladu z 5. odstavkom 94. člena ZJN-3 izjavljamo (ustrezno označite):</w:t>
      </w:r>
    </w:p>
    <w:p w14:paraId="26793B9A" w14:textId="77777777" w:rsidR="00B71C56" w:rsidRPr="000F76AC" w:rsidRDefault="00B71C56" w:rsidP="00B71C56">
      <w:pPr>
        <w:ind w:left="720"/>
        <w:jc w:val="both"/>
        <w:rPr>
          <w:rFonts w:ascii="Arial" w:hAnsi="Arial" w:cs="Arial"/>
        </w:rPr>
      </w:pPr>
      <w:r w:rsidRPr="000F76AC">
        <w:rPr>
          <w:rFonts w:ascii="Cambria Math" w:hAnsi="Cambria Math" w:cs="Cambria Math"/>
        </w:rPr>
        <w:t>⃝</w:t>
      </w:r>
      <w:r w:rsidRPr="000F76AC">
        <w:rPr>
          <w:rFonts w:ascii="Arial" w:hAnsi="Arial" w:cs="Arial"/>
        </w:rPr>
        <w:tab/>
        <w:t>DA zahtevamo izvedbo neposrednih plačil s strani naročnika;</w:t>
      </w:r>
    </w:p>
    <w:p w14:paraId="13F058BE" w14:textId="77777777" w:rsidR="00B71C56" w:rsidRPr="000F76AC" w:rsidRDefault="00B71C56" w:rsidP="00B71C56">
      <w:pPr>
        <w:ind w:left="720"/>
        <w:jc w:val="both"/>
        <w:rPr>
          <w:rFonts w:ascii="Arial" w:hAnsi="Arial" w:cs="Arial"/>
        </w:rPr>
      </w:pPr>
      <w:r w:rsidRPr="000F76AC">
        <w:rPr>
          <w:rFonts w:ascii="Cambria Math" w:hAnsi="Cambria Math" w:cs="Cambria Math"/>
        </w:rPr>
        <w:t>⃝</w:t>
      </w:r>
      <w:r w:rsidRPr="000F76AC">
        <w:rPr>
          <w:rFonts w:ascii="Arial" w:hAnsi="Arial" w:cs="Arial"/>
        </w:rPr>
        <w:tab/>
        <w:t>NE zahtevamo izvedbe neposrednih plačil s strani naročnika.</w:t>
      </w:r>
    </w:p>
    <w:p w14:paraId="068923AE" w14:textId="77777777" w:rsidR="00B71C56" w:rsidRPr="000F76AC"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2A7598" w14:textId="77777777" w:rsidR="00B71C56" w:rsidRPr="000F76AC" w:rsidRDefault="00B71C56" w:rsidP="00B71C56">
      <w:pPr>
        <w:jc w:val="both"/>
        <w:rPr>
          <w:rFonts w:ascii="Arial" w:hAnsi="Arial" w:cs="Arial"/>
        </w:rPr>
      </w:pPr>
      <w:r w:rsidRPr="000F76AC">
        <w:rPr>
          <w:rFonts w:ascii="Arial" w:hAnsi="Arial" w:cs="Arial"/>
        </w:rPr>
        <w:t>Podizvajalci, ki podajo pisno zahtevo za neposredna plačila in zgoraj obkrožijo DA, s podpisom te izjave podajajo soglasje, da sme naročnik namesto ponudnika poravnati podizvajalčeve terjatve do ponudnika.</w:t>
      </w:r>
    </w:p>
    <w:p w14:paraId="35EE2894" w14:textId="77777777" w:rsidR="00B71C56" w:rsidRPr="000F76AC"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C977FE0" w14:textId="77777777" w:rsidR="00B71C56" w:rsidRPr="000F76AC"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B115A24" w14:textId="77777777" w:rsidR="00B71C56" w:rsidRPr="000F76AC"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3BBDF88" w14:textId="77777777" w:rsidR="00B71C56" w:rsidRPr="000F76AC"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97B570B" w14:textId="77777777" w:rsidR="00B71C56" w:rsidRPr="000F76AC" w:rsidRDefault="00B71C56" w:rsidP="00B71C56">
      <w:pPr>
        <w:jc w:val="both"/>
        <w:rPr>
          <w:rFonts w:ascii="Arial" w:hAnsi="Arial" w:cs="Arial"/>
          <w:i/>
          <w:iCs/>
          <w:sz w:val="20"/>
          <w:szCs w:val="20"/>
        </w:rPr>
      </w:pPr>
    </w:p>
    <w:p w14:paraId="3BC73DC1"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Kraj :</w:t>
      </w:r>
      <w:r w:rsidRPr="000F76AC">
        <w:rPr>
          <w:rFonts w:ascii="Arial" w:hAnsi="Arial" w:cs="Arial"/>
          <w:sz w:val="20"/>
          <w:szCs w:val="20"/>
        </w:rPr>
        <w:tab/>
        <w:t>____________________</w:t>
      </w:r>
    </w:p>
    <w:p w14:paraId="6598D925" w14:textId="77777777" w:rsidR="00B71C56" w:rsidRPr="000F76AC" w:rsidRDefault="00B71C56" w:rsidP="00B71C56">
      <w:pPr>
        <w:jc w:val="both"/>
        <w:rPr>
          <w:rFonts w:ascii="Arial" w:hAnsi="Arial" w:cs="Arial"/>
          <w:sz w:val="20"/>
          <w:szCs w:val="20"/>
        </w:rPr>
      </w:pPr>
    </w:p>
    <w:p w14:paraId="33CF5DF3"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Datum: ______________</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žig</w:t>
      </w:r>
      <w:r w:rsidRPr="000F76AC">
        <w:rPr>
          <w:rFonts w:ascii="Arial" w:hAnsi="Arial" w:cs="Arial"/>
          <w:sz w:val="20"/>
          <w:szCs w:val="20"/>
        </w:rPr>
        <w:tab/>
      </w:r>
      <w:r w:rsidRPr="000F76AC">
        <w:rPr>
          <w:rFonts w:ascii="Arial" w:hAnsi="Arial" w:cs="Arial"/>
          <w:sz w:val="20"/>
          <w:szCs w:val="20"/>
        </w:rPr>
        <w:tab/>
        <w:t>podpis odgovorne osebe podizvajalca</w:t>
      </w:r>
    </w:p>
    <w:p w14:paraId="3553F045" w14:textId="77777777" w:rsidR="00B71C56" w:rsidRPr="000F76AC" w:rsidRDefault="00B71C56" w:rsidP="00B71C56">
      <w:pPr>
        <w:jc w:val="both"/>
        <w:rPr>
          <w:rFonts w:ascii="Arial" w:hAnsi="Arial" w:cs="Arial"/>
          <w:sz w:val="20"/>
          <w:szCs w:val="20"/>
        </w:rPr>
      </w:pPr>
    </w:p>
    <w:p w14:paraId="70355B5C" w14:textId="77777777" w:rsidR="00B71C56" w:rsidRPr="000F76AC" w:rsidRDefault="00B71C56" w:rsidP="00B71C56">
      <w:pPr>
        <w:jc w:val="both"/>
        <w:rPr>
          <w:rFonts w:ascii="Arial" w:hAnsi="Arial" w:cs="Arial"/>
          <w:sz w:val="20"/>
          <w:szCs w:val="20"/>
        </w:rPr>
      </w:pPr>
    </w:p>
    <w:p w14:paraId="49FEBF86"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_______________________</w:t>
      </w:r>
    </w:p>
    <w:p w14:paraId="4D064F1F" w14:textId="77777777" w:rsidR="00B71C56" w:rsidRPr="000F76AC" w:rsidRDefault="00B71C56" w:rsidP="00B71C56">
      <w:pPr>
        <w:jc w:val="both"/>
        <w:rPr>
          <w:rFonts w:ascii="Arial" w:hAnsi="Arial" w:cs="Arial"/>
        </w:rPr>
      </w:pPr>
    </w:p>
    <w:p w14:paraId="06163121" w14:textId="77777777" w:rsidR="00B71C56" w:rsidRPr="000F76AC" w:rsidRDefault="00B71C56" w:rsidP="00B71C56">
      <w:pPr>
        <w:jc w:val="both"/>
        <w:rPr>
          <w:rFonts w:ascii="Arial" w:hAnsi="Arial" w:cs="Arial"/>
          <w:b/>
          <w:sz w:val="20"/>
          <w:szCs w:val="20"/>
        </w:rPr>
      </w:pPr>
    </w:p>
    <w:p w14:paraId="1C6782CD" w14:textId="77777777" w:rsidR="00B71C56" w:rsidRPr="000F76AC" w:rsidRDefault="00B71C56" w:rsidP="00B71C56">
      <w:pPr>
        <w:jc w:val="both"/>
        <w:rPr>
          <w:rFonts w:ascii="Arial" w:hAnsi="Arial" w:cs="Arial"/>
          <w:b/>
          <w:sz w:val="20"/>
          <w:szCs w:val="20"/>
        </w:rPr>
      </w:pPr>
    </w:p>
    <w:p w14:paraId="4A11B4B5" w14:textId="77777777" w:rsidR="00B71C56" w:rsidRPr="000F76AC" w:rsidRDefault="00B71C56" w:rsidP="00B71C56">
      <w:pPr>
        <w:jc w:val="both"/>
        <w:rPr>
          <w:rFonts w:ascii="Arial" w:hAnsi="Arial" w:cs="Arial"/>
          <w:b/>
          <w:sz w:val="20"/>
          <w:szCs w:val="20"/>
        </w:rPr>
      </w:pPr>
    </w:p>
    <w:p w14:paraId="244E7379" w14:textId="77777777" w:rsidR="00B71C56" w:rsidRPr="000F76AC" w:rsidRDefault="00B71C56" w:rsidP="00B71C56">
      <w:pPr>
        <w:jc w:val="both"/>
        <w:rPr>
          <w:rFonts w:ascii="Arial" w:hAnsi="Arial" w:cs="Arial"/>
          <w:b/>
          <w:sz w:val="20"/>
          <w:szCs w:val="20"/>
        </w:rPr>
      </w:pPr>
      <w:r w:rsidRPr="000F76AC">
        <w:rPr>
          <w:rFonts w:ascii="Arial" w:hAnsi="Arial" w:cs="Arial"/>
          <w:b/>
          <w:sz w:val="20"/>
          <w:szCs w:val="20"/>
        </w:rPr>
        <w:t>Obvezna priloga obrazca št.6: obrazec ESPD podizvajalca</w:t>
      </w:r>
    </w:p>
    <w:p w14:paraId="70B0BC20" w14:textId="77777777" w:rsidR="00B71C56" w:rsidRPr="000F76AC" w:rsidRDefault="00B71C56" w:rsidP="00B71C56">
      <w:pPr>
        <w:jc w:val="both"/>
        <w:rPr>
          <w:rFonts w:ascii="Arial" w:hAnsi="Arial" w:cs="Arial"/>
        </w:rPr>
      </w:pPr>
    </w:p>
    <w:p w14:paraId="472E094B" w14:textId="77777777" w:rsidR="00B71C56" w:rsidRPr="000F76AC" w:rsidRDefault="00B71C56" w:rsidP="00B71C56">
      <w:pPr>
        <w:jc w:val="both"/>
        <w:rPr>
          <w:rFonts w:ascii="Arial" w:hAnsi="Arial" w:cs="Arial"/>
          <w:b/>
          <w:bCs/>
          <w:u w:val="single"/>
        </w:rPr>
      </w:pPr>
    </w:p>
    <w:p w14:paraId="4C274ADA" w14:textId="77777777" w:rsidR="00B71C56" w:rsidRPr="000F76AC" w:rsidRDefault="00B71C56" w:rsidP="00B71C56">
      <w:pPr>
        <w:jc w:val="both"/>
        <w:rPr>
          <w:rFonts w:ascii="Arial" w:hAnsi="Arial" w:cs="Arial"/>
          <w:i/>
          <w:iCs/>
          <w:sz w:val="20"/>
          <w:szCs w:val="20"/>
        </w:rPr>
      </w:pPr>
    </w:p>
    <w:p w14:paraId="1A6F6769" w14:textId="77777777" w:rsidR="00B71C56" w:rsidRPr="000F76AC" w:rsidRDefault="00B71C56" w:rsidP="00B71C56">
      <w:pPr>
        <w:jc w:val="both"/>
        <w:rPr>
          <w:rFonts w:ascii="Arial" w:hAnsi="Arial" w:cs="Arial"/>
          <w:i/>
          <w:iCs/>
          <w:sz w:val="20"/>
          <w:szCs w:val="20"/>
        </w:rPr>
      </w:pPr>
    </w:p>
    <w:p w14:paraId="3EDEF54C" w14:textId="77777777" w:rsidR="00B71C56" w:rsidRPr="000F76AC" w:rsidRDefault="00B71C56" w:rsidP="00B71C56">
      <w:pPr>
        <w:jc w:val="both"/>
        <w:rPr>
          <w:rFonts w:ascii="Arial" w:hAnsi="Arial" w:cs="Arial"/>
          <w:i/>
          <w:iCs/>
          <w:sz w:val="20"/>
          <w:szCs w:val="20"/>
        </w:rPr>
      </w:pPr>
    </w:p>
    <w:p w14:paraId="0A752966" w14:textId="77777777" w:rsidR="00B71C56" w:rsidRPr="000F76AC" w:rsidRDefault="00B71C56" w:rsidP="00B71C56">
      <w:pPr>
        <w:jc w:val="both"/>
        <w:rPr>
          <w:rFonts w:ascii="Arial" w:hAnsi="Arial" w:cs="Arial"/>
          <w:i/>
          <w:iCs/>
          <w:sz w:val="20"/>
          <w:szCs w:val="20"/>
        </w:rPr>
      </w:pPr>
      <w:r w:rsidRPr="000F76AC">
        <w:rPr>
          <w:rFonts w:ascii="Arial" w:hAnsi="Arial" w:cs="Arial"/>
          <w:i/>
          <w:iCs/>
          <w:sz w:val="20"/>
          <w:szCs w:val="20"/>
        </w:rPr>
        <w:t xml:space="preserve">Navodilo: Obrazec je potrebno izpolniti za vse podizvajalce. </w:t>
      </w:r>
    </w:p>
    <w:p w14:paraId="4BC1D7CA" w14:textId="77777777" w:rsidR="00B71C56" w:rsidRPr="000F76AC" w:rsidRDefault="00B71C56" w:rsidP="00B71C56">
      <w:pPr>
        <w:jc w:val="both"/>
        <w:rPr>
          <w:rFonts w:ascii="Arial" w:hAnsi="Arial" w:cs="Arial"/>
          <w:i/>
          <w:iCs/>
          <w:sz w:val="20"/>
          <w:szCs w:val="20"/>
        </w:rPr>
      </w:pPr>
      <w:r w:rsidRPr="000F76AC">
        <w:rPr>
          <w:rFonts w:ascii="Arial" w:hAnsi="Arial" w:cs="Arial"/>
          <w:i/>
          <w:iCs/>
          <w:sz w:val="20"/>
          <w:szCs w:val="20"/>
        </w:rPr>
        <w:t>Obrazec se fotokopira, v kolikor prijavitelj nastopa z več podizvajalci.</w:t>
      </w:r>
    </w:p>
    <w:p w14:paraId="668040E3" w14:textId="77777777" w:rsidR="00B71C56" w:rsidRPr="000F76AC" w:rsidRDefault="00B71C56" w:rsidP="00B71C56">
      <w:pPr>
        <w:jc w:val="both"/>
        <w:rPr>
          <w:rFonts w:ascii="Arial" w:hAnsi="Arial" w:cs="Arial"/>
          <w:i/>
          <w:iCs/>
          <w:sz w:val="20"/>
          <w:szCs w:val="20"/>
        </w:rPr>
      </w:pPr>
    </w:p>
    <w:p w14:paraId="614642DE" w14:textId="77777777" w:rsidR="00B71C56" w:rsidRPr="000F76AC" w:rsidRDefault="00B71C56" w:rsidP="00B71C56">
      <w:pPr>
        <w:jc w:val="both"/>
        <w:rPr>
          <w:rFonts w:ascii="Arial" w:hAnsi="Arial" w:cs="Arial"/>
          <w:i/>
          <w:iCs/>
          <w:sz w:val="20"/>
          <w:szCs w:val="20"/>
        </w:rPr>
      </w:pPr>
    </w:p>
    <w:p w14:paraId="5F8028E5" w14:textId="77777777" w:rsidR="00B71C56" w:rsidRPr="000F76AC" w:rsidRDefault="00B71C56" w:rsidP="00B71C56">
      <w:pPr>
        <w:jc w:val="both"/>
        <w:rPr>
          <w:rFonts w:ascii="Arial" w:hAnsi="Arial" w:cs="Arial"/>
          <w:i/>
          <w:iCs/>
          <w:sz w:val="20"/>
          <w:szCs w:val="20"/>
        </w:rPr>
      </w:pPr>
    </w:p>
    <w:p w14:paraId="52ADC8C2" w14:textId="77777777" w:rsidR="00B71C56" w:rsidRPr="000F76AC" w:rsidRDefault="00B71C56" w:rsidP="00B71C56">
      <w:pPr>
        <w:jc w:val="both"/>
        <w:rPr>
          <w:rFonts w:ascii="Arial" w:hAnsi="Arial" w:cs="Arial"/>
          <w:i/>
          <w:iCs/>
          <w:sz w:val="20"/>
          <w:szCs w:val="20"/>
        </w:rPr>
      </w:pPr>
    </w:p>
    <w:p w14:paraId="6FFBA612" w14:textId="77777777" w:rsidR="00B71C56" w:rsidRPr="000F76AC" w:rsidRDefault="00B71C56" w:rsidP="00B71C56">
      <w:pPr>
        <w:jc w:val="both"/>
        <w:rPr>
          <w:rFonts w:ascii="Arial" w:hAnsi="Arial" w:cs="Arial"/>
          <w:i/>
          <w:iCs/>
          <w:sz w:val="20"/>
          <w:szCs w:val="20"/>
        </w:rPr>
      </w:pPr>
    </w:p>
    <w:p w14:paraId="241EFA73" w14:textId="77777777" w:rsidR="00B71C56" w:rsidRPr="000F76AC" w:rsidRDefault="00B71C56" w:rsidP="00B71C56">
      <w:pPr>
        <w:jc w:val="both"/>
        <w:rPr>
          <w:rFonts w:ascii="Arial" w:hAnsi="Arial" w:cs="Arial"/>
          <w:i/>
          <w:iCs/>
          <w:sz w:val="20"/>
          <w:szCs w:val="20"/>
        </w:rPr>
      </w:pPr>
    </w:p>
    <w:p w14:paraId="537AD5A2" w14:textId="77777777" w:rsidR="00B71C56" w:rsidRPr="000F76AC" w:rsidRDefault="00B71C56" w:rsidP="00B71C56">
      <w:pPr>
        <w:jc w:val="right"/>
        <w:rPr>
          <w:rFonts w:ascii="Arial" w:hAnsi="Arial" w:cs="Arial"/>
          <w:i/>
          <w:iCs/>
        </w:rPr>
      </w:pPr>
      <w:r w:rsidRPr="000F76AC">
        <w:rPr>
          <w:rFonts w:ascii="Arial" w:hAnsi="Arial" w:cs="Arial"/>
          <w:i/>
          <w:iCs/>
        </w:rPr>
        <w:br w:type="page"/>
      </w:r>
    </w:p>
    <w:p w14:paraId="48A3A508" w14:textId="75A45461" w:rsidR="00B71C56" w:rsidRPr="000F76AC" w:rsidRDefault="00F8487A" w:rsidP="00B71C56">
      <w:pPr>
        <w:jc w:val="right"/>
        <w:rPr>
          <w:rFonts w:ascii="Arial" w:hAnsi="Arial" w:cs="Arial"/>
          <w:b/>
          <w:bCs/>
        </w:rPr>
      </w:pPr>
      <w:r w:rsidRPr="000F76AC">
        <w:rPr>
          <w:rFonts w:ascii="Arial" w:hAnsi="Arial" w:cs="Arial"/>
          <w:b/>
          <w:bCs/>
        </w:rPr>
        <w:lastRenderedPageBreak/>
        <w:t xml:space="preserve">OBRAZEC št. </w:t>
      </w:r>
      <w:r w:rsidR="001F273F" w:rsidRPr="000F76AC">
        <w:rPr>
          <w:rFonts w:ascii="Arial" w:hAnsi="Arial" w:cs="Arial"/>
          <w:b/>
          <w:bCs/>
        </w:rPr>
        <w:t>7</w:t>
      </w:r>
    </w:p>
    <w:p w14:paraId="48FEF9A0" w14:textId="77777777" w:rsidR="00B71C56" w:rsidRPr="000F76AC" w:rsidRDefault="00B71C56" w:rsidP="00B71C56">
      <w:pPr>
        <w:jc w:val="center"/>
        <w:rPr>
          <w:rFonts w:ascii="Arial" w:hAnsi="Arial" w:cs="Arial"/>
          <w:b/>
          <w:bCs/>
        </w:rPr>
      </w:pPr>
    </w:p>
    <w:p w14:paraId="78BB412B" w14:textId="77777777" w:rsidR="00B71C56" w:rsidRPr="000F76AC" w:rsidRDefault="00B71C56" w:rsidP="00B71C56">
      <w:pPr>
        <w:jc w:val="center"/>
        <w:rPr>
          <w:rFonts w:ascii="Arial" w:hAnsi="Arial" w:cs="Arial"/>
          <w:b/>
          <w:bCs/>
        </w:rPr>
      </w:pPr>
      <w:r w:rsidRPr="008B457D">
        <w:rPr>
          <w:rFonts w:ascii="Arial" w:hAnsi="Arial" w:cs="Arial"/>
          <w:b/>
          <w:bCs/>
        </w:rPr>
        <w:t>SEZNAM REFERENČNIH DEL PONUDNIKA</w:t>
      </w:r>
      <w:r w:rsidRPr="000F76AC">
        <w:rPr>
          <w:rFonts w:ascii="Arial" w:hAnsi="Arial" w:cs="Arial"/>
          <w:b/>
          <w:bCs/>
        </w:rPr>
        <w:t xml:space="preserve"> </w:t>
      </w:r>
    </w:p>
    <w:p w14:paraId="42C00ADA" w14:textId="77777777" w:rsidR="00B71C56" w:rsidRPr="000F76AC" w:rsidRDefault="00B71C56" w:rsidP="00B71C56">
      <w:pPr>
        <w:jc w:val="center"/>
        <w:rPr>
          <w:rFonts w:ascii="Arial" w:hAnsi="Arial" w:cs="Arial"/>
          <w:b/>
          <w:bCs/>
        </w:rPr>
      </w:pPr>
      <w:r w:rsidRPr="000F76AC">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918"/>
      </w:tblGrid>
      <w:tr w:rsidR="00B71C56" w:rsidRPr="000F76AC" w14:paraId="792B96C1" w14:textId="77777777" w:rsidTr="00440FA7">
        <w:trPr>
          <w:trHeight w:val="834"/>
          <w:jc w:val="center"/>
        </w:trPr>
        <w:tc>
          <w:tcPr>
            <w:tcW w:w="1413" w:type="dxa"/>
            <w:vAlign w:val="center"/>
          </w:tcPr>
          <w:p w14:paraId="5C6D2D54"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Predmet naročila:</w:t>
            </w:r>
          </w:p>
        </w:tc>
        <w:tc>
          <w:tcPr>
            <w:tcW w:w="7918" w:type="dxa"/>
            <w:vAlign w:val="center"/>
          </w:tcPr>
          <w:p w14:paraId="6370CB13" w14:textId="379F0484" w:rsidR="00B71C56" w:rsidRPr="000F76AC" w:rsidRDefault="00480108" w:rsidP="00B71C56">
            <w:pPr>
              <w:tabs>
                <w:tab w:val="center" w:pos="4320"/>
                <w:tab w:val="right" w:pos="8640"/>
              </w:tabs>
              <w:spacing w:before="60" w:after="60"/>
              <w:jc w:val="center"/>
              <w:rPr>
                <w:rFonts w:ascii="Arial" w:eastAsia="MS ??" w:hAnsi="Arial" w:cs="Arial"/>
                <w:b/>
                <w:sz w:val="20"/>
                <w:szCs w:val="20"/>
              </w:rPr>
            </w:pPr>
            <w:r>
              <w:rPr>
                <w:rFonts w:ascii="Arial" w:eastAsiaTheme="minorEastAsia" w:hAnsi="Arial" w:cs="Arial"/>
                <w:b/>
                <w:sz w:val="20"/>
                <w:szCs w:val="20"/>
              </w:rPr>
              <w:t xml:space="preserve">»Sukcesivna dobava lesne biomase in upravljanje s kotlovnico za proizvodnjo toplotne energije </w:t>
            </w:r>
            <w:r w:rsidR="00440FA7">
              <w:rPr>
                <w:rFonts w:ascii="Arial" w:eastAsiaTheme="minorEastAsia" w:hAnsi="Arial" w:cs="Arial"/>
                <w:b/>
                <w:sz w:val="20"/>
                <w:szCs w:val="20"/>
              </w:rPr>
              <w:t>za obdobje od 1. februar 2023 do 31. januar 2025</w:t>
            </w:r>
            <w:r>
              <w:rPr>
                <w:rFonts w:ascii="Arial" w:eastAsiaTheme="minorEastAsia" w:hAnsi="Arial" w:cs="Arial"/>
                <w:b/>
                <w:sz w:val="20"/>
                <w:szCs w:val="20"/>
              </w:rPr>
              <w:t>«</w:t>
            </w:r>
          </w:p>
        </w:tc>
      </w:tr>
      <w:tr w:rsidR="00B71C56" w:rsidRPr="000F76AC" w14:paraId="29BFA87B" w14:textId="77777777" w:rsidTr="00440FA7">
        <w:trPr>
          <w:trHeight w:val="645"/>
          <w:jc w:val="center"/>
        </w:trPr>
        <w:tc>
          <w:tcPr>
            <w:tcW w:w="1413" w:type="dxa"/>
            <w:vAlign w:val="center"/>
          </w:tcPr>
          <w:p w14:paraId="184357D0" w14:textId="77777777" w:rsidR="00B71C56" w:rsidRPr="000F76AC" w:rsidRDefault="00B71C56" w:rsidP="00B71C56">
            <w:pPr>
              <w:spacing w:before="60" w:after="60"/>
              <w:jc w:val="center"/>
              <w:rPr>
                <w:rFonts w:ascii="Arial" w:eastAsia="MS ??" w:hAnsi="Arial" w:cs="Arial"/>
                <w:sz w:val="20"/>
                <w:szCs w:val="20"/>
              </w:rPr>
            </w:pPr>
            <w:r w:rsidRPr="000F76AC">
              <w:rPr>
                <w:rFonts w:ascii="Arial" w:eastAsia="MS ??" w:hAnsi="Arial" w:cs="Arial"/>
                <w:sz w:val="20"/>
                <w:szCs w:val="20"/>
              </w:rPr>
              <w:t>Ponudnik</w:t>
            </w:r>
          </w:p>
        </w:tc>
        <w:tc>
          <w:tcPr>
            <w:tcW w:w="7918" w:type="dxa"/>
            <w:vAlign w:val="center"/>
          </w:tcPr>
          <w:p w14:paraId="6A8C770A" w14:textId="77777777" w:rsidR="00B71C56" w:rsidRPr="000F76AC" w:rsidRDefault="00B71C56" w:rsidP="00B71C56">
            <w:pPr>
              <w:tabs>
                <w:tab w:val="center" w:pos="4320"/>
                <w:tab w:val="right" w:pos="8640"/>
              </w:tabs>
              <w:spacing w:before="60" w:after="60"/>
              <w:jc w:val="center"/>
              <w:rPr>
                <w:rFonts w:ascii="Arial" w:eastAsia="MS ??" w:hAnsi="Arial" w:cs="Arial"/>
                <w:sz w:val="20"/>
                <w:szCs w:val="20"/>
              </w:rPr>
            </w:pPr>
          </w:p>
        </w:tc>
      </w:tr>
    </w:tbl>
    <w:p w14:paraId="38AF351A" w14:textId="77777777" w:rsidR="00B71C56" w:rsidRPr="000F76AC" w:rsidRDefault="00B71C56" w:rsidP="00B71C56">
      <w:pPr>
        <w:jc w:val="center"/>
        <w:rPr>
          <w:rFonts w:ascii="Arial" w:hAnsi="Arial" w:cs="Arial"/>
          <w:b/>
          <w:bCs/>
        </w:rPr>
      </w:pPr>
    </w:p>
    <w:p w14:paraId="4F3C501A"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p w14:paraId="57D9D401"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r w:rsidRPr="000F76AC">
        <w:rPr>
          <w:rFonts w:ascii="Arial" w:hAnsi="Arial" w:cs="Arial"/>
          <w:b/>
          <w:bCs/>
          <w:sz w:val="20"/>
          <w:szCs w:val="20"/>
        </w:rPr>
        <w:t>Podatki o referenčnem delu</w:t>
      </w:r>
    </w:p>
    <w:p w14:paraId="5AA70D0B"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bl>
      <w:tblPr>
        <w:tblStyle w:val="Tabelamrea"/>
        <w:tblW w:w="0" w:type="auto"/>
        <w:tblLook w:val="04A0" w:firstRow="1" w:lastRow="0" w:firstColumn="1" w:lastColumn="0" w:noHBand="0" w:noVBand="1"/>
      </w:tblPr>
      <w:tblGrid>
        <w:gridCol w:w="1821"/>
        <w:gridCol w:w="1814"/>
        <w:gridCol w:w="1813"/>
        <w:gridCol w:w="1813"/>
        <w:gridCol w:w="1800"/>
      </w:tblGrid>
      <w:tr w:rsidR="00B71C56" w:rsidRPr="000F76AC" w14:paraId="5E9BBEE5" w14:textId="77777777" w:rsidTr="009D4BC5">
        <w:tc>
          <w:tcPr>
            <w:tcW w:w="1821" w:type="dxa"/>
            <w:vAlign w:val="center"/>
          </w:tcPr>
          <w:p w14:paraId="5C6EC97B" w14:textId="77777777" w:rsidR="00B71C56" w:rsidRDefault="00B71C56" w:rsidP="00B71C56">
            <w:pPr>
              <w:tabs>
                <w:tab w:val="left" w:pos="360"/>
              </w:tabs>
              <w:suppressAutoHyphens/>
              <w:spacing w:line="360" w:lineRule="auto"/>
              <w:jc w:val="center"/>
              <w:rPr>
                <w:rFonts w:ascii="Arial" w:eastAsia="MS ??" w:hAnsi="Arial" w:cs="Arial"/>
                <w:sz w:val="20"/>
                <w:szCs w:val="20"/>
              </w:rPr>
            </w:pPr>
            <w:r w:rsidRPr="000F76AC">
              <w:rPr>
                <w:rFonts w:ascii="Arial" w:eastAsia="MS ??" w:hAnsi="Arial" w:cs="Arial"/>
                <w:sz w:val="20"/>
                <w:szCs w:val="20"/>
              </w:rPr>
              <w:t>Referenčno delo:</w:t>
            </w:r>
          </w:p>
          <w:p w14:paraId="55AC414D" w14:textId="61EEEA00" w:rsidR="00223966" w:rsidRPr="002E38C7" w:rsidRDefault="00223966" w:rsidP="00B71C56">
            <w:pPr>
              <w:tabs>
                <w:tab w:val="left" w:pos="360"/>
              </w:tabs>
              <w:suppressAutoHyphens/>
              <w:spacing w:line="360" w:lineRule="auto"/>
              <w:jc w:val="center"/>
              <w:rPr>
                <w:rFonts w:ascii="Arial" w:hAnsi="Arial" w:cs="Arial"/>
                <w:sz w:val="20"/>
                <w:szCs w:val="20"/>
              </w:rPr>
            </w:pPr>
          </w:p>
        </w:tc>
        <w:tc>
          <w:tcPr>
            <w:tcW w:w="1814" w:type="dxa"/>
            <w:vAlign w:val="center"/>
          </w:tcPr>
          <w:p w14:paraId="4C520CCD" w14:textId="77777777" w:rsidR="00B71C56" w:rsidRPr="000F76AC" w:rsidRDefault="00B71C56" w:rsidP="00B71C56">
            <w:pPr>
              <w:tabs>
                <w:tab w:val="left" w:pos="360"/>
              </w:tabs>
              <w:suppressAutoHyphens/>
              <w:spacing w:line="360" w:lineRule="auto"/>
              <w:jc w:val="center"/>
              <w:rPr>
                <w:rFonts w:ascii="Arial" w:hAnsi="Arial" w:cs="Arial"/>
                <w:b/>
                <w:bCs/>
                <w:sz w:val="20"/>
                <w:szCs w:val="20"/>
              </w:rPr>
            </w:pPr>
            <w:r w:rsidRPr="000F76AC">
              <w:rPr>
                <w:rFonts w:ascii="Arial" w:eastAsia="MS ??" w:hAnsi="Arial" w:cs="Arial"/>
                <w:sz w:val="20"/>
                <w:szCs w:val="20"/>
              </w:rPr>
              <w:t>Naročnik:</w:t>
            </w:r>
          </w:p>
        </w:tc>
        <w:tc>
          <w:tcPr>
            <w:tcW w:w="1813" w:type="dxa"/>
            <w:vAlign w:val="center"/>
          </w:tcPr>
          <w:p w14:paraId="02C1E88C" w14:textId="5C928A8E" w:rsidR="00B71C56" w:rsidRPr="000F76AC" w:rsidRDefault="00717FB9" w:rsidP="00B71C56">
            <w:pPr>
              <w:tabs>
                <w:tab w:val="left" w:pos="360"/>
              </w:tabs>
              <w:suppressAutoHyphens/>
              <w:spacing w:line="360" w:lineRule="auto"/>
              <w:jc w:val="center"/>
              <w:rPr>
                <w:rFonts w:ascii="Arial" w:hAnsi="Arial" w:cs="Arial"/>
                <w:b/>
                <w:bCs/>
                <w:sz w:val="20"/>
                <w:szCs w:val="20"/>
              </w:rPr>
            </w:pPr>
            <w:r w:rsidRPr="00717FB9">
              <w:rPr>
                <w:rFonts w:ascii="Arial" w:eastAsia="MS ??" w:hAnsi="Arial" w:cs="Arial"/>
                <w:sz w:val="20"/>
                <w:szCs w:val="20"/>
              </w:rPr>
              <w:t>vrednost</w:t>
            </w:r>
          </w:p>
        </w:tc>
        <w:tc>
          <w:tcPr>
            <w:tcW w:w="1813" w:type="dxa"/>
            <w:vAlign w:val="center"/>
          </w:tcPr>
          <w:p w14:paraId="6402EEB1" w14:textId="163112E8" w:rsidR="00B71C56" w:rsidRPr="000F76AC" w:rsidRDefault="00B71C56" w:rsidP="00B71C56">
            <w:pPr>
              <w:snapToGrid w:val="0"/>
              <w:spacing w:before="120" w:after="120"/>
              <w:jc w:val="center"/>
              <w:rPr>
                <w:rFonts w:ascii="Arial" w:hAnsi="Arial" w:cs="Arial"/>
                <w:b/>
                <w:bCs/>
                <w:sz w:val="20"/>
                <w:szCs w:val="20"/>
              </w:rPr>
            </w:pPr>
            <w:r w:rsidRPr="000F76AC">
              <w:rPr>
                <w:rFonts w:ascii="Arial" w:eastAsia="MS ??" w:hAnsi="Arial" w:cs="Arial"/>
                <w:sz w:val="20"/>
                <w:szCs w:val="20"/>
              </w:rPr>
              <w:t xml:space="preserve">Datum začetka in </w:t>
            </w:r>
            <w:r w:rsidR="00FD2F00">
              <w:rPr>
                <w:rFonts w:ascii="Arial" w:eastAsia="MS ??" w:hAnsi="Arial" w:cs="Arial"/>
                <w:sz w:val="20"/>
                <w:szCs w:val="20"/>
              </w:rPr>
              <w:t xml:space="preserve"> trajanje</w:t>
            </w:r>
            <w:r w:rsidRPr="000F76AC">
              <w:rPr>
                <w:rFonts w:ascii="Arial" w:eastAsia="MS ??" w:hAnsi="Arial" w:cs="Arial"/>
                <w:sz w:val="20"/>
                <w:szCs w:val="20"/>
              </w:rPr>
              <w:t>:</w:t>
            </w:r>
          </w:p>
        </w:tc>
        <w:tc>
          <w:tcPr>
            <w:tcW w:w="1800" w:type="dxa"/>
            <w:vAlign w:val="center"/>
          </w:tcPr>
          <w:p w14:paraId="5F8BE01B" w14:textId="77777777" w:rsidR="00B71C56" w:rsidRPr="000F76AC" w:rsidRDefault="00B71C56" w:rsidP="00B71C56">
            <w:pPr>
              <w:snapToGrid w:val="0"/>
              <w:spacing w:before="120" w:after="120"/>
              <w:jc w:val="center"/>
              <w:rPr>
                <w:rFonts w:ascii="Arial" w:eastAsia="MS ??" w:hAnsi="Arial" w:cs="Arial"/>
                <w:sz w:val="20"/>
                <w:szCs w:val="20"/>
              </w:rPr>
            </w:pPr>
            <w:r w:rsidRPr="000F76AC">
              <w:rPr>
                <w:rFonts w:ascii="Arial" w:eastAsia="MS ??" w:hAnsi="Arial" w:cs="Arial"/>
                <w:sz w:val="20"/>
                <w:szCs w:val="20"/>
              </w:rPr>
              <w:t>Opis del:</w:t>
            </w:r>
          </w:p>
          <w:p w14:paraId="14215A8E" w14:textId="77777777" w:rsidR="00B71C56" w:rsidRPr="000F76AC" w:rsidRDefault="00B71C56" w:rsidP="00B71C56">
            <w:pPr>
              <w:tabs>
                <w:tab w:val="left" w:pos="360"/>
              </w:tabs>
              <w:suppressAutoHyphens/>
              <w:spacing w:line="360" w:lineRule="auto"/>
              <w:jc w:val="center"/>
              <w:rPr>
                <w:rFonts w:ascii="Arial" w:hAnsi="Arial" w:cs="Arial"/>
                <w:b/>
                <w:bCs/>
                <w:sz w:val="20"/>
                <w:szCs w:val="20"/>
              </w:rPr>
            </w:pPr>
          </w:p>
        </w:tc>
      </w:tr>
      <w:tr w:rsidR="00B71C56" w:rsidRPr="000F76AC" w14:paraId="7DF65FC7" w14:textId="77777777" w:rsidTr="009D4BC5">
        <w:trPr>
          <w:trHeight w:val="830"/>
        </w:trPr>
        <w:tc>
          <w:tcPr>
            <w:tcW w:w="1821" w:type="dxa"/>
          </w:tcPr>
          <w:p w14:paraId="17F731B5" w14:textId="252ED611"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4" w:type="dxa"/>
          </w:tcPr>
          <w:p w14:paraId="013AB06B"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438EAD2C"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53964295"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00" w:type="dxa"/>
          </w:tcPr>
          <w:p w14:paraId="46852C04"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r>
      <w:tr w:rsidR="00B71C56" w:rsidRPr="000F76AC" w14:paraId="4F256A62" w14:textId="77777777" w:rsidTr="009D4BC5">
        <w:trPr>
          <w:trHeight w:val="980"/>
        </w:trPr>
        <w:tc>
          <w:tcPr>
            <w:tcW w:w="1821" w:type="dxa"/>
          </w:tcPr>
          <w:p w14:paraId="6FC55CB0"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4" w:type="dxa"/>
          </w:tcPr>
          <w:p w14:paraId="0181AE79"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670F0609"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46677C4F"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00" w:type="dxa"/>
          </w:tcPr>
          <w:p w14:paraId="0B18BD5E"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r>
      <w:tr w:rsidR="00B71C56" w:rsidRPr="000F76AC" w14:paraId="7DD2A8E0" w14:textId="77777777" w:rsidTr="009D4BC5">
        <w:trPr>
          <w:trHeight w:val="980"/>
        </w:trPr>
        <w:tc>
          <w:tcPr>
            <w:tcW w:w="1821" w:type="dxa"/>
          </w:tcPr>
          <w:p w14:paraId="696F0405"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4" w:type="dxa"/>
          </w:tcPr>
          <w:p w14:paraId="62FA2C86"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328B026C"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19E8B8BC"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00" w:type="dxa"/>
          </w:tcPr>
          <w:p w14:paraId="1003D36D"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r>
      <w:tr w:rsidR="00B71C56" w:rsidRPr="000F76AC" w14:paraId="27CE4A03" w14:textId="77777777" w:rsidTr="009D4BC5">
        <w:trPr>
          <w:trHeight w:val="980"/>
        </w:trPr>
        <w:tc>
          <w:tcPr>
            <w:tcW w:w="1821" w:type="dxa"/>
          </w:tcPr>
          <w:p w14:paraId="15A5A6FE"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4" w:type="dxa"/>
          </w:tcPr>
          <w:p w14:paraId="0F041D71"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2BEA3040"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5249C391"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00" w:type="dxa"/>
          </w:tcPr>
          <w:p w14:paraId="72E073FB"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r>
      <w:tr w:rsidR="00B71C56" w:rsidRPr="000F76AC" w14:paraId="57D85273" w14:textId="77777777" w:rsidTr="009D4BC5">
        <w:trPr>
          <w:trHeight w:val="980"/>
        </w:trPr>
        <w:tc>
          <w:tcPr>
            <w:tcW w:w="1821" w:type="dxa"/>
          </w:tcPr>
          <w:p w14:paraId="2FFA293C"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4" w:type="dxa"/>
          </w:tcPr>
          <w:p w14:paraId="2B0CBBF7"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2293AC0E"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13" w:type="dxa"/>
          </w:tcPr>
          <w:p w14:paraId="163C46D7"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c>
          <w:tcPr>
            <w:tcW w:w="1800" w:type="dxa"/>
          </w:tcPr>
          <w:p w14:paraId="217670F6" w14:textId="77777777" w:rsidR="00B71C56" w:rsidRPr="000F76AC" w:rsidRDefault="00B71C56" w:rsidP="00B71C56">
            <w:pPr>
              <w:tabs>
                <w:tab w:val="left" w:pos="360"/>
              </w:tabs>
              <w:suppressAutoHyphens/>
              <w:spacing w:line="360" w:lineRule="auto"/>
              <w:jc w:val="both"/>
              <w:rPr>
                <w:rFonts w:ascii="Arial" w:hAnsi="Arial" w:cs="Arial"/>
                <w:b/>
                <w:bCs/>
                <w:sz w:val="20"/>
                <w:szCs w:val="20"/>
              </w:rPr>
            </w:pPr>
          </w:p>
        </w:tc>
      </w:tr>
    </w:tbl>
    <w:p w14:paraId="369DDAC2" w14:textId="3FA10CEF" w:rsidR="00B71C56" w:rsidRPr="000F76AC" w:rsidRDefault="00B71C56" w:rsidP="00B71C56">
      <w:pPr>
        <w:rPr>
          <w:rFonts w:ascii="Arial" w:hAnsi="Arial" w:cs="Arial"/>
        </w:rPr>
      </w:pPr>
    </w:p>
    <w:p w14:paraId="207A0757" w14:textId="04785845" w:rsidR="009D4BC5" w:rsidRPr="000F76AC" w:rsidRDefault="009D4BC5" w:rsidP="00B71C56">
      <w:pPr>
        <w:rPr>
          <w:rFonts w:ascii="Arial" w:hAnsi="Arial" w:cs="Arial"/>
        </w:rPr>
      </w:pPr>
    </w:p>
    <w:p w14:paraId="17DF035E" w14:textId="77777777" w:rsidR="009D4BC5" w:rsidRPr="000F76AC" w:rsidRDefault="009D4BC5" w:rsidP="00B71C56">
      <w:pPr>
        <w:rPr>
          <w:rFonts w:ascii="Arial" w:hAnsi="Arial" w:cs="Arial"/>
        </w:rPr>
      </w:pPr>
    </w:p>
    <w:p w14:paraId="60DE07FC"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Kraj :</w:t>
      </w:r>
      <w:r w:rsidRPr="000F76AC">
        <w:rPr>
          <w:rFonts w:ascii="Arial" w:hAnsi="Arial" w:cs="Arial"/>
          <w:sz w:val="20"/>
          <w:szCs w:val="20"/>
        </w:rPr>
        <w:tab/>
        <w:t xml:space="preserve">____________________ </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 xml:space="preserve">podpis zakonitega zastopnika </w:t>
      </w:r>
    </w:p>
    <w:p w14:paraId="40E541A3" w14:textId="77777777" w:rsidR="00B71C56" w:rsidRPr="000F76AC" w:rsidRDefault="00B71C56" w:rsidP="00B71C56">
      <w:pPr>
        <w:jc w:val="both"/>
        <w:rPr>
          <w:rFonts w:ascii="Arial" w:hAnsi="Arial" w:cs="Arial"/>
          <w:sz w:val="20"/>
          <w:szCs w:val="20"/>
        </w:rPr>
      </w:pPr>
    </w:p>
    <w:p w14:paraId="3613E40E" w14:textId="77777777" w:rsidR="00B71C56" w:rsidRPr="000F76AC" w:rsidRDefault="00B71C56" w:rsidP="00B71C56">
      <w:pPr>
        <w:jc w:val="both"/>
        <w:rPr>
          <w:rFonts w:ascii="Arial" w:hAnsi="Arial" w:cs="Arial"/>
          <w:sz w:val="20"/>
          <w:szCs w:val="20"/>
        </w:rPr>
      </w:pPr>
    </w:p>
    <w:p w14:paraId="3420BEC2" w14:textId="77777777" w:rsidR="00B71C56" w:rsidRPr="000F76AC" w:rsidRDefault="00B71C56" w:rsidP="00B71C56">
      <w:pPr>
        <w:jc w:val="both"/>
        <w:rPr>
          <w:rFonts w:ascii="Arial" w:hAnsi="Arial" w:cs="Arial"/>
          <w:sz w:val="20"/>
          <w:szCs w:val="20"/>
        </w:rPr>
      </w:pPr>
      <w:r w:rsidRPr="000F76AC">
        <w:rPr>
          <w:rFonts w:ascii="Arial" w:hAnsi="Arial" w:cs="Arial"/>
          <w:sz w:val="20"/>
          <w:szCs w:val="20"/>
        </w:rPr>
        <w:t>Datum: ______________</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______________________</w:t>
      </w:r>
    </w:p>
    <w:p w14:paraId="6742F1DD" w14:textId="77777777" w:rsidR="00B71C56" w:rsidRPr="000F76AC" w:rsidRDefault="00B71C56" w:rsidP="00B71C56">
      <w:pPr>
        <w:rPr>
          <w:rFonts w:ascii="Arial" w:hAnsi="Arial" w:cs="Arial"/>
          <w:i/>
          <w:sz w:val="20"/>
          <w:szCs w:val="20"/>
        </w:rPr>
      </w:pPr>
    </w:p>
    <w:p w14:paraId="0E459FE0" w14:textId="77777777" w:rsidR="00B71C56" w:rsidRPr="000F76AC" w:rsidRDefault="00B71C56" w:rsidP="00B71C56">
      <w:pPr>
        <w:rPr>
          <w:rFonts w:ascii="Arial" w:hAnsi="Arial" w:cs="Arial"/>
          <w:i/>
          <w:sz w:val="20"/>
          <w:szCs w:val="20"/>
        </w:rPr>
      </w:pPr>
    </w:p>
    <w:p w14:paraId="4055AD9D" w14:textId="1EFB97E7" w:rsidR="00B71C56" w:rsidRPr="000F76AC" w:rsidRDefault="00B71C56" w:rsidP="00B71C56">
      <w:pPr>
        <w:rPr>
          <w:rFonts w:ascii="Arial" w:eastAsia="MS ??" w:hAnsi="Arial" w:cs="Arial"/>
          <w:sz w:val="20"/>
          <w:szCs w:val="20"/>
        </w:rPr>
      </w:pPr>
      <w:r w:rsidRPr="000F76AC">
        <w:rPr>
          <w:rFonts w:ascii="Arial" w:eastAsia="MS ??" w:hAnsi="Arial" w:cs="Arial"/>
          <w:sz w:val="20"/>
          <w:szCs w:val="20"/>
        </w:rPr>
        <w:br w:type="page"/>
      </w:r>
    </w:p>
    <w:p w14:paraId="0CC8BF15" w14:textId="293B213F" w:rsidR="00F83CD8" w:rsidRPr="000F76AC" w:rsidRDefault="00F83CD8" w:rsidP="00F83CD8">
      <w:pPr>
        <w:ind w:right="-1"/>
        <w:jc w:val="right"/>
        <w:rPr>
          <w:rFonts w:ascii="Arial" w:hAnsi="Arial" w:cs="Arial"/>
          <w:b/>
          <w:bCs/>
        </w:rPr>
      </w:pPr>
      <w:bookmarkStart w:id="18" w:name="_Toc257503731"/>
      <w:bookmarkStart w:id="19" w:name="_Toc517484952"/>
      <w:bookmarkEnd w:id="3"/>
      <w:r w:rsidRPr="000F76AC">
        <w:rPr>
          <w:rFonts w:ascii="Arial" w:hAnsi="Arial" w:cs="Arial"/>
          <w:b/>
          <w:bCs/>
        </w:rPr>
        <w:lastRenderedPageBreak/>
        <w:t xml:space="preserve">OBRAZEC št. </w:t>
      </w:r>
      <w:r w:rsidR="001A2237">
        <w:rPr>
          <w:rFonts w:ascii="Arial" w:hAnsi="Arial" w:cs="Arial"/>
          <w:b/>
          <w:bCs/>
        </w:rPr>
        <w:t>8</w:t>
      </w:r>
    </w:p>
    <w:p w14:paraId="0C573DE8" w14:textId="77777777" w:rsidR="00F83CD8" w:rsidRPr="000F76AC" w:rsidRDefault="00F83CD8" w:rsidP="00F83CD8">
      <w:pPr>
        <w:ind w:right="-1"/>
        <w:jc w:val="right"/>
        <w:rPr>
          <w:rFonts w:ascii="Arial" w:hAnsi="Arial" w:cs="Arial"/>
          <w:b/>
          <w:bCs/>
        </w:rPr>
      </w:pPr>
    </w:p>
    <w:p w14:paraId="23719A73" w14:textId="0AE37E0C" w:rsidR="00F83CD8" w:rsidRDefault="00F83CD8" w:rsidP="00440FA7">
      <w:pPr>
        <w:pStyle w:val="Naslov2"/>
        <w:numPr>
          <w:ilvl w:val="1"/>
          <w:numId w:val="0"/>
        </w:numPr>
        <w:tabs>
          <w:tab w:val="left" w:pos="0"/>
        </w:tabs>
        <w:suppressAutoHyphens/>
        <w:spacing w:before="0" w:after="0"/>
        <w:ind w:right="-1"/>
        <w:jc w:val="center"/>
        <w:rPr>
          <w:i w:val="0"/>
        </w:rPr>
      </w:pPr>
      <w:r w:rsidRPr="000F76AC">
        <w:rPr>
          <w:i w:val="0"/>
        </w:rPr>
        <w:t>VZOREC  POGODBE ZA</w:t>
      </w:r>
      <w:r w:rsidR="00E02848">
        <w:rPr>
          <w:i w:val="0"/>
        </w:rPr>
        <w:t xml:space="preserve"> </w:t>
      </w:r>
      <w:r w:rsidR="00E02848" w:rsidRPr="00E02848">
        <w:rPr>
          <w:i w:val="0"/>
        </w:rPr>
        <w:t>SUKCESIVN</w:t>
      </w:r>
      <w:r w:rsidR="00E02848">
        <w:rPr>
          <w:i w:val="0"/>
        </w:rPr>
        <w:t>O</w:t>
      </w:r>
      <w:r w:rsidR="00E02848" w:rsidRPr="00E02848">
        <w:rPr>
          <w:i w:val="0"/>
        </w:rPr>
        <w:t xml:space="preserve"> DOBAV</w:t>
      </w:r>
      <w:r w:rsidR="00E02848">
        <w:rPr>
          <w:i w:val="0"/>
        </w:rPr>
        <w:t>O</w:t>
      </w:r>
      <w:r w:rsidR="00E02848" w:rsidRPr="00E02848">
        <w:rPr>
          <w:i w:val="0"/>
        </w:rPr>
        <w:t xml:space="preserve"> LESNE BIOMASE </w:t>
      </w:r>
      <w:r w:rsidR="00C2368E">
        <w:rPr>
          <w:i w:val="0"/>
        </w:rPr>
        <w:t>- SEKANCI</w:t>
      </w:r>
      <w:r w:rsidR="00C2368E" w:rsidRPr="00E02848">
        <w:rPr>
          <w:i w:val="0"/>
        </w:rPr>
        <w:t xml:space="preserve"> </w:t>
      </w:r>
      <w:r w:rsidR="00E02848" w:rsidRPr="00E02848">
        <w:rPr>
          <w:i w:val="0"/>
        </w:rPr>
        <w:t xml:space="preserve">IN UPRAVLJANJE S KOTLOVICO ZA PROIZVODNJO TOPLOTNE ENERGIJE </w:t>
      </w:r>
      <w:r w:rsidR="00440FA7" w:rsidRPr="00440FA7">
        <w:rPr>
          <w:i w:val="0"/>
        </w:rPr>
        <w:t>ZA OBDOBJE OD 1. FEBRUAR 2023 DO 31. JANUAR 2025</w:t>
      </w:r>
    </w:p>
    <w:p w14:paraId="5467453C" w14:textId="77777777" w:rsidR="00440FA7" w:rsidRPr="00440FA7" w:rsidRDefault="00440FA7" w:rsidP="00440FA7"/>
    <w:p w14:paraId="04AF6E9A" w14:textId="77777777" w:rsidR="00F83CD8" w:rsidRPr="000F76AC" w:rsidRDefault="00F83CD8" w:rsidP="00F83CD8">
      <w:pPr>
        <w:ind w:right="-1"/>
        <w:jc w:val="both"/>
        <w:rPr>
          <w:rFonts w:ascii="Arial" w:hAnsi="Arial" w:cs="Arial"/>
          <w:sz w:val="20"/>
          <w:szCs w:val="20"/>
        </w:rPr>
      </w:pPr>
      <w:r w:rsidRPr="000F76AC">
        <w:rPr>
          <w:rFonts w:ascii="Arial" w:hAnsi="Arial" w:cs="Arial"/>
          <w:sz w:val="20"/>
          <w:szCs w:val="20"/>
        </w:rPr>
        <w:t>Pogodbene stranke:</w:t>
      </w:r>
    </w:p>
    <w:p w14:paraId="5932B3C1" w14:textId="77777777" w:rsidR="00F83CD8" w:rsidRPr="000F76AC" w:rsidRDefault="00F83CD8" w:rsidP="00F83CD8">
      <w:pPr>
        <w:ind w:right="-1"/>
        <w:jc w:val="both"/>
        <w:rPr>
          <w:rFonts w:ascii="Arial" w:hAnsi="Arial" w:cs="Arial"/>
          <w:bCs/>
          <w:sz w:val="20"/>
          <w:szCs w:val="20"/>
        </w:rPr>
      </w:pPr>
    </w:p>
    <w:p w14:paraId="6BA91C9E" w14:textId="77777777" w:rsidR="00E02848" w:rsidRPr="00E02848" w:rsidRDefault="00F83CD8" w:rsidP="00E02848">
      <w:pPr>
        <w:tabs>
          <w:tab w:val="left" w:pos="3794"/>
        </w:tabs>
        <w:rPr>
          <w:rFonts w:ascii="Arial" w:hAnsi="Arial" w:cs="Arial"/>
          <w:b/>
          <w:sz w:val="20"/>
          <w:szCs w:val="20"/>
        </w:rPr>
      </w:pPr>
      <w:r w:rsidRPr="000F76AC">
        <w:rPr>
          <w:rFonts w:ascii="Arial" w:hAnsi="Arial" w:cs="Arial"/>
          <w:b/>
          <w:bCs/>
          <w:sz w:val="20"/>
        </w:rPr>
        <w:t xml:space="preserve">1. </w:t>
      </w:r>
      <w:r w:rsidR="00E02848" w:rsidRPr="00E02848">
        <w:rPr>
          <w:rFonts w:ascii="Arial" w:hAnsi="Arial" w:cs="Arial"/>
          <w:b/>
          <w:sz w:val="20"/>
          <w:szCs w:val="20"/>
        </w:rPr>
        <w:t>DOLB Bovec d.o.o.</w:t>
      </w:r>
    </w:p>
    <w:p w14:paraId="3821904B" w14:textId="77777777" w:rsidR="00E02848" w:rsidRPr="00E02848" w:rsidRDefault="00E02848" w:rsidP="00E02848">
      <w:pPr>
        <w:tabs>
          <w:tab w:val="left" w:pos="3794"/>
        </w:tabs>
        <w:rPr>
          <w:rFonts w:ascii="Arial" w:hAnsi="Arial" w:cs="Arial"/>
          <w:sz w:val="20"/>
          <w:szCs w:val="20"/>
        </w:rPr>
      </w:pPr>
      <w:r w:rsidRPr="00E02848">
        <w:rPr>
          <w:rFonts w:ascii="Arial" w:hAnsi="Arial" w:cs="Arial"/>
          <w:sz w:val="20"/>
          <w:szCs w:val="20"/>
        </w:rPr>
        <w:t>Trg golobarskih žrtev 8</w:t>
      </w:r>
    </w:p>
    <w:p w14:paraId="7AA95E17" w14:textId="77777777" w:rsidR="00E02848" w:rsidRPr="00E02848" w:rsidRDefault="00E02848" w:rsidP="00E02848">
      <w:pPr>
        <w:tabs>
          <w:tab w:val="left" w:pos="3794"/>
        </w:tabs>
        <w:rPr>
          <w:rFonts w:ascii="Arial" w:hAnsi="Arial" w:cs="Arial"/>
          <w:sz w:val="20"/>
          <w:szCs w:val="20"/>
        </w:rPr>
      </w:pPr>
      <w:r w:rsidRPr="00E02848">
        <w:rPr>
          <w:rFonts w:ascii="Arial" w:hAnsi="Arial" w:cs="Arial"/>
          <w:sz w:val="20"/>
          <w:szCs w:val="20"/>
        </w:rPr>
        <w:t>5230 Bovec</w:t>
      </w:r>
    </w:p>
    <w:p w14:paraId="096AE146" w14:textId="5C773D29" w:rsidR="00F83CD8" w:rsidRPr="000F76AC" w:rsidRDefault="00F83CD8" w:rsidP="00F83CD8">
      <w:pPr>
        <w:tabs>
          <w:tab w:val="left" w:pos="3794"/>
        </w:tabs>
        <w:rPr>
          <w:rFonts w:ascii="Arial" w:hAnsi="Arial" w:cs="Arial"/>
          <w:sz w:val="20"/>
          <w:szCs w:val="20"/>
        </w:rPr>
      </w:pPr>
      <w:r w:rsidRPr="000F76AC">
        <w:rPr>
          <w:rFonts w:ascii="Arial" w:hAnsi="Arial" w:cs="Arial"/>
          <w:sz w:val="20"/>
          <w:szCs w:val="20"/>
        </w:rPr>
        <w:t xml:space="preserve">ki </w:t>
      </w:r>
      <w:r w:rsidR="00E02848">
        <w:rPr>
          <w:rFonts w:ascii="Arial" w:hAnsi="Arial" w:cs="Arial"/>
          <w:sz w:val="20"/>
          <w:szCs w:val="20"/>
        </w:rPr>
        <w:t>ga</w:t>
      </w:r>
      <w:r w:rsidRPr="000F76AC">
        <w:rPr>
          <w:rFonts w:ascii="Arial" w:hAnsi="Arial" w:cs="Arial"/>
          <w:sz w:val="20"/>
          <w:szCs w:val="20"/>
        </w:rPr>
        <w:t xml:space="preserve"> zastopa: </w:t>
      </w:r>
      <w:r w:rsidR="00E02848">
        <w:rPr>
          <w:rFonts w:ascii="Arial" w:hAnsi="Arial" w:cs="Arial"/>
          <w:sz w:val="20"/>
          <w:szCs w:val="20"/>
        </w:rPr>
        <w:t>direktor Branko Hrast</w:t>
      </w:r>
      <w:r w:rsidRPr="00E02848">
        <w:rPr>
          <w:rFonts w:ascii="Arial" w:hAnsi="Arial" w:cs="Arial"/>
          <w:sz w:val="20"/>
          <w:szCs w:val="20"/>
        </w:rPr>
        <w:tab/>
      </w:r>
    </w:p>
    <w:p w14:paraId="6450EB0E" w14:textId="0131543F" w:rsidR="00F83CD8" w:rsidRPr="00E02848" w:rsidRDefault="00F83CD8" w:rsidP="00E02848">
      <w:pPr>
        <w:tabs>
          <w:tab w:val="left" w:pos="3794"/>
        </w:tabs>
        <w:rPr>
          <w:rFonts w:ascii="Arial" w:hAnsi="Arial" w:cs="Arial"/>
          <w:sz w:val="20"/>
          <w:szCs w:val="20"/>
        </w:rPr>
      </w:pPr>
      <w:r w:rsidRPr="00E02848">
        <w:rPr>
          <w:rFonts w:ascii="Arial" w:hAnsi="Arial" w:cs="Arial"/>
          <w:sz w:val="20"/>
          <w:szCs w:val="20"/>
        </w:rPr>
        <w:t>matična številka</w:t>
      </w:r>
      <w:r w:rsidR="000C2734">
        <w:rPr>
          <w:rFonts w:ascii="Arial" w:hAnsi="Arial" w:cs="Arial"/>
          <w:sz w:val="20"/>
          <w:szCs w:val="20"/>
        </w:rPr>
        <w:t xml:space="preserve">: </w:t>
      </w:r>
      <w:r w:rsidR="00E02848" w:rsidRPr="00E02848">
        <w:rPr>
          <w:rFonts w:ascii="Arial" w:hAnsi="Arial" w:cs="Arial"/>
          <w:sz w:val="20"/>
          <w:szCs w:val="20"/>
        </w:rPr>
        <w:t>8035440000</w:t>
      </w:r>
    </w:p>
    <w:p w14:paraId="689056C6" w14:textId="1AE53BAB" w:rsidR="00E02848" w:rsidRPr="00E02848" w:rsidRDefault="00F83CD8" w:rsidP="00E02848">
      <w:pPr>
        <w:tabs>
          <w:tab w:val="left" w:pos="3794"/>
        </w:tabs>
        <w:rPr>
          <w:rFonts w:ascii="Arial" w:hAnsi="Arial" w:cs="Arial"/>
          <w:sz w:val="20"/>
          <w:szCs w:val="20"/>
        </w:rPr>
      </w:pPr>
      <w:r w:rsidRPr="00E02848">
        <w:rPr>
          <w:rFonts w:ascii="Arial" w:hAnsi="Arial" w:cs="Arial"/>
          <w:sz w:val="20"/>
          <w:szCs w:val="20"/>
        </w:rPr>
        <w:t xml:space="preserve">davčna številka:  </w:t>
      </w:r>
      <w:r w:rsidR="00E02848" w:rsidRPr="00E02848">
        <w:rPr>
          <w:rFonts w:ascii="Arial" w:hAnsi="Arial" w:cs="Arial"/>
          <w:sz w:val="20"/>
          <w:szCs w:val="20"/>
        </w:rPr>
        <w:t xml:space="preserve">SI 18572073 </w:t>
      </w:r>
    </w:p>
    <w:p w14:paraId="02A7E830" w14:textId="676A0009" w:rsidR="00F83CD8" w:rsidRPr="00E02848" w:rsidRDefault="00F83CD8" w:rsidP="00E02848">
      <w:pPr>
        <w:tabs>
          <w:tab w:val="left" w:pos="3794"/>
        </w:tabs>
        <w:rPr>
          <w:rFonts w:ascii="Arial" w:hAnsi="Arial" w:cs="Arial"/>
          <w:sz w:val="20"/>
          <w:szCs w:val="20"/>
        </w:rPr>
      </w:pPr>
      <w:r w:rsidRPr="00E02848">
        <w:rPr>
          <w:rFonts w:ascii="Arial" w:hAnsi="Arial" w:cs="Arial"/>
          <w:sz w:val="20"/>
          <w:szCs w:val="20"/>
        </w:rPr>
        <w:t>(v nadaljevanju – naročnik)</w:t>
      </w:r>
    </w:p>
    <w:p w14:paraId="0B3EE917" w14:textId="05C5E25B" w:rsidR="00F83CD8" w:rsidRPr="000F76AC" w:rsidRDefault="00916F10" w:rsidP="00F83CD8">
      <w:pPr>
        <w:tabs>
          <w:tab w:val="left" w:pos="3794"/>
        </w:tabs>
        <w:rPr>
          <w:rFonts w:ascii="Arial" w:hAnsi="Arial" w:cs="Arial"/>
          <w:sz w:val="20"/>
          <w:szCs w:val="20"/>
        </w:rPr>
      </w:pPr>
      <w:r w:rsidRPr="000F76AC">
        <w:rPr>
          <w:rFonts w:ascii="Arial" w:hAnsi="Arial" w:cs="Arial"/>
          <w:sz w:val="20"/>
          <w:szCs w:val="20"/>
        </w:rPr>
        <w:t>i</w:t>
      </w:r>
      <w:r w:rsidR="00F83CD8" w:rsidRPr="000F76AC">
        <w:rPr>
          <w:rFonts w:ascii="Arial" w:hAnsi="Arial" w:cs="Arial"/>
          <w:sz w:val="20"/>
          <w:szCs w:val="20"/>
        </w:rPr>
        <w:t>n</w:t>
      </w:r>
    </w:p>
    <w:p w14:paraId="70ECB654" w14:textId="77777777" w:rsidR="00F83CD8" w:rsidRPr="000F76AC" w:rsidRDefault="00F83CD8" w:rsidP="00F83CD8">
      <w:pPr>
        <w:tabs>
          <w:tab w:val="left" w:pos="3794"/>
        </w:tabs>
        <w:rPr>
          <w:rFonts w:ascii="Arial" w:hAnsi="Arial" w:cs="Arial"/>
          <w:b/>
          <w:sz w:val="20"/>
          <w:szCs w:val="20"/>
        </w:rPr>
      </w:pPr>
      <w:r w:rsidRPr="000F76AC">
        <w:rPr>
          <w:rFonts w:ascii="Arial" w:hAnsi="Arial" w:cs="Arial"/>
          <w:b/>
          <w:sz w:val="20"/>
          <w:szCs w:val="20"/>
        </w:rPr>
        <w:t xml:space="preserve">2. </w:t>
      </w:r>
      <w:r w:rsidRPr="000F76AC">
        <w:rPr>
          <w:rFonts w:ascii="Arial" w:hAnsi="Arial" w:cs="Arial"/>
          <w:sz w:val="20"/>
          <w:szCs w:val="20"/>
        </w:rPr>
        <w:t xml:space="preserve">………………………………     (izvajalec) </w:t>
      </w:r>
    </w:p>
    <w:p w14:paraId="441B9ACB" w14:textId="77777777" w:rsidR="00F83CD8" w:rsidRPr="000F76AC" w:rsidRDefault="00F83CD8" w:rsidP="00F83CD8">
      <w:pPr>
        <w:rPr>
          <w:rFonts w:ascii="Arial" w:hAnsi="Arial" w:cs="Arial"/>
          <w:sz w:val="20"/>
          <w:szCs w:val="20"/>
        </w:rPr>
      </w:pPr>
      <w:r w:rsidRPr="000F76AC">
        <w:rPr>
          <w:rFonts w:ascii="Arial" w:hAnsi="Arial" w:cs="Arial"/>
          <w:sz w:val="20"/>
          <w:szCs w:val="20"/>
        </w:rPr>
        <w:t xml:space="preserve">ki ga zastopa: </w:t>
      </w:r>
    </w:p>
    <w:p w14:paraId="720E3556" w14:textId="77777777" w:rsidR="00F83CD8" w:rsidRPr="000F76AC" w:rsidRDefault="00F83CD8" w:rsidP="00F83CD8">
      <w:pPr>
        <w:rPr>
          <w:rFonts w:ascii="Arial" w:hAnsi="Arial" w:cs="Arial"/>
          <w:sz w:val="20"/>
          <w:szCs w:val="20"/>
        </w:rPr>
      </w:pPr>
      <w:r w:rsidRPr="000F76AC">
        <w:rPr>
          <w:rFonts w:ascii="Arial" w:hAnsi="Arial" w:cs="Arial"/>
          <w:sz w:val="20"/>
          <w:szCs w:val="20"/>
        </w:rPr>
        <w:t xml:space="preserve">matična številka podjetja: </w:t>
      </w:r>
    </w:p>
    <w:p w14:paraId="26210B0C" w14:textId="77777777" w:rsidR="00F83CD8" w:rsidRPr="000F76AC" w:rsidRDefault="00F83CD8" w:rsidP="00F83CD8">
      <w:pPr>
        <w:rPr>
          <w:rFonts w:ascii="Arial" w:hAnsi="Arial" w:cs="Arial"/>
          <w:sz w:val="20"/>
          <w:szCs w:val="20"/>
        </w:rPr>
      </w:pPr>
      <w:r w:rsidRPr="000F76AC">
        <w:rPr>
          <w:rFonts w:ascii="Arial" w:hAnsi="Arial" w:cs="Arial"/>
          <w:sz w:val="20"/>
          <w:szCs w:val="20"/>
        </w:rPr>
        <w:t xml:space="preserve">davčna številka podjetja: </w:t>
      </w:r>
    </w:p>
    <w:p w14:paraId="5CB186ED" w14:textId="77777777" w:rsidR="00F83CD8" w:rsidRPr="000F76AC" w:rsidRDefault="00F83CD8" w:rsidP="00F83CD8">
      <w:pPr>
        <w:numPr>
          <w:ilvl w:val="12"/>
          <w:numId w:val="0"/>
        </w:numPr>
        <w:jc w:val="both"/>
        <w:rPr>
          <w:rFonts w:ascii="Arial" w:hAnsi="Arial" w:cs="Arial"/>
          <w:sz w:val="20"/>
        </w:rPr>
      </w:pPr>
      <w:r w:rsidRPr="000F76AC">
        <w:rPr>
          <w:rFonts w:ascii="Arial" w:hAnsi="Arial" w:cs="Arial"/>
          <w:sz w:val="20"/>
          <w:szCs w:val="20"/>
        </w:rPr>
        <w:t xml:space="preserve">TRR: </w:t>
      </w:r>
    </w:p>
    <w:p w14:paraId="21921B73" w14:textId="77777777" w:rsidR="00F83CD8" w:rsidRPr="000F76AC" w:rsidRDefault="00F83CD8" w:rsidP="00F83CD8">
      <w:pPr>
        <w:rPr>
          <w:rFonts w:ascii="Arial" w:hAnsi="Arial" w:cs="Arial"/>
          <w:sz w:val="20"/>
          <w:szCs w:val="20"/>
        </w:rPr>
      </w:pPr>
      <w:r w:rsidRPr="000F76AC">
        <w:rPr>
          <w:rFonts w:ascii="Arial" w:hAnsi="Arial" w:cs="Arial"/>
          <w:sz w:val="20"/>
          <w:szCs w:val="20"/>
        </w:rPr>
        <w:t xml:space="preserve"> (v nadaljevanju izvajalec)</w:t>
      </w:r>
    </w:p>
    <w:p w14:paraId="7D33CD16" w14:textId="77777777" w:rsidR="00F83CD8" w:rsidRPr="000F76AC" w:rsidRDefault="00F83CD8" w:rsidP="00F83CD8">
      <w:pPr>
        <w:numPr>
          <w:ilvl w:val="12"/>
          <w:numId w:val="0"/>
        </w:numPr>
        <w:ind w:right="-1"/>
        <w:jc w:val="both"/>
        <w:rPr>
          <w:rFonts w:ascii="Arial" w:hAnsi="Arial" w:cs="Arial"/>
          <w:sz w:val="16"/>
          <w:szCs w:val="20"/>
        </w:rPr>
      </w:pPr>
    </w:p>
    <w:p w14:paraId="474FBBAE" w14:textId="77777777" w:rsidR="00F83CD8" w:rsidRPr="000F76AC" w:rsidRDefault="00F83CD8" w:rsidP="00F83CD8">
      <w:pPr>
        <w:numPr>
          <w:ilvl w:val="12"/>
          <w:numId w:val="0"/>
        </w:numPr>
        <w:ind w:right="-1"/>
        <w:jc w:val="both"/>
        <w:rPr>
          <w:rFonts w:ascii="Arial" w:hAnsi="Arial" w:cs="Arial"/>
          <w:sz w:val="20"/>
          <w:szCs w:val="20"/>
        </w:rPr>
      </w:pPr>
      <w:r w:rsidRPr="000F76AC">
        <w:rPr>
          <w:rFonts w:ascii="Arial" w:hAnsi="Arial" w:cs="Arial"/>
          <w:sz w:val="20"/>
          <w:szCs w:val="20"/>
        </w:rPr>
        <w:t>sklenejo naslednjo</w:t>
      </w:r>
    </w:p>
    <w:p w14:paraId="6DF40B38" w14:textId="77777777" w:rsidR="00253ABC" w:rsidRDefault="00253ABC" w:rsidP="00F83CD8">
      <w:pPr>
        <w:pStyle w:val="Napis"/>
        <w:spacing w:after="0"/>
        <w:ind w:right="-1"/>
        <w:jc w:val="center"/>
        <w:rPr>
          <w:sz w:val="24"/>
          <w:szCs w:val="24"/>
        </w:rPr>
      </w:pPr>
    </w:p>
    <w:p w14:paraId="1D6BC305" w14:textId="7721FD01" w:rsidR="00F83CD8" w:rsidRPr="000F76AC" w:rsidRDefault="00F83CD8" w:rsidP="00F83CD8">
      <w:pPr>
        <w:pStyle w:val="Napis"/>
        <w:spacing w:after="0"/>
        <w:ind w:right="-1"/>
        <w:jc w:val="center"/>
        <w:rPr>
          <w:sz w:val="24"/>
          <w:szCs w:val="24"/>
        </w:rPr>
      </w:pPr>
      <w:r w:rsidRPr="000F76AC">
        <w:rPr>
          <w:sz w:val="24"/>
          <w:szCs w:val="24"/>
        </w:rPr>
        <w:t>POGODBO</w:t>
      </w:r>
    </w:p>
    <w:p w14:paraId="5030B502" w14:textId="1C184887" w:rsidR="00253ABC" w:rsidRDefault="00EB58F7" w:rsidP="00440FA7">
      <w:pPr>
        <w:pStyle w:val="Naslov2"/>
        <w:numPr>
          <w:ilvl w:val="1"/>
          <w:numId w:val="0"/>
        </w:numPr>
        <w:tabs>
          <w:tab w:val="left" w:pos="0"/>
        </w:tabs>
        <w:suppressAutoHyphens/>
        <w:spacing w:before="0" w:after="0"/>
        <w:ind w:right="-1"/>
        <w:jc w:val="center"/>
        <w:rPr>
          <w:i w:val="0"/>
        </w:rPr>
      </w:pPr>
      <w:r w:rsidRPr="000F76AC">
        <w:t xml:space="preserve">ZA </w:t>
      </w:r>
      <w:r w:rsidR="00E02848" w:rsidRPr="00E02848">
        <w:rPr>
          <w:i w:val="0"/>
        </w:rPr>
        <w:t>SUKCESIVN</w:t>
      </w:r>
      <w:r w:rsidR="00E02848">
        <w:rPr>
          <w:i w:val="0"/>
        </w:rPr>
        <w:t>O</w:t>
      </w:r>
      <w:r w:rsidR="00E02848" w:rsidRPr="00E02848">
        <w:rPr>
          <w:i w:val="0"/>
        </w:rPr>
        <w:t xml:space="preserve"> DOBAV</w:t>
      </w:r>
      <w:r w:rsidR="00E02848">
        <w:rPr>
          <w:i w:val="0"/>
        </w:rPr>
        <w:t>O</w:t>
      </w:r>
      <w:r w:rsidR="00E02848" w:rsidRPr="00E02848">
        <w:rPr>
          <w:i w:val="0"/>
        </w:rPr>
        <w:t xml:space="preserve"> LESNE BIOMASE</w:t>
      </w:r>
      <w:r w:rsidR="00C2368E">
        <w:rPr>
          <w:i w:val="0"/>
        </w:rPr>
        <w:t xml:space="preserve"> - SEKANCI</w:t>
      </w:r>
      <w:r w:rsidR="00E02848" w:rsidRPr="00E02848">
        <w:rPr>
          <w:i w:val="0"/>
        </w:rPr>
        <w:t xml:space="preserve"> IN UPRAVLJANJE S KOTLOVICO ZA PROIZVODNJO TOPLOTNE ENERGIJE </w:t>
      </w:r>
      <w:r w:rsidR="00440FA7" w:rsidRPr="00440FA7">
        <w:rPr>
          <w:i w:val="0"/>
        </w:rPr>
        <w:t>ZA OBDOBJE OD 1. FEBRUAR 2023 DO 31. JANUAR 2025</w:t>
      </w:r>
    </w:p>
    <w:p w14:paraId="6AA31F22" w14:textId="77777777" w:rsidR="00440FA7" w:rsidRPr="00440FA7" w:rsidRDefault="00440FA7" w:rsidP="00440FA7"/>
    <w:p w14:paraId="2E849684" w14:textId="77777777" w:rsidR="00F83CD8" w:rsidRPr="000F76AC" w:rsidRDefault="00F83CD8" w:rsidP="000E34D1">
      <w:pPr>
        <w:pStyle w:val="Naslov1"/>
        <w:numPr>
          <w:ilvl w:val="0"/>
          <w:numId w:val="10"/>
        </w:numPr>
        <w:spacing w:before="0" w:after="0"/>
        <w:ind w:left="641" w:right="57" w:hanging="357"/>
        <w:jc w:val="center"/>
        <w:rPr>
          <w:sz w:val="20"/>
          <w:szCs w:val="20"/>
        </w:rPr>
      </w:pPr>
      <w:bookmarkStart w:id="20" w:name="_Toc220470480"/>
      <w:bookmarkStart w:id="21" w:name="_Toc220479854"/>
      <w:bookmarkStart w:id="22" w:name="_Toc227213606"/>
      <w:bookmarkStart w:id="23" w:name="_Toc227213693"/>
      <w:bookmarkStart w:id="24" w:name="_Toc227213726"/>
      <w:r w:rsidRPr="000F76AC">
        <w:rPr>
          <w:sz w:val="20"/>
          <w:szCs w:val="20"/>
        </w:rPr>
        <w:t>člen: UGOTOVITVENE DOLOČBE</w:t>
      </w:r>
      <w:bookmarkEnd w:id="20"/>
      <w:bookmarkEnd w:id="21"/>
      <w:bookmarkEnd w:id="22"/>
      <w:bookmarkEnd w:id="23"/>
      <w:bookmarkEnd w:id="24"/>
    </w:p>
    <w:p w14:paraId="2F8EFF46" w14:textId="77777777" w:rsidR="00F83CD8" w:rsidRPr="000F76AC" w:rsidRDefault="00F83CD8"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342AD249" w14:textId="7A9460D1" w:rsidR="00F83CD8" w:rsidRPr="00440FA7" w:rsidRDefault="00F83CD8" w:rsidP="006A690D">
      <w:pPr>
        <w:ind w:right="-1"/>
        <w:rPr>
          <w:rFonts w:ascii="Arial" w:hAnsi="Arial" w:cs="Arial"/>
          <w:sz w:val="20"/>
          <w:szCs w:val="20"/>
        </w:rPr>
      </w:pPr>
      <w:r w:rsidRPr="001B35E8">
        <w:rPr>
          <w:rFonts w:ascii="Arial" w:hAnsi="Arial" w:cs="Arial"/>
          <w:sz w:val="20"/>
          <w:szCs w:val="20"/>
        </w:rPr>
        <w:t>Pogodbene stranke uvodoma ugotavljajo, da</w:t>
      </w:r>
      <w:r w:rsidR="006A690D" w:rsidRPr="001B35E8">
        <w:rPr>
          <w:rFonts w:ascii="Arial" w:hAnsi="Arial" w:cs="Arial"/>
          <w:sz w:val="20"/>
          <w:szCs w:val="20"/>
        </w:rPr>
        <w:t xml:space="preserve"> </w:t>
      </w:r>
      <w:r w:rsidRPr="001B35E8">
        <w:rPr>
          <w:rFonts w:ascii="Arial" w:hAnsi="Arial" w:cs="Arial"/>
          <w:sz w:val="20"/>
          <w:szCs w:val="20"/>
        </w:rPr>
        <w:t>je bil izvajalec</w:t>
      </w:r>
      <w:r w:rsidR="006A690D" w:rsidRPr="001B35E8">
        <w:rPr>
          <w:rFonts w:ascii="Arial" w:hAnsi="Arial" w:cs="Arial"/>
          <w:sz w:val="20"/>
          <w:szCs w:val="20"/>
        </w:rPr>
        <w:t xml:space="preserve"> ______________________</w:t>
      </w:r>
      <w:r w:rsidRPr="001B35E8">
        <w:rPr>
          <w:rFonts w:ascii="Arial" w:hAnsi="Arial" w:cs="Arial"/>
          <w:sz w:val="20"/>
          <w:szCs w:val="20"/>
        </w:rPr>
        <w:t xml:space="preserve"> izbran za</w:t>
      </w:r>
      <w:r w:rsidRPr="000F76AC">
        <w:rPr>
          <w:rFonts w:ascii="Arial" w:hAnsi="Arial" w:cs="Arial"/>
          <w:sz w:val="20"/>
          <w:szCs w:val="20"/>
        </w:rPr>
        <w:t xml:space="preserve"> najugodnejšega ponudnika po ponudbi št. ________________, z dne ____________________, ki je priloga in sestavn</w:t>
      </w:r>
      <w:r w:rsidRPr="00F14358">
        <w:rPr>
          <w:rFonts w:ascii="Arial" w:hAnsi="Arial" w:cs="Arial"/>
          <w:sz w:val="20"/>
          <w:szCs w:val="20"/>
        </w:rPr>
        <w:t xml:space="preserve">i del te pogodbe, in je bila predložena v </w:t>
      </w:r>
      <w:r w:rsidR="00163863" w:rsidRPr="00F14358">
        <w:rPr>
          <w:rFonts w:ascii="Arial" w:hAnsi="Arial" w:cs="Arial"/>
          <w:sz w:val="20"/>
          <w:szCs w:val="20"/>
        </w:rPr>
        <w:t>postopku</w:t>
      </w:r>
      <w:r w:rsidRPr="00F14358">
        <w:rPr>
          <w:rFonts w:ascii="Arial" w:hAnsi="Arial" w:cs="Arial"/>
          <w:sz w:val="20"/>
          <w:szCs w:val="20"/>
        </w:rPr>
        <w:t xml:space="preserve"> javn</w:t>
      </w:r>
      <w:r w:rsidR="00163863" w:rsidRPr="00F14358">
        <w:rPr>
          <w:rFonts w:ascii="Arial" w:hAnsi="Arial" w:cs="Arial"/>
          <w:sz w:val="20"/>
          <w:szCs w:val="20"/>
        </w:rPr>
        <w:t>ega</w:t>
      </w:r>
      <w:r w:rsidRPr="00F14358">
        <w:rPr>
          <w:rFonts w:ascii="Arial" w:hAnsi="Arial" w:cs="Arial"/>
          <w:sz w:val="20"/>
          <w:szCs w:val="20"/>
        </w:rPr>
        <w:t xml:space="preserve"> naročil</w:t>
      </w:r>
      <w:r w:rsidR="00163863" w:rsidRPr="00F14358">
        <w:rPr>
          <w:rFonts w:ascii="Arial" w:hAnsi="Arial" w:cs="Arial"/>
          <w:sz w:val="20"/>
          <w:szCs w:val="20"/>
        </w:rPr>
        <w:t>a</w:t>
      </w:r>
      <w:r w:rsidR="006A690D">
        <w:rPr>
          <w:rFonts w:ascii="Arial" w:hAnsi="Arial" w:cs="Arial"/>
          <w:sz w:val="20"/>
          <w:szCs w:val="20"/>
        </w:rPr>
        <w:t xml:space="preserve"> </w:t>
      </w:r>
      <w:r w:rsidR="00480108">
        <w:rPr>
          <w:rFonts w:ascii="Arial" w:eastAsiaTheme="minorEastAsia" w:hAnsi="Arial" w:cs="Arial"/>
          <w:sz w:val="20"/>
          <w:szCs w:val="20"/>
        </w:rPr>
        <w:t xml:space="preserve">»Sukcesivna dobava lesne biomase in upravljanje s kotlovnico za proizvodnjo </w:t>
      </w:r>
      <w:r w:rsidR="00480108" w:rsidRPr="00440FA7">
        <w:rPr>
          <w:rFonts w:ascii="Arial" w:eastAsiaTheme="minorEastAsia" w:hAnsi="Arial" w:cs="Arial"/>
          <w:sz w:val="20"/>
          <w:szCs w:val="20"/>
        </w:rPr>
        <w:t xml:space="preserve">toplotne energije </w:t>
      </w:r>
      <w:r w:rsidR="00440FA7" w:rsidRPr="00440FA7">
        <w:rPr>
          <w:rFonts w:ascii="Arial" w:eastAsiaTheme="minorEastAsia" w:hAnsi="Arial" w:cs="Arial"/>
          <w:sz w:val="20"/>
          <w:szCs w:val="20"/>
        </w:rPr>
        <w:t>za obdobje od 1. februar 2023 do 31. januar 2025</w:t>
      </w:r>
      <w:r w:rsidR="00480108" w:rsidRPr="00440FA7">
        <w:rPr>
          <w:rFonts w:ascii="Arial" w:eastAsiaTheme="minorEastAsia" w:hAnsi="Arial" w:cs="Arial"/>
          <w:sz w:val="20"/>
          <w:szCs w:val="20"/>
        </w:rPr>
        <w:t>«</w:t>
      </w:r>
      <w:r w:rsidRPr="00440FA7">
        <w:rPr>
          <w:rFonts w:ascii="Arial" w:hAnsi="Arial" w:cs="Arial"/>
          <w:sz w:val="20"/>
          <w:szCs w:val="20"/>
        </w:rPr>
        <w:t>, ki je bilo objavljeno na Portalu javnih naročil dne _________, pod objavo št.__________ .</w:t>
      </w:r>
    </w:p>
    <w:p w14:paraId="36E38D87" w14:textId="4FCC5531" w:rsidR="00862DB9" w:rsidRPr="000F76AC" w:rsidRDefault="00862DB9">
      <w:pPr>
        <w:rPr>
          <w:rFonts w:ascii="Arial" w:hAnsi="Arial" w:cs="Arial"/>
          <w:b/>
          <w:bCs/>
          <w:kern w:val="28"/>
          <w:sz w:val="20"/>
          <w:szCs w:val="20"/>
        </w:rPr>
      </w:pPr>
      <w:bookmarkStart w:id="25" w:name="_Toc220470481"/>
      <w:bookmarkStart w:id="26" w:name="_Toc220479855"/>
      <w:bookmarkStart w:id="27" w:name="_Toc227213607"/>
      <w:bookmarkStart w:id="28" w:name="_Toc227213694"/>
      <w:bookmarkStart w:id="29" w:name="_Toc227213727"/>
    </w:p>
    <w:p w14:paraId="136A456F" w14:textId="34F50592" w:rsidR="00F83CD8" w:rsidRPr="000F76AC" w:rsidRDefault="00F83CD8" w:rsidP="000E34D1">
      <w:pPr>
        <w:pStyle w:val="Naslov1"/>
        <w:numPr>
          <w:ilvl w:val="0"/>
          <w:numId w:val="10"/>
        </w:numPr>
        <w:spacing w:before="0" w:after="0"/>
        <w:ind w:right="-1"/>
        <w:jc w:val="center"/>
        <w:rPr>
          <w:sz w:val="20"/>
          <w:szCs w:val="20"/>
        </w:rPr>
      </w:pPr>
      <w:r w:rsidRPr="000F76AC">
        <w:rPr>
          <w:sz w:val="20"/>
          <w:szCs w:val="20"/>
        </w:rPr>
        <w:t>člen: PREDMET POGODBE</w:t>
      </w:r>
      <w:bookmarkEnd w:id="25"/>
      <w:bookmarkEnd w:id="26"/>
      <w:bookmarkEnd w:id="27"/>
      <w:bookmarkEnd w:id="28"/>
      <w:bookmarkEnd w:id="29"/>
    </w:p>
    <w:p w14:paraId="6EF676D5" w14:textId="77777777" w:rsidR="00F83CD8" w:rsidRPr="000F76AC" w:rsidRDefault="00F83CD8" w:rsidP="00F83CD8">
      <w:pPr>
        <w:ind w:right="-1"/>
        <w:rPr>
          <w:rFonts w:ascii="Arial" w:hAnsi="Arial" w:cs="Arial"/>
        </w:rPr>
      </w:pPr>
    </w:p>
    <w:p w14:paraId="7FAC141D" w14:textId="772FA6F7" w:rsidR="002625C3" w:rsidRPr="00440FA7" w:rsidRDefault="00163863" w:rsidP="002625C3">
      <w:pPr>
        <w:autoSpaceDE w:val="0"/>
        <w:autoSpaceDN w:val="0"/>
        <w:adjustRightInd w:val="0"/>
        <w:jc w:val="both"/>
        <w:rPr>
          <w:rFonts w:ascii="Arial" w:hAnsi="Arial" w:cs="Arial"/>
          <w:sz w:val="20"/>
          <w:szCs w:val="20"/>
        </w:rPr>
      </w:pPr>
      <w:bookmarkStart w:id="30" w:name="_Hlk45541229"/>
      <w:r w:rsidRPr="00E02848">
        <w:rPr>
          <w:rFonts w:ascii="Arial" w:hAnsi="Arial" w:cs="Arial"/>
          <w:sz w:val="20"/>
          <w:szCs w:val="20"/>
        </w:rPr>
        <w:t xml:space="preserve">Predmet </w:t>
      </w:r>
      <w:r w:rsidR="001A2237">
        <w:rPr>
          <w:rFonts w:ascii="Arial" w:hAnsi="Arial" w:cs="Arial"/>
          <w:sz w:val="20"/>
          <w:szCs w:val="20"/>
        </w:rPr>
        <w:t>pogodbe je</w:t>
      </w:r>
      <w:r w:rsidRPr="00E02848">
        <w:rPr>
          <w:rFonts w:ascii="Arial" w:hAnsi="Arial" w:cs="Arial"/>
          <w:sz w:val="20"/>
          <w:szCs w:val="20"/>
        </w:rPr>
        <w:t xml:space="preserve"> </w:t>
      </w:r>
      <w:r w:rsidR="00E02848" w:rsidRPr="00E02848">
        <w:rPr>
          <w:rFonts w:ascii="Arial" w:hAnsi="Arial" w:cs="Arial"/>
          <w:sz w:val="20"/>
          <w:szCs w:val="20"/>
        </w:rPr>
        <w:t>s</w:t>
      </w:r>
      <w:r w:rsidR="00E02848" w:rsidRPr="00E02848">
        <w:rPr>
          <w:rFonts w:ascii="Arial" w:eastAsiaTheme="minorEastAsia" w:hAnsi="Arial" w:cs="Arial"/>
          <w:sz w:val="20"/>
          <w:szCs w:val="20"/>
        </w:rPr>
        <w:t xml:space="preserve">ukcesivna dobava lesne biomase in </w:t>
      </w:r>
      <w:r w:rsidR="0038743D">
        <w:rPr>
          <w:rFonts w:ascii="Arial" w:eastAsiaTheme="minorEastAsia" w:hAnsi="Arial" w:cs="Arial"/>
          <w:sz w:val="20"/>
          <w:szCs w:val="20"/>
        </w:rPr>
        <w:t xml:space="preserve">celovito </w:t>
      </w:r>
      <w:r w:rsidR="00E02848" w:rsidRPr="00E02848">
        <w:rPr>
          <w:rFonts w:ascii="Arial" w:eastAsiaTheme="minorEastAsia" w:hAnsi="Arial" w:cs="Arial"/>
          <w:sz w:val="20"/>
          <w:szCs w:val="20"/>
        </w:rPr>
        <w:t>upravljanje s kotlov</w:t>
      </w:r>
      <w:r w:rsidR="00D5720F">
        <w:rPr>
          <w:rFonts w:ascii="Arial" w:eastAsiaTheme="minorEastAsia" w:hAnsi="Arial" w:cs="Arial"/>
          <w:sz w:val="20"/>
          <w:szCs w:val="20"/>
        </w:rPr>
        <w:t>n</w:t>
      </w:r>
      <w:r w:rsidR="00E02848" w:rsidRPr="00E02848">
        <w:rPr>
          <w:rFonts w:ascii="Arial" w:eastAsiaTheme="minorEastAsia" w:hAnsi="Arial" w:cs="Arial"/>
          <w:sz w:val="20"/>
          <w:szCs w:val="20"/>
        </w:rPr>
        <w:t xml:space="preserve">ico za proizvodnjo toplotne </w:t>
      </w:r>
      <w:r w:rsidR="00E02848" w:rsidRPr="00440FA7">
        <w:rPr>
          <w:rFonts w:ascii="Arial" w:eastAsiaTheme="minorEastAsia" w:hAnsi="Arial" w:cs="Arial"/>
          <w:sz w:val="20"/>
          <w:szCs w:val="20"/>
        </w:rPr>
        <w:t xml:space="preserve">energije </w:t>
      </w:r>
      <w:r w:rsidR="00440FA7" w:rsidRPr="00440FA7">
        <w:rPr>
          <w:rFonts w:ascii="Arial" w:eastAsiaTheme="minorEastAsia" w:hAnsi="Arial" w:cs="Arial"/>
          <w:sz w:val="20"/>
          <w:szCs w:val="20"/>
        </w:rPr>
        <w:t>za obdobje od 1. februar 2023 do 31. januar 2025</w:t>
      </w:r>
      <w:r w:rsidR="00440FA7">
        <w:rPr>
          <w:rFonts w:ascii="Arial" w:eastAsiaTheme="minorEastAsia" w:hAnsi="Arial" w:cs="Arial"/>
          <w:sz w:val="20"/>
          <w:szCs w:val="20"/>
        </w:rPr>
        <w:t>.</w:t>
      </w:r>
    </w:p>
    <w:p w14:paraId="3B010BF7" w14:textId="77777777" w:rsidR="00FD2F00" w:rsidRPr="00440FA7" w:rsidRDefault="00FD2F00" w:rsidP="00163863">
      <w:pPr>
        <w:autoSpaceDE w:val="0"/>
        <w:autoSpaceDN w:val="0"/>
        <w:adjustRightInd w:val="0"/>
        <w:jc w:val="both"/>
        <w:rPr>
          <w:rFonts w:ascii="Arial" w:hAnsi="Arial" w:cs="Arial"/>
          <w:sz w:val="20"/>
          <w:szCs w:val="20"/>
        </w:rPr>
      </w:pPr>
    </w:p>
    <w:bookmarkEnd w:id="30"/>
    <w:p w14:paraId="6CD6649E" w14:textId="77777777" w:rsidR="00D5720F" w:rsidRPr="000F76AC" w:rsidRDefault="00D5720F" w:rsidP="00D5720F">
      <w:pPr>
        <w:autoSpaceDE w:val="0"/>
        <w:autoSpaceDN w:val="0"/>
        <w:adjustRightInd w:val="0"/>
        <w:contextualSpacing/>
        <w:jc w:val="both"/>
        <w:rPr>
          <w:rFonts w:ascii="Arial" w:hAnsi="Arial" w:cs="Arial"/>
          <w:sz w:val="20"/>
          <w:szCs w:val="20"/>
        </w:rPr>
      </w:pPr>
      <w:r w:rsidRPr="000F76AC">
        <w:rPr>
          <w:rFonts w:ascii="Arial" w:hAnsi="Arial" w:cs="Arial"/>
          <w:sz w:val="20"/>
          <w:szCs w:val="20"/>
        </w:rPr>
        <w:t xml:space="preserve">Dela obsegajo: </w:t>
      </w:r>
    </w:p>
    <w:p w14:paraId="77DF0139" w14:textId="77777777" w:rsidR="00D5720F" w:rsidRPr="00CC3E31" w:rsidRDefault="00D5720F" w:rsidP="00D5720F">
      <w:pPr>
        <w:pStyle w:val="Odstavekseznama"/>
        <w:numPr>
          <w:ilvl w:val="0"/>
          <w:numId w:val="44"/>
        </w:numPr>
        <w:autoSpaceDE w:val="0"/>
        <w:autoSpaceDN w:val="0"/>
        <w:adjustRightInd w:val="0"/>
        <w:rPr>
          <w:rFonts w:ascii="Arial" w:hAnsi="Arial" w:cs="Arial"/>
          <w:sz w:val="20"/>
          <w:szCs w:val="20"/>
        </w:rPr>
      </w:pPr>
      <w:r w:rsidRPr="00D5720F">
        <w:rPr>
          <w:rFonts w:ascii="Arial" w:eastAsiaTheme="minorEastAsia" w:hAnsi="Arial" w:cs="Arial"/>
          <w:sz w:val="20"/>
          <w:szCs w:val="20"/>
        </w:rPr>
        <w:t>sukcesivno dobavo lesne biomase, lesna biomasa se kot trdno gorivo koristi v obliki lesnih</w:t>
      </w:r>
      <w:r w:rsidRPr="00CC3E31">
        <w:rPr>
          <w:rFonts w:ascii="Arial Narrow" w:hAnsi="Arial Narrow" w:cs="Arial"/>
          <w:sz w:val="24"/>
          <w:szCs w:val="24"/>
        </w:rPr>
        <w:t xml:space="preserve"> sekancev</w:t>
      </w:r>
      <w:r w:rsidRPr="00CC3E31">
        <w:rPr>
          <w:rFonts w:ascii="Arial" w:hAnsi="Arial" w:cs="Arial"/>
          <w:sz w:val="20"/>
          <w:szCs w:val="20"/>
        </w:rPr>
        <w:t>;</w:t>
      </w:r>
    </w:p>
    <w:p w14:paraId="413EE36A" w14:textId="4A3A9180" w:rsidR="00D5720F" w:rsidRDefault="00D5720F" w:rsidP="00D5720F">
      <w:pPr>
        <w:pStyle w:val="Odstavekseznama"/>
        <w:numPr>
          <w:ilvl w:val="0"/>
          <w:numId w:val="44"/>
        </w:numPr>
        <w:autoSpaceDE w:val="0"/>
        <w:autoSpaceDN w:val="0"/>
        <w:adjustRightInd w:val="0"/>
        <w:ind w:right="-1"/>
        <w:jc w:val="both"/>
        <w:rPr>
          <w:rFonts w:ascii="Arial" w:hAnsi="Arial" w:cs="Arial"/>
          <w:sz w:val="20"/>
          <w:szCs w:val="20"/>
        </w:rPr>
      </w:pPr>
      <w:r w:rsidRPr="00CC3E31">
        <w:rPr>
          <w:rFonts w:ascii="Arial" w:hAnsi="Arial" w:cs="Arial"/>
          <w:sz w:val="20"/>
          <w:szCs w:val="20"/>
        </w:rPr>
        <w:t>celovito oskrbo kotlovnice</w:t>
      </w:r>
      <w:r w:rsidR="001B35E8">
        <w:rPr>
          <w:rFonts w:ascii="Arial" w:hAnsi="Arial" w:cs="Arial"/>
          <w:sz w:val="20"/>
          <w:szCs w:val="20"/>
        </w:rPr>
        <w:t xml:space="preserve"> na naslovu Industrijska cona 5250 Bovec</w:t>
      </w:r>
    </w:p>
    <w:p w14:paraId="24A72F27" w14:textId="3E53FD5C" w:rsidR="00D5720F" w:rsidRPr="00CC3E31" w:rsidRDefault="00D5720F" w:rsidP="00D5720F">
      <w:pPr>
        <w:pStyle w:val="Odstavekseznama"/>
        <w:numPr>
          <w:ilvl w:val="0"/>
          <w:numId w:val="44"/>
        </w:numPr>
        <w:autoSpaceDE w:val="0"/>
        <w:autoSpaceDN w:val="0"/>
        <w:adjustRightInd w:val="0"/>
        <w:ind w:right="-1"/>
        <w:jc w:val="both"/>
        <w:rPr>
          <w:rFonts w:ascii="Arial" w:hAnsi="Arial" w:cs="Arial"/>
          <w:sz w:val="20"/>
          <w:szCs w:val="20"/>
        </w:rPr>
      </w:pPr>
      <w:r>
        <w:rPr>
          <w:rFonts w:ascii="Arial" w:hAnsi="Arial" w:cs="Arial"/>
          <w:sz w:val="20"/>
          <w:szCs w:val="20"/>
        </w:rPr>
        <w:t>izdelav</w:t>
      </w:r>
      <w:r w:rsidR="001A2237">
        <w:rPr>
          <w:rFonts w:ascii="Arial" w:hAnsi="Arial" w:cs="Arial"/>
          <w:sz w:val="20"/>
          <w:szCs w:val="20"/>
        </w:rPr>
        <w:t>o</w:t>
      </w:r>
      <w:r>
        <w:rPr>
          <w:rFonts w:ascii="Arial" w:hAnsi="Arial" w:cs="Arial"/>
          <w:sz w:val="20"/>
          <w:szCs w:val="20"/>
        </w:rPr>
        <w:t xml:space="preserve"> sekancev iz lesne biomase naročnika</w:t>
      </w:r>
    </w:p>
    <w:p w14:paraId="48147FFA" w14:textId="77777777" w:rsidR="00513F6A" w:rsidRPr="00624C3C" w:rsidRDefault="00513F6A" w:rsidP="00513F6A">
      <w:pPr>
        <w:autoSpaceDE w:val="0"/>
        <w:autoSpaceDN w:val="0"/>
        <w:adjustRightInd w:val="0"/>
        <w:ind w:left="360" w:right="-1"/>
        <w:jc w:val="both"/>
        <w:rPr>
          <w:rFonts w:ascii="Arial" w:hAnsi="Arial" w:cs="Arial"/>
          <w:sz w:val="20"/>
          <w:szCs w:val="20"/>
        </w:rPr>
      </w:pPr>
    </w:p>
    <w:p w14:paraId="7002CB8A" w14:textId="41A28500" w:rsidR="002F0255" w:rsidRPr="000F76AC" w:rsidRDefault="00F83CD8" w:rsidP="000E34D1">
      <w:pPr>
        <w:pStyle w:val="Naslov1"/>
        <w:numPr>
          <w:ilvl w:val="0"/>
          <w:numId w:val="10"/>
        </w:numPr>
        <w:spacing w:before="0" w:after="0"/>
        <w:ind w:right="-1"/>
        <w:jc w:val="center"/>
        <w:rPr>
          <w:sz w:val="20"/>
          <w:szCs w:val="20"/>
        </w:rPr>
      </w:pPr>
      <w:bookmarkStart w:id="31" w:name="_Toc220470482"/>
      <w:bookmarkStart w:id="32" w:name="_Toc220479856"/>
      <w:bookmarkStart w:id="33" w:name="_Toc227213608"/>
      <w:bookmarkStart w:id="34" w:name="_Toc227213695"/>
      <w:bookmarkStart w:id="35" w:name="_Toc227213728"/>
      <w:r w:rsidRPr="000F76AC">
        <w:rPr>
          <w:sz w:val="20"/>
          <w:szCs w:val="20"/>
        </w:rPr>
        <w:t xml:space="preserve">člen: </w:t>
      </w:r>
      <w:r w:rsidR="002F0255" w:rsidRPr="000F76AC">
        <w:rPr>
          <w:sz w:val="20"/>
          <w:szCs w:val="20"/>
        </w:rPr>
        <w:t>POGODBENI ROKI</w:t>
      </w:r>
    </w:p>
    <w:p w14:paraId="3647579B" w14:textId="77777777" w:rsidR="002F0255" w:rsidRPr="000F76AC" w:rsidRDefault="002F0255" w:rsidP="002F0255"/>
    <w:p w14:paraId="69F8B37E" w14:textId="5A6A8C0A" w:rsidR="002F0255" w:rsidRPr="000F76AC" w:rsidRDefault="002F0255" w:rsidP="002F0255">
      <w:pPr>
        <w:ind w:right="-1"/>
        <w:rPr>
          <w:rFonts w:ascii="Arial" w:hAnsi="Arial" w:cs="Arial"/>
          <w:sz w:val="20"/>
          <w:szCs w:val="20"/>
        </w:rPr>
      </w:pPr>
      <w:r w:rsidRPr="000F76AC">
        <w:rPr>
          <w:rFonts w:ascii="Arial" w:hAnsi="Arial" w:cs="Arial"/>
          <w:sz w:val="20"/>
          <w:szCs w:val="20"/>
        </w:rPr>
        <w:t xml:space="preserve">Naročnik uvede izvajalca v delo v roku </w:t>
      </w:r>
      <w:r w:rsidR="00163863" w:rsidRPr="000F76AC">
        <w:rPr>
          <w:rFonts w:ascii="Arial" w:hAnsi="Arial" w:cs="Arial"/>
          <w:sz w:val="20"/>
          <w:szCs w:val="20"/>
        </w:rPr>
        <w:t>5</w:t>
      </w:r>
      <w:r w:rsidRPr="000F76AC">
        <w:rPr>
          <w:rFonts w:ascii="Arial" w:hAnsi="Arial" w:cs="Arial"/>
          <w:sz w:val="20"/>
          <w:szCs w:val="20"/>
        </w:rPr>
        <w:t xml:space="preserve"> dni od podpisa pogodbe.</w:t>
      </w:r>
    </w:p>
    <w:p w14:paraId="050ACEFB" w14:textId="77777777" w:rsidR="002F0255" w:rsidRPr="000F76AC" w:rsidRDefault="002F0255" w:rsidP="002F0255">
      <w:pPr>
        <w:ind w:right="-1"/>
        <w:rPr>
          <w:rFonts w:ascii="Arial" w:hAnsi="Arial" w:cs="Arial"/>
          <w:sz w:val="20"/>
          <w:szCs w:val="20"/>
        </w:rPr>
      </w:pPr>
    </w:p>
    <w:p w14:paraId="12077584" w14:textId="5DF3980D" w:rsidR="00717FB9" w:rsidRDefault="000616E0" w:rsidP="000616E0">
      <w:pPr>
        <w:ind w:right="-1"/>
        <w:jc w:val="both"/>
        <w:rPr>
          <w:rFonts w:ascii="Arial" w:hAnsi="Arial" w:cs="Arial"/>
          <w:sz w:val="20"/>
          <w:szCs w:val="20"/>
        </w:rPr>
      </w:pPr>
      <w:r w:rsidRPr="00440FA7">
        <w:rPr>
          <w:rFonts w:ascii="Arial" w:hAnsi="Arial" w:cs="Arial"/>
          <w:sz w:val="20"/>
          <w:szCs w:val="20"/>
        </w:rPr>
        <w:t xml:space="preserve">Oskrba se bo vršila od </w:t>
      </w:r>
      <w:r w:rsidR="00440FA7" w:rsidRPr="00440FA7">
        <w:rPr>
          <w:rFonts w:ascii="Arial" w:hAnsi="Arial" w:cs="Arial"/>
          <w:sz w:val="20"/>
          <w:szCs w:val="20"/>
        </w:rPr>
        <w:t>1.</w:t>
      </w:r>
      <w:r w:rsidRPr="00440FA7">
        <w:rPr>
          <w:rFonts w:ascii="Arial" w:hAnsi="Arial" w:cs="Arial"/>
          <w:sz w:val="20"/>
          <w:szCs w:val="20"/>
        </w:rPr>
        <w:t xml:space="preserve"> </w:t>
      </w:r>
      <w:r w:rsidR="00440FA7" w:rsidRPr="00440FA7">
        <w:rPr>
          <w:rFonts w:ascii="Arial" w:hAnsi="Arial" w:cs="Arial"/>
          <w:sz w:val="20"/>
          <w:szCs w:val="20"/>
        </w:rPr>
        <w:t xml:space="preserve">februarja </w:t>
      </w:r>
      <w:r w:rsidRPr="00440FA7">
        <w:rPr>
          <w:rFonts w:ascii="Arial" w:hAnsi="Arial" w:cs="Arial"/>
          <w:sz w:val="20"/>
          <w:szCs w:val="20"/>
        </w:rPr>
        <w:t>202</w:t>
      </w:r>
      <w:r w:rsidR="00440FA7" w:rsidRPr="00440FA7">
        <w:rPr>
          <w:rFonts w:ascii="Arial" w:hAnsi="Arial" w:cs="Arial"/>
          <w:sz w:val="20"/>
          <w:szCs w:val="20"/>
        </w:rPr>
        <w:t>2</w:t>
      </w:r>
      <w:r w:rsidRPr="00440FA7">
        <w:rPr>
          <w:rFonts w:ascii="Arial" w:hAnsi="Arial" w:cs="Arial"/>
          <w:sz w:val="20"/>
          <w:szCs w:val="20"/>
        </w:rPr>
        <w:t xml:space="preserve"> do </w:t>
      </w:r>
      <w:r w:rsidR="00440FA7" w:rsidRPr="00440FA7">
        <w:rPr>
          <w:rFonts w:ascii="Arial" w:hAnsi="Arial" w:cs="Arial"/>
          <w:sz w:val="20"/>
          <w:szCs w:val="20"/>
        </w:rPr>
        <w:t>31. januarja 2025</w:t>
      </w:r>
      <w:r w:rsidRPr="00440FA7">
        <w:rPr>
          <w:rFonts w:ascii="Arial" w:hAnsi="Arial" w:cs="Arial"/>
          <w:sz w:val="20"/>
          <w:szCs w:val="20"/>
        </w:rPr>
        <w:t xml:space="preserve"> oziroma najdlje dve leti.</w:t>
      </w:r>
      <w:r w:rsidRPr="000616E0">
        <w:rPr>
          <w:rFonts w:ascii="Arial" w:hAnsi="Arial" w:cs="Arial"/>
          <w:sz w:val="20"/>
          <w:szCs w:val="20"/>
        </w:rPr>
        <w:t xml:space="preserve"> </w:t>
      </w:r>
    </w:p>
    <w:p w14:paraId="3E30E512" w14:textId="77777777" w:rsidR="00717FB9" w:rsidRDefault="00717FB9" w:rsidP="000616E0">
      <w:pPr>
        <w:ind w:right="-1"/>
        <w:jc w:val="both"/>
        <w:rPr>
          <w:rFonts w:ascii="Arial" w:hAnsi="Arial" w:cs="Arial"/>
          <w:sz w:val="20"/>
          <w:szCs w:val="20"/>
        </w:rPr>
      </w:pPr>
    </w:p>
    <w:p w14:paraId="2090B8E4" w14:textId="43340858" w:rsidR="000616E0" w:rsidRPr="000616E0" w:rsidRDefault="000616E0" w:rsidP="000616E0">
      <w:pPr>
        <w:ind w:right="-1"/>
        <w:jc w:val="both"/>
        <w:rPr>
          <w:rFonts w:ascii="Arial" w:hAnsi="Arial" w:cs="Arial"/>
          <w:sz w:val="20"/>
          <w:szCs w:val="20"/>
        </w:rPr>
      </w:pPr>
      <w:r w:rsidRPr="000616E0">
        <w:rPr>
          <w:rFonts w:ascii="Arial" w:hAnsi="Arial" w:cs="Arial"/>
          <w:sz w:val="20"/>
          <w:szCs w:val="20"/>
        </w:rPr>
        <w:lastRenderedPageBreak/>
        <w:t>Med tednom je planirana dobava v dneh od ponedeljka do sobote v dnevnem času oziroma skladno z zahtevami naročnika. Naročnik bo z izbranim ponudnikom pred sklenitvijo pogodbe uskladil podrobnejši načrt naročanja, dobave, kontrole kvalitete in prevzema goriva .</w:t>
      </w:r>
    </w:p>
    <w:p w14:paraId="147A831B" w14:textId="77777777" w:rsidR="002F0255" w:rsidRPr="000F76AC" w:rsidRDefault="002F0255" w:rsidP="002F0255">
      <w:pPr>
        <w:ind w:right="-1"/>
        <w:rPr>
          <w:rFonts w:ascii="Arial" w:hAnsi="Arial" w:cs="Arial"/>
          <w:sz w:val="20"/>
          <w:szCs w:val="20"/>
        </w:rPr>
      </w:pPr>
    </w:p>
    <w:p w14:paraId="3B046220" w14:textId="045C8C8B" w:rsidR="002F0255" w:rsidRDefault="002F0255" w:rsidP="002F0255">
      <w:pPr>
        <w:ind w:right="-1"/>
        <w:rPr>
          <w:rFonts w:ascii="Arial" w:hAnsi="Arial" w:cs="Arial"/>
          <w:sz w:val="20"/>
          <w:szCs w:val="20"/>
        </w:rPr>
      </w:pPr>
      <w:r w:rsidRPr="001A2237">
        <w:rPr>
          <w:rFonts w:ascii="Arial" w:hAnsi="Arial" w:cs="Arial"/>
          <w:sz w:val="20"/>
          <w:szCs w:val="20"/>
        </w:rPr>
        <w:t xml:space="preserve">Rok </w:t>
      </w:r>
      <w:r w:rsidR="000616E0" w:rsidRPr="001A2237">
        <w:rPr>
          <w:rFonts w:ascii="Arial" w:hAnsi="Arial" w:cs="Arial"/>
          <w:sz w:val="20"/>
          <w:szCs w:val="20"/>
        </w:rPr>
        <w:t>upravljanja kotlovnice se definira skladno s pogodbo o dobavi sekancev</w:t>
      </w:r>
      <w:r w:rsidR="00F8554B" w:rsidRPr="001A2237">
        <w:rPr>
          <w:rFonts w:ascii="Arial" w:hAnsi="Arial" w:cs="Arial"/>
          <w:sz w:val="20"/>
          <w:szCs w:val="20"/>
        </w:rPr>
        <w:t>.</w:t>
      </w:r>
    </w:p>
    <w:p w14:paraId="7D157C63" w14:textId="4F7401A3" w:rsidR="00F14358" w:rsidRPr="00036C10" w:rsidRDefault="00F14358"/>
    <w:p w14:paraId="73F0730F" w14:textId="024DCFB8" w:rsidR="00F83CD8" w:rsidRPr="000F76AC" w:rsidRDefault="002F0255" w:rsidP="000616E0">
      <w:pPr>
        <w:pStyle w:val="Naslov1"/>
        <w:numPr>
          <w:ilvl w:val="0"/>
          <w:numId w:val="10"/>
        </w:numPr>
        <w:spacing w:before="0" w:after="0"/>
        <w:ind w:right="-1"/>
        <w:jc w:val="center"/>
        <w:rPr>
          <w:sz w:val="20"/>
          <w:szCs w:val="20"/>
        </w:rPr>
      </w:pPr>
      <w:r w:rsidRPr="000F76AC">
        <w:rPr>
          <w:sz w:val="20"/>
          <w:szCs w:val="20"/>
        </w:rPr>
        <w:t xml:space="preserve">člen: </w:t>
      </w:r>
      <w:r w:rsidR="00F83CD8" w:rsidRPr="000F76AC">
        <w:rPr>
          <w:sz w:val="20"/>
          <w:szCs w:val="20"/>
        </w:rPr>
        <w:t xml:space="preserve">OBSEG OSKRBE </w:t>
      </w:r>
      <w:bookmarkEnd w:id="31"/>
      <w:bookmarkEnd w:id="32"/>
      <w:bookmarkEnd w:id="33"/>
      <w:bookmarkEnd w:id="34"/>
      <w:bookmarkEnd w:id="35"/>
      <w:r w:rsidR="000616E0">
        <w:rPr>
          <w:sz w:val="20"/>
          <w:szCs w:val="20"/>
        </w:rPr>
        <w:t>Z LESNO BIOMASO</w:t>
      </w:r>
    </w:p>
    <w:p w14:paraId="6A7B0B98" w14:textId="77777777" w:rsidR="00F83CD8" w:rsidRPr="000F76AC" w:rsidRDefault="00F83CD8"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0F34AFD9" w14:textId="43824568" w:rsidR="000616E0" w:rsidRDefault="00F83CD8" w:rsidP="000616E0">
      <w:pPr>
        <w:ind w:right="-1"/>
        <w:jc w:val="both"/>
        <w:rPr>
          <w:rFonts w:ascii="Arial" w:hAnsi="Arial" w:cs="Arial"/>
          <w:sz w:val="20"/>
          <w:szCs w:val="20"/>
        </w:rPr>
      </w:pPr>
      <w:r w:rsidRPr="000F76AC">
        <w:rPr>
          <w:rFonts w:ascii="Arial" w:hAnsi="Arial" w:cs="Arial"/>
          <w:sz w:val="20"/>
          <w:szCs w:val="20"/>
        </w:rPr>
        <w:t xml:space="preserve">Ocenjena letna </w:t>
      </w:r>
      <w:r w:rsidR="000616E0">
        <w:rPr>
          <w:rFonts w:ascii="Arial" w:hAnsi="Arial" w:cs="Arial"/>
          <w:sz w:val="20"/>
          <w:szCs w:val="20"/>
        </w:rPr>
        <w:t>proizvodnja</w:t>
      </w:r>
      <w:r w:rsidRPr="000F76AC">
        <w:rPr>
          <w:rFonts w:ascii="Arial" w:hAnsi="Arial" w:cs="Arial"/>
          <w:sz w:val="20"/>
          <w:szCs w:val="20"/>
        </w:rPr>
        <w:t xml:space="preserve"> toplote </w:t>
      </w:r>
      <w:r w:rsidR="000616E0">
        <w:rPr>
          <w:rFonts w:ascii="Arial" w:hAnsi="Arial" w:cs="Arial"/>
          <w:sz w:val="20"/>
          <w:szCs w:val="20"/>
        </w:rPr>
        <w:t>v kotlovnici v osnovnem obsegu</w:t>
      </w:r>
      <w:r w:rsidRPr="000F76AC">
        <w:rPr>
          <w:rFonts w:ascii="Arial" w:hAnsi="Arial" w:cs="Arial"/>
          <w:sz w:val="20"/>
          <w:szCs w:val="20"/>
        </w:rPr>
        <w:t xml:space="preserve"> je približno </w:t>
      </w:r>
      <w:r w:rsidR="000616E0" w:rsidRPr="000616E0">
        <w:rPr>
          <w:rFonts w:ascii="Arial" w:hAnsi="Arial" w:cs="Arial"/>
          <w:sz w:val="20"/>
          <w:szCs w:val="20"/>
        </w:rPr>
        <w:t xml:space="preserve">2270 </w:t>
      </w:r>
      <w:r w:rsidRPr="000616E0">
        <w:rPr>
          <w:rFonts w:ascii="Arial" w:hAnsi="Arial" w:cs="Arial"/>
          <w:sz w:val="20"/>
          <w:szCs w:val="20"/>
        </w:rPr>
        <w:t>MWh/leto</w:t>
      </w:r>
      <w:r w:rsidR="000616E0">
        <w:rPr>
          <w:rFonts w:ascii="Arial" w:hAnsi="Arial" w:cs="Arial"/>
          <w:sz w:val="20"/>
          <w:szCs w:val="20"/>
        </w:rPr>
        <w:t xml:space="preserve">, kar okvirno ustreza </w:t>
      </w:r>
      <w:r w:rsidR="001A2237">
        <w:rPr>
          <w:rFonts w:ascii="Arial" w:hAnsi="Arial" w:cs="Arial"/>
          <w:sz w:val="20"/>
          <w:szCs w:val="20"/>
        </w:rPr>
        <w:t xml:space="preserve">letni </w:t>
      </w:r>
      <w:r w:rsidR="000616E0">
        <w:rPr>
          <w:rFonts w:ascii="Arial" w:hAnsi="Arial" w:cs="Arial"/>
          <w:sz w:val="20"/>
          <w:szCs w:val="20"/>
        </w:rPr>
        <w:t>količini 3178 nm</w:t>
      </w:r>
      <w:r w:rsidR="000616E0" w:rsidRPr="00717FB9">
        <w:rPr>
          <w:rFonts w:ascii="Arial" w:hAnsi="Arial" w:cs="Arial"/>
          <w:sz w:val="20"/>
          <w:szCs w:val="20"/>
          <w:vertAlign w:val="superscript"/>
        </w:rPr>
        <w:t>3</w:t>
      </w:r>
      <w:r w:rsidR="000616E0">
        <w:rPr>
          <w:rFonts w:ascii="Arial" w:hAnsi="Arial" w:cs="Arial"/>
          <w:sz w:val="20"/>
          <w:szCs w:val="20"/>
        </w:rPr>
        <w:t xml:space="preserve"> les</w:t>
      </w:r>
      <w:r w:rsidR="00717FB9">
        <w:rPr>
          <w:rFonts w:ascii="Arial" w:hAnsi="Arial" w:cs="Arial"/>
          <w:sz w:val="20"/>
          <w:szCs w:val="20"/>
        </w:rPr>
        <w:t>n</w:t>
      </w:r>
      <w:r w:rsidR="000616E0">
        <w:rPr>
          <w:rFonts w:ascii="Arial" w:hAnsi="Arial" w:cs="Arial"/>
          <w:sz w:val="20"/>
          <w:szCs w:val="20"/>
        </w:rPr>
        <w:t>ih sekancev.</w:t>
      </w:r>
    </w:p>
    <w:p w14:paraId="1AB0A17B" w14:textId="458B3E3F" w:rsidR="000616E0" w:rsidRDefault="000616E0" w:rsidP="000616E0">
      <w:pPr>
        <w:ind w:right="-1"/>
        <w:jc w:val="both"/>
        <w:rPr>
          <w:rFonts w:ascii="Arial" w:hAnsi="Arial" w:cs="Arial"/>
          <w:sz w:val="20"/>
          <w:szCs w:val="20"/>
        </w:rPr>
      </w:pPr>
    </w:p>
    <w:p w14:paraId="29D4EF68" w14:textId="3B6D7DBB" w:rsidR="00553533" w:rsidRDefault="001B35E8" w:rsidP="00553533">
      <w:pPr>
        <w:ind w:right="-1"/>
        <w:jc w:val="both"/>
        <w:rPr>
          <w:rFonts w:ascii="Arial" w:hAnsi="Arial" w:cs="Arial"/>
          <w:sz w:val="20"/>
          <w:szCs w:val="20"/>
        </w:rPr>
      </w:pPr>
      <w:r>
        <w:rPr>
          <w:rFonts w:ascii="Arial" w:hAnsi="Arial" w:cs="Arial"/>
          <w:sz w:val="20"/>
          <w:szCs w:val="20"/>
        </w:rPr>
        <w:t>Kapaciteta zalogovnika lesne biomase znaša 200 m</w:t>
      </w:r>
      <w:r w:rsidRPr="001B35E8">
        <w:rPr>
          <w:rFonts w:ascii="Arial" w:hAnsi="Arial" w:cs="Arial"/>
          <w:sz w:val="20"/>
          <w:szCs w:val="20"/>
          <w:vertAlign w:val="superscript"/>
        </w:rPr>
        <w:t>3</w:t>
      </w:r>
      <w:r w:rsidRPr="001B35E8">
        <w:rPr>
          <w:rFonts w:ascii="Arial" w:hAnsi="Arial" w:cs="Arial"/>
          <w:sz w:val="20"/>
          <w:szCs w:val="20"/>
        </w:rPr>
        <w:t>,</w:t>
      </w:r>
      <w:r>
        <w:rPr>
          <w:rFonts w:ascii="Arial" w:hAnsi="Arial" w:cs="Arial"/>
          <w:sz w:val="20"/>
          <w:szCs w:val="20"/>
          <w:vertAlign w:val="superscript"/>
        </w:rPr>
        <w:t xml:space="preserve"> </w:t>
      </w:r>
      <w:r>
        <w:rPr>
          <w:rFonts w:ascii="Arial" w:hAnsi="Arial" w:cs="Arial"/>
          <w:sz w:val="20"/>
          <w:szCs w:val="20"/>
        </w:rPr>
        <w:t xml:space="preserve">skladišče </w:t>
      </w:r>
      <w:r w:rsidRPr="001B35E8">
        <w:rPr>
          <w:rFonts w:ascii="Arial" w:hAnsi="Arial" w:cs="Arial"/>
          <w:sz w:val="20"/>
          <w:szCs w:val="20"/>
        </w:rPr>
        <w:t>nima elevatorja</w:t>
      </w:r>
      <w:r>
        <w:rPr>
          <w:rFonts w:ascii="Arial" w:hAnsi="Arial" w:cs="Arial"/>
          <w:sz w:val="20"/>
          <w:szCs w:val="20"/>
          <w:vertAlign w:val="superscript"/>
        </w:rPr>
        <w:t>.</w:t>
      </w:r>
      <w:r>
        <w:rPr>
          <w:rFonts w:ascii="Arial" w:hAnsi="Arial" w:cs="Arial"/>
          <w:sz w:val="20"/>
          <w:szCs w:val="20"/>
        </w:rPr>
        <w:t xml:space="preserve">. </w:t>
      </w:r>
      <w:r w:rsidR="00553533" w:rsidRPr="00553533">
        <w:rPr>
          <w:rFonts w:ascii="Arial" w:hAnsi="Arial" w:cs="Arial"/>
          <w:sz w:val="20"/>
          <w:szCs w:val="20"/>
        </w:rPr>
        <w:t xml:space="preserve">Dobavljeni lesni sekanci iz </w:t>
      </w:r>
      <w:r w:rsidR="00553533">
        <w:rPr>
          <w:rFonts w:ascii="Arial" w:hAnsi="Arial" w:cs="Arial"/>
          <w:sz w:val="20"/>
          <w:szCs w:val="20"/>
        </w:rPr>
        <w:t>T</w:t>
      </w:r>
      <w:r w:rsidR="00553533" w:rsidRPr="00553533">
        <w:rPr>
          <w:rFonts w:ascii="Arial" w:hAnsi="Arial" w:cs="Arial"/>
          <w:sz w:val="20"/>
          <w:szCs w:val="20"/>
        </w:rPr>
        <w:t>abele</w:t>
      </w:r>
      <w:r w:rsidR="00553533">
        <w:rPr>
          <w:rFonts w:ascii="Arial" w:hAnsi="Arial" w:cs="Arial"/>
          <w:sz w:val="20"/>
          <w:szCs w:val="20"/>
        </w:rPr>
        <w:t xml:space="preserve"> 1</w:t>
      </w:r>
      <w:r w:rsidR="00553533" w:rsidRPr="00553533">
        <w:rPr>
          <w:rFonts w:ascii="Arial" w:hAnsi="Arial" w:cs="Arial"/>
          <w:sz w:val="20"/>
          <w:szCs w:val="20"/>
        </w:rPr>
        <w:t xml:space="preserve"> se mesečno obračunajo na podlagi skupne toplotne energije merjene na</w:t>
      </w:r>
      <w:r w:rsidR="00553533">
        <w:rPr>
          <w:rFonts w:ascii="Arial" w:hAnsi="Arial" w:cs="Arial"/>
          <w:sz w:val="20"/>
          <w:szCs w:val="20"/>
        </w:rPr>
        <w:t xml:space="preserve"> </w:t>
      </w:r>
      <w:r w:rsidR="00553533" w:rsidRPr="00553533">
        <w:rPr>
          <w:rFonts w:ascii="Arial" w:hAnsi="Arial" w:cs="Arial"/>
          <w:sz w:val="20"/>
          <w:szCs w:val="20"/>
        </w:rPr>
        <w:t>pragu kotlovnice po ceni v EUR/MWh za sisteme daljinskega ogrevanja</w:t>
      </w:r>
      <w:r w:rsidR="00553533">
        <w:rPr>
          <w:rFonts w:ascii="Arial" w:hAnsi="Arial" w:cs="Arial"/>
          <w:sz w:val="20"/>
          <w:szCs w:val="20"/>
        </w:rPr>
        <w:t>.</w:t>
      </w:r>
    </w:p>
    <w:p w14:paraId="29BFC6B7" w14:textId="77777777" w:rsidR="00553533" w:rsidRPr="00553533" w:rsidRDefault="00553533" w:rsidP="00553533">
      <w:pPr>
        <w:ind w:right="-1"/>
        <w:jc w:val="both"/>
        <w:rPr>
          <w:rFonts w:ascii="Arial" w:hAnsi="Arial" w:cs="Arial"/>
          <w:sz w:val="20"/>
          <w:szCs w:val="20"/>
        </w:rPr>
      </w:pPr>
    </w:p>
    <w:p w14:paraId="09DFD141" w14:textId="6F236D1F" w:rsidR="00B05F6D" w:rsidRPr="00B05F6D" w:rsidRDefault="00B05F6D" w:rsidP="000616E0">
      <w:pPr>
        <w:ind w:right="-1"/>
        <w:jc w:val="both"/>
        <w:rPr>
          <w:rFonts w:ascii="Arial" w:hAnsi="Arial" w:cs="Arial"/>
          <w:sz w:val="20"/>
          <w:szCs w:val="20"/>
        </w:rPr>
      </w:pPr>
      <w:r w:rsidRPr="00B05F6D">
        <w:rPr>
          <w:rFonts w:ascii="Arial" w:hAnsi="Arial" w:cs="Arial"/>
          <w:sz w:val="20"/>
          <w:szCs w:val="20"/>
        </w:rPr>
        <w:t>Proizvedena oziroma prodana toplotna energija se ugotavlja na podlagi zakonsko umerjenih kalorimetrov v MWh.</w:t>
      </w:r>
    </w:p>
    <w:p w14:paraId="3D1E41FD" w14:textId="77777777" w:rsidR="00B05F6D" w:rsidRDefault="00B05F6D" w:rsidP="000616E0">
      <w:pPr>
        <w:ind w:right="-1"/>
        <w:jc w:val="both"/>
        <w:rPr>
          <w:rFonts w:ascii="Arial" w:hAnsi="Arial" w:cs="Arial"/>
          <w:sz w:val="20"/>
          <w:szCs w:val="20"/>
        </w:rPr>
      </w:pPr>
    </w:p>
    <w:p w14:paraId="052FB2F2" w14:textId="77777777" w:rsidR="000616E0" w:rsidRPr="000616E0" w:rsidRDefault="000616E0" w:rsidP="000616E0">
      <w:pPr>
        <w:ind w:right="-1"/>
        <w:jc w:val="both"/>
        <w:rPr>
          <w:rFonts w:ascii="Arial" w:hAnsi="Arial" w:cs="Arial"/>
          <w:sz w:val="20"/>
          <w:szCs w:val="20"/>
        </w:rPr>
      </w:pPr>
      <w:r w:rsidRPr="000616E0">
        <w:rPr>
          <w:rFonts w:ascii="Arial" w:hAnsi="Arial" w:cs="Arial"/>
          <w:sz w:val="20"/>
          <w:szCs w:val="20"/>
        </w:rPr>
        <w:t xml:space="preserve">Lesni sekanci so lahko izdelani iz mehansko obdelanega naravnega lesa, ki ne sme vsebovati primesi (formaldehidov, plastike, lepil, barvil ali drugih kemičnih in umetnih snovi) ter tujkov (kovine, kamna, peska, zemlje, vej in večjih kosov lesa). </w:t>
      </w:r>
    </w:p>
    <w:p w14:paraId="6C193DA6" w14:textId="734AE142" w:rsidR="00F83CD8" w:rsidRPr="000F76AC" w:rsidRDefault="00F83CD8" w:rsidP="000616E0">
      <w:pPr>
        <w:ind w:right="-1"/>
        <w:jc w:val="both"/>
        <w:rPr>
          <w:rFonts w:ascii="Arial" w:hAnsi="Arial" w:cs="Arial"/>
          <w:sz w:val="20"/>
          <w:szCs w:val="20"/>
        </w:rPr>
      </w:pPr>
      <w:r w:rsidRPr="000F76AC">
        <w:rPr>
          <w:rFonts w:ascii="Arial" w:hAnsi="Arial" w:cs="Arial"/>
          <w:sz w:val="20"/>
          <w:szCs w:val="20"/>
        </w:rPr>
        <w:t xml:space="preserve"> </w:t>
      </w:r>
    </w:p>
    <w:p w14:paraId="47173319" w14:textId="77777777" w:rsidR="000616E0" w:rsidRPr="000616E0" w:rsidRDefault="000616E0" w:rsidP="000616E0">
      <w:pPr>
        <w:ind w:right="-1"/>
        <w:jc w:val="both"/>
        <w:rPr>
          <w:rFonts w:ascii="Arial" w:hAnsi="Arial" w:cs="Arial"/>
          <w:sz w:val="20"/>
          <w:szCs w:val="20"/>
        </w:rPr>
      </w:pPr>
      <w:r w:rsidRPr="000616E0">
        <w:rPr>
          <w:rFonts w:ascii="Arial" w:hAnsi="Arial" w:cs="Arial"/>
          <w:sz w:val="20"/>
          <w:szCs w:val="20"/>
        </w:rPr>
        <w:t>Dobavljeni lesni sekanci morajo ustrezati sledečim lastnostim:</w:t>
      </w:r>
    </w:p>
    <w:p w14:paraId="60100F36" w14:textId="77777777" w:rsidR="000616E0" w:rsidRPr="000616E0" w:rsidRDefault="000616E0" w:rsidP="000616E0">
      <w:pPr>
        <w:ind w:right="-1"/>
        <w:jc w:val="both"/>
        <w:rPr>
          <w:rFonts w:ascii="Arial" w:hAnsi="Arial" w:cs="Arial"/>
          <w:sz w:val="20"/>
          <w:szCs w:val="20"/>
        </w:rPr>
      </w:pPr>
      <w:r w:rsidRPr="000616E0">
        <w:rPr>
          <w:rFonts w:ascii="Arial" w:hAnsi="Arial" w:cs="Arial"/>
          <w:sz w:val="20"/>
          <w:szCs w:val="20"/>
        </w:rPr>
        <w:t xml:space="preserve">- kakovostna specifikacija biomase: </w:t>
      </w:r>
      <w:r w:rsidRPr="000616E0">
        <w:rPr>
          <w:rFonts w:ascii="Arial" w:hAnsi="Arial" w:cs="Arial"/>
          <w:sz w:val="20"/>
          <w:szCs w:val="20"/>
        </w:rPr>
        <w:tab/>
        <w:t xml:space="preserve">skladno z SIST EN ISO 17225-4: </w:t>
      </w:r>
    </w:p>
    <w:p w14:paraId="63246F3E" w14:textId="77777777" w:rsidR="000616E0" w:rsidRPr="000616E0" w:rsidRDefault="000616E0" w:rsidP="000616E0">
      <w:pPr>
        <w:ind w:right="-1"/>
        <w:jc w:val="both"/>
        <w:rPr>
          <w:rFonts w:ascii="Arial" w:hAnsi="Arial" w:cs="Arial"/>
          <w:sz w:val="20"/>
          <w:szCs w:val="20"/>
        </w:rPr>
      </w:pPr>
      <w:r w:rsidRPr="000616E0">
        <w:rPr>
          <w:rFonts w:ascii="Arial" w:hAnsi="Arial" w:cs="Arial"/>
          <w:sz w:val="20"/>
          <w:szCs w:val="20"/>
        </w:rPr>
        <w:t xml:space="preserve">- gostota nasutja pri sekancih: </w:t>
      </w:r>
      <w:r w:rsidRPr="000616E0">
        <w:rPr>
          <w:rFonts w:ascii="Arial" w:hAnsi="Arial" w:cs="Arial"/>
          <w:sz w:val="20"/>
          <w:szCs w:val="20"/>
        </w:rPr>
        <w:tab/>
      </w:r>
      <w:r w:rsidRPr="000616E0">
        <w:rPr>
          <w:rFonts w:ascii="Arial" w:hAnsi="Arial" w:cs="Arial"/>
          <w:sz w:val="20"/>
          <w:szCs w:val="20"/>
        </w:rPr>
        <w:tab/>
        <w:t>BD150</w:t>
      </w:r>
    </w:p>
    <w:p w14:paraId="07CC9B8E" w14:textId="77777777" w:rsidR="000616E0" w:rsidRPr="000616E0" w:rsidRDefault="000616E0" w:rsidP="000616E0">
      <w:pPr>
        <w:ind w:right="-1"/>
        <w:jc w:val="both"/>
        <w:rPr>
          <w:rFonts w:ascii="Arial" w:hAnsi="Arial" w:cs="Arial"/>
          <w:sz w:val="20"/>
          <w:szCs w:val="20"/>
        </w:rPr>
      </w:pPr>
      <w:r w:rsidRPr="000616E0">
        <w:rPr>
          <w:rFonts w:ascii="Arial" w:hAnsi="Arial" w:cs="Arial"/>
          <w:sz w:val="20"/>
          <w:szCs w:val="20"/>
        </w:rPr>
        <w:t xml:space="preserve">- velikost sekancev: </w:t>
      </w:r>
      <w:r w:rsidRPr="000616E0">
        <w:rPr>
          <w:rFonts w:ascii="Arial" w:hAnsi="Arial" w:cs="Arial"/>
          <w:sz w:val="20"/>
          <w:szCs w:val="20"/>
        </w:rPr>
        <w:tab/>
      </w:r>
      <w:r w:rsidRPr="000616E0">
        <w:rPr>
          <w:rFonts w:ascii="Arial" w:hAnsi="Arial" w:cs="Arial"/>
          <w:sz w:val="20"/>
          <w:szCs w:val="20"/>
        </w:rPr>
        <w:tab/>
      </w:r>
      <w:r w:rsidRPr="000616E0">
        <w:rPr>
          <w:rFonts w:ascii="Arial" w:hAnsi="Arial" w:cs="Arial"/>
          <w:sz w:val="20"/>
          <w:szCs w:val="20"/>
        </w:rPr>
        <w:tab/>
        <w:t>P16 S - P31S</w:t>
      </w:r>
    </w:p>
    <w:p w14:paraId="4F785DFE" w14:textId="13F2DE44" w:rsidR="000616E0" w:rsidRPr="000616E0" w:rsidRDefault="000616E0" w:rsidP="000616E0">
      <w:pPr>
        <w:ind w:right="-1"/>
        <w:jc w:val="both"/>
        <w:rPr>
          <w:rFonts w:ascii="Arial" w:hAnsi="Arial" w:cs="Arial"/>
          <w:sz w:val="20"/>
          <w:szCs w:val="20"/>
        </w:rPr>
      </w:pPr>
      <w:r w:rsidRPr="000616E0">
        <w:rPr>
          <w:rFonts w:ascii="Arial" w:hAnsi="Arial" w:cs="Arial"/>
          <w:sz w:val="20"/>
          <w:szCs w:val="20"/>
        </w:rPr>
        <w:t xml:space="preserve">- vsebnost vode: </w:t>
      </w:r>
      <w:r w:rsidRPr="000616E0">
        <w:rPr>
          <w:rFonts w:ascii="Arial" w:hAnsi="Arial" w:cs="Arial"/>
          <w:sz w:val="20"/>
          <w:szCs w:val="20"/>
        </w:rPr>
        <w:tab/>
      </w:r>
      <w:r w:rsidRPr="000616E0">
        <w:rPr>
          <w:rFonts w:ascii="Arial" w:hAnsi="Arial" w:cs="Arial"/>
          <w:sz w:val="20"/>
          <w:szCs w:val="20"/>
        </w:rPr>
        <w:tab/>
      </w:r>
      <w:r w:rsidRPr="000616E0">
        <w:rPr>
          <w:rFonts w:ascii="Arial" w:hAnsi="Arial" w:cs="Arial"/>
          <w:sz w:val="20"/>
          <w:szCs w:val="20"/>
        </w:rPr>
        <w:tab/>
        <w:t>M30 – M40  (</w:t>
      </w:r>
      <w:proofErr w:type="spellStart"/>
      <w:r w:rsidRPr="000616E0">
        <w:rPr>
          <w:rFonts w:ascii="Arial" w:hAnsi="Arial" w:cs="Arial"/>
          <w:sz w:val="20"/>
          <w:szCs w:val="20"/>
        </w:rPr>
        <w:t>maks</w:t>
      </w:r>
      <w:proofErr w:type="spellEnd"/>
      <w:r w:rsidRPr="000616E0">
        <w:rPr>
          <w:rFonts w:ascii="Arial" w:hAnsi="Arial" w:cs="Arial"/>
          <w:sz w:val="20"/>
          <w:szCs w:val="20"/>
        </w:rPr>
        <w:t>. 40 %)</w:t>
      </w:r>
    </w:p>
    <w:p w14:paraId="57BAB715" w14:textId="77777777" w:rsidR="000616E0" w:rsidRPr="000616E0" w:rsidRDefault="000616E0" w:rsidP="000616E0">
      <w:pPr>
        <w:ind w:right="-1"/>
        <w:jc w:val="both"/>
        <w:rPr>
          <w:rFonts w:ascii="Arial" w:hAnsi="Arial" w:cs="Arial"/>
          <w:sz w:val="20"/>
          <w:szCs w:val="20"/>
        </w:rPr>
      </w:pPr>
      <w:r w:rsidRPr="000616E0">
        <w:rPr>
          <w:rFonts w:ascii="Arial" w:hAnsi="Arial" w:cs="Arial"/>
          <w:sz w:val="20"/>
          <w:szCs w:val="20"/>
        </w:rPr>
        <w:t xml:space="preserve">- kurilna vrednost: </w:t>
      </w:r>
      <w:r w:rsidRPr="000616E0">
        <w:rPr>
          <w:rFonts w:ascii="Arial" w:hAnsi="Arial" w:cs="Arial"/>
          <w:sz w:val="20"/>
          <w:szCs w:val="20"/>
        </w:rPr>
        <w:tab/>
      </w:r>
      <w:r w:rsidRPr="000616E0">
        <w:rPr>
          <w:rFonts w:ascii="Arial" w:hAnsi="Arial" w:cs="Arial"/>
          <w:sz w:val="20"/>
          <w:szCs w:val="20"/>
        </w:rPr>
        <w:tab/>
      </w:r>
      <w:r w:rsidRPr="000616E0">
        <w:rPr>
          <w:rFonts w:ascii="Arial" w:hAnsi="Arial" w:cs="Arial"/>
          <w:sz w:val="20"/>
          <w:szCs w:val="20"/>
        </w:rPr>
        <w:tab/>
        <w:t xml:space="preserve">min. 580 kWh/nm3 merjeno na izhodu iz peči z </w:t>
      </w:r>
      <w:r w:rsidRPr="000616E0">
        <w:rPr>
          <w:rFonts w:ascii="Arial" w:hAnsi="Arial" w:cs="Arial"/>
          <w:sz w:val="20"/>
          <w:szCs w:val="20"/>
        </w:rPr>
        <w:sym w:font="Symbol" w:char="F068"/>
      </w:r>
      <w:r w:rsidRPr="000616E0">
        <w:rPr>
          <w:rFonts w:ascii="Arial" w:hAnsi="Arial" w:cs="Arial"/>
          <w:sz w:val="20"/>
          <w:szCs w:val="20"/>
        </w:rPr>
        <w:t>K ≥ 91%</w:t>
      </w:r>
    </w:p>
    <w:p w14:paraId="310E8A5B" w14:textId="77777777" w:rsidR="000616E0" w:rsidRPr="000616E0" w:rsidRDefault="000616E0" w:rsidP="000616E0">
      <w:pPr>
        <w:ind w:right="-1"/>
        <w:jc w:val="both"/>
        <w:rPr>
          <w:rFonts w:ascii="Arial" w:hAnsi="Arial" w:cs="Arial"/>
          <w:sz w:val="20"/>
          <w:szCs w:val="20"/>
        </w:rPr>
      </w:pPr>
      <w:r w:rsidRPr="000616E0">
        <w:rPr>
          <w:rFonts w:ascii="Arial" w:hAnsi="Arial" w:cs="Arial"/>
          <w:sz w:val="20"/>
          <w:szCs w:val="20"/>
        </w:rPr>
        <w:t xml:space="preserve">- vsebnost pepela: </w:t>
      </w:r>
      <w:r w:rsidRPr="000616E0">
        <w:rPr>
          <w:rFonts w:ascii="Arial" w:hAnsi="Arial" w:cs="Arial"/>
          <w:sz w:val="20"/>
          <w:szCs w:val="20"/>
        </w:rPr>
        <w:tab/>
      </w:r>
      <w:r w:rsidRPr="000616E0">
        <w:rPr>
          <w:rFonts w:ascii="Arial" w:hAnsi="Arial" w:cs="Arial"/>
          <w:sz w:val="20"/>
          <w:szCs w:val="20"/>
        </w:rPr>
        <w:tab/>
      </w:r>
      <w:r w:rsidRPr="000616E0">
        <w:rPr>
          <w:rFonts w:ascii="Arial" w:hAnsi="Arial" w:cs="Arial"/>
          <w:sz w:val="20"/>
          <w:szCs w:val="20"/>
        </w:rPr>
        <w:tab/>
        <w:t>A3.0</w:t>
      </w:r>
    </w:p>
    <w:p w14:paraId="454A1BBE" w14:textId="359790CF" w:rsidR="000616E0" w:rsidRDefault="000616E0"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626072BB" w14:textId="7787884A" w:rsidR="00B05F6D" w:rsidRPr="00B05F6D" w:rsidRDefault="00B05F6D" w:rsidP="00B05F6D">
      <w:pPr>
        <w:ind w:right="-1"/>
        <w:jc w:val="both"/>
        <w:rPr>
          <w:rFonts w:ascii="Arial" w:hAnsi="Arial" w:cs="Arial"/>
          <w:sz w:val="20"/>
          <w:szCs w:val="20"/>
        </w:rPr>
      </w:pPr>
      <w:r w:rsidRPr="00B05F6D">
        <w:rPr>
          <w:rFonts w:ascii="Arial" w:hAnsi="Arial" w:cs="Arial"/>
          <w:sz w:val="20"/>
          <w:szCs w:val="20"/>
        </w:rPr>
        <w:t>Količine se lahko zaradi vremenskih razmer spreminjajo. Na osnovi preteklih kurilnih sezon so podane vrednosti, ki prikazujejo mesečno dinamiko količin proizvedene toplote in orientacijsko število dobav in količin v odvisnosti od volumske kapacitete dostavnega vozila za kotlovnico DOLB Bovec.</w:t>
      </w:r>
    </w:p>
    <w:p w14:paraId="129B1424" w14:textId="77777777" w:rsidR="00B05F6D" w:rsidRDefault="00B05F6D"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DA115A9" w14:textId="49F1DB9B" w:rsidR="00EC201E" w:rsidRPr="00B05F6D" w:rsidRDefault="00EC201E" w:rsidP="00EC201E">
      <w:pPr>
        <w:spacing w:line="288" w:lineRule="auto"/>
        <w:jc w:val="both"/>
        <w:rPr>
          <w:rFonts w:ascii="Arial Narrow" w:hAnsi="Arial Narrow" w:cs="Arial"/>
          <w:b/>
          <w:bCs/>
          <w:sz w:val="20"/>
          <w:szCs w:val="20"/>
        </w:rPr>
      </w:pPr>
      <w:r w:rsidRPr="00764DB1">
        <w:rPr>
          <w:rFonts w:ascii="Arial Narrow" w:hAnsi="Arial Narrow" w:cs="Arial"/>
          <w:b/>
          <w:bCs/>
          <w:sz w:val="20"/>
          <w:szCs w:val="20"/>
        </w:rPr>
        <w:t>Tabela</w:t>
      </w:r>
      <w:r w:rsidR="00553533" w:rsidRPr="00764DB1">
        <w:rPr>
          <w:rFonts w:ascii="Arial Narrow" w:hAnsi="Arial Narrow" w:cs="Arial"/>
          <w:b/>
          <w:bCs/>
          <w:sz w:val="20"/>
          <w:szCs w:val="20"/>
        </w:rPr>
        <w:t xml:space="preserve"> 1:</w:t>
      </w:r>
      <w:r w:rsidRPr="00764DB1">
        <w:rPr>
          <w:rFonts w:ascii="Arial Narrow" w:hAnsi="Arial Narrow" w:cs="Arial"/>
          <w:b/>
          <w:bCs/>
          <w:sz w:val="20"/>
          <w:szCs w:val="20"/>
        </w:rPr>
        <w:t xml:space="preserve"> </w:t>
      </w:r>
      <w:r w:rsidR="00553533" w:rsidRPr="00764DB1">
        <w:rPr>
          <w:rFonts w:ascii="Arial Narrow" w:hAnsi="Arial Narrow" w:cs="Arial"/>
          <w:b/>
          <w:bCs/>
          <w:sz w:val="20"/>
          <w:szCs w:val="20"/>
        </w:rPr>
        <w:t>P</w:t>
      </w:r>
      <w:r w:rsidRPr="00764DB1">
        <w:rPr>
          <w:rFonts w:ascii="Arial Narrow" w:hAnsi="Arial Narrow" w:cs="Arial"/>
          <w:b/>
          <w:bCs/>
          <w:sz w:val="20"/>
          <w:szCs w:val="20"/>
        </w:rPr>
        <w:t>redviden</w:t>
      </w:r>
      <w:r w:rsidR="00553533" w:rsidRPr="00764DB1">
        <w:rPr>
          <w:rFonts w:ascii="Arial Narrow" w:hAnsi="Arial Narrow" w:cs="Arial"/>
          <w:b/>
          <w:bCs/>
          <w:sz w:val="20"/>
          <w:szCs w:val="20"/>
        </w:rPr>
        <w:t>e</w:t>
      </w:r>
      <w:r w:rsidRPr="00764DB1">
        <w:rPr>
          <w:rFonts w:ascii="Arial Narrow" w:hAnsi="Arial Narrow" w:cs="Arial"/>
          <w:b/>
          <w:bCs/>
          <w:sz w:val="20"/>
          <w:szCs w:val="20"/>
        </w:rPr>
        <w:t xml:space="preserve"> količin</w:t>
      </w:r>
      <w:r w:rsidR="00553533" w:rsidRPr="00764DB1">
        <w:rPr>
          <w:rFonts w:ascii="Arial Narrow" w:hAnsi="Arial Narrow" w:cs="Arial"/>
          <w:b/>
          <w:bCs/>
          <w:sz w:val="20"/>
          <w:szCs w:val="20"/>
        </w:rPr>
        <w:t>e</w:t>
      </w:r>
      <w:r w:rsidRPr="00764DB1">
        <w:rPr>
          <w:rFonts w:ascii="Arial Narrow" w:hAnsi="Arial Narrow" w:cs="Arial"/>
          <w:b/>
          <w:bCs/>
          <w:sz w:val="20"/>
          <w:szCs w:val="20"/>
        </w:rPr>
        <w:t xml:space="preserve"> proizvodnje toplote ter pripadajoč</w:t>
      </w:r>
      <w:r w:rsidR="00553533" w:rsidRPr="00764DB1">
        <w:rPr>
          <w:rFonts w:ascii="Arial Narrow" w:hAnsi="Arial Narrow" w:cs="Arial"/>
          <w:b/>
          <w:bCs/>
          <w:sz w:val="20"/>
          <w:szCs w:val="20"/>
        </w:rPr>
        <w:t xml:space="preserve">e </w:t>
      </w:r>
      <w:r w:rsidRPr="00764DB1">
        <w:rPr>
          <w:rFonts w:ascii="Arial Narrow" w:hAnsi="Arial Narrow" w:cs="Arial"/>
          <w:b/>
          <w:bCs/>
          <w:sz w:val="20"/>
          <w:szCs w:val="20"/>
        </w:rPr>
        <w:t>količin</w:t>
      </w:r>
      <w:r w:rsidR="00553533" w:rsidRPr="00764DB1">
        <w:rPr>
          <w:rFonts w:ascii="Arial Narrow" w:hAnsi="Arial Narrow" w:cs="Arial"/>
          <w:b/>
          <w:bCs/>
          <w:sz w:val="20"/>
          <w:szCs w:val="20"/>
        </w:rPr>
        <w:t>e</w:t>
      </w:r>
      <w:r w:rsidRPr="00764DB1">
        <w:rPr>
          <w:rFonts w:ascii="Arial Narrow" w:hAnsi="Arial Narrow" w:cs="Arial"/>
          <w:b/>
          <w:bCs/>
          <w:sz w:val="20"/>
          <w:szCs w:val="20"/>
        </w:rPr>
        <w:t xml:space="preserve"> lesnih sekancev v nm</w:t>
      </w:r>
      <w:r w:rsidRPr="00764DB1">
        <w:rPr>
          <w:rFonts w:ascii="Arial Narrow" w:hAnsi="Arial Narrow" w:cs="Arial"/>
          <w:b/>
          <w:bCs/>
          <w:sz w:val="20"/>
          <w:szCs w:val="20"/>
          <w:vertAlign w:val="superscript"/>
        </w:rPr>
        <w:t>3</w:t>
      </w:r>
      <w:r w:rsidRPr="00764DB1">
        <w:rPr>
          <w:rFonts w:ascii="Arial Narrow" w:hAnsi="Arial Narrow" w:cs="Arial"/>
          <w:b/>
          <w:bCs/>
          <w:sz w:val="20"/>
          <w:szCs w:val="20"/>
        </w:rPr>
        <w:t xml:space="preserve"> </w:t>
      </w:r>
      <w:r w:rsidR="00553533" w:rsidRPr="00764DB1">
        <w:rPr>
          <w:rFonts w:ascii="Arial Narrow" w:hAnsi="Arial Narrow" w:cs="Arial"/>
          <w:b/>
          <w:bCs/>
          <w:sz w:val="20"/>
          <w:szCs w:val="20"/>
        </w:rPr>
        <w:t>in</w:t>
      </w:r>
      <w:r w:rsidRPr="00764DB1">
        <w:rPr>
          <w:rFonts w:ascii="Arial Narrow" w:hAnsi="Arial Narrow" w:cs="Arial"/>
          <w:b/>
          <w:bCs/>
          <w:sz w:val="20"/>
          <w:szCs w:val="20"/>
        </w:rPr>
        <w:t xml:space="preserve"> število dobav s kamioni, ki imajo 90 m</w:t>
      </w:r>
      <w:r w:rsidRPr="00764DB1">
        <w:rPr>
          <w:rFonts w:ascii="Arial Narrow" w:hAnsi="Arial Narrow" w:cs="Arial"/>
          <w:b/>
          <w:bCs/>
          <w:sz w:val="20"/>
          <w:szCs w:val="20"/>
          <w:vertAlign w:val="superscript"/>
        </w:rPr>
        <w:t>3</w:t>
      </w:r>
      <w:r w:rsidRPr="00764DB1">
        <w:rPr>
          <w:rFonts w:ascii="Arial Narrow" w:hAnsi="Arial Narrow" w:cs="Arial"/>
          <w:b/>
          <w:bCs/>
          <w:sz w:val="20"/>
          <w:szCs w:val="20"/>
        </w:rPr>
        <w:t xml:space="preserve"> kontejner:</w:t>
      </w:r>
    </w:p>
    <w:tbl>
      <w:tblPr>
        <w:tblW w:w="9221" w:type="dxa"/>
        <w:tblInd w:w="-15" w:type="dxa"/>
        <w:tblLayout w:type="fixed"/>
        <w:tblCellMar>
          <w:left w:w="70" w:type="dxa"/>
          <w:right w:w="70" w:type="dxa"/>
        </w:tblCellMar>
        <w:tblLook w:val="0000" w:firstRow="0" w:lastRow="0" w:firstColumn="0" w:lastColumn="0" w:noHBand="0" w:noVBand="0"/>
      </w:tblPr>
      <w:tblGrid>
        <w:gridCol w:w="1134"/>
        <w:gridCol w:w="583"/>
        <w:gridCol w:w="583"/>
        <w:gridCol w:w="584"/>
        <w:gridCol w:w="583"/>
        <w:gridCol w:w="584"/>
        <w:gridCol w:w="583"/>
        <w:gridCol w:w="583"/>
        <w:gridCol w:w="584"/>
        <w:gridCol w:w="583"/>
        <w:gridCol w:w="584"/>
        <w:gridCol w:w="583"/>
        <w:gridCol w:w="584"/>
        <w:gridCol w:w="1086"/>
      </w:tblGrid>
      <w:tr w:rsidR="00764DB1" w:rsidRPr="0038743D" w14:paraId="5421C0E4" w14:textId="77777777" w:rsidTr="00764DB1">
        <w:trPr>
          <w:trHeight w:val="461"/>
        </w:trPr>
        <w:tc>
          <w:tcPr>
            <w:tcW w:w="1134" w:type="dxa"/>
            <w:tcBorders>
              <w:top w:val="double" w:sz="4" w:space="0" w:color="auto"/>
              <w:left w:val="double" w:sz="4" w:space="0" w:color="auto"/>
              <w:bottom w:val="double" w:sz="4" w:space="0" w:color="auto"/>
              <w:right w:val="double" w:sz="4" w:space="0" w:color="auto"/>
              <w:tl2br w:val="single" w:sz="4" w:space="0" w:color="auto"/>
            </w:tcBorders>
            <w:shd w:val="clear" w:color="auto" w:fill="auto"/>
            <w:noWrap/>
            <w:vAlign w:val="center"/>
          </w:tcPr>
          <w:p w14:paraId="49839F41" w14:textId="77777777" w:rsidR="00764DB1" w:rsidRPr="0038743D" w:rsidRDefault="00764DB1" w:rsidP="0038743D">
            <w:pPr>
              <w:ind w:right="115"/>
              <w:rPr>
                <w:rFonts w:ascii="Arial" w:hAnsi="Arial" w:cs="Arial"/>
                <w:sz w:val="16"/>
                <w:szCs w:val="16"/>
                <w:lang w:bidi="ta-IN"/>
              </w:rPr>
            </w:pPr>
          </w:p>
          <w:p w14:paraId="59816DEF" w14:textId="77777777" w:rsidR="00764DB1" w:rsidRPr="0038743D" w:rsidRDefault="00764DB1" w:rsidP="009D14FB">
            <w:pPr>
              <w:rPr>
                <w:rFonts w:ascii="Arial" w:hAnsi="Arial" w:cs="Arial"/>
                <w:sz w:val="16"/>
                <w:szCs w:val="16"/>
                <w:lang w:bidi="ta-IN"/>
              </w:rPr>
            </w:pPr>
          </w:p>
        </w:tc>
        <w:tc>
          <w:tcPr>
            <w:tcW w:w="583" w:type="dxa"/>
            <w:tcBorders>
              <w:top w:val="double" w:sz="4" w:space="0" w:color="auto"/>
              <w:left w:val="double" w:sz="4" w:space="0" w:color="auto"/>
              <w:bottom w:val="double" w:sz="4" w:space="0" w:color="auto"/>
              <w:right w:val="single" w:sz="4" w:space="0" w:color="auto"/>
            </w:tcBorders>
            <w:vAlign w:val="center"/>
          </w:tcPr>
          <w:p w14:paraId="55634430"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JAN.</w:t>
            </w:r>
          </w:p>
        </w:tc>
        <w:tc>
          <w:tcPr>
            <w:tcW w:w="583" w:type="dxa"/>
            <w:tcBorders>
              <w:top w:val="double" w:sz="4" w:space="0" w:color="auto"/>
              <w:left w:val="single" w:sz="4" w:space="0" w:color="auto"/>
              <w:bottom w:val="double" w:sz="4" w:space="0" w:color="auto"/>
              <w:right w:val="single" w:sz="4" w:space="0" w:color="auto"/>
            </w:tcBorders>
            <w:vAlign w:val="center"/>
          </w:tcPr>
          <w:p w14:paraId="5C3BC186"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FEB.</w:t>
            </w:r>
          </w:p>
        </w:tc>
        <w:tc>
          <w:tcPr>
            <w:tcW w:w="584" w:type="dxa"/>
            <w:tcBorders>
              <w:top w:val="double" w:sz="4" w:space="0" w:color="auto"/>
              <w:left w:val="single" w:sz="4" w:space="0" w:color="auto"/>
              <w:bottom w:val="double" w:sz="4" w:space="0" w:color="auto"/>
              <w:right w:val="single" w:sz="4" w:space="0" w:color="auto"/>
            </w:tcBorders>
            <w:vAlign w:val="center"/>
          </w:tcPr>
          <w:p w14:paraId="7B7C1495"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MAR.</w:t>
            </w:r>
          </w:p>
        </w:tc>
        <w:tc>
          <w:tcPr>
            <w:tcW w:w="583" w:type="dxa"/>
            <w:tcBorders>
              <w:top w:val="double" w:sz="4" w:space="0" w:color="auto"/>
              <w:left w:val="single" w:sz="4" w:space="0" w:color="auto"/>
              <w:bottom w:val="double" w:sz="4" w:space="0" w:color="auto"/>
              <w:right w:val="single" w:sz="4" w:space="0" w:color="auto"/>
            </w:tcBorders>
            <w:vAlign w:val="center"/>
          </w:tcPr>
          <w:p w14:paraId="622E8F57"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APR.</w:t>
            </w:r>
          </w:p>
        </w:tc>
        <w:tc>
          <w:tcPr>
            <w:tcW w:w="584" w:type="dxa"/>
            <w:tcBorders>
              <w:top w:val="double" w:sz="4" w:space="0" w:color="auto"/>
              <w:left w:val="single" w:sz="4" w:space="0" w:color="auto"/>
              <w:bottom w:val="double" w:sz="4" w:space="0" w:color="auto"/>
              <w:right w:val="single" w:sz="4" w:space="0" w:color="auto"/>
            </w:tcBorders>
            <w:vAlign w:val="center"/>
          </w:tcPr>
          <w:p w14:paraId="2F3DD625"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MAJ</w:t>
            </w:r>
          </w:p>
        </w:tc>
        <w:tc>
          <w:tcPr>
            <w:tcW w:w="583" w:type="dxa"/>
            <w:tcBorders>
              <w:top w:val="double" w:sz="4" w:space="0" w:color="auto"/>
              <w:left w:val="single" w:sz="4" w:space="0" w:color="auto"/>
              <w:bottom w:val="double" w:sz="4" w:space="0" w:color="auto"/>
              <w:right w:val="single" w:sz="4" w:space="0" w:color="auto"/>
            </w:tcBorders>
            <w:vAlign w:val="center"/>
          </w:tcPr>
          <w:p w14:paraId="724D259A" w14:textId="345202B3"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JUN.</w:t>
            </w:r>
          </w:p>
        </w:tc>
        <w:tc>
          <w:tcPr>
            <w:tcW w:w="583" w:type="dxa"/>
            <w:tcBorders>
              <w:top w:val="double" w:sz="4" w:space="0" w:color="auto"/>
              <w:left w:val="single" w:sz="4" w:space="0" w:color="auto"/>
              <w:bottom w:val="double" w:sz="4" w:space="0" w:color="auto"/>
              <w:right w:val="single" w:sz="4" w:space="0" w:color="auto"/>
            </w:tcBorders>
            <w:vAlign w:val="center"/>
          </w:tcPr>
          <w:p w14:paraId="14A86ED2"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JUL.</w:t>
            </w:r>
          </w:p>
        </w:tc>
        <w:tc>
          <w:tcPr>
            <w:tcW w:w="584" w:type="dxa"/>
            <w:tcBorders>
              <w:top w:val="double" w:sz="4" w:space="0" w:color="auto"/>
              <w:left w:val="single" w:sz="4" w:space="0" w:color="auto"/>
              <w:bottom w:val="double" w:sz="4" w:space="0" w:color="auto"/>
              <w:right w:val="single" w:sz="4" w:space="0" w:color="auto"/>
            </w:tcBorders>
            <w:vAlign w:val="center"/>
          </w:tcPr>
          <w:p w14:paraId="1CB03B18"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AVG.</w:t>
            </w:r>
          </w:p>
        </w:tc>
        <w:tc>
          <w:tcPr>
            <w:tcW w:w="583" w:type="dxa"/>
            <w:tcBorders>
              <w:top w:val="double" w:sz="4" w:space="0" w:color="auto"/>
              <w:left w:val="single" w:sz="4" w:space="0" w:color="auto"/>
              <w:bottom w:val="double" w:sz="4" w:space="0" w:color="auto"/>
              <w:right w:val="single" w:sz="4" w:space="0" w:color="auto"/>
            </w:tcBorders>
            <w:vAlign w:val="center"/>
          </w:tcPr>
          <w:p w14:paraId="2FD7C22A"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SEP.</w:t>
            </w:r>
          </w:p>
        </w:tc>
        <w:tc>
          <w:tcPr>
            <w:tcW w:w="584" w:type="dxa"/>
            <w:tcBorders>
              <w:top w:val="double" w:sz="4" w:space="0" w:color="auto"/>
              <w:left w:val="single" w:sz="4" w:space="0" w:color="auto"/>
              <w:bottom w:val="double" w:sz="4" w:space="0" w:color="auto"/>
              <w:right w:val="single" w:sz="4" w:space="0" w:color="auto"/>
            </w:tcBorders>
            <w:shd w:val="clear" w:color="auto" w:fill="auto"/>
            <w:noWrap/>
            <w:vAlign w:val="center"/>
          </w:tcPr>
          <w:p w14:paraId="034092D0"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OKT.</w:t>
            </w:r>
          </w:p>
        </w:tc>
        <w:tc>
          <w:tcPr>
            <w:tcW w:w="583" w:type="dxa"/>
            <w:tcBorders>
              <w:top w:val="double" w:sz="4" w:space="0" w:color="auto"/>
              <w:left w:val="nil"/>
              <w:bottom w:val="double" w:sz="4" w:space="0" w:color="auto"/>
              <w:right w:val="single" w:sz="4" w:space="0" w:color="auto"/>
            </w:tcBorders>
            <w:shd w:val="clear" w:color="auto" w:fill="auto"/>
            <w:noWrap/>
            <w:vAlign w:val="center"/>
          </w:tcPr>
          <w:p w14:paraId="5F4CE8F6"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NOV.</w:t>
            </w:r>
          </w:p>
        </w:tc>
        <w:tc>
          <w:tcPr>
            <w:tcW w:w="584" w:type="dxa"/>
            <w:tcBorders>
              <w:top w:val="double" w:sz="4" w:space="0" w:color="auto"/>
              <w:left w:val="nil"/>
              <w:bottom w:val="double" w:sz="4" w:space="0" w:color="auto"/>
              <w:right w:val="single" w:sz="4" w:space="0" w:color="auto"/>
            </w:tcBorders>
            <w:shd w:val="clear" w:color="auto" w:fill="auto"/>
            <w:noWrap/>
            <w:vAlign w:val="center"/>
          </w:tcPr>
          <w:p w14:paraId="24921670"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DEC.</w:t>
            </w:r>
          </w:p>
        </w:tc>
        <w:tc>
          <w:tcPr>
            <w:tcW w:w="1086" w:type="dxa"/>
            <w:tcBorders>
              <w:top w:val="double" w:sz="4" w:space="0" w:color="auto"/>
              <w:left w:val="double" w:sz="4" w:space="0" w:color="auto"/>
              <w:bottom w:val="double" w:sz="4" w:space="0" w:color="auto"/>
              <w:right w:val="double" w:sz="4" w:space="0" w:color="auto"/>
            </w:tcBorders>
            <w:shd w:val="clear" w:color="auto" w:fill="auto"/>
            <w:noWrap/>
            <w:vAlign w:val="center"/>
          </w:tcPr>
          <w:p w14:paraId="137394D7" w14:textId="77777777" w:rsidR="00764DB1" w:rsidRPr="0038743D" w:rsidRDefault="00764DB1" w:rsidP="009D14FB">
            <w:pPr>
              <w:jc w:val="center"/>
              <w:rPr>
                <w:rFonts w:ascii="Arial" w:hAnsi="Arial" w:cs="Arial"/>
                <w:b/>
                <w:bCs/>
                <w:sz w:val="16"/>
                <w:szCs w:val="16"/>
                <w:lang w:bidi="ta-IN"/>
              </w:rPr>
            </w:pPr>
            <w:r w:rsidRPr="0038743D">
              <w:rPr>
                <w:rFonts w:ascii="Arial" w:hAnsi="Arial" w:cs="Arial"/>
                <w:b/>
                <w:bCs/>
                <w:sz w:val="16"/>
                <w:szCs w:val="16"/>
                <w:lang w:bidi="ta-IN"/>
              </w:rPr>
              <w:t>SKUPAJ</w:t>
            </w:r>
          </w:p>
        </w:tc>
      </w:tr>
      <w:tr w:rsidR="00764DB1" w:rsidRPr="0038743D" w14:paraId="06868BCE" w14:textId="77777777" w:rsidTr="00764DB1">
        <w:trPr>
          <w:trHeight w:val="381"/>
        </w:trPr>
        <w:tc>
          <w:tcPr>
            <w:tcW w:w="1134" w:type="dxa"/>
            <w:tcBorders>
              <w:top w:val="double" w:sz="4" w:space="0" w:color="auto"/>
              <w:left w:val="double" w:sz="4" w:space="0" w:color="auto"/>
              <w:bottom w:val="single" w:sz="4" w:space="0" w:color="auto"/>
              <w:right w:val="double" w:sz="4" w:space="0" w:color="auto"/>
            </w:tcBorders>
            <w:shd w:val="clear" w:color="auto" w:fill="F3F3F3"/>
            <w:noWrap/>
            <w:vAlign w:val="center"/>
          </w:tcPr>
          <w:p w14:paraId="2DF1BAEE" w14:textId="77777777" w:rsidR="00764DB1" w:rsidRPr="0038743D" w:rsidRDefault="00764DB1" w:rsidP="009D14FB">
            <w:pPr>
              <w:rPr>
                <w:rFonts w:ascii="Arial" w:hAnsi="Arial" w:cs="Arial"/>
                <w:sz w:val="16"/>
                <w:szCs w:val="16"/>
                <w:lang w:bidi="ta-IN"/>
              </w:rPr>
            </w:pPr>
            <w:r w:rsidRPr="0038743D">
              <w:rPr>
                <w:rFonts w:ascii="Arial" w:hAnsi="Arial" w:cs="Arial"/>
                <w:sz w:val="16"/>
                <w:szCs w:val="16"/>
                <w:lang w:bidi="ta-IN"/>
              </w:rPr>
              <w:t xml:space="preserve">DOLB </w:t>
            </w:r>
            <w:proofErr w:type="spellStart"/>
            <w:r w:rsidRPr="0038743D">
              <w:rPr>
                <w:rFonts w:ascii="Arial" w:hAnsi="Arial" w:cs="Arial"/>
                <w:sz w:val="16"/>
                <w:szCs w:val="16"/>
                <w:lang w:bidi="ta-IN"/>
              </w:rPr>
              <w:t>bovec</w:t>
            </w:r>
            <w:proofErr w:type="spellEnd"/>
          </w:p>
        </w:tc>
        <w:tc>
          <w:tcPr>
            <w:tcW w:w="583" w:type="dxa"/>
            <w:tcBorders>
              <w:top w:val="double" w:sz="4" w:space="0" w:color="auto"/>
              <w:left w:val="double" w:sz="4" w:space="0" w:color="auto"/>
              <w:bottom w:val="single" w:sz="4" w:space="0" w:color="auto"/>
              <w:right w:val="single" w:sz="4" w:space="0" w:color="auto"/>
            </w:tcBorders>
            <w:shd w:val="clear" w:color="auto" w:fill="F3F3F3"/>
            <w:vAlign w:val="center"/>
          </w:tcPr>
          <w:p w14:paraId="2D9CF69B"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410</w:t>
            </w:r>
          </w:p>
        </w:tc>
        <w:tc>
          <w:tcPr>
            <w:tcW w:w="583" w:type="dxa"/>
            <w:tcBorders>
              <w:top w:val="double" w:sz="4" w:space="0" w:color="auto"/>
              <w:left w:val="single" w:sz="4" w:space="0" w:color="auto"/>
              <w:bottom w:val="single" w:sz="4" w:space="0" w:color="auto"/>
              <w:right w:val="single" w:sz="4" w:space="0" w:color="auto"/>
            </w:tcBorders>
            <w:shd w:val="clear" w:color="auto" w:fill="F3F3F3"/>
            <w:vAlign w:val="center"/>
          </w:tcPr>
          <w:p w14:paraId="79AD7059"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380</w:t>
            </w:r>
          </w:p>
        </w:tc>
        <w:tc>
          <w:tcPr>
            <w:tcW w:w="584" w:type="dxa"/>
            <w:tcBorders>
              <w:top w:val="double" w:sz="4" w:space="0" w:color="auto"/>
              <w:left w:val="single" w:sz="4" w:space="0" w:color="auto"/>
              <w:bottom w:val="single" w:sz="4" w:space="0" w:color="auto"/>
              <w:right w:val="single" w:sz="4" w:space="0" w:color="auto"/>
            </w:tcBorders>
            <w:shd w:val="clear" w:color="auto" w:fill="F3F3F3"/>
            <w:vAlign w:val="center"/>
          </w:tcPr>
          <w:p w14:paraId="0DBBF095"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270</w:t>
            </w:r>
          </w:p>
        </w:tc>
        <w:tc>
          <w:tcPr>
            <w:tcW w:w="583" w:type="dxa"/>
            <w:tcBorders>
              <w:top w:val="double" w:sz="4" w:space="0" w:color="auto"/>
              <w:left w:val="single" w:sz="4" w:space="0" w:color="auto"/>
              <w:bottom w:val="single" w:sz="4" w:space="0" w:color="auto"/>
              <w:right w:val="single" w:sz="4" w:space="0" w:color="auto"/>
            </w:tcBorders>
            <w:shd w:val="clear" w:color="auto" w:fill="F3F3F3"/>
            <w:vAlign w:val="center"/>
          </w:tcPr>
          <w:p w14:paraId="7E094D7B"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150</w:t>
            </w:r>
          </w:p>
        </w:tc>
        <w:tc>
          <w:tcPr>
            <w:tcW w:w="584" w:type="dxa"/>
            <w:tcBorders>
              <w:top w:val="double" w:sz="4" w:space="0" w:color="auto"/>
              <w:left w:val="single" w:sz="4" w:space="0" w:color="auto"/>
              <w:bottom w:val="single" w:sz="4" w:space="0" w:color="auto"/>
              <w:right w:val="single" w:sz="4" w:space="0" w:color="auto"/>
            </w:tcBorders>
            <w:shd w:val="clear" w:color="auto" w:fill="F3F3F3"/>
            <w:vAlign w:val="center"/>
          </w:tcPr>
          <w:p w14:paraId="45EE6138"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120</w:t>
            </w:r>
          </w:p>
        </w:tc>
        <w:tc>
          <w:tcPr>
            <w:tcW w:w="583" w:type="dxa"/>
            <w:tcBorders>
              <w:top w:val="double" w:sz="4" w:space="0" w:color="auto"/>
              <w:left w:val="single" w:sz="4" w:space="0" w:color="auto"/>
              <w:bottom w:val="single" w:sz="4" w:space="0" w:color="auto"/>
              <w:right w:val="single" w:sz="4" w:space="0" w:color="auto"/>
            </w:tcBorders>
            <w:shd w:val="clear" w:color="auto" w:fill="F3F3F3"/>
            <w:vAlign w:val="center"/>
          </w:tcPr>
          <w:p w14:paraId="65146CCB" w14:textId="794AEC56" w:rsidR="00764DB1" w:rsidRPr="0038743D" w:rsidRDefault="00764DB1" w:rsidP="009D14FB">
            <w:pPr>
              <w:jc w:val="center"/>
              <w:rPr>
                <w:rFonts w:ascii="Arial" w:hAnsi="Arial" w:cs="Arial"/>
                <w:sz w:val="16"/>
                <w:szCs w:val="16"/>
              </w:rPr>
            </w:pPr>
            <w:r w:rsidRPr="0038743D">
              <w:rPr>
                <w:rFonts w:ascii="Arial" w:hAnsi="Arial" w:cs="Arial"/>
                <w:sz w:val="16"/>
                <w:szCs w:val="16"/>
              </w:rPr>
              <w:t>30</w:t>
            </w:r>
          </w:p>
        </w:tc>
        <w:tc>
          <w:tcPr>
            <w:tcW w:w="583" w:type="dxa"/>
            <w:tcBorders>
              <w:top w:val="double" w:sz="4" w:space="0" w:color="auto"/>
              <w:left w:val="single" w:sz="4" w:space="0" w:color="auto"/>
              <w:bottom w:val="single" w:sz="4" w:space="0" w:color="auto"/>
              <w:right w:val="single" w:sz="4" w:space="0" w:color="auto"/>
            </w:tcBorders>
            <w:shd w:val="clear" w:color="auto" w:fill="F3F3F3"/>
            <w:vAlign w:val="center"/>
          </w:tcPr>
          <w:p w14:paraId="5B9EA493"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30</w:t>
            </w:r>
          </w:p>
        </w:tc>
        <w:tc>
          <w:tcPr>
            <w:tcW w:w="584" w:type="dxa"/>
            <w:tcBorders>
              <w:top w:val="double" w:sz="4" w:space="0" w:color="auto"/>
              <w:left w:val="single" w:sz="4" w:space="0" w:color="auto"/>
              <w:bottom w:val="single" w:sz="4" w:space="0" w:color="auto"/>
              <w:right w:val="single" w:sz="4" w:space="0" w:color="auto"/>
            </w:tcBorders>
            <w:shd w:val="clear" w:color="auto" w:fill="F3F3F3"/>
            <w:vAlign w:val="center"/>
          </w:tcPr>
          <w:p w14:paraId="701C8CC4"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30</w:t>
            </w:r>
          </w:p>
        </w:tc>
        <w:tc>
          <w:tcPr>
            <w:tcW w:w="583" w:type="dxa"/>
            <w:tcBorders>
              <w:top w:val="double" w:sz="4" w:space="0" w:color="auto"/>
              <w:left w:val="single" w:sz="4" w:space="0" w:color="auto"/>
              <w:bottom w:val="single" w:sz="4" w:space="0" w:color="auto"/>
              <w:right w:val="single" w:sz="4" w:space="0" w:color="auto"/>
            </w:tcBorders>
            <w:shd w:val="clear" w:color="auto" w:fill="F3F3F3"/>
            <w:vAlign w:val="center"/>
          </w:tcPr>
          <w:p w14:paraId="12513497"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30</w:t>
            </w:r>
          </w:p>
        </w:tc>
        <w:tc>
          <w:tcPr>
            <w:tcW w:w="584" w:type="dxa"/>
            <w:tcBorders>
              <w:top w:val="double" w:sz="4" w:space="0" w:color="auto"/>
              <w:left w:val="single" w:sz="4" w:space="0" w:color="auto"/>
              <w:bottom w:val="single" w:sz="4" w:space="0" w:color="auto"/>
              <w:right w:val="single" w:sz="4" w:space="0" w:color="auto"/>
            </w:tcBorders>
            <w:shd w:val="clear" w:color="auto" w:fill="F3F3F3"/>
            <w:noWrap/>
            <w:vAlign w:val="center"/>
          </w:tcPr>
          <w:p w14:paraId="505B4239"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140</w:t>
            </w:r>
          </w:p>
        </w:tc>
        <w:tc>
          <w:tcPr>
            <w:tcW w:w="583" w:type="dxa"/>
            <w:tcBorders>
              <w:top w:val="double" w:sz="4" w:space="0" w:color="auto"/>
              <w:left w:val="nil"/>
              <w:bottom w:val="single" w:sz="4" w:space="0" w:color="auto"/>
              <w:right w:val="single" w:sz="4" w:space="0" w:color="auto"/>
            </w:tcBorders>
            <w:shd w:val="clear" w:color="auto" w:fill="F3F3F3"/>
            <w:noWrap/>
            <w:vAlign w:val="center"/>
          </w:tcPr>
          <w:p w14:paraId="5808557B"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280</w:t>
            </w:r>
          </w:p>
        </w:tc>
        <w:tc>
          <w:tcPr>
            <w:tcW w:w="584" w:type="dxa"/>
            <w:tcBorders>
              <w:top w:val="double" w:sz="4" w:space="0" w:color="auto"/>
              <w:left w:val="nil"/>
              <w:bottom w:val="single" w:sz="4" w:space="0" w:color="auto"/>
              <w:right w:val="single" w:sz="4" w:space="0" w:color="auto"/>
            </w:tcBorders>
            <w:shd w:val="clear" w:color="auto" w:fill="F3F3F3"/>
            <w:noWrap/>
            <w:vAlign w:val="center"/>
          </w:tcPr>
          <w:p w14:paraId="52C4222E"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400</w:t>
            </w:r>
          </w:p>
        </w:tc>
        <w:tc>
          <w:tcPr>
            <w:tcW w:w="1086" w:type="dxa"/>
            <w:tcBorders>
              <w:top w:val="double" w:sz="4" w:space="0" w:color="auto"/>
              <w:left w:val="double" w:sz="4" w:space="0" w:color="auto"/>
              <w:bottom w:val="single" w:sz="4" w:space="0" w:color="auto"/>
              <w:right w:val="double" w:sz="4" w:space="0" w:color="auto"/>
            </w:tcBorders>
            <w:shd w:val="clear" w:color="auto" w:fill="F3F3F3"/>
            <w:noWrap/>
            <w:vAlign w:val="center"/>
          </w:tcPr>
          <w:p w14:paraId="49601806" w14:textId="77777777" w:rsidR="00764DB1" w:rsidRPr="0038743D" w:rsidRDefault="00764DB1" w:rsidP="009D14FB">
            <w:pPr>
              <w:ind w:left="121"/>
              <w:jc w:val="right"/>
              <w:rPr>
                <w:rFonts w:ascii="Arial" w:hAnsi="Arial" w:cs="Arial"/>
                <w:sz w:val="16"/>
                <w:szCs w:val="16"/>
                <w:lang w:bidi="ta-IN"/>
              </w:rPr>
            </w:pPr>
            <w:r w:rsidRPr="0038743D">
              <w:rPr>
                <w:rFonts w:ascii="Arial" w:hAnsi="Arial" w:cs="Arial"/>
                <w:sz w:val="16"/>
                <w:szCs w:val="16"/>
                <w:lang w:bidi="ta-IN"/>
              </w:rPr>
              <w:t>2270 MWh</w:t>
            </w:r>
          </w:p>
        </w:tc>
      </w:tr>
      <w:tr w:rsidR="00764DB1" w:rsidRPr="0038743D" w14:paraId="19E97741" w14:textId="77777777" w:rsidTr="00764DB1">
        <w:trPr>
          <w:trHeight w:val="381"/>
        </w:trPr>
        <w:tc>
          <w:tcPr>
            <w:tcW w:w="1134" w:type="dxa"/>
            <w:tcBorders>
              <w:top w:val="single" w:sz="4" w:space="0" w:color="auto"/>
              <w:left w:val="double" w:sz="4" w:space="0" w:color="auto"/>
              <w:bottom w:val="single" w:sz="4" w:space="0" w:color="auto"/>
              <w:right w:val="double" w:sz="4" w:space="0" w:color="auto"/>
            </w:tcBorders>
            <w:shd w:val="clear" w:color="auto" w:fill="F3F3F3"/>
            <w:noWrap/>
            <w:vAlign w:val="center"/>
          </w:tcPr>
          <w:p w14:paraId="72AE0758" w14:textId="77777777" w:rsidR="00764DB1" w:rsidRPr="0038743D" w:rsidRDefault="00764DB1" w:rsidP="009D14FB">
            <w:pPr>
              <w:rPr>
                <w:rFonts w:ascii="Arial" w:hAnsi="Arial" w:cs="Arial"/>
                <w:sz w:val="16"/>
                <w:szCs w:val="16"/>
                <w:lang w:bidi="ta-IN"/>
              </w:rPr>
            </w:pPr>
            <w:r w:rsidRPr="0038743D">
              <w:rPr>
                <w:rFonts w:ascii="Arial" w:hAnsi="Arial" w:cs="Arial"/>
                <w:sz w:val="16"/>
                <w:szCs w:val="16"/>
                <w:lang w:bidi="ta-IN"/>
              </w:rPr>
              <w:t>Količina sekancev [nm</w:t>
            </w:r>
            <w:r w:rsidRPr="0038743D">
              <w:rPr>
                <w:rFonts w:ascii="Arial" w:hAnsi="Arial" w:cs="Arial"/>
                <w:sz w:val="16"/>
                <w:szCs w:val="16"/>
                <w:vertAlign w:val="superscript"/>
                <w:lang w:bidi="ta-IN"/>
              </w:rPr>
              <w:t>3</w:t>
            </w:r>
            <w:r w:rsidRPr="0038743D">
              <w:rPr>
                <w:rFonts w:ascii="Arial" w:hAnsi="Arial" w:cs="Arial"/>
                <w:sz w:val="16"/>
                <w:szCs w:val="16"/>
                <w:lang w:bidi="ta-IN"/>
              </w:rPr>
              <w:t>]</w:t>
            </w:r>
          </w:p>
        </w:tc>
        <w:tc>
          <w:tcPr>
            <w:tcW w:w="583" w:type="dxa"/>
            <w:tcBorders>
              <w:top w:val="single" w:sz="4" w:space="0" w:color="auto"/>
              <w:left w:val="double" w:sz="4" w:space="0" w:color="auto"/>
              <w:bottom w:val="single" w:sz="4" w:space="0" w:color="auto"/>
              <w:right w:val="single" w:sz="4" w:space="0" w:color="auto"/>
            </w:tcBorders>
            <w:shd w:val="clear" w:color="auto" w:fill="F3F3F3"/>
            <w:vAlign w:val="center"/>
          </w:tcPr>
          <w:p w14:paraId="195CACF0"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574</w:t>
            </w:r>
          </w:p>
        </w:tc>
        <w:tc>
          <w:tcPr>
            <w:tcW w:w="583" w:type="dxa"/>
            <w:tcBorders>
              <w:top w:val="single" w:sz="4" w:space="0" w:color="auto"/>
              <w:left w:val="single" w:sz="4" w:space="0" w:color="auto"/>
              <w:bottom w:val="single" w:sz="4" w:space="0" w:color="auto"/>
              <w:right w:val="single" w:sz="4" w:space="0" w:color="auto"/>
            </w:tcBorders>
            <w:shd w:val="clear" w:color="auto" w:fill="F3F3F3"/>
            <w:vAlign w:val="center"/>
          </w:tcPr>
          <w:p w14:paraId="1363314E"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532</w:t>
            </w:r>
          </w:p>
        </w:tc>
        <w:tc>
          <w:tcPr>
            <w:tcW w:w="584" w:type="dxa"/>
            <w:tcBorders>
              <w:top w:val="single" w:sz="4" w:space="0" w:color="auto"/>
              <w:left w:val="single" w:sz="4" w:space="0" w:color="auto"/>
              <w:bottom w:val="single" w:sz="4" w:space="0" w:color="auto"/>
              <w:right w:val="single" w:sz="4" w:space="0" w:color="auto"/>
            </w:tcBorders>
            <w:shd w:val="clear" w:color="auto" w:fill="F3F3F3"/>
            <w:vAlign w:val="center"/>
          </w:tcPr>
          <w:p w14:paraId="5F674710"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378</w:t>
            </w:r>
          </w:p>
        </w:tc>
        <w:tc>
          <w:tcPr>
            <w:tcW w:w="583" w:type="dxa"/>
            <w:tcBorders>
              <w:top w:val="single" w:sz="4" w:space="0" w:color="auto"/>
              <w:left w:val="single" w:sz="4" w:space="0" w:color="auto"/>
              <w:bottom w:val="single" w:sz="4" w:space="0" w:color="auto"/>
              <w:right w:val="single" w:sz="4" w:space="0" w:color="auto"/>
            </w:tcBorders>
            <w:shd w:val="clear" w:color="auto" w:fill="F3F3F3"/>
            <w:vAlign w:val="center"/>
          </w:tcPr>
          <w:p w14:paraId="181E26D4"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210</w:t>
            </w:r>
          </w:p>
        </w:tc>
        <w:tc>
          <w:tcPr>
            <w:tcW w:w="584" w:type="dxa"/>
            <w:tcBorders>
              <w:top w:val="single" w:sz="4" w:space="0" w:color="auto"/>
              <w:left w:val="single" w:sz="4" w:space="0" w:color="auto"/>
              <w:bottom w:val="single" w:sz="4" w:space="0" w:color="auto"/>
              <w:right w:val="single" w:sz="4" w:space="0" w:color="auto"/>
            </w:tcBorders>
            <w:shd w:val="clear" w:color="auto" w:fill="F3F3F3"/>
            <w:vAlign w:val="center"/>
          </w:tcPr>
          <w:p w14:paraId="57C449B6"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168</w:t>
            </w:r>
          </w:p>
        </w:tc>
        <w:tc>
          <w:tcPr>
            <w:tcW w:w="583" w:type="dxa"/>
            <w:tcBorders>
              <w:top w:val="single" w:sz="4" w:space="0" w:color="auto"/>
              <w:left w:val="single" w:sz="4" w:space="0" w:color="auto"/>
              <w:bottom w:val="single" w:sz="4" w:space="0" w:color="auto"/>
              <w:right w:val="single" w:sz="4" w:space="0" w:color="auto"/>
            </w:tcBorders>
            <w:shd w:val="clear" w:color="auto" w:fill="F3F3F3"/>
            <w:vAlign w:val="center"/>
          </w:tcPr>
          <w:p w14:paraId="204CBBE3" w14:textId="69414170" w:rsidR="00764DB1" w:rsidRPr="0038743D" w:rsidRDefault="00764DB1" w:rsidP="009D14FB">
            <w:pPr>
              <w:jc w:val="center"/>
              <w:rPr>
                <w:rFonts w:ascii="Arial" w:hAnsi="Arial" w:cs="Arial"/>
                <w:sz w:val="16"/>
                <w:szCs w:val="16"/>
              </w:rPr>
            </w:pPr>
            <w:r w:rsidRPr="0038743D">
              <w:rPr>
                <w:rFonts w:ascii="Arial" w:hAnsi="Arial" w:cs="Arial"/>
                <w:sz w:val="16"/>
                <w:szCs w:val="16"/>
              </w:rPr>
              <w:t>42</w:t>
            </w:r>
          </w:p>
        </w:tc>
        <w:tc>
          <w:tcPr>
            <w:tcW w:w="583" w:type="dxa"/>
            <w:tcBorders>
              <w:top w:val="single" w:sz="4" w:space="0" w:color="auto"/>
              <w:left w:val="single" w:sz="4" w:space="0" w:color="auto"/>
              <w:bottom w:val="single" w:sz="4" w:space="0" w:color="auto"/>
              <w:right w:val="single" w:sz="4" w:space="0" w:color="auto"/>
            </w:tcBorders>
            <w:shd w:val="clear" w:color="auto" w:fill="F3F3F3"/>
            <w:vAlign w:val="center"/>
          </w:tcPr>
          <w:p w14:paraId="3AD0B51A"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42</w:t>
            </w:r>
          </w:p>
        </w:tc>
        <w:tc>
          <w:tcPr>
            <w:tcW w:w="584" w:type="dxa"/>
            <w:tcBorders>
              <w:top w:val="single" w:sz="4" w:space="0" w:color="auto"/>
              <w:left w:val="single" w:sz="4" w:space="0" w:color="auto"/>
              <w:bottom w:val="single" w:sz="4" w:space="0" w:color="auto"/>
              <w:right w:val="single" w:sz="4" w:space="0" w:color="auto"/>
            </w:tcBorders>
            <w:shd w:val="clear" w:color="auto" w:fill="F3F3F3"/>
            <w:vAlign w:val="center"/>
          </w:tcPr>
          <w:p w14:paraId="73C084C7"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42</w:t>
            </w:r>
          </w:p>
        </w:tc>
        <w:tc>
          <w:tcPr>
            <w:tcW w:w="583" w:type="dxa"/>
            <w:tcBorders>
              <w:top w:val="single" w:sz="4" w:space="0" w:color="auto"/>
              <w:left w:val="single" w:sz="4" w:space="0" w:color="auto"/>
              <w:bottom w:val="single" w:sz="4" w:space="0" w:color="auto"/>
              <w:right w:val="single" w:sz="4" w:space="0" w:color="auto"/>
            </w:tcBorders>
            <w:shd w:val="clear" w:color="auto" w:fill="F3F3F3"/>
            <w:vAlign w:val="center"/>
          </w:tcPr>
          <w:p w14:paraId="3BB2BA6F"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42</w:t>
            </w:r>
          </w:p>
        </w:tc>
        <w:tc>
          <w:tcPr>
            <w:tcW w:w="584" w:type="dxa"/>
            <w:tcBorders>
              <w:top w:val="single" w:sz="4" w:space="0" w:color="auto"/>
              <w:left w:val="single" w:sz="4" w:space="0" w:color="auto"/>
              <w:bottom w:val="single" w:sz="4" w:space="0" w:color="auto"/>
              <w:right w:val="single" w:sz="4" w:space="0" w:color="auto"/>
            </w:tcBorders>
            <w:shd w:val="clear" w:color="auto" w:fill="F3F3F3"/>
            <w:noWrap/>
            <w:vAlign w:val="center"/>
          </w:tcPr>
          <w:p w14:paraId="52A6FCC7"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196</w:t>
            </w:r>
          </w:p>
        </w:tc>
        <w:tc>
          <w:tcPr>
            <w:tcW w:w="583" w:type="dxa"/>
            <w:tcBorders>
              <w:top w:val="single" w:sz="4" w:space="0" w:color="auto"/>
              <w:left w:val="nil"/>
              <w:bottom w:val="single" w:sz="4" w:space="0" w:color="auto"/>
              <w:right w:val="single" w:sz="4" w:space="0" w:color="auto"/>
            </w:tcBorders>
            <w:shd w:val="clear" w:color="auto" w:fill="F3F3F3"/>
            <w:noWrap/>
            <w:vAlign w:val="center"/>
          </w:tcPr>
          <w:p w14:paraId="6B3C50EE"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392</w:t>
            </w:r>
          </w:p>
        </w:tc>
        <w:tc>
          <w:tcPr>
            <w:tcW w:w="584" w:type="dxa"/>
            <w:tcBorders>
              <w:top w:val="single" w:sz="4" w:space="0" w:color="auto"/>
              <w:left w:val="nil"/>
              <w:bottom w:val="single" w:sz="4" w:space="0" w:color="auto"/>
              <w:right w:val="single" w:sz="4" w:space="0" w:color="auto"/>
            </w:tcBorders>
            <w:shd w:val="clear" w:color="auto" w:fill="F3F3F3"/>
            <w:noWrap/>
            <w:vAlign w:val="center"/>
          </w:tcPr>
          <w:p w14:paraId="03F9B738"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574</w:t>
            </w:r>
          </w:p>
        </w:tc>
        <w:tc>
          <w:tcPr>
            <w:tcW w:w="1086" w:type="dxa"/>
            <w:tcBorders>
              <w:top w:val="single" w:sz="4" w:space="0" w:color="auto"/>
              <w:left w:val="double" w:sz="4" w:space="0" w:color="auto"/>
              <w:bottom w:val="single" w:sz="4" w:space="0" w:color="auto"/>
              <w:right w:val="double" w:sz="4" w:space="0" w:color="auto"/>
            </w:tcBorders>
            <w:shd w:val="clear" w:color="auto" w:fill="F3F3F3"/>
            <w:noWrap/>
            <w:vAlign w:val="center"/>
          </w:tcPr>
          <w:p w14:paraId="1DF6A375" w14:textId="77777777" w:rsidR="00764DB1" w:rsidRPr="0038743D" w:rsidRDefault="00764DB1" w:rsidP="009D14FB">
            <w:pPr>
              <w:ind w:left="121"/>
              <w:jc w:val="right"/>
              <w:rPr>
                <w:rFonts w:ascii="Arial" w:hAnsi="Arial" w:cs="Arial"/>
                <w:sz w:val="16"/>
                <w:szCs w:val="16"/>
                <w:lang w:bidi="ta-IN"/>
              </w:rPr>
            </w:pPr>
            <w:r w:rsidRPr="0038743D">
              <w:rPr>
                <w:rFonts w:ascii="Arial" w:hAnsi="Arial" w:cs="Arial"/>
                <w:sz w:val="16"/>
                <w:szCs w:val="16"/>
                <w:lang w:bidi="ta-IN"/>
              </w:rPr>
              <w:t>3178 nm</w:t>
            </w:r>
            <w:r w:rsidRPr="0038743D">
              <w:rPr>
                <w:rFonts w:ascii="Arial" w:hAnsi="Arial" w:cs="Arial"/>
                <w:sz w:val="16"/>
                <w:szCs w:val="16"/>
                <w:vertAlign w:val="superscript"/>
                <w:lang w:bidi="ta-IN"/>
              </w:rPr>
              <w:t>3</w:t>
            </w:r>
          </w:p>
        </w:tc>
      </w:tr>
      <w:tr w:rsidR="00764DB1" w:rsidRPr="0038743D" w14:paraId="011A676A" w14:textId="77777777" w:rsidTr="00764DB1">
        <w:trPr>
          <w:trHeight w:val="381"/>
        </w:trPr>
        <w:tc>
          <w:tcPr>
            <w:tcW w:w="1134" w:type="dxa"/>
            <w:tcBorders>
              <w:top w:val="single" w:sz="4" w:space="0" w:color="auto"/>
              <w:left w:val="double" w:sz="4" w:space="0" w:color="auto"/>
              <w:bottom w:val="double" w:sz="4" w:space="0" w:color="auto"/>
              <w:right w:val="double" w:sz="4" w:space="0" w:color="auto"/>
            </w:tcBorders>
            <w:shd w:val="clear" w:color="auto" w:fill="F3F3F3"/>
            <w:noWrap/>
            <w:vAlign w:val="center"/>
          </w:tcPr>
          <w:p w14:paraId="2C90B17C" w14:textId="05A7E923" w:rsidR="00764DB1" w:rsidRPr="0038743D" w:rsidRDefault="00764DB1" w:rsidP="009D14FB">
            <w:pPr>
              <w:rPr>
                <w:rFonts w:ascii="Arial" w:hAnsi="Arial" w:cs="Arial"/>
                <w:sz w:val="16"/>
                <w:szCs w:val="16"/>
                <w:lang w:bidi="ta-IN"/>
              </w:rPr>
            </w:pPr>
            <w:r w:rsidRPr="0038743D">
              <w:rPr>
                <w:rFonts w:ascii="Arial" w:hAnsi="Arial" w:cs="Arial"/>
                <w:sz w:val="16"/>
                <w:szCs w:val="16"/>
                <w:lang w:bidi="ta-IN"/>
              </w:rPr>
              <w:t>Kamion [ / ]</w:t>
            </w:r>
          </w:p>
        </w:tc>
        <w:tc>
          <w:tcPr>
            <w:tcW w:w="583" w:type="dxa"/>
            <w:tcBorders>
              <w:top w:val="single" w:sz="4" w:space="0" w:color="auto"/>
              <w:left w:val="double" w:sz="4" w:space="0" w:color="auto"/>
              <w:bottom w:val="double" w:sz="4" w:space="0" w:color="auto"/>
              <w:right w:val="single" w:sz="4" w:space="0" w:color="auto"/>
            </w:tcBorders>
            <w:shd w:val="clear" w:color="auto" w:fill="F3F3F3"/>
            <w:vAlign w:val="center"/>
          </w:tcPr>
          <w:p w14:paraId="45F5B6B7"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7</w:t>
            </w:r>
          </w:p>
        </w:tc>
        <w:tc>
          <w:tcPr>
            <w:tcW w:w="583" w:type="dxa"/>
            <w:tcBorders>
              <w:top w:val="single" w:sz="4" w:space="0" w:color="auto"/>
              <w:left w:val="single" w:sz="4" w:space="0" w:color="auto"/>
              <w:bottom w:val="double" w:sz="4" w:space="0" w:color="auto"/>
              <w:right w:val="single" w:sz="4" w:space="0" w:color="auto"/>
            </w:tcBorders>
            <w:shd w:val="clear" w:color="auto" w:fill="F3F3F3"/>
            <w:vAlign w:val="center"/>
          </w:tcPr>
          <w:p w14:paraId="7E6F6E0F"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6</w:t>
            </w:r>
          </w:p>
        </w:tc>
        <w:tc>
          <w:tcPr>
            <w:tcW w:w="584" w:type="dxa"/>
            <w:tcBorders>
              <w:top w:val="single" w:sz="4" w:space="0" w:color="auto"/>
              <w:left w:val="single" w:sz="4" w:space="0" w:color="auto"/>
              <w:bottom w:val="double" w:sz="4" w:space="0" w:color="auto"/>
              <w:right w:val="single" w:sz="4" w:space="0" w:color="auto"/>
            </w:tcBorders>
            <w:shd w:val="clear" w:color="auto" w:fill="F3F3F3"/>
            <w:vAlign w:val="center"/>
          </w:tcPr>
          <w:p w14:paraId="13DE1EA7"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5</w:t>
            </w:r>
          </w:p>
        </w:tc>
        <w:tc>
          <w:tcPr>
            <w:tcW w:w="583" w:type="dxa"/>
            <w:tcBorders>
              <w:top w:val="single" w:sz="4" w:space="0" w:color="auto"/>
              <w:left w:val="single" w:sz="4" w:space="0" w:color="auto"/>
              <w:bottom w:val="double" w:sz="4" w:space="0" w:color="auto"/>
              <w:right w:val="single" w:sz="4" w:space="0" w:color="auto"/>
            </w:tcBorders>
            <w:shd w:val="clear" w:color="auto" w:fill="F3F3F3"/>
            <w:vAlign w:val="center"/>
          </w:tcPr>
          <w:p w14:paraId="4B4AA10B"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2</w:t>
            </w:r>
          </w:p>
        </w:tc>
        <w:tc>
          <w:tcPr>
            <w:tcW w:w="584" w:type="dxa"/>
            <w:tcBorders>
              <w:top w:val="single" w:sz="4" w:space="0" w:color="auto"/>
              <w:left w:val="single" w:sz="4" w:space="0" w:color="auto"/>
              <w:bottom w:val="double" w:sz="4" w:space="0" w:color="auto"/>
              <w:right w:val="single" w:sz="4" w:space="0" w:color="auto"/>
            </w:tcBorders>
            <w:shd w:val="clear" w:color="auto" w:fill="F3F3F3"/>
            <w:vAlign w:val="center"/>
          </w:tcPr>
          <w:p w14:paraId="0910FB91"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2</w:t>
            </w:r>
          </w:p>
        </w:tc>
        <w:tc>
          <w:tcPr>
            <w:tcW w:w="583" w:type="dxa"/>
            <w:tcBorders>
              <w:top w:val="single" w:sz="4" w:space="0" w:color="auto"/>
              <w:left w:val="single" w:sz="4" w:space="0" w:color="auto"/>
              <w:bottom w:val="double" w:sz="4" w:space="0" w:color="auto"/>
              <w:right w:val="single" w:sz="4" w:space="0" w:color="auto"/>
            </w:tcBorders>
            <w:shd w:val="clear" w:color="auto" w:fill="F3F3F3"/>
            <w:vAlign w:val="center"/>
          </w:tcPr>
          <w:p w14:paraId="6B8F919C" w14:textId="2E126E39" w:rsidR="00764DB1" w:rsidRPr="0038743D" w:rsidRDefault="00764DB1" w:rsidP="009D14FB">
            <w:pPr>
              <w:jc w:val="center"/>
              <w:rPr>
                <w:rFonts w:ascii="Arial" w:hAnsi="Arial" w:cs="Arial"/>
                <w:sz w:val="16"/>
                <w:szCs w:val="16"/>
              </w:rPr>
            </w:pPr>
            <w:r w:rsidRPr="0038743D">
              <w:rPr>
                <w:rFonts w:ascii="Arial" w:hAnsi="Arial" w:cs="Arial"/>
                <w:sz w:val="16"/>
                <w:szCs w:val="16"/>
              </w:rPr>
              <w:t>1</w:t>
            </w:r>
          </w:p>
        </w:tc>
        <w:tc>
          <w:tcPr>
            <w:tcW w:w="583" w:type="dxa"/>
            <w:tcBorders>
              <w:top w:val="single" w:sz="4" w:space="0" w:color="auto"/>
              <w:left w:val="single" w:sz="4" w:space="0" w:color="auto"/>
              <w:bottom w:val="double" w:sz="4" w:space="0" w:color="auto"/>
              <w:right w:val="single" w:sz="4" w:space="0" w:color="auto"/>
            </w:tcBorders>
            <w:shd w:val="clear" w:color="auto" w:fill="F3F3F3"/>
            <w:vAlign w:val="center"/>
          </w:tcPr>
          <w:p w14:paraId="7DD206C1"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0</w:t>
            </w:r>
          </w:p>
        </w:tc>
        <w:tc>
          <w:tcPr>
            <w:tcW w:w="584" w:type="dxa"/>
            <w:tcBorders>
              <w:top w:val="single" w:sz="4" w:space="0" w:color="auto"/>
              <w:left w:val="single" w:sz="4" w:space="0" w:color="auto"/>
              <w:bottom w:val="double" w:sz="4" w:space="0" w:color="auto"/>
              <w:right w:val="single" w:sz="4" w:space="0" w:color="auto"/>
            </w:tcBorders>
            <w:shd w:val="clear" w:color="auto" w:fill="F3F3F3"/>
            <w:vAlign w:val="center"/>
          </w:tcPr>
          <w:p w14:paraId="7D5A0854"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0</w:t>
            </w:r>
          </w:p>
        </w:tc>
        <w:tc>
          <w:tcPr>
            <w:tcW w:w="583" w:type="dxa"/>
            <w:tcBorders>
              <w:top w:val="single" w:sz="4" w:space="0" w:color="auto"/>
              <w:left w:val="single" w:sz="4" w:space="0" w:color="auto"/>
              <w:bottom w:val="double" w:sz="4" w:space="0" w:color="auto"/>
              <w:right w:val="single" w:sz="4" w:space="0" w:color="auto"/>
            </w:tcBorders>
            <w:shd w:val="clear" w:color="auto" w:fill="F3F3F3"/>
            <w:vAlign w:val="center"/>
          </w:tcPr>
          <w:p w14:paraId="01FE8637" w14:textId="77777777" w:rsidR="00764DB1" w:rsidRPr="0038743D" w:rsidRDefault="00764DB1" w:rsidP="009D14FB">
            <w:pPr>
              <w:jc w:val="center"/>
              <w:rPr>
                <w:rFonts w:ascii="Arial" w:hAnsi="Arial" w:cs="Arial"/>
                <w:sz w:val="16"/>
                <w:szCs w:val="16"/>
              </w:rPr>
            </w:pPr>
            <w:r w:rsidRPr="0038743D">
              <w:rPr>
                <w:rFonts w:ascii="Arial" w:hAnsi="Arial" w:cs="Arial"/>
                <w:sz w:val="16"/>
                <w:szCs w:val="16"/>
              </w:rPr>
              <w:t>0</w:t>
            </w:r>
          </w:p>
        </w:tc>
        <w:tc>
          <w:tcPr>
            <w:tcW w:w="584" w:type="dxa"/>
            <w:tcBorders>
              <w:top w:val="single" w:sz="4" w:space="0" w:color="auto"/>
              <w:left w:val="single" w:sz="4" w:space="0" w:color="auto"/>
              <w:bottom w:val="double" w:sz="4" w:space="0" w:color="auto"/>
              <w:right w:val="single" w:sz="4" w:space="0" w:color="auto"/>
            </w:tcBorders>
            <w:shd w:val="clear" w:color="auto" w:fill="F3F3F3"/>
            <w:noWrap/>
            <w:vAlign w:val="center"/>
          </w:tcPr>
          <w:p w14:paraId="1C6F9DA9"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2</w:t>
            </w:r>
          </w:p>
        </w:tc>
        <w:tc>
          <w:tcPr>
            <w:tcW w:w="583" w:type="dxa"/>
            <w:tcBorders>
              <w:top w:val="single" w:sz="4" w:space="0" w:color="auto"/>
              <w:left w:val="nil"/>
              <w:bottom w:val="double" w:sz="4" w:space="0" w:color="auto"/>
              <w:right w:val="single" w:sz="4" w:space="0" w:color="auto"/>
            </w:tcBorders>
            <w:shd w:val="clear" w:color="auto" w:fill="F3F3F3"/>
            <w:noWrap/>
            <w:vAlign w:val="center"/>
          </w:tcPr>
          <w:p w14:paraId="01002049"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5</w:t>
            </w:r>
          </w:p>
        </w:tc>
        <w:tc>
          <w:tcPr>
            <w:tcW w:w="584" w:type="dxa"/>
            <w:tcBorders>
              <w:top w:val="single" w:sz="4" w:space="0" w:color="auto"/>
              <w:left w:val="nil"/>
              <w:bottom w:val="double" w:sz="4" w:space="0" w:color="auto"/>
              <w:right w:val="single" w:sz="4" w:space="0" w:color="auto"/>
            </w:tcBorders>
            <w:shd w:val="clear" w:color="auto" w:fill="F3F3F3"/>
            <w:noWrap/>
            <w:vAlign w:val="center"/>
          </w:tcPr>
          <w:p w14:paraId="7CE34A5C" w14:textId="77777777" w:rsidR="00764DB1" w:rsidRPr="0038743D" w:rsidRDefault="00764DB1" w:rsidP="009D14FB">
            <w:pPr>
              <w:jc w:val="center"/>
              <w:rPr>
                <w:rFonts w:ascii="Arial" w:hAnsi="Arial" w:cs="Arial"/>
                <w:color w:val="000000"/>
                <w:sz w:val="16"/>
                <w:szCs w:val="16"/>
              </w:rPr>
            </w:pPr>
            <w:r w:rsidRPr="0038743D">
              <w:rPr>
                <w:rFonts w:ascii="Arial" w:hAnsi="Arial" w:cs="Arial"/>
                <w:color w:val="000000"/>
                <w:sz w:val="16"/>
                <w:szCs w:val="16"/>
              </w:rPr>
              <w:t>6</w:t>
            </w:r>
          </w:p>
        </w:tc>
        <w:tc>
          <w:tcPr>
            <w:tcW w:w="1086" w:type="dxa"/>
            <w:tcBorders>
              <w:top w:val="single" w:sz="4" w:space="0" w:color="auto"/>
              <w:left w:val="double" w:sz="4" w:space="0" w:color="auto"/>
              <w:bottom w:val="double" w:sz="4" w:space="0" w:color="auto"/>
              <w:right w:val="double" w:sz="4" w:space="0" w:color="auto"/>
            </w:tcBorders>
            <w:shd w:val="clear" w:color="auto" w:fill="F3F3F3"/>
            <w:noWrap/>
            <w:vAlign w:val="center"/>
          </w:tcPr>
          <w:p w14:paraId="36A8B451" w14:textId="77777777" w:rsidR="00764DB1" w:rsidRPr="0038743D" w:rsidRDefault="00764DB1" w:rsidP="009D14FB">
            <w:pPr>
              <w:ind w:left="121"/>
              <w:jc w:val="right"/>
              <w:rPr>
                <w:rFonts w:ascii="Arial" w:hAnsi="Arial" w:cs="Arial"/>
                <w:sz w:val="16"/>
                <w:szCs w:val="16"/>
                <w:lang w:bidi="ta-IN"/>
              </w:rPr>
            </w:pPr>
            <w:r w:rsidRPr="0038743D">
              <w:rPr>
                <w:rFonts w:ascii="Arial" w:hAnsi="Arial" w:cs="Arial"/>
                <w:sz w:val="16"/>
                <w:szCs w:val="16"/>
                <w:lang w:bidi="ta-IN"/>
              </w:rPr>
              <w:t>36 dobav</w:t>
            </w:r>
          </w:p>
        </w:tc>
      </w:tr>
    </w:tbl>
    <w:p w14:paraId="2C29617C" w14:textId="77777777" w:rsidR="0038743D" w:rsidRPr="00EC201E" w:rsidRDefault="0038743D"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b/>
          <w:bCs/>
          <w:lang w:val="sl-SI"/>
        </w:rPr>
      </w:pPr>
    </w:p>
    <w:p w14:paraId="0207958D" w14:textId="77777777" w:rsidR="00F83CD8" w:rsidRPr="00425479" w:rsidRDefault="00F83CD8" w:rsidP="000E34D1">
      <w:pPr>
        <w:pStyle w:val="Naslov1"/>
        <w:numPr>
          <w:ilvl w:val="0"/>
          <w:numId w:val="10"/>
        </w:numPr>
        <w:spacing w:before="0" w:after="0"/>
        <w:ind w:right="-1"/>
        <w:jc w:val="center"/>
        <w:rPr>
          <w:sz w:val="20"/>
          <w:szCs w:val="20"/>
        </w:rPr>
      </w:pPr>
      <w:bookmarkStart w:id="36" w:name="_Toc220470483"/>
      <w:bookmarkStart w:id="37" w:name="_Toc220479857"/>
      <w:bookmarkStart w:id="38" w:name="_Toc227213609"/>
      <w:bookmarkStart w:id="39" w:name="_Toc227213696"/>
      <w:bookmarkStart w:id="40" w:name="_Toc227213729"/>
      <w:r w:rsidRPr="00425479">
        <w:rPr>
          <w:sz w:val="20"/>
          <w:szCs w:val="20"/>
        </w:rPr>
        <w:t xml:space="preserve">člen: PRAVICE IN DOLŽNOSTI </w:t>
      </w:r>
      <w:bookmarkEnd w:id="36"/>
      <w:bookmarkEnd w:id="37"/>
      <w:bookmarkEnd w:id="38"/>
      <w:bookmarkEnd w:id="39"/>
      <w:bookmarkEnd w:id="40"/>
      <w:r w:rsidRPr="00425479">
        <w:rPr>
          <w:sz w:val="20"/>
          <w:szCs w:val="20"/>
        </w:rPr>
        <w:t>IZVAJALCA</w:t>
      </w:r>
    </w:p>
    <w:p w14:paraId="7800E762" w14:textId="77777777" w:rsidR="00F83CD8" w:rsidRPr="000F76AC" w:rsidRDefault="00F83CD8"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55B99E67" w14:textId="0B7425D9" w:rsidR="00F83CD8" w:rsidRPr="00425479" w:rsidRDefault="00F83CD8" w:rsidP="00425479">
      <w:pPr>
        <w:pStyle w:val="Odstavekseznama"/>
        <w:numPr>
          <w:ilvl w:val="0"/>
          <w:numId w:val="15"/>
        </w:numPr>
        <w:ind w:right="-1"/>
        <w:jc w:val="both"/>
        <w:rPr>
          <w:rFonts w:ascii="Arial" w:hAnsi="Arial" w:cs="Arial"/>
          <w:sz w:val="20"/>
          <w:szCs w:val="20"/>
        </w:rPr>
      </w:pPr>
      <w:r w:rsidRPr="00425479">
        <w:rPr>
          <w:rFonts w:ascii="Arial" w:hAnsi="Arial" w:cs="Arial"/>
          <w:sz w:val="20"/>
          <w:szCs w:val="20"/>
        </w:rPr>
        <w:t xml:space="preserve">Izvajalec </w:t>
      </w:r>
      <w:r w:rsidR="000F4A7F" w:rsidRPr="00425479">
        <w:rPr>
          <w:rFonts w:ascii="Arial" w:hAnsi="Arial" w:cs="Arial"/>
          <w:sz w:val="20"/>
          <w:szCs w:val="20"/>
        </w:rPr>
        <w:t>mora s svojim sistemom kakovosti zagotavljati vse parametre glede na vrsto goriva skladno z zahtevanimi lastnostmi.</w:t>
      </w:r>
    </w:p>
    <w:p w14:paraId="01DC9B4D" w14:textId="05B88706" w:rsidR="00CC3E31" w:rsidRPr="00425479" w:rsidRDefault="00CC3E31" w:rsidP="00425479">
      <w:pPr>
        <w:pStyle w:val="Odstavekseznama"/>
        <w:numPr>
          <w:ilvl w:val="0"/>
          <w:numId w:val="15"/>
        </w:numPr>
        <w:ind w:right="-1"/>
        <w:jc w:val="both"/>
        <w:rPr>
          <w:rFonts w:ascii="Arial" w:hAnsi="Arial" w:cs="Arial"/>
          <w:sz w:val="20"/>
          <w:szCs w:val="20"/>
        </w:rPr>
      </w:pPr>
      <w:r w:rsidRPr="00425479">
        <w:rPr>
          <w:rFonts w:ascii="Arial" w:hAnsi="Arial" w:cs="Arial"/>
          <w:sz w:val="20"/>
          <w:szCs w:val="20"/>
        </w:rPr>
        <w:t xml:space="preserve">Ponudnik mora v celoti </w:t>
      </w:r>
      <w:proofErr w:type="spellStart"/>
      <w:r w:rsidRPr="00425479">
        <w:rPr>
          <w:rFonts w:ascii="Arial" w:hAnsi="Arial" w:cs="Arial"/>
          <w:sz w:val="20"/>
          <w:szCs w:val="20"/>
        </w:rPr>
        <w:t>iizvajati</w:t>
      </w:r>
      <w:proofErr w:type="spellEnd"/>
      <w:r w:rsidRPr="00425479">
        <w:rPr>
          <w:rFonts w:ascii="Arial" w:hAnsi="Arial" w:cs="Arial"/>
          <w:sz w:val="20"/>
          <w:szCs w:val="20"/>
        </w:rPr>
        <w:t xml:space="preserve"> naročilo </w:t>
      </w:r>
      <w:r w:rsidR="00B05F6D" w:rsidRPr="00425479">
        <w:rPr>
          <w:rFonts w:ascii="Arial" w:hAnsi="Arial" w:cs="Arial"/>
          <w:sz w:val="20"/>
          <w:szCs w:val="20"/>
        </w:rPr>
        <w:t xml:space="preserve">dobave sekancev </w:t>
      </w:r>
      <w:r w:rsidRPr="00425479">
        <w:rPr>
          <w:rFonts w:ascii="Arial" w:hAnsi="Arial" w:cs="Arial"/>
          <w:sz w:val="20"/>
          <w:szCs w:val="20"/>
        </w:rPr>
        <w:t>ne glede na zakonske omejitve tovornega prometa in ekstremne zimske razmere.</w:t>
      </w:r>
    </w:p>
    <w:p w14:paraId="4CFEB34D" w14:textId="6C2AFEC7" w:rsidR="00F83CD8" w:rsidRPr="00425479" w:rsidRDefault="00F83CD8" w:rsidP="00425479">
      <w:pPr>
        <w:pStyle w:val="Odstavekseznama"/>
        <w:numPr>
          <w:ilvl w:val="0"/>
          <w:numId w:val="15"/>
        </w:numPr>
        <w:ind w:right="-1"/>
        <w:jc w:val="both"/>
        <w:rPr>
          <w:rFonts w:ascii="Arial" w:hAnsi="Arial" w:cs="Arial"/>
          <w:sz w:val="20"/>
          <w:szCs w:val="20"/>
        </w:rPr>
      </w:pPr>
      <w:r w:rsidRPr="00425479">
        <w:rPr>
          <w:rFonts w:ascii="Arial" w:hAnsi="Arial" w:cs="Arial"/>
          <w:sz w:val="20"/>
          <w:szCs w:val="20"/>
        </w:rPr>
        <w:t xml:space="preserve">Izvajalec ima pravico in dolžnost </w:t>
      </w:r>
      <w:r w:rsidR="00B05F6D" w:rsidRPr="00425479">
        <w:rPr>
          <w:rFonts w:ascii="Arial" w:hAnsi="Arial" w:cs="Arial"/>
          <w:sz w:val="20"/>
          <w:szCs w:val="20"/>
        </w:rPr>
        <w:t>upravljati kotlovnico</w:t>
      </w:r>
      <w:r w:rsidRPr="00425479">
        <w:rPr>
          <w:rFonts w:ascii="Arial" w:hAnsi="Arial" w:cs="Arial"/>
          <w:sz w:val="20"/>
          <w:szCs w:val="20"/>
        </w:rPr>
        <w:t xml:space="preserve"> skladno s pravili dobrega gospodarja. </w:t>
      </w:r>
    </w:p>
    <w:p w14:paraId="705B5933" w14:textId="3F6D1A3A" w:rsidR="00F83CD8" w:rsidRPr="00425479" w:rsidRDefault="00F83CD8" w:rsidP="00425479">
      <w:pPr>
        <w:pStyle w:val="Odstavekseznama"/>
        <w:numPr>
          <w:ilvl w:val="0"/>
          <w:numId w:val="15"/>
        </w:numPr>
        <w:ind w:right="-1"/>
        <w:jc w:val="both"/>
        <w:rPr>
          <w:rFonts w:ascii="Arial" w:hAnsi="Arial" w:cs="Arial"/>
          <w:sz w:val="20"/>
          <w:szCs w:val="20"/>
        </w:rPr>
      </w:pPr>
      <w:r w:rsidRPr="00425479">
        <w:rPr>
          <w:rFonts w:ascii="Arial" w:hAnsi="Arial" w:cs="Arial"/>
          <w:sz w:val="20"/>
          <w:szCs w:val="20"/>
        </w:rPr>
        <w:t xml:space="preserve">Izvajalec </w:t>
      </w:r>
      <w:r w:rsidR="00B05F6D" w:rsidRPr="00425479">
        <w:rPr>
          <w:rFonts w:ascii="Arial" w:hAnsi="Arial" w:cs="Arial"/>
          <w:sz w:val="20"/>
          <w:szCs w:val="20"/>
        </w:rPr>
        <w:t>mora zagotoviti izdelavo lesnih sekancev iz lesne biomase naročnika v roku 30 dni od prejema obvestila s strani naročnika.</w:t>
      </w:r>
    </w:p>
    <w:p w14:paraId="64E6F678" w14:textId="4A8D99E7" w:rsidR="00425479" w:rsidRDefault="00425479" w:rsidP="00425479">
      <w:pPr>
        <w:pStyle w:val="Odstavekseznama"/>
        <w:numPr>
          <w:ilvl w:val="0"/>
          <w:numId w:val="15"/>
        </w:numPr>
        <w:ind w:right="-1"/>
        <w:jc w:val="both"/>
        <w:rPr>
          <w:rFonts w:ascii="Arial" w:hAnsi="Arial" w:cs="Arial"/>
          <w:sz w:val="20"/>
          <w:szCs w:val="20"/>
        </w:rPr>
      </w:pPr>
      <w:r w:rsidRPr="00425479">
        <w:rPr>
          <w:rFonts w:ascii="Arial" w:hAnsi="Arial" w:cs="Arial"/>
          <w:sz w:val="20"/>
          <w:szCs w:val="20"/>
        </w:rPr>
        <w:t xml:space="preserve">Izvajalec mora obveščati naročnika o predvidenih ustavitvah dobave toplote zaradi vzdrževanja </w:t>
      </w:r>
      <w:r w:rsidR="0038743D">
        <w:rPr>
          <w:rFonts w:ascii="Arial" w:hAnsi="Arial" w:cs="Arial"/>
          <w:sz w:val="20"/>
          <w:szCs w:val="20"/>
        </w:rPr>
        <w:t>kotlovnice</w:t>
      </w:r>
      <w:r w:rsidRPr="00425479">
        <w:rPr>
          <w:rFonts w:ascii="Arial" w:hAnsi="Arial" w:cs="Arial"/>
          <w:sz w:val="20"/>
          <w:szCs w:val="20"/>
        </w:rPr>
        <w:t>.</w:t>
      </w:r>
    </w:p>
    <w:p w14:paraId="3556142D" w14:textId="4C475C30" w:rsidR="0038743D" w:rsidRDefault="0038743D" w:rsidP="0038743D">
      <w:pPr>
        <w:pStyle w:val="Odstavekseznama"/>
        <w:ind w:right="-1"/>
        <w:jc w:val="both"/>
        <w:rPr>
          <w:rFonts w:ascii="Arial" w:hAnsi="Arial" w:cs="Arial"/>
          <w:sz w:val="20"/>
          <w:szCs w:val="20"/>
        </w:rPr>
      </w:pPr>
    </w:p>
    <w:p w14:paraId="68A87FF7" w14:textId="77777777" w:rsidR="00B347F2" w:rsidRPr="00425479" w:rsidRDefault="00B347F2" w:rsidP="0038743D">
      <w:pPr>
        <w:pStyle w:val="Odstavekseznama"/>
        <w:ind w:right="-1"/>
        <w:jc w:val="both"/>
        <w:rPr>
          <w:rFonts w:ascii="Arial" w:hAnsi="Arial" w:cs="Arial"/>
          <w:sz w:val="20"/>
          <w:szCs w:val="20"/>
        </w:rPr>
      </w:pPr>
    </w:p>
    <w:p w14:paraId="7B79DDDA" w14:textId="4448414A" w:rsidR="00F83CD8" w:rsidRDefault="00F83CD8" w:rsidP="000E34D1">
      <w:pPr>
        <w:pStyle w:val="Naslov1"/>
        <w:numPr>
          <w:ilvl w:val="0"/>
          <w:numId w:val="10"/>
        </w:numPr>
        <w:spacing w:before="0" w:after="0"/>
        <w:ind w:right="-1"/>
        <w:jc w:val="center"/>
        <w:rPr>
          <w:sz w:val="20"/>
          <w:szCs w:val="20"/>
        </w:rPr>
      </w:pPr>
      <w:bookmarkStart w:id="41" w:name="_Toc220470484"/>
      <w:bookmarkStart w:id="42" w:name="_Toc220479858"/>
      <w:bookmarkStart w:id="43" w:name="_Toc227213610"/>
      <w:bookmarkStart w:id="44" w:name="_Toc227213697"/>
      <w:bookmarkStart w:id="45" w:name="_Toc227213730"/>
      <w:r w:rsidRPr="000F76AC">
        <w:rPr>
          <w:sz w:val="20"/>
          <w:szCs w:val="20"/>
        </w:rPr>
        <w:t>člen: PRAVICE IN DOLŽNOSTI NAROČNIKA</w:t>
      </w:r>
      <w:bookmarkEnd w:id="41"/>
      <w:bookmarkEnd w:id="42"/>
      <w:bookmarkEnd w:id="43"/>
      <w:bookmarkEnd w:id="44"/>
      <w:bookmarkEnd w:id="45"/>
      <w:r w:rsidRPr="000F76AC">
        <w:rPr>
          <w:sz w:val="20"/>
          <w:szCs w:val="20"/>
        </w:rPr>
        <w:t xml:space="preserve"> </w:t>
      </w:r>
    </w:p>
    <w:p w14:paraId="22FD8482" w14:textId="77777777" w:rsidR="00650E30" w:rsidRPr="00650E30" w:rsidRDefault="00650E30" w:rsidP="00650E30"/>
    <w:p w14:paraId="6F1D3231" w14:textId="2AD2CAB5" w:rsidR="00F83CD8" w:rsidRPr="00650E30" w:rsidRDefault="00F83CD8" w:rsidP="00650E30">
      <w:pPr>
        <w:pStyle w:val="Odstavekseznama"/>
        <w:numPr>
          <w:ilvl w:val="0"/>
          <w:numId w:val="17"/>
        </w:numPr>
        <w:ind w:right="-1"/>
        <w:jc w:val="both"/>
        <w:rPr>
          <w:rFonts w:ascii="Arial" w:hAnsi="Arial" w:cs="Arial"/>
          <w:sz w:val="20"/>
          <w:szCs w:val="20"/>
        </w:rPr>
      </w:pPr>
      <w:r w:rsidRPr="00650E30">
        <w:rPr>
          <w:rFonts w:ascii="Arial" w:hAnsi="Arial" w:cs="Arial"/>
          <w:sz w:val="20"/>
          <w:szCs w:val="20"/>
        </w:rPr>
        <w:lastRenderedPageBreak/>
        <w:t xml:space="preserve">Naročnik izvajalcu dovoli dostop do </w:t>
      </w:r>
      <w:r w:rsidR="00B05F6D">
        <w:rPr>
          <w:rFonts w:ascii="Arial" w:hAnsi="Arial" w:cs="Arial"/>
          <w:sz w:val="20"/>
          <w:szCs w:val="20"/>
        </w:rPr>
        <w:t>kotlovnice</w:t>
      </w:r>
      <w:r w:rsidRPr="00650E30">
        <w:rPr>
          <w:rFonts w:ascii="Arial" w:hAnsi="Arial" w:cs="Arial"/>
          <w:sz w:val="20"/>
          <w:szCs w:val="20"/>
        </w:rPr>
        <w:t>, da izvajalec</w:t>
      </w:r>
      <w:r w:rsidR="00B05F6D">
        <w:rPr>
          <w:rFonts w:ascii="Arial" w:hAnsi="Arial" w:cs="Arial"/>
          <w:sz w:val="20"/>
          <w:szCs w:val="20"/>
        </w:rPr>
        <w:t xml:space="preserve"> lahko</w:t>
      </w:r>
      <w:r w:rsidRPr="00650E30">
        <w:rPr>
          <w:rFonts w:ascii="Arial" w:hAnsi="Arial" w:cs="Arial"/>
          <w:sz w:val="20"/>
          <w:szCs w:val="20"/>
        </w:rPr>
        <w:t xml:space="preserve"> izpolni svoje obveznosti. </w:t>
      </w:r>
    </w:p>
    <w:p w14:paraId="465EA68F" w14:textId="1D883159" w:rsidR="00650E30" w:rsidRPr="00650E30" w:rsidRDefault="00650E30" w:rsidP="00650E30">
      <w:pPr>
        <w:pStyle w:val="Odstavekseznama"/>
        <w:numPr>
          <w:ilvl w:val="0"/>
          <w:numId w:val="17"/>
        </w:numPr>
        <w:ind w:right="-1"/>
        <w:jc w:val="both"/>
        <w:rPr>
          <w:rFonts w:ascii="Arial" w:hAnsi="Arial" w:cs="Arial"/>
          <w:sz w:val="20"/>
          <w:szCs w:val="20"/>
        </w:rPr>
      </w:pPr>
      <w:r w:rsidRPr="00650E30">
        <w:rPr>
          <w:rFonts w:ascii="Arial" w:hAnsi="Arial" w:cs="Arial"/>
          <w:sz w:val="20"/>
          <w:szCs w:val="20"/>
        </w:rPr>
        <w:t>Naročnik bo kakovost lesnih sekancev preverjal z naključno vzetimi vzorci (vsebnost vode, velikost zrna, onesnaženj</w:t>
      </w:r>
      <w:r>
        <w:rPr>
          <w:rFonts w:ascii="Arial" w:hAnsi="Arial" w:cs="Arial"/>
          <w:sz w:val="20"/>
          <w:szCs w:val="20"/>
        </w:rPr>
        <w:t xml:space="preserve">e, </w:t>
      </w:r>
      <w:proofErr w:type="spellStart"/>
      <w:r>
        <w:rPr>
          <w:rFonts w:ascii="Arial" w:hAnsi="Arial" w:cs="Arial"/>
          <w:sz w:val="20"/>
          <w:szCs w:val="20"/>
        </w:rPr>
        <w:t>ipd</w:t>
      </w:r>
      <w:proofErr w:type="spellEnd"/>
      <w:r w:rsidRPr="00650E30">
        <w:rPr>
          <w:rFonts w:ascii="Arial" w:hAnsi="Arial" w:cs="Arial"/>
          <w:sz w:val="20"/>
          <w:szCs w:val="20"/>
        </w:rPr>
        <w:t xml:space="preserve">). V primeru, da naročnik ugotovi, oceni ali izmeri, da kakovost goriva ne ustreza pogodbenim določilom, lahko zavrne dobavo še pred razkladanjem, ponudnik pa se zaveže na lastne stroške nemudoma pristopiti k njegovi zamenjavi z ustreznim. </w:t>
      </w:r>
    </w:p>
    <w:p w14:paraId="1DE1600D" w14:textId="73B743FD" w:rsidR="00650E30" w:rsidRDefault="00650E30" w:rsidP="00650E30">
      <w:pPr>
        <w:pStyle w:val="Odstavekseznama"/>
        <w:numPr>
          <w:ilvl w:val="0"/>
          <w:numId w:val="17"/>
        </w:numPr>
        <w:ind w:right="-1"/>
        <w:jc w:val="both"/>
        <w:rPr>
          <w:rFonts w:ascii="Arial" w:hAnsi="Arial" w:cs="Arial"/>
          <w:sz w:val="20"/>
          <w:szCs w:val="20"/>
        </w:rPr>
      </w:pPr>
      <w:r w:rsidRPr="00650E30">
        <w:rPr>
          <w:rFonts w:ascii="Arial" w:hAnsi="Arial" w:cs="Arial"/>
          <w:sz w:val="20"/>
          <w:szCs w:val="20"/>
        </w:rPr>
        <w:t>V primeru, da dobave ne bodo pravočasne oziroma bodo zaradi slabe kakovosti povzročale težave med obratovanjem, morebitne zastoje ali celo okvare na kurilnih napravah, bo naročnik ponudniku izstavil račun za opravo pomanjkljivosti ter razliko v ceni za porabljen nadomestni energent. V kolikor dobavitelj ne bo povrnil stroškov, bo naročnik za povračilo stroškov unovčil garancij</w:t>
      </w:r>
      <w:r>
        <w:rPr>
          <w:rFonts w:ascii="Arial" w:hAnsi="Arial" w:cs="Arial"/>
          <w:sz w:val="20"/>
          <w:szCs w:val="20"/>
        </w:rPr>
        <w:t>o</w:t>
      </w:r>
      <w:r w:rsidRPr="00650E30">
        <w:rPr>
          <w:rFonts w:ascii="Arial" w:hAnsi="Arial" w:cs="Arial"/>
          <w:sz w:val="20"/>
          <w:szCs w:val="20"/>
        </w:rPr>
        <w:t xml:space="preserve"> za dobro izvedbo pogodbenih obveznosti. Vsakokrat uporabljeno garancij</w:t>
      </w:r>
      <w:r>
        <w:rPr>
          <w:rFonts w:ascii="Arial" w:hAnsi="Arial" w:cs="Arial"/>
          <w:sz w:val="20"/>
          <w:szCs w:val="20"/>
        </w:rPr>
        <w:t>o</w:t>
      </w:r>
      <w:r w:rsidRPr="00650E30">
        <w:rPr>
          <w:rFonts w:ascii="Arial" w:hAnsi="Arial" w:cs="Arial"/>
          <w:sz w:val="20"/>
          <w:szCs w:val="20"/>
        </w:rPr>
        <w:t xml:space="preserve"> za dobro izvedbo pogodbenih obveznosti mora dobavitelj nadomestiti z novo</w:t>
      </w:r>
      <w:r>
        <w:rPr>
          <w:rFonts w:ascii="Arial" w:hAnsi="Arial" w:cs="Arial"/>
          <w:sz w:val="20"/>
          <w:szCs w:val="20"/>
        </w:rPr>
        <w:t>.</w:t>
      </w:r>
    </w:p>
    <w:p w14:paraId="58B830A1" w14:textId="38A7D6E3" w:rsidR="00B05F6D" w:rsidRDefault="00B05F6D" w:rsidP="00650E30">
      <w:pPr>
        <w:pStyle w:val="Odstavekseznama"/>
        <w:numPr>
          <w:ilvl w:val="0"/>
          <w:numId w:val="17"/>
        </w:numPr>
        <w:ind w:right="-1"/>
        <w:jc w:val="both"/>
        <w:rPr>
          <w:rFonts w:ascii="Arial" w:hAnsi="Arial" w:cs="Arial"/>
          <w:sz w:val="20"/>
          <w:szCs w:val="20"/>
        </w:rPr>
      </w:pPr>
      <w:r>
        <w:rPr>
          <w:rFonts w:ascii="Arial" w:hAnsi="Arial" w:cs="Arial"/>
          <w:sz w:val="20"/>
          <w:szCs w:val="20"/>
        </w:rPr>
        <w:t>Naročnik mora sproti obveščati izvajalca o potrebni izdelavi sekancev iz lesne biomase naročnika.</w:t>
      </w:r>
    </w:p>
    <w:p w14:paraId="004AFD54" w14:textId="43F69243" w:rsidR="00425479" w:rsidRPr="00425479" w:rsidRDefault="00425479" w:rsidP="00425479">
      <w:pPr>
        <w:pStyle w:val="Odstavekseznama"/>
        <w:numPr>
          <w:ilvl w:val="0"/>
          <w:numId w:val="17"/>
        </w:numPr>
        <w:ind w:right="-1"/>
        <w:rPr>
          <w:rFonts w:ascii="Arial" w:hAnsi="Arial" w:cs="Arial"/>
          <w:sz w:val="20"/>
          <w:szCs w:val="20"/>
        </w:rPr>
      </w:pPr>
      <w:r w:rsidRPr="00425479">
        <w:rPr>
          <w:rFonts w:ascii="Arial" w:hAnsi="Arial" w:cs="Arial"/>
          <w:sz w:val="20"/>
          <w:szCs w:val="20"/>
        </w:rPr>
        <w:t>Naročnik mora redno in v celoti plačevati svoje denarne obveznosti, določene s to pogodbo.</w:t>
      </w:r>
    </w:p>
    <w:p w14:paraId="56A01B50" w14:textId="77777777" w:rsidR="00F83CD8" w:rsidRPr="000F76AC" w:rsidRDefault="00F83CD8" w:rsidP="00F83CD8">
      <w:pPr>
        <w:pStyle w:val="Odstavekseznama"/>
        <w:ind w:right="-1"/>
        <w:rPr>
          <w:rFonts w:ascii="Arial" w:hAnsi="Arial" w:cs="Arial"/>
          <w:sz w:val="20"/>
          <w:szCs w:val="20"/>
        </w:rPr>
      </w:pPr>
    </w:p>
    <w:p w14:paraId="5744BEDA" w14:textId="77777777" w:rsidR="00F83CD8" w:rsidRPr="000F76AC" w:rsidRDefault="00F83CD8" w:rsidP="000E34D1">
      <w:pPr>
        <w:pStyle w:val="Naslov1"/>
        <w:numPr>
          <w:ilvl w:val="0"/>
          <w:numId w:val="10"/>
        </w:numPr>
        <w:spacing w:before="0" w:after="0"/>
        <w:ind w:right="-1"/>
        <w:jc w:val="center"/>
        <w:rPr>
          <w:sz w:val="20"/>
          <w:szCs w:val="20"/>
        </w:rPr>
      </w:pPr>
      <w:r w:rsidRPr="000F76AC">
        <w:rPr>
          <w:sz w:val="20"/>
          <w:szCs w:val="20"/>
        </w:rPr>
        <w:t xml:space="preserve">člen: </w:t>
      </w:r>
      <w:bookmarkStart w:id="46" w:name="_Hlk19626657"/>
      <w:r w:rsidRPr="000F76AC">
        <w:rPr>
          <w:sz w:val="20"/>
          <w:szCs w:val="20"/>
        </w:rPr>
        <w:t xml:space="preserve">GARANCIJA ZA DOBRO IZVEDBO POGODBENIH OBVEZNOSTI </w:t>
      </w:r>
    </w:p>
    <w:p w14:paraId="0CFC87B8" w14:textId="4EEF5BF5" w:rsidR="00C42CD0" w:rsidRPr="000F76AC" w:rsidRDefault="00C42CD0" w:rsidP="00C42CD0">
      <w:pPr>
        <w:jc w:val="both"/>
        <w:rPr>
          <w:rFonts w:ascii="Arial" w:hAnsi="Arial" w:cs="Arial"/>
          <w:sz w:val="20"/>
          <w:szCs w:val="20"/>
        </w:rPr>
      </w:pPr>
      <w:bookmarkStart w:id="47" w:name="_Hlk19626928"/>
      <w:bookmarkEnd w:id="46"/>
    </w:p>
    <w:p w14:paraId="5CF65E5B" w14:textId="4CD9FE6D" w:rsidR="00C42CD0" w:rsidRPr="000F76AC" w:rsidRDefault="00C42CD0" w:rsidP="00C42CD0">
      <w:pPr>
        <w:jc w:val="both"/>
        <w:rPr>
          <w:rFonts w:ascii="Arial" w:hAnsi="Arial" w:cs="Arial"/>
          <w:sz w:val="20"/>
          <w:szCs w:val="20"/>
        </w:rPr>
      </w:pPr>
      <w:r w:rsidRPr="0038743D">
        <w:rPr>
          <w:rFonts w:ascii="Arial" w:hAnsi="Arial" w:cs="Arial"/>
          <w:sz w:val="20"/>
          <w:szCs w:val="20"/>
        </w:rPr>
        <w:t xml:space="preserve">V roku petnajstih (15) dni od </w:t>
      </w:r>
      <w:r w:rsidR="004176E2" w:rsidRPr="0038743D">
        <w:rPr>
          <w:rFonts w:ascii="Arial" w:hAnsi="Arial" w:cs="Arial"/>
          <w:sz w:val="20"/>
          <w:szCs w:val="20"/>
        </w:rPr>
        <w:t xml:space="preserve">podpisa </w:t>
      </w:r>
      <w:r w:rsidR="006031FF" w:rsidRPr="0038743D">
        <w:rPr>
          <w:rFonts w:ascii="Arial" w:hAnsi="Arial" w:cs="Arial"/>
          <w:sz w:val="20"/>
          <w:szCs w:val="20"/>
        </w:rPr>
        <w:t>pogodbe</w:t>
      </w:r>
      <w:r w:rsidRPr="0038743D">
        <w:rPr>
          <w:rFonts w:ascii="Arial" w:hAnsi="Arial" w:cs="Arial"/>
          <w:sz w:val="20"/>
          <w:szCs w:val="20"/>
        </w:rPr>
        <w:t xml:space="preserve"> bo izvajalec naročniku predal bančno garancijo ali ustrezno kavcijsko zavarovanje za dobro in pravočasno izvedbo vseh pogodbenih del in sicer v višini 5% pogodbene vrednosti za celotno pogodbeno obdobje brez davka na dodano vrednost (DDV) in veljavnostjo še najmanj šestdeset (60) dni po zaključku trajanja pogodbe za oskrbo s toploto.</w:t>
      </w:r>
    </w:p>
    <w:p w14:paraId="2C70D7BE" w14:textId="2E998B11" w:rsidR="00920B19" w:rsidRPr="000F76AC" w:rsidRDefault="00920B19" w:rsidP="00F83CD8">
      <w:pPr>
        <w:jc w:val="both"/>
        <w:rPr>
          <w:rFonts w:ascii="Arial" w:hAnsi="Arial" w:cs="Arial"/>
          <w:sz w:val="20"/>
          <w:szCs w:val="20"/>
        </w:rPr>
      </w:pPr>
    </w:p>
    <w:p w14:paraId="28C637B5" w14:textId="62028B04" w:rsidR="00F83CD8" w:rsidRPr="000F76AC" w:rsidRDefault="00F83CD8" w:rsidP="00F83CD8">
      <w:pPr>
        <w:jc w:val="both"/>
        <w:rPr>
          <w:rFonts w:ascii="Arial" w:hAnsi="Arial" w:cs="Arial"/>
          <w:sz w:val="20"/>
          <w:szCs w:val="20"/>
        </w:rPr>
      </w:pPr>
      <w:r w:rsidRPr="000F76AC">
        <w:rPr>
          <w:rFonts w:ascii="Arial" w:hAnsi="Arial" w:cs="Arial"/>
          <w:sz w:val="20"/>
          <w:szCs w:val="20"/>
        </w:rPr>
        <w:t>V dogovoru z naročnikom bo iz</w:t>
      </w:r>
      <w:r w:rsidR="00FE0901">
        <w:rPr>
          <w:rFonts w:ascii="Arial" w:hAnsi="Arial" w:cs="Arial"/>
          <w:sz w:val="20"/>
          <w:szCs w:val="20"/>
        </w:rPr>
        <w:t>vajalec</w:t>
      </w:r>
      <w:r w:rsidRPr="000F76AC">
        <w:rPr>
          <w:rFonts w:ascii="Arial" w:hAnsi="Arial" w:cs="Arial"/>
          <w:sz w:val="20"/>
          <w:szCs w:val="20"/>
        </w:rPr>
        <w:t xml:space="preserve"> lahko dostavil garancijo za dobro izvedbo pogodbenih obveznosti s krajšo veljavnostjo ob pogoju, da bo v roku 30 dni pred prenehanjem veljavnosti te garancije naročniku dostavil novo, enako garancijo ali poskrbel za podaljšanje obstoječe garancije do konca garancijske dobe. O tem se bosta naročnik in iz</w:t>
      </w:r>
      <w:r w:rsidR="00FE0901">
        <w:rPr>
          <w:rFonts w:ascii="Arial" w:hAnsi="Arial" w:cs="Arial"/>
          <w:sz w:val="20"/>
          <w:szCs w:val="20"/>
        </w:rPr>
        <w:t>vajalec</w:t>
      </w:r>
      <w:r w:rsidRPr="000F76AC">
        <w:rPr>
          <w:rFonts w:ascii="Arial" w:hAnsi="Arial" w:cs="Arial"/>
          <w:sz w:val="20"/>
          <w:szCs w:val="20"/>
        </w:rPr>
        <w:t xml:space="preserve"> dogovorila pisno pred podpisom pogodbe na zahtevo iz</w:t>
      </w:r>
      <w:r w:rsidR="00FE0901">
        <w:rPr>
          <w:rFonts w:ascii="Arial" w:hAnsi="Arial" w:cs="Arial"/>
          <w:sz w:val="20"/>
          <w:szCs w:val="20"/>
        </w:rPr>
        <w:t>vajalca</w:t>
      </w:r>
      <w:r w:rsidRPr="000F76AC">
        <w:rPr>
          <w:rFonts w:ascii="Arial" w:hAnsi="Arial" w:cs="Arial"/>
          <w:sz w:val="20"/>
          <w:szCs w:val="20"/>
        </w:rPr>
        <w:t xml:space="preserve"> z dodatnim členom v pogodbi, kjer bodo natančno opredeljena vsa razmerja, ki izhajajo iz te spremembe, ki pa ne smejo v nobenem primeru spreminjati v razpisni dokumentaciji opredeljenih pogojev in vzorca  garancije.</w:t>
      </w:r>
    </w:p>
    <w:bookmarkEnd w:id="47"/>
    <w:p w14:paraId="5753DF50" w14:textId="77777777" w:rsidR="00F83CD8" w:rsidRPr="000F76AC" w:rsidRDefault="00F83CD8" w:rsidP="00F83CD8">
      <w:pPr>
        <w:jc w:val="both"/>
        <w:rPr>
          <w:rFonts w:ascii="Arial" w:hAnsi="Arial" w:cs="Arial"/>
          <w:sz w:val="20"/>
          <w:szCs w:val="20"/>
        </w:rPr>
      </w:pPr>
    </w:p>
    <w:p w14:paraId="70B9C12A" w14:textId="77777777" w:rsidR="00163863" w:rsidRPr="000F76AC" w:rsidRDefault="00163863" w:rsidP="00163863">
      <w:pPr>
        <w:pStyle w:val="Glava"/>
        <w:numPr>
          <w:ilvl w:val="12"/>
          <w:numId w:val="0"/>
        </w:numPr>
        <w:spacing w:line="260" w:lineRule="exact"/>
        <w:rPr>
          <w:rFonts w:ascii="Arial" w:hAnsi="Arial" w:cs="Arial"/>
          <w:sz w:val="20"/>
          <w:szCs w:val="20"/>
          <w:lang w:val="sl-SI"/>
        </w:rPr>
      </w:pPr>
      <w:r w:rsidRPr="000F76AC">
        <w:rPr>
          <w:rFonts w:ascii="Arial" w:hAnsi="Arial" w:cs="Arial"/>
          <w:sz w:val="20"/>
          <w:szCs w:val="20"/>
          <w:lang w:val="sl-SI"/>
        </w:rPr>
        <w:t>Finančno zavarovanje lahko naročnik unovči v naslednjih primerih:</w:t>
      </w:r>
    </w:p>
    <w:p w14:paraId="21345F19" w14:textId="77777777" w:rsidR="00163863" w:rsidRPr="000F76AC" w:rsidRDefault="00163863" w:rsidP="00163863">
      <w:pPr>
        <w:pStyle w:val="Glava"/>
        <w:numPr>
          <w:ilvl w:val="12"/>
          <w:numId w:val="0"/>
        </w:numPr>
        <w:spacing w:line="260" w:lineRule="exact"/>
        <w:rPr>
          <w:rFonts w:ascii="Arial" w:hAnsi="Arial" w:cs="Arial"/>
          <w:b/>
          <w:sz w:val="20"/>
          <w:szCs w:val="20"/>
          <w:lang w:val="sl-SI"/>
        </w:rPr>
      </w:pPr>
      <w:r w:rsidRPr="000F76AC">
        <w:rPr>
          <w:rFonts w:ascii="Arial" w:hAnsi="Arial" w:cs="Arial"/>
          <w:b/>
          <w:sz w:val="20"/>
          <w:szCs w:val="20"/>
          <w:lang w:val="sl-SI"/>
        </w:rPr>
        <w:t>v znesku terjatve, ki jo ima naročnik do izvajalca:</w:t>
      </w:r>
    </w:p>
    <w:p w14:paraId="7130F8DA" w14:textId="77777777" w:rsidR="00163863" w:rsidRPr="000F76AC" w:rsidRDefault="00163863" w:rsidP="00A27240">
      <w:pPr>
        <w:pStyle w:val="Bodytext171"/>
        <w:numPr>
          <w:ilvl w:val="0"/>
          <w:numId w:val="34"/>
        </w:numPr>
        <w:spacing w:line="260" w:lineRule="exact"/>
        <w:ind w:right="40"/>
        <w:rPr>
          <w:rFonts w:ascii="Arial" w:hAnsi="Arial" w:cs="Arial"/>
        </w:rPr>
      </w:pPr>
      <w:r w:rsidRPr="000F76AC">
        <w:rPr>
          <w:rStyle w:val="Bodytext179pt4"/>
          <w:rFonts w:ascii="Arial" w:eastAsiaTheme="minorEastAsia" w:hAnsi="Arial" w:cs="Arial"/>
          <w:sz w:val="20"/>
        </w:rPr>
        <w:t>č</w:t>
      </w:r>
      <w:r w:rsidRPr="000F76AC">
        <w:rPr>
          <w:rFonts w:ascii="Arial" w:hAnsi="Arial" w:cs="Arial"/>
        </w:rPr>
        <w:t>e se bo izkazalo, da izvajalec del ali storitev v celoti ali delno ne opravlja v skladu s pogodbo, zahtevami dokumentacije v zvezi z oddajo javnega naročila, specifikacijami ali ponudbeno dokumentacijo;</w:t>
      </w:r>
    </w:p>
    <w:p w14:paraId="7EC7BAED" w14:textId="77777777" w:rsidR="00163863" w:rsidRPr="000F76AC" w:rsidRDefault="00163863" w:rsidP="00A27240">
      <w:pPr>
        <w:pStyle w:val="Bodytext101"/>
        <w:numPr>
          <w:ilvl w:val="0"/>
          <w:numId w:val="34"/>
        </w:numPr>
        <w:tabs>
          <w:tab w:val="left" w:pos="735"/>
        </w:tabs>
        <w:spacing w:before="0" w:line="260" w:lineRule="exact"/>
        <w:jc w:val="both"/>
        <w:rPr>
          <w:rFonts w:ascii="Arial" w:hAnsi="Arial" w:cs="Arial"/>
        </w:rPr>
      </w:pPr>
      <w:r w:rsidRPr="000F76AC">
        <w:rPr>
          <w:rFonts w:ascii="Arial" w:hAnsi="Arial" w:cs="Arial"/>
        </w:rPr>
        <w:t>v primeru ste</w:t>
      </w:r>
      <w:r w:rsidRPr="000F76AC">
        <w:rPr>
          <w:rStyle w:val="Bodytext179pt4"/>
          <w:rFonts w:ascii="Arial" w:eastAsiaTheme="minorEastAsia" w:hAnsi="Arial" w:cs="Arial"/>
          <w:sz w:val="20"/>
        </w:rPr>
        <w:t>č</w:t>
      </w:r>
      <w:r w:rsidRPr="000F76AC">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4F5B207D" w14:textId="77777777" w:rsidR="00163863" w:rsidRPr="000F76AC" w:rsidRDefault="00163863" w:rsidP="00A27240">
      <w:pPr>
        <w:pStyle w:val="Bodytext101"/>
        <w:numPr>
          <w:ilvl w:val="0"/>
          <w:numId w:val="34"/>
        </w:numPr>
        <w:tabs>
          <w:tab w:val="left" w:pos="735"/>
        </w:tabs>
        <w:spacing w:before="0" w:line="260" w:lineRule="exact"/>
        <w:jc w:val="both"/>
        <w:rPr>
          <w:rFonts w:ascii="Arial" w:hAnsi="Arial" w:cs="Arial"/>
        </w:rPr>
      </w:pPr>
      <w:r w:rsidRPr="000F76AC">
        <w:rPr>
          <w:rFonts w:ascii="Arial" w:hAnsi="Arial" w:cs="Arial"/>
        </w:rPr>
        <w:t>če svojih obveznosti do podizvajalcev, ki sodelujejo pri izvedbi javnega naročila, v celoti ne poravna, podizvajalci pa terjajo plačilo obveznosti neposredno od naročnika;</w:t>
      </w:r>
    </w:p>
    <w:p w14:paraId="75FA4821" w14:textId="77777777" w:rsidR="00163863" w:rsidRPr="000F76AC" w:rsidRDefault="00163863" w:rsidP="00163863">
      <w:pPr>
        <w:rPr>
          <w:rFonts w:ascii="Arial" w:hAnsi="Arial" w:cs="Arial"/>
          <w:b/>
          <w:sz w:val="20"/>
          <w:szCs w:val="20"/>
          <w:lang w:eastAsia="zh-CN"/>
        </w:rPr>
      </w:pPr>
      <w:r w:rsidRPr="000F76AC">
        <w:rPr>
          <w:rFonts w:ascii="Arial" w:hAnsi="Arial" w:cs="Arial"/>
          <w:b/>
          <w:sz w:val="20"/>
          <w:szCs w:val="20"/>
          <w:lang w:eastAsia="zh-CN"/>
        </w:rPr>
        <w:t>v polnem znesku finančnega zavarovanja, ki ima v takšnem primeru namen zavarovanja pogodbene kazni:</w:t>
      </w:r>
    </w:p>
    <w:p w14:paraId="1DAE0956" w14:textId="77777777" w:rsidR="00163863" w:rsidRPr="000F76AC" w:rsidRDefault="00163863" w:rsidP="00A27240">
      <w:pPr>
        <w:numPr>
          <w:ilvl w:val="0"/>
          <w:numId w:val="35"/>
        </w:numPr>
        <w:spacing w:line="260" w:lineRule="exact"/>
        <w:ind w:left="714" w:hanging="357"/>
        <w:jc w:val="both"/>
        <w:rPr>
          <w:rFonts w:ascii="Arial" w:hAnsi="Arial" w:cs="Arial"/>
          <w:sz w:val="20"/>
          <w:szCs w:val="20"/>
          <w:lang w:eastAsia="zh-CN"/>
        </w:rPr>
      </w:pPr>
      <w:r w:rsidRPr="000F76AC">
        <w:rPr>
          <w:rFonts w:ascii="Arial" w:hAnsi="Arial" w:cs="Arial"/>
          <w:sz w:val="20"/>
          <w:szCs w:val="20"/>
        </w:rPr>
        <w:t>če izvajalec naročniku ne preda podaljšanja finančnega zavarovanja, čeprav so podani pogoji, da naročnik to lahko zahteva;</w:t>
      </w:r>
    </w:p>
    <w:p w14:paraId="38A8D8B9" w14:textId="77777777" w:rsidR="00163863" w:rsidRPr="000F76AC" w:rsidRDefault="00163863" w:rsidP="00A27240">
      <w:pPr>
        <w:numPr>
          <w:ilvl w:val="0"/>
          <w:numId w:val="35"/>
        </w:numPr>
        <w:spacing w:line="260" w:lineRule="exact"/>
        <w:ind w:left="714" w:hanging="357"/>
        <w:jc w:val="both"/>
        <w:rPr>
          <w:rFonts w:ascii="Arial" w:hAnsi="Arial" w:cs="Arial"/>
          <w:sz w:val="20"/>
          <w:szCs w:val="20"/>
          <w:lang w:eastAsia="zh-CN"/>
        </w:rPr>
      </w:pPr>
      <w:r w:rsidRPr="000F76AC">
        <w:rPr>
          <w:rFonts w:ascii="Arial" w:hAnsi="Arial" w:cs="Arial"/>
          <w:sz w:val="20"/>
          <w:szCs w:val="20"/>
          <w:lang w:eastAsia="zh-CN"/>
        </w:rPr>
        <w:t>če bo naročnik pogodbo razdrl zaradi kršitev na strani izvajalca;</w:t>
      </w:r>
    </w:p>
    <w:p w14:paraId="408EF8B0" w14:textId="77777777" w:rsidR="00163863" w:rsidRPr="000F76AC" w:rsidRDefault="00163863" w:rsidP="00A27240">
      <w:pPr>
        <w:numPr>
          <w:ilvl w:val="0"/>
          <w:numId w:val="35"/>
        </w:numPr>
        <w:spacing w:line="260" w:lineRule="exact"/>
        <w:ind w:left="714" w:hanging="357"/>
        <w:jc w:val="both"/>
        <w:rPr>
          <w:rFonts w:ascii="Arial" w:hAnsi="Arial" w:cs="Arial"/>
          <w:sz w:val="20"/>
          <w:szCs w:val="20"/>
          <w:lang w:eastAsia="zh-CN"/>
        </w:rPr>
      </w:pPr>
      <w:r w:rsidRPr="000F76AC">
        <w:rPr>
          <w:rFonts w:ascii="Arial" w:hAnsi="Arial" w:cs="Arial"/>
          <w:sz w:val="20"/>
          <w:szCs w:val="20"/>
          <w:lang w:eastAsia="zh-CN"/>
        </w:rPr>
        <w:t>če bo naročnik razdrl pogodbo zaradi zamude na strani izvajalca;</w:t>
      </w:r>
    </w:p>
    <w:p w14:paraId="47E75CB7" w14:textId="77777777" w:rsidR="00163863" w:rsidRPr="000F76AC" w:rsidRDefault="00163863" w:rsidP="00A27240">
      <w:pPr>
        <w:numPr>
          <w:ilvl w:val="0"/>
          <w:numId w:val="35"/>
        </w:numPr>
        <w:spacing w:line="260" w:lineRule="exact"/>
        <w:ind w:left="714" w:hanging="357"/>
        <w:jc w:val="both"/>
        <w:rPr>
          <w:rFonts w:ascii="Arial" w:hAnsi="Arial" w:cs="Arial"/>
          <w:sz w:val="20"/>
          <w:szCs w:val="20"/>
          <w:lang w:eastAsia="zh-CN"/>
        </w:rPr>
      </w:pPr>
      <w:r w:rsidRPr="000F76AC">
        <w:rPr>
          <w:rFonts w:ascii="Arial" w:hAnsi="Arial" w:cs="Arial"/>
          <w:sz w:val="20"/>
          <w:szCs w:val="20"/>
          <w:lang w:eastAsia="zh-CN"/>
        </w:rPr>
        <w:t>če se bo tekom izvedbe projekta več kot dvakrat zgodilo, da bi izvajalec javno naročilo izvajal s podizvajalci, ki niso priglašeni ali s podizvajalci, katerih nominacijo je naročnik zavrnil;</w:t>
      </w:r>
    </w:p>
    <w:p w14:paraId="11DCBE16" w14:textId="77777777" w:rsidR="00163863" w:rsidRPr="000F76AC" w:rsidRDefault="00163863" w:rsidP="00A27240">
      <w:pPr>
        <w:numPr>
          <w:ilvl w:val="0"/>
          <w:numId w:val="35"/>
        </w:numPr>
        <w:spacing w:line="260" w:lineRule="exact"/>
        <w:jc w:val="both"/>
        <w:rPr>
          <w:rFonts w:ascii="Arial" w:hAnsi="Arial" w:cs="Arial"/>
          <w:sz w:val="20"/>
          <w:szCs w:val="20"/>
          <w:lang w:eastAsia="zh-CN"/>
        </w:rPr>
      </w:pPr>
      <w:r w:rsidRPr="000F76AC">
        <w:rPr>
          <w:rFonts w:ascii="Arial" w:hAnsi="Arial" w:cs="Arial"/>
          <w:sz w:val="20"/>
          <w:szCs w:val="20"/>
          <w:lang w:eastAsia="zh-CN"/>
        </w:rPr>
        <w:t>če naročniku povzroči škodo, ki je ne povrne v roku 8 (osem) dni po pozivu naročnika;</w:t>
      </w:r>
    </w:p>
    <w:p w14:paraId="5C751128" w14:textId="77777777" w:rsidR="00163863" w:rsidRPr="000F76AC" w:rsidRDefault="00163863" w:rsidP="00A27240">
      <w:pPr>
        <w:numPr>
          <w:ilvl w:val="0"/>
          <w:numId w:val="35"/>
        </w:numPr>
        <w:spacing w:line="260" w:lineRule="exact"/>
        <w:jc w:val="both"/>
        <w:rPr>
          <w:rFonts w:ascii="Arial" w:hAnsi="Arial" w:cs="Arial"/>
          <w:sz w:val="20"/>
          <w:szCs w:val="20"/>
          <w:lang w:eastAsia="zh-CN"/>
        </w:rPr>
      </w:pPr>
      <w:r w:rsidRPr="000F76AC">
        <w:rPr>
          <w:rFonts w:ascii="Arial" w:hAnsi="Arial" w:cs="Arial"/>
          <w:sz w:val="20"/>
          <w:szCs w:val="20"/>
          <w:lang w:eastAsia="zh-CN"/>
        </w:rPr>
        <w:t>če naročniku poda zavajajoče ali lažne informacije, podatke ali dokumente, zaradi  česar bi moral naročnik javno naročilo razveljaviti ali modificirati ali če naročnik utrpi kakšne druge posledice.</w:t>
      </w:r>
    </w:p>
    <w:p w14:paraId="6EC07A11" w14:textId="722B3A4F" w:rsidR="00B347F2" w:rsidRDefault="00B347F2">
      <w:pPr>
        <w:rPr>
          <w:rFonts w:ascii="Arial" w:hAnsi="Arial" w:cs="Arial"/>
          <w:kern w:val="28"/>
          <w:sz w:val="20"/>
          <w:szCs w:val="20"/>
        </w:rPr>
      </w:pPr>
      <w:bookmarkStart w:id="48" w:name="_Toc220470486"/>
      <w:bookmarkStart w:id="49" w:name="_Toc220479860"/>
      <w:bookmarkStart w:id="50" w:name="_Toc227213612"/>
      <w:bookmarkStart w:id="51" w:name="_Toc227213699"/>
      <w:bookmarkStart w:id="52" w:name="_Toc227213732"/>
      <w:r>
        <w:rPr>
          <w:b/>
          <w:bCs/>
          <w:sz w:val="20"/>
          <w:szCs w:val="20"/>
        </w:rPr>
        <w:br w:type="page"/>
      </w:r>
    </w:p>
    <w:p w14:paraId="5BA582C4" w14:textId="02E17706" w:rsidR="00F83CD8" w:rsidRDefault="00F83CD8" w:rsidP="000E34D1">
      <w:pPr>
        <w:pStyle w:val="Naslov1"/>
        <w:numPr>
          <w:ilvl w:val="0"/>
          <w:numId w:val="10"/>
        </w:numPr>
        <w:spacing w:before="0" w:after="0"/>
        <w:ind w:right="-1"/>
        <w:jc w:val="center"/>
        <w:rPr>
          <w:sz w:val="20"/>
          <w:szCs w:val="20"/>
        </w:rPr>
      </w:pPr>
      <w:r w:rsidRPr="000F76AC">
        <w:rPr>
          <w:sz w:val="20"/>
          <w:szCs w:val="20"/>
        </w:rPr>
        <w:lastRenderedPageBreak/>
        <w:t>člen: CEN</w:t>
      </w:r>
      <w:r w:rsidR="00EA6D10" w:rsidRPr="000F76AC">
        <w:rPr>
          <w:sz w:val="20"/>
          <w:szCs w:val="20"/>
        </w:rPr>
        <w:t>A</w:t>
      </w:r>
      <w:r w:rsidRPr="000F76AC">
        <w:rPr>
          <w:sz w:val="20"/>
          <w:szCs w:val="20"/>
        </w:rPr>
        <w:t xml:space="preserve"> </w:t>
      </w:r>
      <w:bookmarkEnd w:id="48"/>
      <w:bookmarkEnd w:id="49"/>
      <w:bookmarkEnd w:id="50"/>
      <w:bookmarkEnd w:id="51"/>
      <w:bookmarkEnd w:id="52"/>
    </w:p>
    <w:p w14:paraId="1E9FDA34" w14:textId="77777777" w:rsidR="0038743D" w:rsidRPr="0038743D" w:rsidRDefault="0038743D" w:rsidP="0038743D"/>
    <w:tbl>
      <w:tblPr>
        <w:tblW w:w="9351" w:type="dxa"/>
        <w:tblCellMar>
          <w:left w:w="70" w:type="dxa"/>
          <w:right w:w="70" w:type="dxa"/>
        </w:tblCellMar>
        <w:tblLook w:val="04A0" w:firstRow="1" w:lastRow="0" w:firstColumn="1" w:lastColumn="0" w:noHBand="0" w:noVBand="1"/>
      </w:tblPr>
      <w:tblGrid>
        <w:gridCol w:w="279"/>
        <w:gridCol w:w="2410"/>
        <w:gridCol w:w="1134"/>
        <w:gridCol w:w="1275"/>
        <w:gridCol w:w="1418"/>
        <w:gridCol w:w="1417"/>
        <w:gridCol w:w="1418"/>
      </w:tblGrid>
      <w:tr w:rsidR="0038743D" w:rsidRPr="00555504" w14:paraId="5587BDDF" w14:textId="77777777" w:rsidTr="0015705E">
        <w:trPr>
          <w:trHeight w:val="288"/>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B3EDA" w14:textId="77ADF958" w:rsidR="0038743D" w:rsidRPr="00555504" w:rsidRDefault="0038743D" w:rsidP="0015705E">
            <w:pPr>
              <w:jc w:val="center"/>
              <w:rPr>
                <w:rFonts w:ascii="Arial" w:hAnsi="Arial" w:cs="Arial"/>
                <w:b/>
                <w:bCs/>
                <w:color w:val="000000"/>
                <w:sz w:val="16"/>
                <w:szCs w:val="16"/>
              </w:rPr>
            </w:pPr>
            <w:r w:rsidRPr="00555504">
              <w:rPr>
                <w:rFonts w:ascii="Arial" w:hAnsi="Arial" w:cs="Arial"/>
                <w:color w:val="000000"/>
                <w:sz w:val="16"/>
                <w:szCs w:val="16"/>
              </w:rPr>
              <w:t>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82712F0" w14:textId="77777777" w:rsidR="0038743D" w:rsidRPr="00555504" w:rsidRDefault="0038743D" w:rsidP="0015705E">
            <w:pPr>
              <w:jc w:val="right"/>
              <w:rPr>
                <w:rFonts w:ascii="Arial" w:hAnsi="Arial" w:cs="Arial"/>
                <w:b/>
                <w:bCs/>
                <w:color w:val="000000"/>
                <w:sz w:val="16"/>
                <w:szCs w:val="16"/>
              </w:rPr>
            </w:pPr>
            <w:r w:rsidRPr="00555504">
              <w:rPr>
                <w:rFonts w:ascii="Arial" w:hAnsi="Arial" w:cs="Arial"/>
                <w:b/>
                <w:bCs/>
                <w:color w:val="000000"/>
                <w:sz w:val="16"/>
                <w:szCs w:val="16"/>
              </w:rPr>
              <w:t>POSTAVKA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0E6C56"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KOLIČINA</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A5EEF57"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CENA NA ENOTO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710BD1D"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SKUPNA CENA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833D994"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DDV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82EC6A7"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SKUPNA CENA Z DDV</w:t>
            </w:r>
          </w:p>
        </w:tc>
      </w:tr>
      <w:tr w:rsidR="0038743D" w:rsidRPr="00555504" w14:paraId="37540D11" w14:textId="77777777" w:rsidTr="0015705E">
        <w:trPr>
          <w:trHeight w:val="288"/>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538BFF9C" w14:textId="77777777" w:rsidR="0038743D" w:rsidRPr="00555504" w:rsidRDefault="0038743D" w:rsidP="0015705E">
            <w:pPr>
              <w:rPr>
                <w:rFonts w:ascii="Arial" w:hAnsi="Arial" w:cs="Arial"/>
                <w:b/>
                <w:bCs/>
                <w:color w:val="000000"/>
                <w:sz w:val="16"/>
                <w:szCs w:val="16"/>
              </w:rPr>
            </w:pPr>
            <w:r w:rsidRPr="00555504">
              <w:rPr>
                <w:rFonts w:ascii="Arial" w:hAnsi="Arial" w:cs="Arial"/>
                <w:color w:val="000000"/>
                <w:sz w:val="16"/>
                <w:szCs w:val="16"/>
              </w:rPr>
              <w:t> </w:t>
            </w:r>
          </w:p>
        </w:tc>
        <w:tc>
          <w:tcPr>
            <w:tcW w:w="2410" w:type="dxa"/>
            <w:tcBorders>
              <w:top w:val="nil"/>
              <w:left w:val="nil"/>
              <w:bottom w:val="single" w:sz="4" w:space="0" w:color="auto"/>
              <w:right w:val="single" w:sz="4" w:space="0" w:color="auto"/>
            </w:tcBorders>
            <w:shd w:val="clear" w:color="auto" w:fill="auto"/>
            <w:noWrap/>
            <w:vAlign w:val="center"/>
            <w:hideMark/>
          </w:tcPr>
          <w:p w14:paraId="3CD9D738" w14:textId="77777777" w:rsidR="0038743D" w:rsidRPr="00555504" w:rsidRDefault="0038743D" w:rsidP="0015705E">
            <w:pPr>
              <w:jc w:val="right"/>
              <w:rPr>
                <w:rFonts w:ascii="Arial" w:hAnsi="Arial" w:cs="Arial"/>
                <w:b/>
                <w:bCs/>
                <w:color w:val="000000"/>
                <w:sz w:val="16"/>
                <w:szCs w:val="16"/>
              </w:rPr>
            </w:pPr>
            <w:r w:rsidRPr="00555504">
              <w:rPr>
                <w:rFonts w:ascii="Arial" w:hAnsi="Arial" w:cs="Arial"/>
                <w:b/>
                <w:bCs/>
                <w:color w:val="000000"/>
                <w:sz w:val="16"/>
                <w:szCs w:val="16"/>
              </w:rPr>
              <w:t>ENOTA MERE</w:t>
            </w:r>
          </w:p>
        </w:tc>
        <w:tc>
          <w:tcPr>
            <w:tcW w:w="1134" w:type="dxa"/>
            <w:tcBorders>
              <w:top w:val="nil"/>
              <w:left w:val="nil"/>
              <w:bottom w:val="single" w:sz="4" w:space="0" w:color="auto"/>
              <w:right w:val="single" w:sz="4" w:space="0" w:color="auto"/>
            </w:tcBorders>
            <w:shd w:val="clear" w:color="auto" w:fill="auto"/>
            <w:noWrap/>
            <w:vAlign w:val="center"/>
            <w:hideMark/>
          </w:tcPr>
          <w:p w14:paraId="0C224721"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MWh/leto</w:t>
            </w:r>
          </w:p>
        </w:tc>
        <w:tc>
          <w:tcPr>
            <w:tcW w:w="1275" w:type="dxa"/>
            <w:tcBorders>
              <w:top w:val="nil"/>
              <w:left w:val="nil"/>
              <w:bottom w:val="single" w:sz="4" w:space="0" w:color="auto"/>
              <w:right w:val="single" w:sz="4" w:space="0" w:color="auto"/>
            </w:tcBorders>
            <w:shd w:val="clear" w:color="auto" w:fill="auto"/>
            <w:noWrap/>
            <w:vAlign w:val="center"/>
            <w:hideMark/>
          </w:tcPr>
          <w:p w14:paraId="1A0F70EB"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EUR/MWh</w:t>
            </w:r>
          </w:p>
        </w:tc>
        <w:tc>
          <w:tcPr>
            <w:tcW w:w="1418" w:type="dxa"/>
            <w:tcBorders>
              <w:top w:val="nil"/>
              <w:left w:val="nil"/>
              <w:bottom w:val="single" w:sz="4" w:space="0" w:color="auto"/>
              <w:right w:val="single" w:sz="4" w:space="0" w:color="auto"/>
            </w:tcBorders>
            <w:shd w:val="clear" w:color="auto" w:fill="auto"/>
            <w:noWrap/>
            <w:vAlign w:val="center"/>
            <w:hideMark/>
          </w:tcPr>
          <w:p w14:paraId="5D6B9620"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EUR/leto</w:t>
            </w:r>
          </w:p>
        </w:tc>
        <w:tc>
          <w:tcPr>
            <w:tcW w:w="1417" w:type="dxa"/>
            <w:tcBorders>
              <w:top w:val="nil"/>
              <w:left w:val="nil"/>
              <w:bottom w:val="single" w:sz="4" w:space="0" w:color="auto"/>
              <w:right w:val="single" w:sz="4" w:space="0" w:color="auto"/>
            </w:tcBorders>
            <w:shd w:val="clear" w:color="auto" w:fill="auto"/>
            <w:noWrap/>
            <w:vAlign w:val="center"/>
            <w:hideMark/>
          </w:tcPr>
          <w:p w14:paraId="036B30A8"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EUR/leto</w:t>
            </w:r>
          </w:p>
        </w:tc>
        <w:tc>
          <w:tcPr>
            <w:tcW w:w="1418" w:type="dxa"/>
            <w:tcBorders>
              <w:top w:val="nil"/>
              <w:left w:val="nil"/>
              <w:bottom w:val="single" w:sz="4" w:space="0" w:color="auto"/>
              <w:right w:val="single" w:sz="4" w:space="0" w:color="auto"/>
            </w:tcBorders>
            <w:shd w:val="clear" w:color="auto" w:fill="auto"/>
            <w:noWrap/>
            <w:vAlign w:val="center"/>
            <w:hideMark/>
          </w:tcPr>
          <w:p w14:paraId="42364724"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EUR/leto</w:t>
            </w:r>
          </w:p>
        </w:tc>
      </w:tr>
      <w:tr w:rsidR="0038743D" w:rsidRPr="00555504" w14:paraId="0933FCE1" w14:textId="77777777" w:rsidTr="00B347F2">
        <w:trPr>
          <w:trHeight w:val="244"/>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2E86089D" w14:textId="77777777" w:rsidR="0038743D" w:rsidRPr="00555504" w:rsidRDefault="0038743D" w:rsidP="0015705E">
            <w:pPr>
              <w:jc w:val="right"/>
              <w:rPr>
                <w:rFonts w:ascii="Arial" w:hAnsi="Arial" w:cs="Arial"/>
                <w:color w:val="000000"/>
                <w:sz w:val="16"/>
                <w:szCs w:val="16"/>
              </w:rPr>
            </w:pPr>
            <w:r w:rsidRPr="00555504">
              <w:rPr>
                <w:rFonts w:ascii="Arial" w:hAnsi="Arial" w:cs="Arial"/>
                <w:b/>
                <w:bCs/>
                <w:color w:val="000000"/>
                <w:sz w:val="16"/>
                <w:szCs w:val="16"/>
              </w:rPr>
              <w:t>1</w:t>
            </w:r>
          </w:p>
        </w:tc>
        <w:tc>
          <w:tcPr>
            <w:tcW w:w="2410" w:type="dxa"/>
            <w:tcBorders>
              <w:top w:val="nil"/>
              <w:left w:val="nil"/>
              <w:bottom w:val="single" w:sz="4" w:space="0" w:color="auto"/>
              <w:right w:val="single" w:sz="4" w:space="0" w:color="auto"/>
            </w:tcBorders>
            <w:shd w:val="clear" w:color="auto" w:fill="auto"/>
            <w:noWrap/>
            <w:vAlign w:val="center"/>
            <w:hideMark/>
          </w:tcPr>
          <w:p w14:paraId="670534CB" w14:textId="77777777" w:rsidR="0038743D" w:rsidRPr="00555504" w:rsidRDefault="0038743D" w:rsidP="0015705E">
            <w:pPr>
              <w:rPr>
                <w:rFonts w:ascii="Arial" w:hAnsi="Arial" w:cs="Arial"/>
                <w:color w:val="000000"/>
                <w:sz w:val="16"/>
                <w:szCs w:val="16"/>
              </w:rPr>
            </w:pPr>
            <w:r w:rsidRPr="00555504">
              <w:rPr>
                <w:rFonts w:ascii="Arial" w:hAnsi="Arial" w:cs="Arial"/>
                <w:b/>
                <w:bCs/>
                <w:color w:val="000000"/>
                <w:sz w:val="16"/>
                <w:szCs w:val="16"/>
              </w:rPr>
              <w:t>DOBAVA SEKANCEV NA LESNO BIOMASO</w:t>
            </w:r>
          </w:p>
        </w:tc>
        <w:tc>
          <w:tcPr>
            <w:tcW w:w="1134" w:type="dxa"/>
            <w:tcBorders>
              <w:top w:val="nil"/>
              <w:left w:val="nil"/>
              <w:bottom w:val="single" w:sz="4" w:space="0" w:color="auto"/>
              <w:right w:val="single" w:sz="4" w:space="0" w:color="auto"/>
            </w:tcBorders>
            <w:shd w:val="clear" w:color="auto" w:fill="auto"/>
            <w:noWrap/>
            <w:vAlign w:val="center"/>
            <w:hideMark/>
          </w:tcPr>
          <w:p w14:paraId="4DC72DB5" w14:textId="77777777" w:rsidR="0038743D" w:rsidRPr="00555504" w:rsidRDefault="0038743D" w:rsidP="0015705E">
            <w:pPr>
              <w:jc w:val="center"/>
              <w:rPr>
                <w:rFonts w:ascii="Arial" w:hAnsi="Arial" w:cs="Arial"/>
                <w:color w:val="000000"/>
                <w:sz w:val="16"/>
                <w:szCs w:val="16"/>
              </w:rPr>
            </w:pPr>
            <w:r w:rsidRPr="00555504">
              <w:rPr>
                <w:rFonts w:ascii="Arial" w:hAnsi="Arial" w:cs="Arial"/>
                <w:color w:val="000000"/>
                <w:sz w:val="16"/>
                <w:szCs w:val="16"/>
              </w:rPr>
              <w:t>2270</w:t>
            </w:r>
          </w:p>
        </w:tc>
        <w:tc>
          <w:tcPr>
            <w:tcW w:w="1275" w:type="dxa"/>
            <w:tcBorders>
              <w:top w:val="nil"/>
              <w:left w:val="nil"/>
              <w:bottom w:val="single" w:sz="4" w:space="0" w:color="auto"/>
              <w:right w:val="single" w:sz="4" w:space="0" w:color="auto"/>
            </w:tcBorders>
            <w:shd w:val="clear" w:color="auto" w:fill="auto"/>
            <w:noWrap/>
            <w:vAlign w:val="center"/>
          </w:tcPr>
          <w:p w14:paraId="6D314A0C" w14:textId="41558156" w:rsidR="0038743D" w:rsidRPr="00555504" w:rsidRDefault="0038743D" w:rsidP="0015705E">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16F2B1A3" w14:textId="6B694A55" w:rsidR="0038743D" w:rsidRPr="00555504" w:rsidRDefault="0038743D" w:rsidP="0015705E">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779576AE" w14:textId="33053FB1" w:rsidR="0038743D" w:rsidRPr="00555504" w:rsidRDefault="0038743D" w:rsidP="0015705E">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3BF6E174" w14:textId="7582B922" w:rsidR="0038743D" w:rsidRPr="00555504" w:rsidRDefault="0038743D" w:rsidP="0015705E">
            <w:pPr>
              <w:jc w:val="right"/>
              <w:rPr>
                <w:rFonts w:ascii="Arial" w:hAnsi="Arial" w:cs="Arial"/>
                <w:color w:val="000000"/>
                <w:sz w:val="16"/>
                <w:szCs w:val="16"/>
              </w:rPr>
            </w:pPr>
          </w:p>
        </w:tc>
      </w:tr>
      <w:tr w:rsidR="0038743D" w:rsidRPr="00555504" w14:paraId="78EFCFC4" w14:textId="77777777" w:rsidTr="00B347F2">
        <w:trPr>
          <w:trHeight w:val="363"/>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2A790022" w14:textId="77777777" w:rsidR="0038743D" w:rsidRPr="00555504" w:rsidRDefault="0038743D" w:rsidP="0015705E">
            <w:pPr>
              <w:jc w:val="right"/>
              <w:rPr>
                <w:rFonts w:ascii="Arial" w:hAnsi="Arial" w:cs="Arial"/>
                <w:color w:val="000000"/>
                <w:sz w:val="16"/>
                <w:szCs w:val="16"/>
              </w:rPr>
            </w:pPr>
            <w:r w:rsidRPr="00555504">
              <w:rPr>
                <w:rFonts w:ascii="Arial" w:hAnsi="Arial" w:cs="Arial"/>
                <w:b/>
                <w:bCs/>
                <w:color w:val="000000"/>
                <w:sz w:val="16"/>
                <w:szCs w:val="16"/>
              </w:rPr>
              <w:t>2</w:t>
            </w:r>
          </w:p>
        </w:tc>
        <w:tc>
          <w:tcPr>
            <w:tcW w:w="2410" w:type="dxa"/>
            <w:tcBorders>
              <w:top w:val="nil"/>
              <w:left w:val="nil"/>
              <w:bottom w:val="single" w:sz="4" w:space="0" w:color="auto"/>
              <w:right w:val="single" w:sz="4" w:space="0" w:color="auto"/>
            </w:tcBorders>
            <w:shd w:val="clear" w:color="auto" w:fill="auto"/>
            <w:noWrap/>
            <w:vAlign w:val="center"/>
            <w:hideMark/>
          </w:tcPr>
          <w:p w14:paraId="7F06DB42" w14:textId="77777777" w:rsidR="0038743D" w:rsidRPr="00555504" w:rsidRDefault="0038743D" w:rsidP="0015705E">
            <w:pPr>
              <w:rPr>
                <w:rFonts w:ascii="Arial" w:hAnsi="Arial" w:cs="Arial"/>
                <w:color w:val="000000"/>
                <w:sz w:val="16"/>
                <w:szCs w:val="16"/>
              </w:rPr>
            </w:pPr>
            <w:r w:rsidRPr="00555504">
              <w:rPr>
                <w:rFonts w:ascii="Arial" w:hAnsi="Arial" w:cs="Arial"/>
                <w:b/>
                <w:bCs/>
                <w:color w:val="000000"/>
                <w:sz w:val="16"/>
                <w:szCs w:val="16"/>
              </w:rPr>
              <w:t>UPRAVLJANJE KOTLOVNICE</w:t>
            </w:r>
          </w:p>
        </w:tc>
        <w:tc>
          <w:tcPr>
            <w:tcW w:w="1134" w:type="dxa"/>
            <w:tcBorders>
              <w:top w:val="nil"/>
              <w:left w:val="nil"/>
              <w:bottom w:val="single" w:sz="4" w:space="0" w:color="auto"/>
              <w:right w:val="single" w:sz="4" w:space="0" w:color="auto"/>
            </w:tcBorders>
            <w:shd w:val="clear" w:color="auto" w:fill="auto"/>
            <w:noWrap/>
            <w:vAlign w:val="center"/>
            <w:hideMark/>
          </w:tcPr>
          <w:p w14:paraId="45167B0C" w14:textId="77777777" w:rsidR="0038743D" w:rsidRPr="00555504" w:rsidRDefault="0038743D" w:rsidP="0015705E">
            <w:pPr>
              <w:jc w:val="center"/>
              <w:rPr>
                <w:rFonts w:ascii="Arial" w:hAnsi="Arial" w:cs="Arial"/>
                <w:color w:val="000000"/>
                <w:sz w:val="16"/>
                <w:szCs w:val="16"/>
              </w:rPr>
            </w:pPr>
            <w:r w:rsidRPr="00555504">
              <w:rPr>
                <w:rFonts w:ascii="Arial" w:hAnsi="Arial" w:cs="Arial"/>
                <w:color w:val="000000"/>
                <w:sz w:val="16"/>
                <w:szCs w:val="16"/>
              </w:rPr>
              <w:t>2270</w:t>
            </w:r>
          </w:p>
        </w:tc>
        <w:tc>
          <w:tcPr>
            <w:tcW w:w="1275" w:type="dxa"/>
            <w:tcBorders>
              <w:top w:val="nil"/>
              <w:left w:val="nil"/>
              <w:bottom w:val="single" w:sz="4" w:space="0" w:color="auto"/>
              <w:right w:val="single" w:sz="4" w:space="0" w:color="auto"/>
            </w:tcBorders>
            <w:shd w:val="clear" w:color="auto" w:fill="auto"/>
            <w:noWrap/>
            <w:vAlign w:val="center"/>
          </w:tcPr>
          <w:p w14:paraId="0A7B4FCF" w14:textId="0E8744D6" w:rsidR="0038743D" w:rsidRPr="00555504" w:rsidRDefault="0038743D" w:rsidP="0015705E">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37B16083" w14:textId="5AA5324B" w:rsidR="0038743D" w:rsidRPr="00555504" w:rsidRDefault="0038743D" w:rsidP="0015705E">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2AD050CA" w14:textId="6EFF7E82" w:rsidR="0038743D" w:rsidRPr="00555504" w:rsidRDefault="0038743D" w:rsidP="0015705E">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14B82F00" w14:textId="084F8DCC" w:rsidR="0038743D" w:rsidRPr="00555504" w:rsidRDefault="0038743D" w:rsidP="0015705E">
            <w:pPr>
              <w:jc w:val="right"/>
              <w:rPr>
                <w:rFonts w:ascii="Arial" w:hAnsi="Arial" w:cs="Arial"/>
                <w:color w:val="000000"/>
                <w:sz w:val="16"/>
                <w:szCs w:val="16"/>
              </w:rPr>
            </w:pPr>
          </w:p>
        </w:tc>
      </w:tr>
      <w:tr w:rsidR="0038743D" w:rsidRPr="00555504" w14:paraId="592CA698" w14:textId="77777777" w:rsidTr="00B347F2">
        <w:trPr>
          <w:trHeight w:val="369"/>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230277F5" w14:textId="77777777" w:rsidR="0038743D" w:rsidRPr="00555504" w:rsidRDefault="0038743D" w:rsidP="0015705E">
            <w:pPr>
              <w:jc w:val="right"/>
              <w:rPr>
                <w:rFonts w:ascii="Arial" w:hAnsi="Arial" w:cs="Arial"/>
                <w:color w:val="000000"/>
                <w:sz w:val="16"/>
                <w:szCs w:val="16"/>
              </w:rPr>
            </w:pPr>
            <w:r w:rsidRPr="00555504">
              <w:rPr>
                <w:rFonts w:ascii="Arial" w:hAnsi="Arial" w:cs="Arial"/>
                <w:b/>
                <w:bCs/>
                <w:color w:val="000000"/>
                <w:sz w:val="16"/>
                <w:szCs w:val="16"/>
              </w:rPr>
              <w:t>3</w:t>
            </w:r>
          </w:p>
        </w:tc>
        <w:tc>
          <w:tcPr>
            <w:tcW w:w="2410" w:type="dxa"/>
            <w:tcBorders>
              <w:top w:val="nil"/>
              <w:left w:val="nil"/>
              <w:bottom w:val="single" w:sz="4" w:space="0" w:color="auto"/>
              <w:right w:val="single" w:sz="4" w:space="0" w:color="auto"/>
            </w:tcBorders>
            <w:shd w:val="clear" w:color="auto" w:fill="auto"/>
            <w:noWrap/>
            <w:vAlign w:val="center"/>
            <w:hideMark/>
          </w:tcPr>
          <w:p w14:paraId="30C0BF42" w14:textId="77777777" w:rsidR="0038743D" w:rsidRPr="00555504" w:rsidRDefault="0038743D" w:rsidP="0015705E">
            <w:pPr>
              <w:rPr>
                <w:rFonts w:ascii="Arial" w:hAnsi="Arial" w:cs="Arial"/>
                <w:b/>
                <w:bCs/>
                <w:color w:val="000000"/>
                <w:sz w:val="16"/>
                <w:szCs w:val="16"/>
              </w:rPr>
            </w:pPr>
            <w:r w:rsidRPr="00555504">
              <w:rPr>
                <w:rFonts w:ascii="Arial" w:hAnsi="Arial" w:cs="Arial"/>
                <w:b/>
                <w:bCs/>
                <w:color w:val="000000"/>
                <w:sz w:val="16"/>
                <w:szCs w:val="16"/>
              </w:rPr>
              <w:t>VSE SKUPAJ</w:t>
            </w:r>
          </w:p>
        </w:tc>
        <w:tc>
          <w:tcPr>
            <w:tcW w:w="1134" w:type="dxa"/>
            <w:tcBorders>
              <w:top w:val="nil"/>
              <w:left w:val="nil"/>
              <w:bottom w:val="single" w:sz="4" w:space="0" w:color="auto"/>
              <w:right w:val="single" w:sz="4" w:space="0" w:color="auto"/>
            </w:tcBorders>
            <w:shd w:val="clear" w:color="auto" w:fill="auto"/>
            <w:noWrap/>
            <w:vAlign w:val="center"/>
            <w:hideMark/>
          </w:tcPr>
          <w:p w14:paraId="6D7604DD" w14:textId="77777777" w:rsidR="0038743D" w:rsidRPr="00555504" w:rsidRDefault="0038743D" w:rsidP="0015705E">
            <w:pPr>
              <w:jc w:val="right"/>
              <w:rPr>
                <w:rFonts w:ascii="Arial" w:hAnsi="Arial" w:cs="Arial"/>
                <w:color w:val="000000"/>
                <w:sz w:val="16"/>
                <w:szCs w:val="16"/>
              </w:rPr>
            </w:pPr>
            <w:r w:rsidRPr="00555504">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tcPr>
          <w:p w14:paraId="63A593D6" w14:textId="711D3BFA" w:rsidR="0038743D" w:rsidRPr="00555504" w:rsidRDefault="0038743D" w:rsidP="0015705E">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622554D4" w14:textId="1BB45B3F" w:rsidR="0038743D" w:rsidRPr="00555504" w:rsidRDefault="0038743D" w:rsidP="0015705E">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4D342BEC" w14:textId="203E93AF" w:rsidR="0038743D" w:rsidRPr="00555504" w:rsidRDefault="0038743D" w:rsidP="0015705E">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6585CD94" w14:textId="76687432" w:rsidR="0038743D" w:rsidRPr="00555504" w:rsidRDefault="0038743D" w:rsidP="0015705E">
            <w:pPr>
              <w:jc w:val="right"/>
              <w:rPr>
                <w:rFonts w:ascii="Arial" w:hAnsi="Arial" w:cs="Arial"/>
                <w:color w:val="000000"/>
                <w:sz w:val="16"/>
                <w:szCs w:val="16"/>
              </w:rPr>
            </w:pPr>
          </w:p>
        </w:tc>
      </w:tr>
    </w:tbl>
    <w:p w14:paraId="77967F8D" w14:textId="77777777" w:rsidR="00F83CD8" w:rsidRPr="000F76AC" w:rsidRDefault="00F83CD8" w:rsidP="00F83CD8"/>
    <w:tbl>
      <w:tblPr>
        <w:tblW w:w="9351" w:type="dxa"/>
        <w:tblCellMar>
          <w:left w:w="70" w:type="dxa"/>
          <w:right w:w="70" w:type="dxa"/>
        </w:tblCellMar>
        <w:tblLook w:val="04A0" w:firstRow="1" w:lastRow="0" w:firstColumn="1" w:lastColumn="0" w:noHBand="0" w:noVBand="1"/>
      </w:tblPr>
      <w:tblGrid>
        <w:gridCol w:w="279"/>
        <w:gridCol w:w="3275"/>
        <w:gridCol w:w="1987"/>
        <w:gridCol w:w="1400"/>
        <w:gridCol w:w="2410"/>
      </w:tblGrid>
      <w:tr w:rsidR="0038743D" w:rsidRPr="00555504" w14:paraId="2D9DC230" w14:textId="77777777" w:rsidTr="0015705E">
        <w:trPr>
          <w:trHeight w:val="269"/>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86972" w14:textId="77777777" w:rsidR="0038743D" w:rsidRPr="00555504" w:rsidRDefault="0038743D" w:rsidP="0015705E">
            <w:pPr>
              <w:jc w:val="center"/>
              <w:rPr>
                <w:rFonts w:ascii="Arial" w:hAnsi="Arial" w:cs="Arial"/>
                <w:b/>
                <w:bCs/>
                <w:color w:val="000000"/>
                <w:sz w:val="16"/>
                <w:szCs w:val="16"/>
              </w:rPr>
            </w:pPr>
            <w:bookmarkStart w:id="53" w:name="_Toc220470487"/>
            <w:bookmarkStart w:id="54" w:name="_Toc220479861"/>
            <w:bookmarkStart w:id="55" w:name="_Toc227213613"/>
            <w:bookmarkStart w:id="56" w:name="_Toc227213700"/>
            <w:bookmarkStart w:id="57" w:name="_Toc227213733"/>
          </w:p>
        </w:tc>
        <w:tc>
          <w:tcPr>
            <w:tcW w:w="3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21B73"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POSTAVKA</w:t>
            </w:r>
          </w:p>
        </w:tc>
        <w:tc>
          <w:tcPr>
            <w:tcW w:w="1987" w:type="dxa"/>
            <w:tcBorders>
              <w:top w:val="single" w:sz="4" w:space="0" w:color="auto"/>
              <w:left w:val="single" w:sz="4" w:space="0" w:color="auto"/>
              <w:bottom w:val="single" w:sz="4" w:space="0" w:color="auto"/>
              <w:right w:val="single" w:sz="4" w:space="0" w:color="auto"/>
            </w:tcBorders>
            <w:vAlign w:val="center"/>
          </w:tcPr>
          <w:p w14:paraId="6A63C6DE"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CENA NA ENOTO</w:t>
            </w:r>
          </w:p>
        </w:tc>
        <w:tc>
          <w:tcPr>
            <w:tcW w:w="1400" w:type="dxa"/>
            <w:tcBorders>
              <w:top w:val="single" w:sz="4" w:space="0" w:color="auto"/>
              <w:left w:val="single" w:sz="4" w:space="0" w:color="auto"/>
              <w:bottom w:val="single" w:sz="4" w:space="0" w:color="auto"/>
              <w:right w:val="single" w:sz="4" w:space="0" w:color="auto"/>
            </w:tcBorders>
            <w:vAlign w:val="center"/>
          </w:tcPr>
          <w:p w14:paraId="10D1266A"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DDV</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B7C56" w14:textId="77777777" w:rsidR="0038743D" w:rsidRPr="00555504" w:rsidRDefault="0038743D" w:rsidP="0015705E">
            <w:pPr>
              <w:jc w:val="center"/>
              <w:rPr>
                <w:rFonts w:ascii="Arial" w:hAnsi="Arial" w:cs="Arial"/>
                <w:b/>
                <w:bCs/>
                <w:color w:val="000000"/>
                <w:sz w:val="16"/>
                <w:szCs w:val="16"/>
              </w:rPr>
            </w:pPr>
            <w:r w:rsidRPr="00555504">
              <w:rPr>
                <w:rFonts w:ascii="Arial" w:hAnsi="Arial" w:cs="Arial"/>
                <w:b/>
                <w:bCs/>
                <w:color w:val="000000"/>
                <w:sz w:val="16"/>
                <w:szCs w:val="16"/>
              </w:rPr>
              <w:t>CENA NA ENOTO Z DDV</w:t>
            </w:r>
          </w:p>
        </w:tc>
      </w:tr>
      <w:tr w:rsidR="0038743D" w:rsidRPr="00A21804" w14:paraId="4C10AD16" w14:textId="77777777" w:rsidTr="0015705E">
        <w:trPr>
          <w:trHeight w:val="413"/>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F8834" w14:textId="77777777" w:rsidR="0038743D" w:rsidRPr="00A21804" w:rsidRDefault="0038743D" w:rsidP="0015705E">
            <w:pPr>
              <w:rPr>
                <w:rFonts w:ascii="Calibri" w:hAnsi="Calibri" w:cs="Calibri"/>
                <w:color w:val="000000"/>
              </w:rPr>
            </w:pPr>
          </w:p>
        </w:tc>
        <w:tc>
          <w:tcPr>
            <w:tcW w:w="3275" w:type="dxa"/>
            <w:tcBorders>
              <w:top w:val="single" w:sz="4" w:space="0" w:color="auto"/>
              <w:left w:val="nil"/>
              <w:bottom w:val="single" w:sz="4" w:space="0" w:color="auto"/>
              <w:right w:val="nil"/>
            </w:tcBorders>
            <w:shd w:val="clear" w:color="auto" w:fill="auto"/>
            <w:vAlign w:val="center"/>
            <w:hideMark/>
          </w:tcPr>
          <w:p w14:paraId="7288E16B" w14:textId="77777777" w:rsidR="0038743D" w:rsidRPr="00A21804" w:rsidRDefault="0038743D" w:rsidP="0015705E">
            <w:pPr>
              <w:jc w:val="right"/>
              <w:rPr>
                <w:rFonts w:ascii="Arial" w:hAnsi="Arial" w:cs="Arial"/>
                <w:color w:val="000000"/>
                <w:sz w:val="18"/>
                <w:szCs w:val="18"/>
              </w:rPr>
            </w:pPr>
            <w:r w:rsidRPr="00555504">
              <w:rPr>
                <w:rFonts w:ascii="Arial" w:hAnsi="Arial" w:cs="Arial"/>
                <w:b/>
                <w:bCs/>
                <w:color w:val="000000"/>
                <w:sz w:val="16"/>
                <w:szCs w:val="16"/>
              </w:rPr>
              <w:t>ENOTA MERE</w:t>
            </w:r>
          </w:p>
        </w:tc>
        <w:tc>
          <w:tcPr>
            <w:tcW w:w="1987" w:type="dxa"/>
            <w:tcBorders>
              <w:top w:val="single" w:sz="4" w:space="0" w:color="auto"/>
              <w:left w:val="single" w:sz="4" w:space="0" w:color="auto"/>
              <w:bottom w:val="single" w:sz="4" w:space="0" w:color="auto"/>
              <w:right w:val="single" w:sz="4" w:space="0" w:color="auto"/>
            </w:tcBorders>
            <w:vAlign w:val="center"/>
          </w:tcPr>
          <w:p w14:paraId="083CBE5C" w14:textId="77777777" w:rsidR="0038743D" w:rsidRPr="00555504" w:rsidRDefault="0038743D" w:rsidP="0015705E">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w:t>
            </w:r>
            <w:r w:rsidRPr="00555504">
              <w:rPr>
                <w:rFonts w:ascii="Calibri" w:hAnsi="Calibri" w:cs="Calibri"/>
                <w:b/>
                <w:bCs/>
                <w:color w:val="000000"/>
                <w:sz w:val="20"/>
                <w:szCs w:val="20"/>
                <w:vertAlign w:val="superscript"/>
              </w:rPr>
              <w:t>3</w:t>
            </w:r>
          </w:p>
        </w:tc>
        <w:tc>
          <w:tcPr>
            <w:tcW w:w="1400" w:type="dxa"/>
            <w:tcBorders>
              <w:top w:val="single" w:sz="4" w:space="0" w:color="auto"/>
              <w:left w:val="single" w:sz="4" w:space="0" w:color="auto"/>
              <w:bottom w:val="single" w:sz="4" w:space="0" w:color="auto"/>
              <w:right w:val="single" w:sz="4" w:space="0" w:color="auto"/>
            </w:tcBorders>
            <w:vAlign w:val="center"/>
          </w:tcPr>
          <w:p w14:paraId="1D5F85E6" w14:textId="77777777" w:rsidR="0038743D" w:rsidRPr="00555504" w:rsidRDefault="0038743D" w:rsidP="0015705E">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NM3</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07E0D" w14:textId="77777777" w:rsidR="0038743D" w:rsidRPr="00555504" w:rsidRDefault="0038743D" w:rsidP="0015705E">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NM3</w:t>
            </w:r>
          </w:p>
        </w:tc>
      </w:tr>
      <w:tr w:rsidR="0038743D" w:rsidRPr="00A21804" w14:paraId="5EB4BBC8" w14:textId="77777777" w:rsidTr="00B347F2">
        <w:trPr>
          <w:trHeight w:val="287"/>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D0247" w14:textId="77777777" w:rsidR="0038743D" w:rsidRPr="00A679E3" w:rsidRDefault="0038743D" w:rsidP="0015705E">
            <w:pPr>
              <w:jc w:val="center"/>
              <w:rPr>
                <w:rFonts w:ascii="Arial" w:hAnsi="Arial" w:cs="Arial"/>
                <w:b/>
                <w:bCs/>
                <w:color w:val="000000"/>
                <w:sz w:val="16"/>
                <w:szCs w:val="16"/>
              </w:rPr>
            </w:pPr>
            <w:r w:rsidRPr="00A679E3">
              <w:rPr>
                <w:rFonts w:ascii="Arial" w:hAnsi="Arial" w:cs="Arial"/>
                <w:b/>
                <w:bCs/>
                <w:color w:val="000000"/>
                <w:sz w:val="16"/>
                <w:szCs w:val="16"/>
              </w:rPr>
              <w:t>4</w:t>
            </w:r>
          </w:p>
        </w:tc>
        <w:tc>
          <w:tcPr>
            <w:tcW w:w="3275" w:type="dxa"/>
            <w:tcBorders>
              <w:top w:val="single" w:sz="4" w:space="0" w:color="auto"/>
              <w:left w:val="nil"/>
              <w:bottom w:val="single" w:sz="4" w:space="0" w:color="auto"/>
              <w:right w:val="nil"/>
            </w:tcBorders>
            <w:shd w:val="clear" w:color="auto" w:fill="auto"/>
            <w:vAlign w:val="center"/>
          </w:tcPr>
          <w:p w14:paraId="71DD3D19" w14:textId="77777777" w:rsidR="0038743D" w:rsidRPr="00A21804" w:rsidRDefault="0038743D" w:rsidP="0015705E">
            <w:pPr>
              <w:rPr>
                <w:rFonts w:ascii="Arial" w:hAnsi="Arial" w:cs="Arial"/>
                <w:color w:val="000000"/>
                <w:sz w:val="18"/>
                <w:szCs w:val="18"/>
              </w:rPr>
            </w:pPr>
            <w:r w:rsidRPr="00555504">
              <w:rPr>
                <w:rFonts w:ascii="Arial" w:hAnsi="Arial" w:cs="Arial"/>
                <w:b/>
                <w:bCs/>
                <w:color w:val="000000"/>
                <w:sz w:val="16"/>
                <w:szCs w:val="16"/>
              </w:rPr>
              <w:t>STROŠEK STORITVE IZDELAVE SEKANCEV IZ LESA NAROČNIKA</w:t>
            </w:r>
          </w:p>
        </w:tc>
        <w:tc>
          <w:tcPr>
            <w:tcW w:w="1987" w:type="dxa"/>
            <w:tcBorders>
              <w:top w:val="single" w:sz="4" w:space="0" w:color="auto"/>
              <w:left w:val="single" w:sz="4" w:space="0" w:color="auto"/>
              <w:bottom w:val="single" w:sz="4" w:space="0" w:color="auto"/>
              <w:right w:val="single" w:sz="4" w:space="0" w:color="auto"/>
            </w:tcBorders>
            <w:vAlign w:val="center"/>
          </w:tcPr>
          <w:p w14:paraId="4F7DEA15" w14:textId="09F290AE" w:rsidR="0038743D" w:rsidRPr="00A679E3" w:rsidRDefault="0038743D" w:rsidP="0015705E">
            <w:pPr>
              <w:jc w:val="right"/>
              <w:rPr>
                <w:rFonts w:ascii="Arial" w:hAnsi="Arial" w:cs="Arial"/>
                <w:color w:val="000000"/>
                <w:sz w:val="16"/>
                <w:szCs w:val="16"/>
              </w:rPr>
            </w:pPr>
          </w:p>
        </w:tc>
        <w:tc>
          <w:tcPr>
            <w:tcW w:w="1400" w:type="dxa"/>
            <w:tcBorders>
              <w:top w:val="single" w:sz="4" w:space="0" w:color="auto"/>
              <w:left w:val="single" w:sz="4" w:space="0" w:color="auto"/>
              <w:bottom w:val="single" w:sz="4" w:space="0" w:color="auto"/>
              <w:right w:val="single" w:sz="4" w:space="0" w:color="auto"/>
            </w:tcBorders>
            <w:vAlign w:val="center"/>
          </w:tcPr>
          <w:p w14:paraId="2C8A072A" w14:textId="2ABC0402" w:rsidR="0038743D" w:rsidRPr="00A679E3" w:rsidRDefault="0038743D" w:rsidP="0015705E">
            <w:pPr>
              <w:jc w:val="right"/>
              <w:rPr>
                <w:rFonts w:ascii="Arial" w:hAnsi="Arial" w:cs="Arial"/>
                <w:color w:val="000000"/>
                <w:sz w:val="16"/>
                <w:szCs w:val="16"/>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1A070" w14:textId="6EE6E3BF" w:rsidR="0038743D" w:rsidRPr="00A679E3" w:rsidRDefault="0038743D" w:rsidP="0015705E">
            <w:pPr>
              <w:jc w:val="right"/>
              <w:rPr>
                <w:rFonts w:ascii="Arial" w:hAnsi="Arial" w:cs="Arial"/>
                <w:color w:val="000000"/>
                <w:sz w:val="16"/>
                <w:szCs w:val="16"/>
              </w:rPr>
            </w:pPr>
          </w:p>
        </w:tc>
      </w:tr>
    </w:tbl>
    <w:p w14:paraId="31B7A02E" w14:textId="5B4816A4" w:rsidR="00FC4421" w:rsidRPr="00FC4421" w:rsidRDefault="00FC4421" w:rsidP="00FC4421">
      <w:pPr>
        <w:pStyle w:val="Odstavekseznama"/>
        <w:tabs>
          <w:tab w:val="left" w:pos="775"/>
          <w:tab w:val="left" w:pos="2764"/>
          <w:tab w:val="left" w:pos="3898"/>
          <w:tab w:val="left" w:pos="5173"/>
          <w:tab w:val="left" w:pos="6591"/>
          <w:tab w:val="left" w:pos="8008"/>
        </w:tabs>
        <w:rPr>
          <w:sz w:val="20"/>
          <w:szCs w:val="20"/>
        </w:rPr>
      </w:pPr>
      <w:r w:rsidRPr="00FC4421">
        <w:rPr>
          <w:sz w:val="20"/>
          <w:szCs w:val="20"/>
        </w:rPr>
        <w:tab/>
      </w:r>
      <w:r w:rsidRPr="00FC4421">
        <w:rPr>
          <w:sz w:val="20"/>
          <w:szCs w:val="20"/>
        </w:rPr>
        <w:tab/>
      </w:r>
      <w:r w:rsidRPr="00FC4421">
        <w:rPr>
          <w:sz w:val="20"/>
          <w:szCs w:val="20"/>
        </w:rPr>
        <w:tab/>
      </w:r>
      <w:r w:rsidRPr="00FC4421">
        <w:rPr>
          <w:sz w:val="20"/>
          <w:szCs w:val="20"/>
        </w:rPr>
        <w:tab/>
      </w:r>
      <w:r w:rsidRPr="00FC4421">
        <w:rPr>
          <w:sz w:val="20"/>
          <w:szCs w:val="20"/>
        </w:rPr>
        <w:tab/>
      </w:r>
    </w:p>
    <w:p w14:paraId="6AC75243" w14:textId="0D0972EE" w:rsidR="0038743D" w:rsidRPr="00D5720F" w:rsidRDefault="0038743D" w:rsidP="0038743D">
      <w:pPr>
        <w:jc w:val="both"/>
        <w:rPr>
          <w:rFonts w:ascii="Arial" w:hAnsi="Arial" w:cs="Arial"/>
          <w:sz w:val="20"/>
          <w:szCs w:val="20"/>
        </w:rPr>
      </w:pPr>
      <w:r w:rsidRPr="00D5720F">
        <w:rPr>
          <w:rFonts w:ascii="Arial" w:hAnsi="Arial" w:cs="Arial"/>
          <w:sz w:val="20"/>
          <w:szCs w:val="20"/>
        </w:rPr>
        <w:t xml:space="preserve">Cene </w:t>
      </w:r>
      <w:r>
        <w:rPr>
          <w:rFonts w:ascii="Arial" w:hAnsi="Arial" w:cs="Arial"/>
          <w:sz w:val="20"/>
          <w:szCs w:val="20"/>
        </w:rPr>
        <w:t>vključujejo</w:t>
      </w:r>
      <w:r w:rsidRPr="00D5720F">
        <w:rPr>
          <w:rFonts w:ascii="Arial" w:hAnsi="Arial" w:cs="Arial"/>
          <w:sz w:val="20"/>
          <w:szCs w:val="20"/>
        </w:rPr>
        <w:t xml:space="preserve"> vse stroške,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šolanje osebja naročnika in podobno).</w:t>
      </w:r>
    </w:p>
    <w:p w14:paraId="7BABBD76" w14:textId="77777777" w:rsidR="0038743D" w:rsidRPr="00D5720F" w:rsidRDefault="0038743D" w:rsidP="0038743D">
      <w:pPr>
        <w:jc w:val="both"/>
        <w:rPr>
          <w:rFonts w:ascii="Arial" w:hAnsi="Arial" w:cs="Arial"/>
          <w:sz w:val="20"/>
          <w:szCs w:val="20"/>
        </w:rPr>
      </w:pPr>
    </w:p>
    <w:p w14:paraId="06905214" w14:textId="22D5229E" w:rsidR="0038743D" w:rsidRDefault="0038743D" w:rsidP="0038743D">
      <w:pPr>
        <w:jc w:val="both"/>
        <w:rPr>
          <w:rFonts w:ascii="Arial" w:hAnsi="Arial" w:cs="Arial"/>
          <w:sz w:val="20"/>
          <w:szCs w:val="20"/>
        </w:rPr>
      </w:pPr>
      <w:r w:rsidRPr="00D5720F">
        <w:rPr>
          <w:rFonts w:ascii="Arial" w:hAnsi="Arial" w:cs="Arial"/>
          <w:sz w:val="20"/>
          <w:szCs w:val="20"/>
        </w:rPr>
        <w:t>Naročnik naknadno ne bo priznaval nobenih stroškov, ki niso zajeti v ponudbeno ceno.</w:t>
      </w:r>
    </w:p>
    <w:p w14:paraId="5DB6DEF0" w14:textId="77777777" w:rsidR="00FC4421" w:rsidRPr="00FC4421" w:rsidRDefault="00FC4421" w:rsidP="00FC4421"/>
    <w:p w14:paraId="2FE1BA36" w14:textId="37D2B97D" w:rsidR="00F83CD8" w:rsidRPr="000F76AC" w:rsidRDefault="00F83CD8" w:rsidP="000E34D1">
      <w:pPr>
        <w:pStyle w:val="Naslov1"/>
        <w:numPr>
          <w:ilvl w:val="0"/>
          <w:numId w:val="10"/>
        </w:numPr>
        <w:spacing w:before="0" w:after="0"/>
        <w:ind w:right="-1"/>
        <w:jc w:val="center"/>
        <w:rPr>
          <w:sz w:val="20"/>
          <w:szCs w:val="20"/>
        </w:rPr>
      </w:pPr>
      <w:r w:rsidRPr="000F76AC">
        <w:rPr>
          <w:sz w:val="20"/>
          <w:szCs w:val="20"/>
        </w:rPr>
        <w:t>člen: DOLOČITEV IN NAČIN PLAČILA IZVAJALCU</w:t>
      </w:r>
      <w:bookmarkEnd w:id="53"/>
      <w:bookmarkEnd w:id="54"/>
      <w:bookmarkEnd w:id="55"/>
      <w:bookmarkEnd w:id="56"/>
      <w:bookmarkEnd w:id="57"/>
    </w:p>
    <w:p w14:paraId="01B16916" w14:textId="77777777" w:rsidR="00F83CD8" w:rsidRPr="000F76AC" w:rsidRDefault="00F83CD8"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424E11A2" w14:textId="3CDC3C83" w:rsidR="00B744A3" w:rsidRPr="00B744A3" w:rsidRDefault="00B744A3" w:rsidP="00B744A3">
      <w:pPr>
        <w:ind w:right="-1"/>
        <w:jc w:val="both"/>
        <w:rPr>
          <w:rFonts w:ascii="Arial" w:hAnsi="Arial" w:cs="Arial"/>
          <w:sz w:val="20"/>
          <w:szCs w:val="20"/>
        </w:rPr>
      </w:pPr>
      <w:r>
        <w:rPr>
          <w:rFonts w:ascii="Arial" w:hAnsi="Arial" w:cs="Arial"/>
          <w:sz w:val="20"/>
          <w:szCs w:val="20"/>
        </w:rPr>
        <w:t xml:space="preserve">Izvajalec </w:t>
      </w:r>
      <w:r w:rsidRPr="00B744A3">
        <w:rPr>
          <w:rFonts w:ascii="Arial" w:hAnsi="Arial" w:cs="Arial"/>
          <w:sz w:val="20"/>
          <w:szCs w:val="20"/>
        </w:rPr>
        <w:t>na podlagi mesečnega poročila o skupni količini toplotne energije</w:t>
      </w:r>
      <w:r>
        <w:rPr>
          <w:rFonts w:ascii="Arial" w:hAnsi="Arial" w:cs="Arial"/>
          <w:sz w:val="20"/>
          <w:szCs w:val="20"/>
        </w:rPr>
        <w:t xml:space="preserve">, </w:t>
      </w:r>
      <w:r w:rsidRPr="00B744A3">
        <w:rPr>
          <w:rFonts w:ascii="Arial" w:hAnsi="Arial" w:cs="Arial"/>
          <w:sz w:val="20"/>
          <w:szCs w:val="20"/>
        </w:rPr>
        <w:t>merjene na pragu kotlovnice</w:t>
      </w:r>
      <w:r>
        <w:rPr>
          <w:rFonts w:ascii="Arial" w:hAnsi="Arial" w:cs="Arial"/>
          <w:sz w:val="20"/>
          <w:szCs w:val="20"/>
        </w:rPr>
        <w:t>,</w:t>
      </w:r>
      <w:r w:rsidRPr="00B744A3">
        <w:rPr>
          <w:rFonts w:ascii="Arial" w:hAnsi="Arial" w:cs="Arial"/>
          <w:sz w:val="20"/>
          <w:szCs w:val="20"/>
        </w:rPr>
        <w:t xml:space="preserve"> izstavi naročniku račun za dobavljene lesne sekance in za upravljanje v roku do 10. delovnega dne v tekočem mesecu za pretekli koledarski mesec. Plačilni rok znaša 30 dni od dneva izstavitve računa.</w:t>
      </w:r>
    </w:p>
    <w:p w14:paraId="644E3F39" w14:textId="77777777" w:rsidR="00B744A3" w:rsidRDefault="00B744A3" w:rsidP="00B744A3">
      <w:pPr>
        <w:ind w:right="-1"/>
        <w:jc w:val="both"/>
        <w:rPr>
          <w:rFonts w:ascii="Arial" w:hAnsi="Arial" w:cs="Arial"/>
          <w:sz w:val="20"/>
          <w:szCs w:val="20"/>
        </w:rPr>
      </w:pPr>
    </w:p>
    <w:p w14:paraId="02ADC1D7" w14:textId="4AD18E55" w:rsidR="00B744A3" w:rsidRPr="00B744A3" w:rsidRDefault="00B744A3" w:rsidP="00B744A3">
      <w:pPr>
        <w:ind w:right="-1"/>
        <w:jc w:val="both"/>
        <w:rPr>
          <w:rFonts w:ascii="Arial" w:hAnsi="Arial" w:cs="Arial"/>
          <w:sz w:val="20"/>
          <w:szCs w:val="20"/>
        </w:rPr>
      </w:pPr>
      <w:r w:rsidRPr="00B744A3">
        <w:rPr>
          <w:rFonts w:ascii="Arial" w:hAnsi="Arial" w:cs="Arial"/>
          <w:sz w:val="20"/>
          <w:szCs w:val="20"/>
        </w:rPr>
        <w:t>V izstavljenem računu naj bosta postavki za energijo in za upravljanje kotlovnice ločeno prikazani, seštevek obeh pa naj predstavlja račun, ki ga ponudnik izstavi naročniku.</w:t>
      </w:r>
    </w:p>
    <w:p w14:paraId="1DCD0E36" w14:textId="77777777" w:rsidR="00B744A3" w:rsidRDefault="00B744A3" w:rsidP="00B744A3">
      <w:pPr>
        <w:ind w:right="-1"/>
        <w:jc w:val="both"/>
        <w:rPr>
          <w:rFonts w:ascii="Arial" w:hAnsi="Arial" w:cs="Arial"/>
          <w:sz w:val="20"/>
          <w:szCs w:val="20"/>
        </w:rPr>
      </w:pPr>
    </w:p>
    <w:p w14:paraId="5EF21325" w14:textId="522AA87E" w:rsidR="00B744A3" w:rsidRPr="00B744A3" w:rsidRDefault="00B744A3" w:rsidP="00B744A3">
      <w:pPr>
        <w:ind w:right="-1"/>
        <w:jc w:val="both"/>
        <w:rPr>
          <w:rFonts w:ascii="Arial" w:hAnsi="Arial" w:cs="Arial"/>
          <w:sz w:val="20"/>
          <w:szCs w:val="20"/>
        </w:rPr>
      </w:pPr>
      <w:r w:rsidRPr="00B744A3">
        <w:rPr>
          <w:rFonts w:ascii="Arial" w:hAnsi="Arial" w:cs="Arial"/>
          <w:sz w:val="20"/>
          <w:szCs w:val="20"/>
        </w:rPr>
        <w:t>Eventualni strošek storitve izdelave sekancev iz les</w:t>
      </w:r>
      <w:r w:rsidR="0038743D">
        <w:rPr>
          <w:rFonts w:ascii="Arial" w:hAnsi="Arial" w:cs="Arial"/>
          <w:sz w:val="20"/>
          <w:szCs w:val="20"/>
        </w:rPr>
        <w:t>ne biomase</w:t>
      </w:r>
      <w:r w:rsidRPr="00B744A3">
        <w:rPr>
          <w:rFonts w:ascii="Arial" w:hAnsi="Arial" w:cs="Arial"/>
          <w:sz w:val="20"/>
          <w:szCs w:val="20"/>
        </w:rPr>
        <w:t xml:space="preserve"> naročnika se obračuna posebej z ločenim računom.</w:t>
      </w:r>
    </w:p>
    <w:p w14:paraId="45E957B5" w14:textId="77777777" w:rsidR="00F83CD8" w:rsidRPr="000F76AC" w:rsidRDefault="00F83CD8"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3D69425" w14:textId="0B7D77E2" w:rsidR="00F83CD8" w:rsidRPr="000F76AC" w:rsidRDefault="00F83CD8" w:rsidP="000E34D1">
      <w:pPr>
        <w:pStyle w:val="Naslov1"/>
        <w:numPr>
          <w:ilvl w:val="0"/>
          <w:numId w:val="10"/>
        </w:numPr>
        <w:spacing w:before="0" w:after="0"/>
        <w:ind w:right="-1"/>
        <w:jc w:val="center"/>
        <w:rPr>
          <w:sz w:val="20"/>
          <w:szCs w:val="20"/>
        </w:rPr>
      </w:pPr>
      <w:bookmarkStart w:id="58" w:name="_Toc220470490"/>
      <w:bookmarkStart w:id="59" w:name="_Toc220479864"/>
      <w:bookmarkStart w:id="60" w:name="_Toc227213616"/>
      <w:bookmarkStart w:id="61" w:name="_Toc227213703"/>
      <w:bookmarkStart w:id="62" w:name="_Toc227213736"/>
      <w:r w:rsidRPr="000F76AC">
        <w:rPr>
          <w:sz w:val="20"/>
          <w:szCs w:val="20"/>
        </w:rPr>
        <w:t>člen:</w:t>
      </w:r>
      <w:r w:rsidR="00B744A3">
        <w:rPr>
          <w:sz w:val="20"/>
          <w:szCs w:val="20"/>
        </w:rPr>
        <w:t xml:space="preserve"> PREDČASNA PREKINITEV</w:t>
      </w:r>
      <w:r w:rsidRPr="000F76AC">
        <w:rPr>
          <w:sz w:val="20"/>
          <w:szCs w:val="20"/>
        </w:rPr>
        <w:t xml:space="preserve"> POGODBE</w:t>
      </w:r>
      <w:bookmarkEnd w:id="58"/>
      <w:bookmarkEnd w:id="59"/>
      <w:bookmarkEnd w:id="60"/>
      <w:bookmarkEnd w:id="61"/>
      <w:bookmarkEnd w:id="62"/>
    </w:p>
    <w:p w14:paraId="79FE1DAA" w14:textId="77777777" w:rsidR="00F83CD8" w:rsidRPr="000F76AC" w:rsidRDefault="00F83CD8"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F8A9A73" w14:textId="77777777" w:rsidR="00F83CD8" w:rsidRPr="000F76AC" w:rsidRDefault="00F83CD8" w:rsidP="002A282F">
      <w:pPr>
        <w:ind w:right="-1"/>
        <w:jc w:val="both"/>
        <w:rPr>
          <w:rFonts w:ascii="Arial" w:hAnsi="Arial" w:cs="Arial"/>
          <w:sz w:val="20"/>
          <w:szCs w:val="20"/>
        </w:rPr>
      </w:pPr>
      <w:r w:rsidRPr="000F76AC">
        <w:rPr>
          <w:rFonts w:ascii="Arial" w:hAnsi="Arial" w:cs="Arial"/>
          <w:sz w:val="20"/>
          <w:szCs w:val="20"/>
        </w:rPr>
        <w:t>Naročnik in izvajalec imata pravico predčasne prekinitve pogodbe v primeru, kadar nasprotna stranka po lastni krivdi kljub predhodnim opominom z določanjem rokov in grožnjo odpovedi pogodbe s svojim obnašanjem grobo krši načela celotnega pogodbenega dela, tako da v dobri veri ta stranka ne more pričakovati upoštevanja pogodbe do prenehanja njene veljavnosti.</w:t>
      </w:r>
    </w:p>
    <w:p w14:paraId="7353FE2C" w14:textId="77777777" w:rsidR="002A282F" w:rsidRPr="000F76AC" w:rsidRDefault="002A282F" w:rsidP="002A282F">
      <w:pPr>
        <w:ind w:right="-1"/>
        <w:jc w:val="both"/>
        <w:rPr>
          <w:rFonts w:ascii="Arial" w:hAnsi="Arial" w:cs="Arial"/>
          <w:sz w:val="20"/>
          <w:szCs w:val="20"/>
        </w:rPr>
      </w:pPr>
    </w:p>
    <w:p w14:paraId="784ADA5D" w14:textId="7338C574" w:rsidR="00F83CD8" w:rsidRDefault="00F83CD8" w:rsidP="002A282F">
      <w:pPr>
        <w:ind w:right="-1"/>
        <w:jc w:val="both"/>
        <w:rPr>
          <w:rFonts w:ascii="Arial" w:hAnsi="Arial" w:cs="Arial"/>
          <w:sz w:val="20"/>
          <w:szCs w:val="20"/>
        </w:rPr>
      </w:pPr>
      <w:r w:rsidRPr="000F76AC">
        <w:rPr>
          <w:rFonts w:ascii="Arial" w:hAnsi="Arial" w:cs="Arial"/>
          <w:sz w:val="20"/>
          <w:szCs w:val="20"/>
        </w:rPr>
        <w:t>Izvajalec ima pravico predčasne prekinitve pogodbe samo v primeru, kadar naročnik po lastni krivdi kljub predhodnim opominom z določanjem rokov in grožnjo odpovedi pogodbe ni plačal pogodbeno dolgovanega plačila tudi po izteku naknadnega roka, postavljenega skupaj z grožnjo odpovedi, brez opravičljivega razloga za zavrnitev storitev.</w:t>
      </w:r>
    </w:p>
    <w:p w14:paraId="7F732C35" w14:textId="0073E12C" w:rsidR="00AE4296" w:rsidRPr="000F76AC" w:rsidRDefault="00AE4296" w:rsidP="002A282F">
      <w:pPr>
        <w:ind w:right="-1"/>
        <w:jc w:val="both"/>
        <w:rPr>
          <w:rFonts w:ascii="Arial" w:hAnsi="Arial" w:cs="Arial"/>
          <w:sz w:val="20"/>
          <w:szCs w:val="20"/>
        </w:rPr>
      </w:pPr>
    </w:p>
    <w:p w14:paraId="4C6F5836" w14:textId="2CA03407" w:rsidR="00F83CD8" w:rsidRPr="000F76AC" w:rsidRDefault="00F83CD8" w:rsidP="000E34D1">
      <w:pPr>
        <w:pStyle w:val="Naslov1"/>
        <w:numPr>
          <w:ilvl w:val="0"/>
          <w:numId w:val="10"/>
        </w:numPr>
        <w:spacing w:before="0" w:after="0"/>
        <w:ind w:right="-1"/>
        <w:jc w:val="center"/>
        <w:rPr>
          <w:sz w:val="20"/>
          <w:szCs w:val="20"/>
        </w:rPr>
      </w:pPr>
      <w:r w:rsidRPr="000F76AC">
        <w:rPr>
          <w:sz w:val="20"/>
          <w:szCs w:val="20"/>
        </w:rPr>
        <w:t xml:space="preserve"> </w:t>
      </w:r>
      <w:bookmarkStart w:id="63" w:name="_Toc220470491"/>
      <w:bookmarkStart w:id="64" w:name="_Toc220479865"/>
      <w:bookmarkStart w:id="65" w:name="_Toc227213617"/>
      <w:bookmarkStart w:id="66" w:name="_Toc227213704"/>
      <w:bookmarkStart w:id="67" w:name="_Toc227213737"/>
      <w:r w:rsidRPr="000F76AC">
        <w:rPr>
          <w:sz w:val="20"/>
          <w:szCs w:val="20"/>
        </w:rPr>
        <w:t>člen: PODIZVAJALCI</w:t>
      </w:r>
      <w:bookmarkEnd w:id="63"/>
      <w:bookmarkEnd w:id="64"/>
      <w:bookmarkEnd w:id="65"/>
      <w:bookmarkEnd w:id="66"/>
      <w:bookmarkEnd w:id="67"/>
    </w:p>
    <w:p w14:paraId="6697F811" w14:textId="77777777" w:rsidR="00F83CD8" w:rsidRPr="000F76AC" w:rsidRDefault="00F83CD8" w:rsidP="00F83CD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6F1485F4" w14:textId="77777777" w:rsidR="00F83CD8" w:rsidRPr="000F76AC" w:rsidRDefault="00F83CD8" w:rsidP="00F83CD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r w:rsidRPr="000F76AC">
        <w:rPr>
          <w:rFonts w:ascii="Arial" w:hAnsi="Arial" w:cs="Arial"/>
          <w:sz w:val="20"/>
          <w:szCs w:val="20"/>
        </w:rPr>
        <w:t xml:space="preserve">Izvajalec pri izvajanju te pogodbe nastopa s podizvajalci </w:t>
      </w:r>
      <w:r w:rsidRPr="000F76AC">
        <w:rPr>
          <w:rFonts w:ascii="Arial" w:hAnsi="Arial" w:cs="Arial"/>
          <w:i/>
          <w:iCs/>
          <w:sz w:val="20"/>
          <w:szCs w:val="20"/>
        </w:rPr>
        <w:t xml:space="preserve">(podatki o podizvajalcih: naziv, polni naslov, matična številka, davčna številka in transakcijski račun); </w:t>
      </w:r>
      <w:r w:rsidRPr="000F76AC">
        <w:rPr>
          <w:rFonts w:ascii="Arial" w:hAnsi="Arial" w:cs="Arial"/>
          <w:sz w:val="20"/>
          <w:szCs w:val="20"/>
        </w:rPr>
        <w:t>navedba vrste dela ter predmeta, količine, vrednosti, kraja in roka izvedbe del:</w:t>
      </w:r>
    </w:p>
    <w:p w14:paraId="0163E36C" w14:textId="77777777" w:rsidR="00F83CD8" w:rsidRPr="000F76AC" w:rsidRDefault="00F83CD8" w:rsidP="00F83CD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70184A6C" w14:textId="77777777" w:rsidR="00F83CD8" w:rsidRPr="000F76AC" w:rsidRDefault="00F83CD8" w:rsidP="00F83CD8">
      <w:pPr>
        <w:ind w:right="-1"/>
        <w:jc w:val="both"/>
        <w:rPr>
          <w:rFonts w:ascii="Arial" w:hAnsi="Arial" w:cs="Arial"/>
          <w:sz w:val="20"/>
          <w:szCs w:val="20"/>
        </w:rPr>
      </w:pPr>
      <w:r w:rsidRPr="000F76AC">
        <w:rPr>
          <w:rFonts w:ascii="Arial" w:hAnsi="Arial" w:cs="Arial"/>
          <w:sz w:val="20"/>
          <w:szCs w:val="20"/>
        </w:rPr>
        <w:t>- _______________________________________________________________________</w:t>
      </w:r>
    </w:p>
    <w:p w14:paraId="6EEC072C" w14:textId="77777777" w:rsidR="00F83CD8" w:rsidRPr="000F76AC" w:rsidRDefault="00F83CD8" w:rsidP="00F83CD8">
      <w:pPr>
        <w:ind w:right="-1"/>
        <w:jc w:val="both"/>
        <w:rPr>
          <w:rFonts w:ascii="Arial" w:hAnsi="Arial" w:cs="Arial"/>
          <w:sz w:val="20"/>
          <w:szCs w:val="20"/>
        </w:rPr>
      </w:pPr>
    </w:p>
    <w:p w14:paraId="6FDC049D" w14:textId="77777777" w:rsidR="00F83CD8" w:rsidRPr="000F76AC" w:rsidRDefault="00F83CD8" w:rsidP="00F83CD8">
      <w:pPr>
        <w:ind w:right="-1"/>
        <w:jc w:val="both"/>
        <w:rPr>
          <w:rFonts w:ascii="Arial" w:hAnsi="Arial" w:cs="Arial"/>
          <w:sz w:val="20"/>
          <w:szCs w:val="20"/>
        </w:rPr>
      </w:pPr>
      <w:r w:rsidRPr="000F76AC">
        <w:rPr>
          <w:rFonts w:ascii="Arial" w:hAnsi="Arial" w:cs="Arial"/>
          <w:sz w:val="20"/>
          <w:szCs w:val="20"/>
        </w:rPr>
        <w:t>- _______________________________________________________________________</w:t>
      </w:r>
    </w:p>
    <w:p w14:paraId="66A9EEF2" w14:textId="77777777" w:rsidR="00F83CD8" w:rsidRPr="000F76AC" w:rsidRDefault="00F83CD8" w:rsidP="00F83CD8">
      <w:pPr>
        <w:ind w:right="-1"/>
        <w:jc w:val="both"/>
        <w:rPr>
          <w:rFonts w:ascii="Arial" w:hAnsi="Arial" w:cs="Arial"/>
          <w:sz w:val="20"/>
          <w:szCs w:val="20"/>
        </w:rPr>
      </w:pPr>
    </w:p>
    <w:p w14:paraId="2040BA1E" w14:textId="77777777" w:rsidR="00F83CD8" w:rsidRPr="000F76AC" w:rsidRDefault="00F83CD8" w:rsidP="00F83CD8">
      <w:pPr>
        <w:pStyle w:val="Telobesedila"/>
        <w:ind w:right="-1"/>
        <w:rPr>
          <w:rFonts w:ascii="Arial" w:hAnsi="Arial" w:cs="Arial"/>
          <w:sz w:val="20"/>
          <w:szCs w:val="20"/>
          <w:lang w:val="sl-SI"/>
        </w:rPr>
      </w:pPr>
      <w:r w:rsidRPr="000F76AC">
        <w:rPr>
          <w:rFonts w:ascii="Arial" w:hAnsi="Arial" w:cs="Arial"/>
          <w:sz w:val="20"/>
          <w:szCs w:val="20"/>
          <w:lang w:val="sl-SI"/>
        </w:rPr>
        <w:lastRenderedPageBreak/>
        <w:t>Izvajalec daje naročniku pooblastilo, da izvedbo del, pri katerih so vključeni podizvajalci, namesto glavnega izvajalca na podlagi potrjene situacije neposredno poravna podizvajalčevo terjatev do glavnega izvajalca.</w:t>
      </w:r>
    </w:p>
    <w:p w14:paraId="6E30E291" w14:textId="77777777" w:rsidR="00F83CD8" w:rsidRPr="000F76AC" w:rsidRDefault="00F83CD8" w:rsidP="00F83CD8">
      <w:pPr>
        <w:ind w:right="-1"/>
        <w:jc w:val="both"/>
        <w:rPr>
          <w:rFonts w:ascii="Arial" w:hAnsi="Arial" w:cs="Arial"/>
          <w:sz w:val="20"/>
          <w:szCs w:val="20"/>
        </w:rPr>
      </w:pPr>
      <w:r w:rsidRPr="000F76AC">
        <w:rPr>
          <w:rFonts w:ascii="Arial" w:hAnsi="Arial" w:cs="Arial"/>
          <w:sz w:val="20"/>
          <w:szCs w:val="20"/>
        </w:rPr>
        <w:t>Izvajalec se zavezuje, da bo svoji situaciji obvezno priložil situacije svojih podizvajalcev, ki jih bo predhodno potrdil.</w:t>
      </w:r>
    </w:p>
    <w:p w14:paraId="6470D46D" w14:textId="77777777" w:rsidR="00F83CD8" w:rsidRPr="000F76AC" w:rsidRDefault="00F83CD8" w:rsidP="00F83CD8">
      <w:pPr>
        <w:ind w:right="-1"/>
        <w:jc w:val="both"/>
        <w:rPr>
          <w:rFonts w:ascii="Arial" w:hAnsi="Arial" w:cs="Arial"/>
          <w:sz w:val="20"/>
          <w:szCs w:val="20"/>
        </w:rPr>
      </w:pPr>
    </w:p>
    <w:p w14:paraId="57924E43" w14:textId="77777777" w:rsidR="00F83CD8" w:rsidRPr="000F76AC" w:rsidRDefault="00F83CD8" w:rsidP="00F83CD8">
      <w:pPr>
        <w:ind w:right="-1"/>
        <w:jc w:val="both"/>
        <w:rPr>
          <w:rFonts w:ascii="Arial" w:hAnsi="Arial" w:cs="Arial"/>
          <w:sz w:val="20"/>
          <w:szCs w:val="20"/>
        </w:rPr>
      </w:pPr>
      <w:r w:rsidRPr="000F76AC">
        <w:rPr>
          <w:rFonts w:ascii="Arial" w:hAnsi="Arial" w:cs="Arial"/>
          <w:sz w:val="20"/>
          <w:szCs w:val="20"/>
        </w:rPr>
        <w:t>Naročnik bo za izvedbo del, pri katerih so vključeni podizvajalci, izvrševal plačila v rokih in na enak način kot velja za plačila izvajalca.</w:t>
      </w:r>
    </w:p>
    <w:p w14:paraId="22D13310" w14:textId="77777777" w:rsidR="00F83CD8" w:rsidRPr="000F76AC" w:rsidRDefault="00F83CD8" w:rsidP="00F83CD8">
      <w:pPr>
        <w:ind w:right="-1"/>
        <w:jc w:val="both"/>
        <w:rPr>
          <w:rFonts w:ascii="Arial" w:hAnsi="Arial" w:cs="Arial"/>
          <w:sz w:val="20"/>
          <w:szCs w:val="20"/>
        </w:rPr>
      </w:pPr>
    </w:p>
    <w:p w14:paraId="42AF14F7" w14:textId="6C850CFE" w:rsidR="00862DB9" w:rsidRPr="000F76AC" w:rsidRDefault="00F83CD8" w:rsidP="00F83CD8">
      <w:pPr>
        <w:ind w:right="-1"/>
        <w:jc w:val="both"/>
        <w:rPr>
          <w:rFonts w:ascii="Arial" w:hAnsi="Arial" w:cs="Arial"/>
          <w:sz w:val="20"/>
          <w:szCs w:val="20"/>
        </w:rPr>
      </w:pPr>
      <w:r w:rsidRPr="000F76AC">
        <w:rPr>
          <w:rFonts w:ascii="Arial" w:hAnsi="Arial" w:cs="Arial"/>
          <w:sz w:val="20"/>
          <w:szCs w:val="20"/>
        </w:rPr>
        <w:t>Izvajalec se zavezuje, da bo v primeru morebitne zamenjave podizvajalca pred zamenjavo pridobil pisno soglasje naročnika, naročniku predložil izjavo, da je poravnal vse nesporne obveznosti prvotnemu podizvajalcu, pooblastilo za plačilo opravljenih in prevzetih del oziroma dobav neposredno novemu podizvajalcu ter soglasje novega podizvajalca k neposrednemu plačilu.</w:t>
      </w:r>
    </w:p>
    <w:p w14:paraId="063FE562" w14:textId="77777777" w:rsidR="00F83CD8" w:rsidRPr="000F76AC" w:rsidRDefault="00F83CD8" w:rsidP="00F83CD8">
      <w:pPr>
        <w:ind w:right="-1"/>
        <w:rPr>
          <w:rFonts w:ascii="Arial" w:hAnsi="Arial" w:cs="Arial"/>
          <w:sz w:val="20"/>
          <w:szCs w:val="20"/>
        </w:rPr>
      </w:pPr>
    </w:p>
    <w:p w14:paraId="055AB34E" w14:textId="23003091" w:rsidR="00553533" w:rsidRDefault="00F83CD8" w:rsidP="000E34D1">
      <w:pPr>
        <w:pStyle w:val="Naslov1"/>
        <w:numPr>
          <w:ilvl w:val="0"/>
          <w:numId w:val="10"/>
        </w:numPr>
        <w:spacing w:before="0" w:after="0"/>
        <w:ind w:right="-1"/>
        <w:jc w:val="center"/>
        <w:rPr>
          <w:sz w:val="20"/>
          <w:szCs w:val="20"/>
        </w:rPr>
      </w:pPr>
      <w:bookmarkStart w:id="68" w:name="_Toc220470492"/>
      <w:bookmarkStart w:id="69" w:name="_Toc220479866"/>
      <w:bookmarkStart w:id="70" w:name="_Toc227213618"/>
      <w:bookmarkStart w:id="71" w:name="_Toc227213705"/>
      <w:bookmarkStart w:id="72" w:name="_Toc227213738"/>
      <w:r w:rsidRPr="000F76AC">
        <w:rPr>
          <w:sz w:val="20"/>
          <w:szCs w:val="20"/>
        </w:rPr>
        <w:t xml:space="preserve">člen: </w:t>
      </w:r>
      <w:r w:rsidR="00553533">
        <w:rPr>
          <w:sz w:val="20"/>
          <w:szCs w:val="20"/>
        </w:rPr>
        <w:t>POGODBENA KAZEN</w:t>
      </w:r>
    </w:p>
    <w:p w14:paraId="5953FEF8" w14:textId="77777777" w:rsidR="00553533" w:rsidRPr="00553533" w:rsidRDefault="00553533" w:rsidP="00553533"/>
    <w:p w14:paraId="62222FA9" w14:textId="54560FEA" w:rsidR="00553533" w:rsidRDefault="00553533" w:rsidP="00553533">
      <w:pPr>
        <w:ind w:right="-1"/>
        <w:jc w:val="both"/>
        <w:rPr>
          <w:rFonts w:ascii="Arial" w:hAnsi="Arial" w:cs="Arial"/>
          <w:sz w:val="20"/>
          <w:szCs w:val="20"/>
        </w:rPr>
      </w:pPr>
      <w:r w:rsidRPr="00553533">
        <w:rPr>
          <w:rFonts w:ascii="Arial" w:hAnsi="Arial" w:cs="Arial"/>
          <w:sz w:val="20"/>
          <w:szCs w:val="20"/>
        </w:rPr>
        <w:t xml:space="preserve">Če izvajalec po svoji krivdi ne izvaja pogodbe v skladu z dogovorjenimi roki predmetne pogodbe, sme naročnik zaračunati izvajalcu pogodbeno kazen, ki znaša 0,5% vrednosti posameznega naročila za vsak dan zamude pri dobavi blaga. </w:t>
      </w:r>
    </w:p>
    <w:p w14:paraId="526AF8D4" w14:textId="77777777" w:rsidR="00553533" w:rsidRPr="00553533" w:rsidRDefault="00553533" w:rsidP="00553533">
      <w:pPr>
        <w:ind w:right="-1"/>
        <w:jc w:val="both"/>
        <w:rPr>
          <w:rFonts w:ascii="Arial" w:hAnsi="Arial" w:cs="Arial"/>
          <w:sz w:val="20"/>
          <w:szCs w:val="20"/>
        </w:rPr>
      </w:pPr>
    </w:p>
    <w:p w14:paraId="548B5B6E" w14:textId="77777777" w:rsidR="00553533" w:rsidRPr="00553533" w:rsidRDefault="00553533" w:rsidP="00553533">
      <w:pPr>
        <w:ind w:right="-1"/>
        <w:jc w:val="both"/>
        <w:rPr>
          <w:rFonts w:ascii="Arial" w:hAnsi="Arial" w:cs="Arial"/>
          <w:sz w:val="20"/>
          <w:szCs w:val="20"/>
        </w:rPr>
      </w:pPr>
      <w:r w:rsidRPr="00553533">
        <w:rPr>
          <w:rFonts w:ascii="Arial" w:hAnsi="Arial" w:cs="Arial"/>
          <w:sz w:val="20"/>
          <w:szCs w:val="20"/>
        </w:rPr>
        <w:t>V primeru zamude naročniku ob sprejemu izpolnitve ni potrebno posebej obvestiti izvajalca o pridržanju pravice do obračuna pogodbene kazni, temveč se pogodbena kazen obračuna v skladu z določili pogodbe brez obvestila.</w:t>
      </w:r>
    </w:p>
    <w:p w14:paraId="539AC252" w14:textId="77777777" w:rsidR="00553533" w:rsidRDefault="00553533" w:rsidP="00553533">
      <w:pPr>
        <w:ind w:right="-1"/>
        <w:jc w:val="both"/>
        <w:rPr>
          <w:rFonts w:ascii="Arial" w:hAnsi="Arial" w:cs="Arial"/>
          <w:sz w:val="20"/>
          <w:szCs w:val="20"/>
        </w:rPr>
      </w:pPr>
    </w:p>
    <w:p w14:paraId="7C326E4A" w14:textId="5406A635" w:rsidR="00553533" w:rsidRPr="00553533" w:rsidRDefault="00553533" w:rsidP="00553533">
      <w:pPr>
        <w:ind w:right="-1"/>
        <w:jc w:val="both"/>
        <w:rPr>
          <w:rFonts w:ascii="Arial" w:hAnsi="Arial" w:cs="Arial"/>
          <w:sz w:val="20"/>
          <w:szCs w:val="20"/>
        </w:rPr>
      </w:pPr>
      <w:r w:rsidRPr="00553533">
        <w:rPr>
          <w:rFonts w:ascii="Arial" w:hAnsi="Arial" w:cs="Arial"/>
          <w:sz w:val="20"/>
          <w:szCs w:val="20"/>
        </w:rPr>
        <w:t>Naročnik lahko terjatev iz naslova morebitne zaračunane pogodbene kazni pobota s finančnimi</w:t>
      </w:r>
      <w:r>
        <w:rPr>
          <w:rFonts w:ascii="Arial" w:hAnsi="Arial" w:cs="Arial"/>
          <w:sz w:val="20"/>
          <w:szCs w:val="20"/>
        </w:rPr>
        <w:t xml:space="preserve"> </w:t>
      </w:r>
      <w:r w:rsidRPr="00553533">
        <w:rPr>
          <w:rFonts w:ascii="Arial" w:hAnsi="Arial" w:cs="Arial"/>
          <w:sz w:val="20"/>
          <w:szCs w:val="20"/>
        </w:rPr>
        <w:t>obveznostmi po pogodbi, sklenjeni z izvajalcem na podlagi predmetnega javnega naročila.</w:t>
      </w:r>
    </w:p>
    <w:p w14:paraId="35BE1661" w14:textId="77777777" w:rsidR="00553533" w:rsidRPr="00553533" w:rsidRDefault="00553533" w:rsidP="00553533">
      <w:pPr>
        <w:ind w:right="-1"/>
        <w:jc w:val="both"/>
        <w:rPr>
          <w:rFonts w:ascii="Arial" w:hAnsi="Arial" w:cs="Arial"/>
          <w:sz w:val="20"/>
          <w:szCs w:val="20"/>
        </w:rPr>
      </w:pPr>
    </w:p>
    <w:p w14:paraId="125F68A5" w14:textId="46E4D898" w:rsidR="00553533" w:rsidRPr="00553533" w:rsidRDefault="00553533" w:rsidP="00553533">
      <w:pPr>
        <w:ind w:right="-1"/>
        <w:jc w:val="both"/>
        <w:rPr>
          <w:rFonts w:ascii="Arial" w:hAnsi="Arial" w:cs="Arial"/>
          <w:sz w:val="20"/>
          <w:szCs w:val="20"/>
        </w:rPr>
      </w:pPr>
      <w:r w:rsidRPr="00553533">
        <w:rPr>
          <w:rFonts w:ascii="Arial" w:hAnsi="Arial" w:cs="Arial"/>
          <w:sz w:val="20"/>
          <w:szCs w:val="20"/>
        </w:rPr>
        <w:t>Znesek vseh pogodbenih kazni lahko znaša skupaj največ 10 % pogodbene vrednosti.</w:t>
      </w:r>
      <w:r>
        <w:rPr>
          <w:rFonts w:ascii="Arial" w:hAnsi="Arial" w:cs="Arial"/>
          <w:sz w:val="20"/>
          <w:szCs w:val="20"/>
        </w:rPr>
        <w:t xml:space="preserve"> </w:t>
      </w:r>
      <w:r w:rsidRPr="00553533">
        <w:rPr>
          <w:rFonts w:ascii="Arial" w:hAnsi="Arial" w:cs="Arial"/>
          <w:sz w:val="20"/>
          <w:szCs w:val="20"/>
        </w:rPr>
        <w:t>Naročnik in izvajalec soglašata, da pravica zaračunati pogodbeno kazen ni pogojena z nastankom škode naročniku.</w:t>
      </w:r>
    </w:p>
    <w:p w14:paraId="713E38F0" w14:textId="77777777" w:rsidR="00553533" w:rsidRPr="00553533" w:rsidRDefault="00553533" w:rsidP="00553533">
      <w:pPr>
        <w:ind w:right="-1"/>
        <w:jc w:val="both"/>
        <w:rPr>
          <w:rFonts w:ascii="Arial" w:hAnsi="Arial" w:cs="Arial"/>
          <w:sz w:val="20"/>
          <w:szCs w:val="20"/>
        </w:rPr>
      </w:pPr>
      <w:r w:rsidRPr="00553533">
        <w:rPr>
          <w:rFonts w:ascii="Arial" w:hAnsi="Arial" w:cs="Arial"/>
          <w:sz w:val="20"/>
          <w:szCs w:val="20"/>
        </w:rPr>
        <w:t>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zamude, nepravilne izpolnitve ali neizpolnitve pogodbenih obveznosti izvajalca. Izvajalec mora, če ga naročnik k temu pozove, skupaj z naročnikom sodelovati kot stranka v eventualnih sporih, nastalih zaradi zamude, nepravilne izpolnitve ali neizpolnitve izvajalca.</w:t>
      </w:r>
    </w:p>
    <w:p w14:paraId="4B67A498" w14:textId="77777777" w:rsidR="00553533" w:rsidRPr="00553533" w:rsidRDefault="00553533" w:rsidP="00553533"/>
    <w:p w14:paraId="5C4F8B3C" w14:textId="188D71FD" w:rsidR="00F83CD8" w:rsidRPr="000F76AC" w:rsidRDefault="00F83CD8" w:rsidP="000E34D1">
      <w:pPr>
        <w:pStyle w:val="Naslov1"/>
        <w:numPr>
          <w:ilvl w:val="0"/>
          <w:numId w:val="10"/>
        </w:numPr>
        <w:spacing w:before="0" w:after="0"/>
        <w:ind w:right="-1"/>
        <w:jc w:val="center"/>
        <w:rPr>
          <w:sz w:val="20"/>
          <w:szCs w:val="20"/>
        </w:rPr>
      </w:pPr>
      <w:r w:rsidRPr="000F76AC">
        <w:rPr>
          <w:sz w:val="20"/>
          <w:szCs w:val="20"/>
        </w:rPr>
        <w:t>PROTIKORUPCIJSKA KLAVZULA</w:t>
      </w:r>
      <w:bookmarkEnd w:id="68"/>
      <w:bookmarkEnd w:id="69"/>
      <w:bookmarkEnd w:id="70"/>
      <w:bookmarkEnd w:id="71"/>
      <w:bookmarkEnd w:id="72"/>
    </w:p>
    <w:p w14:paraId="51C42324" w14:textId="77777777" w:rsidR="00862DB9" w:rsidRPr="000F76AC" w:rsidRDefault="00862DB9" w:rsidP="002A282F">
      <w:pPr>
        <w:ind w:right="-1"/>
        <w:jc w:val="both"/>
        <w:rPr>
          <w:rFonts w:ascii="Arial" w:hAnsi="Arial" w:cs="Arial"/>
          <w:sz w:val="20"/>
          <w:szCs w:val="20"/>
        </w:rPr>
      </w:pPr>
    </w:p>
    <w:p w14:paraId="1B19C57B" w14:textId="77777777" w:rsidR="00F83CD8" w:rsidRPr="000F76AC" w:rsidRDefault="00F83CD8" w:rsidP="002A282F">
      <w:pPr>
        <w:ind w:right="-1"/>
        <w:jc w:val="both"/>
        <w:rPr>
          <w:rFonts w:ascii="Arial" w:hAnsi="Arial" w:cs="Arial"/>
          <w:sz w:val="20"/>
          <w:szCs w:val="20"/>
        </w:rPr>
      </w:pPr>
      <w:r w:rsidRPr="000F76AC">
        <w:rPr>
          <w:rFonts w:ascii="Arial" w:hAnsi="Arial" w:cs="Arial"/>
          <w:sz w:val="20"/>
          <w:szCs w:val="20"/>
        </w:rPr>
        <w:t xml:space="preserve">Izvajalec se zavezuje, da ne bo dal ali obljubil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w:t>
      </w:r>
      <w:proofErr w:type="spellStart"/>
      <w:r w:rsidRPr="000F76AC">
        <w:rPr>
          <w:rFonts w:ascii="Arial" w:hAnsi="Arial" w:cs="Arial"/>
          <w:sz w:val="20"/>
          <w:szCs w:val="20"/>
        </w:rPr>
        <w:t>spolnitvenemu</w:t>
      </w:r>
      <w:proofErr w:type="spellEnd"/>
      <w:r w:rsidRPr="000F76AC">
        <w:rPr>
          <w:rFonts w:ascii="Arial" w:hAnsi="Arial" w:cs="Arial"/>
          <w:sz w:val="20"/>
          <w:szCs w:val="20"/>
        </w:rPr>
        <w:t xml:space="preserve"> pomočniku, zastopniku, distributerju, podjetju-hčerki ali drugemu povezanemu podjetju. V primeru kršitve ali poskusa kršitve te klavzule, je že sklenjena in veljavna pogodba nična, če pa pogodba še ni veljavna, se šteje, da pogodba ni bila sklenjena. </w:t>
      </w:r>
    </w:p>
    <w:p w14:paraId="46B9C824" w14:textId="34FD1D03" w:rsidR="00F83CD8" w:rsidRDefault="00F83CD8"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0588B098" w14:textId="18FEAB05" w:rsidR="00A27240" w:rsidRPr="000F76AC" w:rsidRDefault="00A27240" w:rsidP="00A27240">
      <w:pPr>
        <w:pStyle w:val="Naslov1"/>
        <w:numPr>
          <w:ilvl w:val="0"/>
          <w:numId w:val="10"/>
        </w:numPr>
        <w:spacing w:before="0" w:after="0"/>
        <w:ind w:right="-1"/>
        <w:jc w:val="center"/>
        <w:rPr>
          <w:sz w:val="20"/>
          <w:szCs w:val="20"/>
        </w:rPr>
      </w:pPr>
      <w:r w:rsidRPr="000F76AC">
        <w:rPr>
          <w:sz w:val="20"/>
          <w:szCs w:val="20"/>
        </w:rPr>
        <w:t xml:space="preserve">člen: </w:t>
      </w:r>
      <w:r w:rsidR="00B744A3">
        <w:rPr>
          <w:sz w:val="20"/>
          <w:szCs w:val="20"/>
        </w:rPr>
        <w:t>RAZVEZNI POGOJ</w:t>
      </w:r>
    </w:p>
    <w:p w14:paraId="732A7E3C" w14:textId="6008D959" w:rsidR="00A27240" w:rsidRDefault="00A27240"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7EEDEAA1" w14:textId="77777777" w:rsidR="00A27240" w:rsidRPr="00B744A3" w:rsidRDefault="00A27240" w:rsidP="00B744A3">
      <w:pPr>
        <w:ind w:right="-1"/>
        <w:jc w:val="both"/>
        <w:rPr>
          <w:rFonts w:ascii="Arial" w:hAnsi="Arial" w:cs="Arial"/>
          <w:sz w:val="20"/>
          <w:szCs w:val="20"/>
        </w:rPr>
      </w:pPr>
      <w:r w:rsidRPr="00B744A3">
        <w:rPr>
          <w:rFonts w:ascii="Arial" w:hAnsi="Arial" w:cs="Arial"/>
          <w:sz w:val="20"/>
          <w:szCs w:val="20"/>
        </w:rPr>
        <w:t>Ta pogodba je sklenjena pod razveznim pogojem, ki se uresniči v primeru izpolnitve ene od naslednjih okoliščin:</w:t>
      </w:r>
    </w:p>
    <w:p w14:paraId="084F0CF7" w14:textId="77777777" w:rsidR="00A27240" w:rsidRPr="00B744A3" w:rsidRDefault="00A27240" w:rsidP="00B744A3">
      <w:pPr>
        <w:pStyle w:val="Odstavekseznama"/>
        <w:numPr>
          <w:ilvl w:val="0"/>
          <w:numId w:val="42"/>
        </w:numPr>
        <w:ind w:right="-1"/>
        <w:jc w:val="both"/>
        <w:rPr>
          <w:rFonts w:ascii="Arial" w:hAnsi="Arial" w:cs="Arial"/>
          <w:sz w:val="20"/>
          <w:szCs w:val="20"/>
        </w:rPr>
      </w:pPr>
      <w:r w:rsidRPr="00B744A3">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5BB1178D" w14:textId="77777777" w:rsidR="00A27240" w:rsidRPr="00B744A3" w:rsidRDefault="00A27240" w:rsidP="00B744A3">
      <w:pPr>
        <w:pStyle w:val="Odstavekseznama"/>
        <w:numPr>
          <w:ilvl w:val="0"/>
          <w:numId w:val="42"/>
        </w:numPr>
        <w:ind w:right="-1"/>
        <w:jc w:val="both"/>
        <w:rPr>
          <w:rFonts w:ascii="Arial" w:hAnsi="Arial" w:cs="Arial"/>
          <w:sz w:val="20"/>
          <w:szCs w:val="20"/>
        </w:rPr>
      </w:pPr>
      <w:r w:rsidRPr="00B744A3">
        <w:rPr>
          <w:rFonts w:ascii="Arial" w:hAnsi="Arial" w:cs="Arial"/>
          <w:sz w:val="20"/>
          <w:szCs w:val="20"/>
        </w:rPr>
        <w:t>če bo naročnik seznanjen, da je pristojni državni organ pri izvajalcu ali podizvajalcu v času izvajanja pogodbe ugotovil najmanj dve kršitvi v zvezi s:</w:t>
      </w:r>
    </w:p>
    <w:p w14:paraId="33E1626D" w14:textId="77777777" w:rsidR="00A27240" w:rsidRPr="00B744A3" w:rsidRDefault="00A27240" w:rsidP="00B744A3">
      <w:pPr>
        <w:pStyle w:val="Odstavekseznama"/>
        <w:numPr>
          <w:ilvl w:val="0"/>
          <w:numId w:val="43"/>
        </w:numPr>
        <w:ind w:right="-1"/>
        <w:jc w:val="both"/>
        <w:rPr>
          <w:rFonts w:ascii="Arial" w:hAnsi="Arial" w:cs="Arial"/>
          <w:sz w:val="20"/>
          <w:szCs w:val="20"/>
        </w:rPr>
      </w:pPr>
      <w:r w:rsidRPr="00B744A3">
        <w:rPr>
          <w:rFonts w:ascii="Arial" w:hAnsi="Arial" w:cs="Arial"/>
          <w:sz w:val="20"/>
          <w:szCs w:val="20"/>
        </w:rPr>
        <w:t xml:space="preserve">plačilom za delo, </w:t>
      </w:r>
    </w:p>
    <w:p w14:paraId="6889C025" w14:textId="77777777" w:rsidR="00A27240" w:rsidRPr="00B744A3" w:rsidRDefault="00A27240" w:rsidP="00B744A3">
      <w:pPr>
        <w:pStyle w:val="Odstavekseznama"/>
        <w:numPr>
          <w:ilvl w:val="0"/>
          <w:numId w:val="43"/>
        </w:numPr>
        <w:ind w:right="-1"/>
        <w:jc w:val="both"/>
        <w:rPr>
          <w:rFonts w:ascii="Arial" w:hAnsi="Arial" w:cs="Arial"/>
          <w:sz w:val="20"/>
          <w:szCs w:val="20"/>
        </w:rPr>
      </w:pPr>
      <w:r w:rsidRPr="00B744A3">
        <w:rPr>
          <w:rFonts w:ascii="Arial" w:hAnsi="Arial" w:cs="Arial"/>
          <w:sz w:val="20"/>
          <w:szCs w:val="20"/>
        </w:rPr>
        <w:t xml:space="preserve">delovnim časom, </w:t>
      </w:r>
    </w:p>
    <w:p w14:paraId="079D2F66" w14:textId="77777777" w:rsidR="00A27240" w:rsidRPr="00B744A3" w:rsidRDefault="00A27240" w:rsidP="00B744A3">
      <w:pPr>
        <w:pStyle w:val="Odstavekseznama"/>
        <w:numPr>
          <w:ilvl w:val="0"/>
          <w:numId w:val="43"/>
        </w:numPr>
        <w:ind w:right="-1"/>
        <w:jc w:val="both"/>
        <w:rPr>
          <w:rFonts w:ascii="Arial" w:hAnsi="Arial" w:cs="Arial"/>
          <w:sz w:val="20"/>
          <w:szCs w:val="20"/>
        </w:rPr>
      </w:pPr>
      <w:r w:rsidRPr="00B744A3">
        <w:rPr>
          <w:rFonts w:ascii="Arial" w:hAnsi="Arial" w:cs="Arial"/>
          <w:sz w:val="20"/>
          <w:szCs w:val="20"/>
        </w:rPr>
        <w:t xml:space="preserve">počitki, </w:t>
      </w:r>
    </w:p>
    <w:p w14:paraId="34301B5F" w14:textId="77777777" w:rsidR="00A27240" w:rsidRPr="00B744A3" w:rsidRDefault="00A27240" w:rsidP="00B744A3">
      <w:pPr>
        <w:pStyle w:val="Odstavekseznama"/>
        <w:numPr>
          <w:ilvl w:val="0"/>
          <w:numId w:val="43"/>
        </w:numPr>
        <w:ind w:right="-1"/>
        <w:jc w:val="both"/>
        <w:rPr>
          <w:rFonts w:ascii="Arial" w:hAnsi="Arial" w:cs="Arial"/>
          <w:sz w:val="20"/>
          <w:szCs w:val="20"/>
        </w:rPr>
      </w:pPr>
      <w:r w:rsidRPr="00B744A3">
        <w:rPr>
          <w:rFonts w:ascii="Arial" w:hAnsi="Arial" w:cs="Arial"/>
          <w:sz w:val="20"/>
          <w:szCs w:val="20"/>
        </w:rPr>
        <w:lastRenderedPageBreak/>
        <w:t xml:space="preserve">opravljanjem dela na podlagi pogodb civilnega prava kljub obstoju elementov delovnega razmerja ali v zvezi z zaposlovanjem na črno </w:t>
      </w:r>
    </w:p>
    <w:p w14:paraId="3496D1A5" w14:textId="77777777" w:rsidR="00A27240" w:rsidRPr="00B744A3" w:rsidRDefault="00A27240" w:rsidP="00B744A3">
      <w:pPr>
        <w:ind w:right="-1"/>
        <w:jc w:val="both"/>
        <w:rPr>
          <w:rFonts w:ascii="Arial" w:hAnsi="Arial" w:cs="Arial"/>
          <w:sz w:val="20"/>
          <w:szCs w:val="20"/>
        </w:rPr>
      </w:pPr>
      <w:r w:rsidRPr="00B744A3">
        <w:rPr>
          <w:rFonts w:ascii="Arial" w:hAnsi="Arial" w:cs="Arial"/>
          <w:sz w:val="20"/>
          <w:szCs w:val="20"/>
        </w:rPr>
        <w:t xml:space="preserve">in za kateri mu je bila s pravnomočno odločitvijo ali več pravnomočnimi odločitvami izrečena globa za prekršek, </w:t>
      </w:r>
    </w:p>
    <w:p w14:paraId="18F58162" w14:textId="77777777" w:rsidR="00A27240" w:rsidRPr="00B744A3" w:rsidRDefault="00A27240" w:rsidP="00B744A3">
      <w:pPr>
        <w:ind w:right="-1"/>
        <w:jc w:val="both"/>
        <w:rPr>
          <w:rFonts w:ascii="Arial" w:hAnsi="Arial" w:cs="Arial"/>
          <w:sz w:val="20"/>
          <w:szCs w:val="20"/>
        </w:rPr>
      </w:pPr>
      <w:r w:rsidRPr="00B744A3">
        <w:rPr>
          <w:rFonts w:ascii="Arial" w:hAnsi="Arial" w:cs="Arial"/>
          <w:sz w:val="20"/>
          <w:szCs w:val="20"/>
        </w:rPr>
        <w:t xml:space="preserve">in pod pogojem, da je od seznanitve s kršitvijo in do izteka veljavnosti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D71494C" w14:textId="77777777" w:rsidR="00A27240" w:rsidRPr="00486931" w:rsidRDefault="00A27240" w:rsidP="00A27240">
      <w:pPr>
        <w:spacing w:line="276" w:lineRule="auto"/>
        <w:jc w:val="both"/>
        <w:rPr>
          <w:rFonts w:ascii="Arial" w:hAnsi="Arial" w:cs="Arial"/>
        </w:rPr>
      </w:pPr>
    </w:p>
    <w:p w14:paraId="1E15A108" w14:textId="77777777" w:rsidR="00A27240" w:rsidRPr="00B744A3" w:rsidRDefault="00A27240" w:rsidP="00B744A3">
      <w:pPr>
        <w:ind w:right="-1"/>
        <w:jc w:val="both"/>
        <w:rPr>
          <w:rFonts w:ascii="Arial" w:hAnsi="Arial" w:cs="Arial"/>
          <w:sz w:val="20"/>
          <w:szCs w:val="20"/>
        </w:rPr>
      </w:pPr>
      <w:r w:rsidRPr="00B744A3">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ECF8121" w14:textId="77777777" w:rsidR="00A27240" w:rsidRPr="00B744A3" w:rsidRDefault="00A27240" w:rsidP="00B744A3">
      <w:pPr>
        <w:ind w:right="-1"/>
        <w:jc w:val="both"/>
        <w:rPr>
          <w:rFonts w:ascii="Arial" w:hAnsi="Arial" w:cs="Arial"/>
          <w:sz w:val="20"/>
          <w:szCs w:val="20"/>
        </w:rPr>
      </w:pPr>
    </w:p>
    <w:p w14:paraId="3999A4EF" w14:textId="77777777" w:rsidR="00A27240" w:rsidRPr="00B744A3" w:rsidRDefault="00A27240" w:rsidP="00B744A3">
      <w:pPr>
        <w:ind w:right="-1"/>
        <w:jc w:val="both"/>
        <w:rPr>
          <w:rFonts w:ascii="Arial" w:hAnsi="Arial" w:cs="Arial"/>
          <w:sz w:val="20"/>
          <w:szCs w:val="20"/>
        </w:rPr>
      </w:pPr>
      <w:r w:rsidRPr="00B744A3">
        <w:rPr>
          <w:rFonts w:ascii="Arial" w:hAnsi="Arial" w:cs="Arial"/>
          <w:sz w:val="20"/>
          <w:szCs w:val="20"/>
        </w:rPr>
        <w:t>Če naročnik v roku 30 dni od seznanitve s kršitvijo ne začne novega postopka javnega naročila, se šteje, da je pogodba razvezana trideseti dan od seznanitve s kršitvijo.</w:t>
      </w:r>
    </w:p>
    <w:p w14:paraId="4E870E50" w14:textId="77777777" w:rsidR="00A27240" w:rsidRPr="000F76AC" w:rsidRDefault="00A27240" w:rsidP="00F83CD8">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603FD95A" w14:textId="77777777" w:rsidR="00F83CD8" w:rsidRPr="000F76AC" w:rsidRDefault="00F83CD8" w:rsidP="00A27240">
      <w:pPr>
        <w:pStyle w:val="Naslov1"/>
        <w:numPr>
          <w:ilvl w:val="0"/>
          <w:numId w:val="10"/>
        </w:numPr>
        <w:spacing w:before="0" w:after="0"/>
        <w:ind w:right="-1"/>
        <w:jc w:val="center"/>
        <w:rPr>
          <w:sz w:val="20"/>
          <w:szCs w:val="20"/>
        </w:rPr>
      </w:pPr>
      <w:bookmarkStart w:id="73" w:name="_Toc220470493"/>
      <w:bookmarkStart w:id="74" w:name="_Toc220479867"/>
      <w:bookmarkStart w:id="75" w:name="_Toc227213619"/>
      <w:bookmarkStart w:id="76" w:name="_Toc227213706"/>
      <w:bookmarkStart w:id="77" w:name="_Toc227213739"/>
      <w:r w:rsidRPr="000F76AC">
        <w:rPr>
          <w:sz w:val="20"/>
          <w:szCs w:val="20"/>
        </w:rPr>
        <w:t>člen: KONČNE DOLOČBE</w:t>
      </w:r>
      <w:bookmarkEnd w:id="73"/>
      <w:bookmarkEnd w:id="74"/>
      <w:bookmarkEnd w:id="75"/>
      <w:bookmarkEnd w:id="76"/>
      <w:bookmarkEnd w:id="77"/>
    </w:p>
    <w:p w14:paraId="0C824E74" w14:textId="77777777" w:rsidR="00F83CD8" w:rsidRPr="000F76AC" w:rsidRDefault="00F83CD8" w:rsidP="00F83CD8">
      <w:pPr>
        <w:ind w:right="-1"/>
        <w:rPr>
          <w:rFonts w:ascii="Arial" w:hAnsi="Arial" w:cs="Arial"/>
          <w:sz w:val="20"/>
          <w:szCs w:val="20"/>
        </w:rPr>
      </w:pPr>
    </w:p>
    <w:p w14:paraId="7E087C2C" w14:textId="77777777" w:rsidR="00F83CD8" w:rsidRPr="000F76AC" w:rsidRDefault="00F83CD8" w:rsidP="002A282F">
      <w:pPr>
        <w:ind w:right="-1"/>
        <w:jc w:val="both"/>
        <w:rPr>
          <w:rFonts w:ascii="Arial" w:hAnsi="Arial" w:cs="Arial"/>
          <w:sz w:val="20"/>
          <w:szCs w:val="20"/>
        </w:rPr>
      </w:pPr>
      <w:r w:rsidRPr="000F76AC">
        <w:rPr>
          <w:rFonts w:ascii="Arial" w:hAnsi="Arial" w:cs="Arial"/>
          <w:sz w:val="20"/>
          <w:szCs w:val="20"/>
        </w:rPr>
        <w:t xml:space="preserve">Odpoved ali spremembe pogodbe kot tudi opomini in obvestila o naknadnih rokih </w:t>
      </w:r>
      <w:r w:rsidR="002A282F" w:rsidRPr="000F76AC">
        <w:rPr>
          <w:rFonts w:ascii="Arial" w:hAnsi="Arial" w:cs="Arial"/>
          <w:sz w:val="20"/>
          <w:szCs w:val="20"/>
        </w:rPr>
        <w:t>so veljavni , če so posredovani v  pisni obliki</w:t>
      </w:r>
      <w:r w:rsidRPr="000F76AC">
        <w:rPr>
          <w:rFonts w:ascii="Arial" w:hAnsi="Arial" w:cs="Arial"/>
          <w:sz w:val="20"/>
          <w:szCs w:val="20"/>
        </w:rPr>
        <w:t>.</w:t>
      </w:r>
    </w:p>
    <w:p w14:paraId="2690A17E" w14:textId="77777777" w:rsidR="002A282F" w:rsidRPr="000F76AC" w:rsidRDefault="002A282F" w:rsidP="002A282F">
      <w:pPr>
        <w:ind w:right="-1"/>
        <w:jc w:val="both"/>
        <w:rPr>
          <w:rFonts w:ascii="Arial" w:hAnsi="Arial" w:cs="Arial"/>
          <w:sz w:val="20"/>
          <w:szCs w:val="20"/>
        </w:rPr>
      </w:pPr>
    </w:p>
    <w:p w14:paraId="15901BD8" w14:textId="77777777" w:rsidR="00F83CD8" w:rsidRPr="000F76AC" w:rsidRDefault="00F83CD8" w:rsidP="002A282F">
      <w:pPr>
        <w:ind w:right="-1"/>
        <w:jc w:val="both"/>
        <w:rPr>
          <w:rFonts w:ascii="Arial" w:hAnsi="Arial" w:cs="Arial"/>
          <w:sz w:val="20"/>
          <w:szCs w:val="20"/>
        </w:rPr>
      </w:pPr>
      <w:r w:rsidRPr="000F76AC">
        <w:rPr>
          <w:rFonts w:ascii="Arial" w:hAnsi="Arial" w:cs="Arial"/>
          <w:sz w:val="20"/>
          <w:szCs w:val="20"/>
        </w:rPr>
        <w:t>Če je katerikoli člen te pogodbe neveljaven ali pa to postane, to na veljavnost ostalih členov ne vpliva. Pogodbenika se obvezujeta, da bosta takšen neveljaven člen nadomestila z ustreznim veljavnim členom, ki bo čim bližje ekonomskemu in dejanskemu namenu neveljavnega člena.</w:t>
      </w:r>
    </w:p>
    <w:p w14:paraId="5488E25E" w14:textId="77777777" w:rsidR="002A282F" w:rsidRPr="000F76AC" w:rsidRDefault="002A282F" w:rsidP="002A282F">
      <w:pPr>
        <w:ind w:right="-1"/>
        <w:jc w:val="both"/>
        <w:rPr>
          <w:rFonts w:ascii="Arial" w:hAnsi="Arial" w:cs="Arial"/>
          <w:sz w:val="20"/>
          <w:szCs w:val="20"/>
        </w:rPr>
      </w:pPr>
    </w:p>
    <w:p w14:paraId="22611321" w14:textId="77777777" w:rsidR="00F83CD8" w:rsidRPr="000F76AC" w:rsidRDefault="00F83CD8" w:rsidP="002A282F">
      <w:pPr>
        <w:ind w:right="-1"/>
        <w:jc w:val="both"/>
        <w:rPr>
          <w:rFonts w:ascii="Arial" w:hAnsi="Arial" w:cs="Arial"/>
          <w:sz w:val="20"/>
          <w:szCs w:val="20"/>
        </w:rPr>
      </w:pPr>
      <w:r w:rsidRPr="000F76AC">
        <w:rPr>
          <w:rFonts w:ascii="Arial" w:hAnsi="Arial" w:cs="Arial"/>
          <w:sz w:val="20"/>
          <w:szCs w:val="20"/>
        </w:rPr>
        <w:t>V primeru, da ta pogodba vsebuje kakršnokoli vrzel v zvezi z zadevo, ki jo ureja, se pogodbenika obvezujeta, da bosta to vrzel zapolnila v okviru pomena in duha te pogodbe s sklenitvijo aneksa k pogodbi.</w:t>
      </w:r>
    </w:p>
    <w:p w14:paraId="0127B0CF" w14:textId="77777777" w:rsidR="002A282F" w:rsidRPr="000F76AC" w:rsidRDefault="002A282F" w:rsidP="002A282F">
      <w:pPr>
        <w:ind w:right="-1"/>
        <w:jc w:val="both"/>
        <w:rPr>
          <w:rFonts w:ascii="Arial" w:hAnsi="Arial" w:cs="Arial"/>
          <w:sz w:val="20"/>
          <w:szCs w:val="20"/>
        </w:rPr>
      </w:pPr>
    </w:p>
    <w:p w14:paraId="6AB6A42D" w14:textId="77777777" w:rsidR="00F83CD8" w:rsidRPr="000F76AC" w:rsidRDefault="00F83CD8" w:rsidP="002A282F">
      <w:pPr>
        <w:ind w:right="-1"/>
        <w:jc w:val="both"/>
        <w:rPr>
          <w:rFonts w:ascii="Arial" w:hAnsi="Arial" w:cs="Arial"/>
          <w:sz w:val="20"/>
          <w:szCs w:val="20"/>
        </w:rPr>
      </w:pPr>
      <w:r w:rsidRPr="000F76AC">
        <w:rPr>
          <w:rFonts w:ascii="Arial" w:hAnsi="Arial" w:cs="Arial"/>
          <w:sz w:val="20"/>
          <w:szCs w:val="20"/>
        </w:rPr>
        <w:t>Spore iz te pogodbe bosta pogodbeni stranki reševali sporazumno. Če sporazum ne bo mogoč, jih bo reševalo pristojno sodišče. Če se spor v zvezi s to pogodbo nanaša predvsem na dejanska vprašanja, tehnična stanja stvari ali postopke obračunavanja po tej pogodbi, morata stranki za razjasnitev najprej določiti uradno določenega in zapriseženega strokovnjaka kot izvedenca razsodnika. Če obe stranki potem priznata rezultat izvedenskega mnenja, je ta obvezujoč. Stranka, ki ni imela prav, nosi stroške izvedenskega mnenja.</w:t>
      </w:r>
    </w:p>
    <w:p w14:paraId="7BC54E47" w14:textId="3BF44B0E" w:rsidR="002A282F" w:rsidRDefault="002A282F" w:rsidP="002A282F">
      <w:pPr>
        <w:ind w:right="-1"/>
        <w:jc w:val="both"/>
        <w:rPr>
          <w:rFonts w:ascii="Arial" w:hAnsi="Arial" w:cs="Arial"/>
          <w:sz w:val="20"/>
          <w:szCs w:val="20"/>
        </w:rPr>
      </w:pPr>
    </w:p>
    <w:p w14:paraId="5B58EFBB" w14:textId="0B290B76" w:rsidR="00F83CD8" w:rsidRPr="000F76AC" w:rsidRDefault="00F83CD8" w:rsidP="002A282F">
      <w:pPr>
        <w:ind w:right="-1"/>
        <w:jc w:val="both"/>
        <w:rPr>
          <w:rFonts w:ascii="Arial" w:hAnsi="Arial" w:cs="Arial"/>
          <w:sz w:val="20"/>
          <w:szCs w:val="20"/>
        </w:rPr>
      </w:pPr>
      <w:r w:rsidRPr="000F76AC">
        <w:rPr>
          <w:rFonts w:ascii="Arial" w:hAnsi="Arial" w:cs="Arial"/>
          <w:sz w:val="20"/>
          <w:szCs w:val="20"/>
        </w:rPr>
        <w:t>V primeru, da se v dobi trajanja te pogodbe ekonomski ali pravni pogoji ali osnove, na katerih temeljijo členi te pogodbe v primerjavi s stanjem ob sklenitvi pogodbe spremenijo v takšni meri, da pogodbene storitve niso več v primernem razmerju s pogodbeno dogovorjenim plačilom, je potrebno pogodbo z aneksom prilagoditi spremenjenim pogojem.</w:t>
      </w:r>
    </w:p>
    <w:p w14:paraId="7DF1AF2C" w14:textId="77777777" w:rsidR="002A282F" w:rsidRPr="000F76AC" w:rsidRDefault="002A282F" w:rsidP="002A282F">
      <w:pPr>
        <w:ind w:right="-1"/>
        <w:jc w:val="both"/>
        <w:rPr>
          <w:rFonts w:ascii="Arial" w:hAnsi="Arial" w:cs="Arial"/>
          <w:sz w:val="20"/>
          <w:szCs w:val="20"/>
        </w:rPr>
      </w:pPr>
    </w:p>
    <w:p w14:paraId="4ECFC9A7" w14:textId="3C72D32B" w:rsidR="00775B04" w:rsidRDefault="00F83CD8" w:rsidP="002A282F">
      <w:pPr>
        <w:ind w:right="-1"/>
        <w:jc w:val="both"/>
        <w:rPr>
          <w:rFonts w:ascii="Arial" w:hAnsi="Arial" w:cs="Arial"/>
          <w:sz w:val="20"/>
          <w:szCs w:val="20"/>
        </w:rPr>
      </w:pPr>
      <w:r w:rsidRPr="000F76AC">
        <w:rPr>
          <w:rFonts w:ascii="Arial" w:hAnsi="Arial" w:cs="Arial"/>
          <w:sz w:val="20"/>
          <w:szCs w:val="20"/>
        </w:rPr>
        <w:t>Ta pogodba je sestavljena v štirih enakih izvodih, od katerih vsaka stranka prejme po dva izvoda.</w:t>
      </w:r>
      <w:bookmarkStart w:id="78" w:name="_Toc378775573"/>
      <w:bookmarkEnd w:id="78"/>
    </w:p>
    <w:bookmarkEnd w:id="18"/>
    <w:tbl>
      <w:tblPr>
        <w:tblW w:w="9408" w:type="dxa"/>
        <w:tblInd w:w="-124" w:type="dxa"/>
        <w:tblLayout w:type="fixed"/>
        <w:tblCellMar>
          <w:left w:w="70" w:type="dxa"/>
          <w:right w:w="70" w:type="dxa"/>
        </w:tblCellMar>
        <w:tblLook w:val="0000" w:firstRow="0" w:lastRow="0" w:firstColumn="0" w:lastColumn="0" w:noHBand="0" w:noVBand="0"/>
      </w:tblPr>
      <w:tblGrid>
        <w:gridCol w:w="52"/>
        <w:gridCol w:w="4795"/>
        <w:gridCol w:w="25"/>
        <w:gridCol w:w="4511"/>
        <w:gridCol w:w="25"/>
      </w:tblGrid>
      <w:tr w:rsidR="00F83CD8" w:rsidRPr="000F76AC" w14:paraId="5BCB0B27" w14:textId="77777777" w:rsidTr="00B347F2">
        <w:trPr>
          <w:gridBefore w:val="1"/>
          <w:wBefore w:w="52" w:type="dxa"/>
          <w:cantSplit/>
          <w:trHeight w:val="465"/>
        </w:trPr>
        <w:tc>
          <w:tcPr>
            <w:tcW w:w="4820" w:type="dxa"/>
            <w:gridSpan w:val="2"/>
            <w:tcBorders>
              <w:top w:val="nil"/>
              <w:left w:val="nil"/>
              <w:bottom w:val="nil"/>
              <w:right w:val="nil"/>
            </w:tcBorders>
          </w:tcPr>
          <w:p w14:paraId="22791F7A" w14:textId="77777777" w:rsidR="00F83CD8" w:rsidRPr="000F76AC" w:rsidRDefault="00F83CD8" w:rsidP="00EF3025">
            <w:pPr>
              <w:jc w:val="both"/>
              <w:rPr>
                <w:rFonts w:ascii="Arial" w:eastAsiaTheme="minorEastAsia" w:hAnsi="Arial" w:cs="Arial"/>
                <w:sz w:val="20"/>
                <w:szCs w:val="20"/>
              </w:rPr>
            </w:pPr>
          </w:p>
          <w:p w14:paraId="1BB95E6B" w14:textId="77777777" w:rsidR="00F83CD8" w:rsidRPr="000F76AC" w:rsidRDefault="00F83CD8" w:rsidP="00EF3025">
            <w:pPr>
              <w:jc w:val="both"/>
              <w:rPr>
                <w:rFonts w:ascii="Arial" w:eastAsiaTheme="minorEastAsia" w:hAnsi="Arial" w:cs="Arial"/>
                <w:b/>
                <w:sz w:val="20"/>
                <w:szCs w:val="20"/>
              </w:rPr>
            </w:pPr>
            <w:r w:rsidRPr="000F76AC">
              <w:rPr>
                <w:rFonts w:ascii="Arial" w:eastAsiaTheme="minorEastAsia" w:hAnsi="Arial" w:cs="Arial"/>
                <w:b/>
                <w:sz w:val="20"/>
                <w:szCs w:val="20"/>
              </w:rPr>
              <w:t>Izvajalec:</w:t>
            </w:r>
          </w:p>
        </w:tc>
        <w:tc>
          <w:tcPr>
            <w:tcW w:w="4536" w:type="dxa"/>
            <w:gridSpan w:val="2"/>
            <w:tcBorders>
              <w:top w:val="nil"/>
              <w:left w:val="nil"/>
              <w:bottom w:val="nil"/>
              <w:right w:val="nil"/>
            </w:tcBorders>
          </w:tcPr>
          <w:p w14:paraId="3167F335" w14:textId="77777777" w:rsidR="00F83CD8" w:rsidRPr="000F76AC" w:rsidRDefault="00F83CD8" w:rsidP="00EF3025">
            <w:pPr>
              <w:jc w:val="both"/>
              <w:rPr>
                <w:rFonts w:ascii="Arial" w:eastAsiaTheme="minorEastAsia" w:hAnsi="Arial" w:cs="Arial"/>
                <w:sz w:val="20"/>
                <w:szCs w:val="20"/>
              </w:rPr>
            </w:pPr>
          </w:p>
          <w:p w14:paraId="7BEA04E7" w14:textId="77777777" w:rsidR="00F83CD8" w:rsidRPr="000F76AC" w:rsidRDefault="00F83CD8" w:rsidP="00EF3025">
            <w:pPr>
              <w:jc w:val="both"/>
              <w:rPr>
                <w:rFonts w:ascii="Arial" w:eastAsiaTheme="minorEastAsia" w:hAnsi="Arial" w:cs="Arial"/>
                <w:b/>
                <w:sz w:val="20"/>
                <w:szCs w:val="20"/>
              </w:rPr>
            </w:pPr>
            <w:r w:rsidRPr="000F76AC">
              <w:rPr>
                <w:rFonts w:ascii="Arial" w:eastAsiaTheme="minorEastAsia" w:hAnsi="Arial" w:cs="Arial"/>
                <w:b/>
                <w:sz w:val="20"/>
                <w:szCs w:val="20"/>
              </w:rPr>
              <w:t>Naročnik:</w:t>
            </w:r>
          </w:p>
        </w:tc>
      </w:tr>
      <w:tr w:rsidR="00F83CD8" w:rsidRPr="000F76AC" w14:paraId="78EB1275" w14:textId="77777777" w:rsidTr="00B347F2">
        <w:trPr>
          <w:gridBefore w:val="1"/>
          <w:wBefore w:w="52" w:type="dxa"/>
          <w:cantSplit/>
        </w:trPr>
        <w:tc>
          <w:tcPr>
            <w:tcW w:w="4820" w:type="dxa"/>
            <w:gridSpan w:val="2"/>
            <w:tcBorders>
              <w:top w:val="nil"/>
              <w:left w:val="nil"/>
              <w:bottom w:val="nil"/>
              <w:right w:val="nil"/>
            </w:tcBorders>
          </w:tcPr>
          <w:p w14:paraId="1777AD1D" w14:textId="77777777" w:rsidR="00F83CD8" w:rsidRPr="000F76AC" w:rsidRDefault="00F83CD8" w:rsidP="00EF3025">
            <w:pPr>
              <w:jc w:val="both"/>
              <w:rPr>
                <w:rFonts w:ascii="Arial" w:eastAsiaTheme="minorEastAsia" w:hAnsi="Arial" w:cs="Arial"/>
                <w:sz w:val="20"/>
                <w:szCs w:val="20"/>
              </w:rPr>
            </w:pPr>
          </w:p>
          <w:p w14:paraId="6538F21F" w14:textId="77777777" w:rsidR="00F83CD8" w:rsidRPr="000F76AC" w:rsidRDefault="00F83CD8" w:rsidP="00EF3025">
            <w:pPr>
              <w:jc w:val="both"/>
              <w:rPr>
                <w:rFonts w:ascii="Arial" w:eastAsiaTheme="minorEastAsia" w:hAnsi="Arial" w:cs="Arial"/>
                <w:sz w:val="20"/>
                <w:szCs w:val="20"/>
              </w:rPr>
            </w:pPr>
          </w:p>
          <w:p w14:paraId="54AD7F21" w14:textId="77777777" w:rsidR="00F83CD8" w:rsidRPr="000F76AC" w:rsidRDefault="00F83CD8" w:rsidP="00EF3025">
            <w:pPr>
              <w:jc w:val="both"/>
              <w:rPr>
                <w:rFonts w:ascii="Arial" w:eastAsiaTheme="minorEastAsia" w:hAnsi="Arial" w:cs="Arial"/>
                <w:sz w:val="20"/>
                <w:szCs w:val="20"/>
              </w:rPr>
            </w:pPr>
            <w:r w:rsidRPr="000F76AC">
              <w:rPr>
                <w:rFonts w:ascii="Arial" w:eastAsiaTheme="minorEastAsia" w:hAnsi="Arial" w:cs="Arial"/>
                <w:sz w:val="20"/>
                <w:szCs w:val="20"/>
              </w:rPr>
              <w:t>..........................................</w:t>
            </w:r>
          </w:p>
          <w:p w14:paraId="1EF2F619" w14:textId="77777777" w:rsidR="00F83CD8" w:rsidRPr="000F76AC" w:rsidRDefault="00F83CD8" w:rsidP="00EF3025">
            <w:pPr>
              <w:jc w:val="both"/>
              <w:rPr>
                <w:rFonts w:ascii="Arial" w:eastAsiaTheme="minorEastAsia" w:hAnsi="Arial" w:cs="Arial"/>
                <w:sz w:val="20"/>
                <w:szCs w:val="20"/>
              </w:rPr>
            </w:pPr>
            <w:r w:rsidRPr="000F76AC">
              <w:rPr>
                <w:rFonts w:ascii="Arial" w:eastAsiaTheme="minorEastAsia" w:hAnsi="Arial" w:cs="Arial"/>
                <w:sz w:val="20"/>
                <w:szCs w:val="20"/>
              </w:rPr>
              <w:t>(naziv izvajalca)</w:t>
            </w:r>
          </w:p>
          <w:p w14:paraId="69D7E024" w14:textId="77777777" w:rsidR="00F83CD8" w:rsidRPr="000F76AC" w:rsidRDefault="00F83CD8" w:rsidP="00EF3025">
            <w:pPr>
              <w:jc w:val="both"/>
              <w:rPr>
                <w:rFonts w:ascii="Arial" w:eastAsiaTheme="minorEastAsia" w:hAnsi="Arial" w:cs="Arial"/>
                <w:sz w:val="20"/>
                <w:szCs w:val="20"/>
              </w:rPr>
            </w:pPr>
          </w:p>
          <w:p w14:paraId="19BEB4B9" w14:textId="77777777" w:rsidR="00F83CD8" w:rsidRPr="000F76AC" w:rsidRDefault="00F83CD8" w:rsidP="00EF3025">
            <w:pPr>
              <w:jc w:val="both"/>
              <w:rPr>
                <w:rFonts w:ascii="Arial" w:eastAsiaTheme="minorEastAsia" w:hAnsi="Arial" w:cs="Arial"/>
                <w:sz w:val="20"/>
                <w:szCs w:val="20"/>
              </w:rPr>
            </w:pPr>
            <w:r w:rsidRPr="000F76AC">
              <w:rPr>
                <w:rFonts w:ascii="Arial" w:eastAsiaTheme="minorEastAsia" w:hAnsi="Arial" w:cs="Arial"/>
                <w:sz w:val="20"/>
                <w:szCs w:val="20"/>
              </w:rPr>
              <w:t>..........................................</w:t>
            </w:r>
          </w:p>
          <w:p w14:paraId="4427E969" w14:textId="77777777" w:rsidR="00F83CD8" w:rsidRPr="000F76AC" w:rsidRDefault="00F83CD8" w:rsidP="00EF3025">
            <w:pPr>
              <w:jc w:val="both"/>
              <w:rPr>
                <w:rFonts w:ascii="Arial" w:eastAsiaTheme="minorEastAsia" w:hAnsi="Arial" w:cs="Arial"/>
                <w:sz w:val="20"/>
                <w:szCs w:val="20"/>
              </w:rPr>
            </w:pPr>
            <w:r w:rsidRPr="000F76AC">
              <w:rPr>
                <w:rFonts w:ascii="Arial" w:eastAsiaTheme="minorEastAsia" w:hAnsi="Arial" w:cs="Arial"/>
                <w:sz w:val="20"/>
                <w:szCs w:val="20"/>
              </w:rPr>
              <w:t>(ime in priimek podpisnika)</w:t>
            </w:r>
          </w:p>
          <w:p w14:paraId="4A323091" w14:textId="77777777" w:rsidR="00F83CD8" w:rsidRPr="000F76AC" w:rsidRDefault="00F83CD8" w:rsidP="00EF3025">
            <w:pPr>
              <w:jc w:val="both"/>
              <w:rPr>
                <w:rFonts w:ascii="Arial" w:eastAsiaTheme="minorEastAsia" w:hAnsi="Arial" w:cs="Arial"/>
                <w:sz w:val="20"/>
                <w:szCs w:val="20"/>
              </w:rPr>
            </w:pPr>
          </w:p>
          <w:p w14:paraId="027E1933" w14:textId="77777777" w:rsidR="00F83CD8" w:rsidRPr="000F76AC" w:rsidRDefault="00F83CD8" w:rsidP="00EF3025">
            <w:pPr>
              <w:jc w:val="both"/>
              <w:rPr>
                <w:rFonts w:ascii="Arial" w:eastAsiaTheme="minorEastAsia" w:hAnsi="Arial" w:cs="Arial"/>
                <w:sz w:val="20"/>
                <w:szCs w:val="20"/>
              </w:rPr>
            </w:pPr>
            <w:r w:rsidRPr="000F76AC">
              <w:rPr>
                <w:rFonts w:ascii="Arial" w:eastAsiaTheme="minorEastAsia" w:hAnsi="Arial" w:cs="Arial"/>
                <w:sz w:val="20"/>
                <w:szCs w:val="20"/>
              </w:rPr>
              <w:t>..........................................</w:t>
            </w:r>
          </w:p>
          <w:p w14:paraId="3A9969EF" w14:textId="77777777" w:rsidR="00F83CD8" w:rsidRPr="000F76AC" w:rsidRDefault="00F83CD8" w:rsidP="00EF3025">
            <w:pPr>
              <w:jc w:val="both"/>
              <w:rPr>
                <w:rFonts w:ascii="Arial" w:eastAsiaTheme="minorEastAsia" w:hAnsi="Arial" w:cs="Arial"/>
                <w:sz w:val="20"/>
                <w:szCs w:val="20"/>
              </w:rPr>
            </w:pPr>
            <w:r w:rsidRPr="000F76AC">
              <w:rPr>
                <w:rFonts w:ascii="Arial" w:eastAsiaTheme="minorEastAsia" w:hAnsi="Arial" w:cs="Arial"/>
                <w:sz w:val="20"/>
                <w:szCs w:val="20"/>
              </w:rPr>
              <w:t>(naziv podpisnika)</w:t>
            </w:r>
          </w:p>
        </w:tc>
        <w:tc>
          <w:tcPr>
            <w:tcW w:w="4536" w:type="dxa"/>
            <w:gridSpan w:val="2"/>
            <w:tcBorders>
              <w:top w:val="nil"/>
              <w:left w:val="nil"/>
              <w:bottom w:val="nil"/>
              <w:right w:val="nil"/>
            </w:tcBorders>
          </w:tcPr>
          <w:p w14:paraId="2A81B657" w14:textId="77777777" w:rsidR="00F83CD8" w:rsidRPr="000F76AC" w:rsidRDefault="00F83CD8" w:rsidP="00EF3025">
            <w:pPr>
              <w:jc w:val="both"/>
              <w:rPr>
                <w:rFonts w:ascii="Arial" w:eastAsiaTheme="minorEastAsia" w:hAnsi="Arial" w:cs="Arial"/>
                <w:sz w:val="20"/>
                <w:szCs w:val="20"/>
              </w:rPr>
            </w:pPr>
          </w:p>
          <w:p w14:paraId="4D3D0125" w14:textId="77777777" w:rsidR="00F83CD8" w:rsidRPr="000F76AC" w:rsidRDefault="00F83CD8" w:rsidP="00EF3025">
            <w:pPr>
              <w:jc w:val="both"/>
              <w:rPr>
                <w:rFonts w:ascii="Arial" w:eastAsiaTheme="minorEastAsia" w:hAnsi="Arial" w:cs="Arial"/>
                <w:sz w:val="20"/>
                <w:szCs w:val="20"/>
              </w:rPr>
            </w:pPr>
          </w:p>
          <w:p w14:paraId="4878C533" w14:textId="7CE67D1B" w:rsidR="00B744A3" w:rsidRPr="00E02848" w:rsidRDefault="00B744A3" w:rsidP="00B744A3">
            <w:pPr>
              <w:tabs>
                <w:tab w:val="left" w:pos="3794"/>
              </w:tabs>
              <w:rPr>
                <w:rFonts w:ascii="Arial" w:hAnsi="Arial" w:cs="Arial"/>
                <w:b/>
                <w:sz w:val="20"/>
                <w:szCs w:val="20"/>
              </w:rPr>
            </w:pPr>
            <w:r w:rsidRPr="00E02848">
              <w:rPr>
                <w:rFonts w:ascii="Arial" w:hAnsi="Arial" w:cs="Arial"/>
                <w:b/>
                <w:sz w:val="20"/>
                <w:szCs w:val="20"/>
              </w:rPr>
              <w:t>DOLB Bovec d.o.o.</w:t>
            </w:r>
          </w:p>
          <w:p w14:paraId="5C32143C" w14:textId="77777777" w:rsidR="00B744A3" w:rsidRPr="00E02848" w:rsidRDefault="00B744A3" w:rsidP="00B744A3">
            <w:pPr>
              <w:tabs>
                <w:tab w:val="left" w:pos="3794"/>
              </w:tabs>
              <w:rPr>
                <w:rFonts w:ascii="Arial" w:hAnsi="Arial" w:cs="Arial"/>
                <w:sz w:val="20"/>
                <w:szCs w:val="20"/>
              </w:rPr>
            </w:pPr>
            <w:r w:rsidRPr="00E02848">
              <w:rPr>
                <w:rFonts w:ascii="Arial" w:hAnsi="Arial" w:cs="Arial"/>
                <w:sz w:val="20"/>
                <w:szCs w:val="20"/>
              </w:rPr>
              <w:t>Trg golobarskih žrtev 8</w:t>
            </w:r>
          </w:p>
          <w:p w14:paraId="083F326B" w14:textId="77777777" w:rsidR="00B744A3" w:rsidRPr="00E02848" w:rsidRDefault="00B744A3" w:rsidP="00B744A3">
            <w:pPr>
              <w:tabs>
                <w:tab w:val="left" w:pos="3794"/>
              </w:tabs>
              <w:rPr>
                <w:rFonts w:ascii="Arial" w:hAnsi="Arial" w:cs="Arial"/>
                <w:sz w:val="20"/>
                <w:szCs w:val="20"/>
              </w:rPr>
            </w:pPr>
            <w:r w:rsidRPr="00E02848">
              <w:rPr>
                <w:rFonts w:ascii="Arial" w:hAnsi="Arial" w:cs="Arial"/>
                <w:sz w:val="20"/>
                <w:szCs w:val="20"/>
              </w:rPr>
              <w:t>5230 Bovec</w:t>
            </w:r>
          </w:p>
          <w:p w14:paraId="7B5DCE24" w14:textId="38D46D7A" w:rsidR="00110FEE" w:rsidRPr="000F76AC" w:rsidRDefault="00110FEE" w:rsidP="00110FEE">
            <w:pPr>
              <w:rPr>
                <w:rFonts w:ascii="Arial" w:hAnsi="Arial" w:cs="Arial"/>
              </w:rPr>
            </w:pPr>
          </w:p>
          <w:p w14:paraId="58BA42A0" w14:textId="77777777" w:rsidR="00110FEE" w:rsidRPr="000F76AC" w:rsidRDefault="00110FEE" w:rsidP="00110FEE">
            <w:pPr>
              <w:rPr>
                <w:rFonts w:ascii="Arial" w:hAnsi="Arial" w:cs="Arial"/>
                <w:b/>
                <w:bCs/>
              </w:rPr>
            </w:pPr>
          </w:p>
          <w:p w14:paraId="77C8F7FD" w14:textId="02F2A3F7" w:rsidR="00F83CD8" w:rsidRPr="000F76AC" w:rsidRDefault="00B744A3" w:rsidP="00EF3025">
            <w:pPr>
              <w:jc w:val="both"/>
              <w:rPr>
                <w:rFonts w:ascii="Arial" w:eastAsiaTheme="minorEastAsia" w:hAnsi="Arial" w:cs="Arial"/>
                <w:sz w:val="20"/>
                <w:szCs w:val="20"/>
              </w:rPr>
            </w:pPr>
            <w:r>
              <w:rPr>
                <w:rFonts w:ascii="Arial" w:eastAsiaTheme="minorEastAsia" w:hAnsi="Arial" w:cs="Arial"/>
                <w:sz w:val="20"/>
                <w:szCs w:val="20"/>
              </w:rPr>
              <w:t>Branko Hrast</w:t>
            </w:r>
          </w:p>
          <w:p w14:paraId="73DEABA1" w14:textId="0B171D5B" w:rsidR="00F83CD8" w:rsidRDefault="00B744A3" w:rsidP="00EF3025">
            <w:pPr>
              <w:jc w:val="both"/>
              <w:rPr>
                <w:rFonts w:ascii="Arial" w:eastAsiaTheme="minorEastAsia" w:hAnsi="Arial" w:cs="Arial"/>
                <w:sz w:val="20"/>
                <w:szCs w:val="20"/>
              </w:rPr>
            </w:pPr>
            <w:r>
              <w:rPr>
                <w:rFonts w:ascii="Arial" w:eastAsiaTheme="minorEastAsia" w:hAnsi="Arial" w:cs="Arial"/>
                <w:sz w:val="20"/>
                <w:szCs w:val="20"/>
              </w:rPr>
              <w:t>Direktor</w:t>
            </w:r>
          </w:p>
          <w:p w14:paraId="6B2155F2" w14:textId="77777777" w:rsidR="00F83CD8" w:rsidRPr="000F76AC" w:rsidRDefault="00F83CD8" w:rsidP="00EF3025">
            <w:pPr>
              <w:jc w:val="both"/>
              <w:rPr>
                <w:rFonts w:ascii="Arial" w:eastAsiaTheme="minorEastAsia" w:hAnsi="Arial" w:cs="Arial"/>
                <w:sz w:val="20"/>
                <w:szCs w:val="20"/>
              </w:rPr>
            </w:pPr>
          </w:p>
        </w:tc>
      </w:tr>
      <w:tr w:rsidR="00F83CD8" w:rsidRPr="000F76AC" w14:paraId="1D12CF2D" w14:textId="77777777" w:rsidTr="00B347F2">
        <w:tblPrEx>
          <w:jc w:val="center"/>
          <w:tblInd w:w="0" w:type="dxa"/>
          <w:tblCellMar>
            <w:left w:w="108" w:type="dxa"/>
            <w:right w:w="108" w:type="dxa"/>
          </w:tblCellMar>
        </w:tblPrEx>
        <w:trPr>
          <w:gridAfter w:val="1"/>
          <w:wAfter w:w="25" w:type="dxa"/>
          <w:cantSplit/>
          <w:trHeight w:val="152"/>
          <w:jc w:val="center"/>
        </w:trPr>
        <w:tc>
          <w:tcPr>
            <w:tcW w:w="4847" w:type="dxa"/>
            <w:gridSpan w:val="2"/>
            <w:tcBorders>
              <w:top w:val="nil"/>
              <w:left w:val="nil"/>
              <w:bottom w:val="nil"/>
              <w:right w:val="nil"/>
            </w:tcBorders>
            <w:vAlign w:val="bottom"/>
          </w:tcPr>
          <w:p w14:paraId="796D1D79" w14:textId="3B80D096" w:rsidR="00F83CD8" w:rsidRPr="000F76AC" w:rsidRDefault="00F83CD8" w:rsidP="00EF3025">
            <w:pPr>
              <w:rPr>
                <w:rFonts w:ascii="Arial" w:eastAsiaTheme="minorEastAsia" w:hAnsi="Arial" w:cs="Arial"/>
                <w:sz w:val="20"/>
                <w:szCs w:val="20"/>
              </w:rPr>
            </w:pPr>
          </w:p>
        </w:tc>
        <w:tc>
          <w:tcPr>
            <w:tcW w:w="4536" w:type="dxa"/>
            <w:gridSpan w:val="2"/>
            <w:tcBorders>
              <w:top w:val="nil"/>
              <w:left w:val="nil"/>
              <w:bottom w:val="nil"/>
              <w:right w:val="nil"/>
            </w:tcBorders>
            <w:vAlign w:val="bottom"/>
          </w:tcPr>
          <w:p w14:paraId="6A10AEE7" w14:textId="096324A0" w:rsidR="00F83CD8" w:rsidRPr="000F76AC" w:rsidRDefault="00F83CD8" w:rsidP="00EF3025">
            <w:pPr>
              <w:rPr>
                <w:rFonts w:ascii="Arial" w:eastAsiaTheme="minorEastAsia" w:hAnsi="Arial" w:cs="Arial"/>
                <w:sz w:val="20"/>
                <w:szCs w:val="20"/>
              </w:rPr>
            </w:pPr>
          </w:p>
        </w:tc>
      </w:tr>
      <w:tr w:rsidR="00F83CD8" w:rsidRPr="000F76AC" w14:paraId="6B8C5225" w14:textId="77777777" w:rsidTr="00B347F2">
        <w:tblPrEx>
          <w:jc w:val="center"/>
          <w:tblInd w:w="0" w:type="dxa"/>
          <w:tblCellMar>
            <w:left w:w="108" w:type="dxa"/>
            <w:right w:w="108" w:type="dxa"/>
          </w:tblCellMar>
        </w:tblPrEx>
        <w:trPr>
          <w:gridAfter w:val="1"/>
          <w:wAfter w:w="25" w:type="dxa"/>
          <w:cantSplit/>
          <w:jc w:val="center"/>
        </w:trPr>
        <w:tc>
          <w:tcPr>
            <w:tcW w:w="4847" w:type="dxa"/>
            <w:gridSpan w:val="2"/>
            <w:tcBorders>
              <w:top w:val="nil"/>
              <w:left w:val="nil"/>
              <w:bottom w:val="nil"/>
              <w:right w:val="nil"/>
            </w:tcBorders>
            <w:vAlign w:val="bottom"/>
          </w:tcPr>
          <w:p w14:paraId="75A2C377" w14:textId="77777777" w:rsidR="00F83CD8" w:rsidRPr="000F76AC" w:rsidRDefault="00F83CD8" w:rsidP="00EF3025">
            <w:pPr>
              <w:rPr>
                <w:rFonts w:ascii="Arial" w:eastAsiaTheme="minorEastAsia" w:hAnsi="Arial" w:cs="Arial"/>
                <w:sz w:val="20"/>
                <w:szCs w:val="20"/>
              </w:rPr>
            </w:pPr>
          </w:p>
          <w:p w14:paraId="0031AF6F" w14:textId="230A8468" w:rsidR="00F83CD8" w:rsidRPr="000F76AC" w:rsidRDefault="00B347F2" w:rsidP="00EF3025">
            <w:pPr>
              <w:rPr>
                <w:rFonts w:ascii="Arial" w:eastAsiaTheme="minorEastAsia" w:hAnsi="Arial" w:cs="Arial"/>
                <w:sz w:val="20"/>
                <w:szCs w:val="20"/>
              </w:rPr>
            </w:pPr>
            <w:r>
              <w:rPr>
                <w:rFonts w:ascii="Arial" w:eastAsiaTheme="minorEastAsia" w:hAnsi="Arial" w:cs="Arial"/>
                <w:sz w:val="20"/>
                <w:szCs w:val="20"/>
              </w:rPr>
              <w:t>Datum</w:t>
            </w:r>
            <w:r w:rsidR="00F83CD8" w:rsidRPr="000F76AC">
              <w:rPr>
                <w:rFonts w:ascii="Arial" w:eastAsiaTheme="minorEastAsia" w:hAnsi="Arial" w:cs="Arial"/>
                <w:sz w:val="20"/>
                <w:szCs w:val="20"/>
              </w:rPr>
              <w:t>:</w:t>
            </w:r>
          </w:p>
        </w:tc>
        <w:tc>
          <w:tcPr>
            <w:tcW w:w="4536" w:type="dxa"/>
            <w:gridSpan w:val="2"/>
            <w:tcBorders>
              <w:top w:val="nil"/>
              <w:left w:val="nil"/>
              <w:bottom w:val="nil"/>
              <w:right w:val="nil"/>
            </w:tcBorders>
            <w:vAlign w:val="bottom"/>
          </w:tcPr>
          <w:p w14:paraId="0D23EAE7" w14:textId="77777777" w:rsidR="00F83CD8" w:rsidRPr="000F76AC" w:rsidRDefault="00F83CD8" w:rsidP="00EF3025">
            <w:pPr>
              <w:rPr>
                <w:rFonts w:ascii="Arial" w:eastAsiaTheme="minorEastAsia" w:hAnsi="Arial" w:cs="Arial"/>
                <w:sz w:val="20"/>
                <w:szCs w:val="20"/>
              </w:rPr>
            </w:pPr>
          </w:p>
          <w:p w14:paraId="35F74E87" w14:textId="5C68AEC4" w:rsidR="00F83CD8" w:rsidRPr="000F76AC" w:rsidRDefault="00B347F2" w:rsidP="00EF3025">
            <w:pPr>
              <w:rPr>
                <w:rFonts w:ascii="Arial" w:eastAsiaTheme="minorEastAsia" w:hAnsi="Arial" w:cs="Arial"/>
                <w:sz w:val="20"/>
                <w:szCs w:val="20"/>
              </w:rPr>
            </w:pPr>
            <w:r>
              <w:rPr>
                <w:rFonts w:ascii="Arial" w:eastAsiaTheme="minorEastAsia" w:hAnsi="Arial" w:cs="Arial"/>
                <w:sz w:val="20"/>
                <w:szCs w:val="20"/>
              </w:rPr>
              <w:t>Datum</w:t>
            </w:r>
            <w:r w:rsidRPr="000F76AC">
              <w:rPr>
                <w:rFonts w:ascii="Arial" w:eastAsiaTheme="minorEastAsia" w:hAnsi="Arial" w:cs="Arial"/>
                <w:sz w:val="20"/>
                <w:szCs w:val="20"/>
              </w:rPr>
              <w:t>:</w:t>
            </w:r>
          </w:p>
        </w:tc>
      </w:tr>
      <w:tr w:rsidR="00B347F2" w:rsidRPr="000F76AC" w14:paraId="1E5B702C" w14:textId="77777777" w:rsidTr="00B347F2">
        <w:tblPrEx>
          <w:jc w:val="center"/>
          <w:tblInd w:w="0" w:type="dxa"/>
          <w:tblCellMar>
            <w:left w:w="108" w:type="dxa"/>
            <w:right w:w="108" w:type="dxa"/>
          </w:tblCellMar>
        </w:tblPrEx>
        <w:trPr>
          <w:gridAfter w:val="1"/>
          <w:wAfter w:w="25" w:type="dxa"/>
          <w:cantSplit/>
          <w:jc w:val="center"/>
        </w:trPr>
        <w:tc>
          <w:tcPr>
            <w:tcW w:w="4847" w:type="dxa"/>
            <w:gridSpan w:val="2"/>
            <w:tcBorders>
              <w:top w:val="nil"/>
              <w:left w:val="nil"/>
              <w:bottom w:val="nil"/>
              <w:right w:val="nil"/>
            </w:tcBorders>
            <w:vAlign w:val="bottom"/>
          </w:tcPr>
          <w:p w14:paraId="00C4178E" w14:textId="77777777" w:rsidR="00B347F2" w:rsidRPr="000F76AC" w:rsidRDefault="00B347F2" w:rsidP="0015705E">
            <w:pPr>
              <w:rPr>
                <w:rFonts w:ascii="Arial" w:eastAsiaTheme="minorEastAsia" w:hAnsi="Arial" w:cs="Arial"/>
                <w:sz w:val="20"/>
                <w:szCs w:val="20"/>
              </w:rPr>
            </w:pPr>
          </w:p>
          <w:p w14:paraId="7DC84E0A" w14:textId="77777777" w:rsidR="00B347F2" w:rsidRPr="000F76AC" w:rsidRDefault="00B347F2" w:rsidP="0015705E">
            <w:pPr>
              <w:rPr>
                <w:rFonts w:ascii="Arial" w:eastAsiaTheme="minorEastAsia" w:hAnsi="Arial" w:cs="Arial"/>
                <w:sz w:val="20"/>
                <w:szCs w:val="20"/>
              </w:rPr>
            </w:pPr>
            <w:r w:rsidRPr="000F76AC">
              <w:rPr>
                <w:rFonts w:ascii="Arial" w:eastAsiaTheme="minorEastAsia" w:hAnsi="Arial" w:cs="Arial"/>
                <w:sz w:val="20"/>
                <w:szCs w:val="20"/>
              </w:rPr>
              <w:t>Žig in podpis:</w:t>
            </w:r>
          </w:p>
        </w:tc>
        <w:tc>
          <w:tcPr>
            <w:tcW w:w="4536" w:type="dxa"/>
            <w:gridSpan w:val="2"/>
            <w:tcBorders>
              <w:top w:val="nil"/>
              <w:left w:val="nil"/>
              <w:bottom w:val="nil"/>
              <w:right w:val="nil"/>
            </w:tcBorders>
            <w:vAlign w:val="bottom"/>
          </w:tcPr>
          <w:p w14:paraId="0866E354" w14:textId="77777777" w:rsidR="00B347F2" w:rsidRPr="000F76AC" w:rsidRDefault="00B347F2" w:rsidP="0015705E">
            <w:pPr>
              <w:rPr>
                <w:rFonts w:ascii="Arial" w:eastAsiaTheme="minorEastAsia" w:hAnsi="Arial" w:cs="Arial"/>
                <w:sz w:val="20"/>
                <w:szCs w:val="20"/>
              </w:rPr>
            </w:pPr>
          </w:p>
          <w:p w14:paraId="6E2BB8BF" w14:textId="77777777" w:rsidR="00B347F2" w:rsidRPr="000F76AC" w:rsidRDefault="00B347F2" w:rsidP="0015705E">
            <w:pPr>
              <w:rPr>
                <w:rFonts w:ascii="Arial" w:eastAsiaTheme="minorEastAsia" w:hAnsi="Arial" w:cs="Arial"/>
                <w:sz w:val="20"/>
                <w:szCs w:val="20"/>
              </w:rPr>
            </w:pPr>
            <w:r w:rsidRPr="000F76AC">
              <w:rPr>
                <w:rFonts w:ascii="Arial" w:eastAsiaTheme="minorEastAsia" w:hAnsi="Arial" w:cs="Arial"/>
                <w:sz w:val="20"/>
                <w:szCs w:val="20"/>
              </w:rPr>
              <w:t>Žig in podpis:</w:t>
            </w:r>
          </w:p>
        </w:tc>
      </w:tr>
    </w:tbl>
    <w:p w14:paraId="5AEFBB39" w14:textId="34005E33" w:rsidR="00A06CE6" w:rsidRPr="000F76AC" w:rsidRDefault="00F83CD8" w:rsidP="00B744A3">
      <w:pPr>
        <w:rPr>
          <w:rFonts w:ascii="Arial" w:hAnsi="Arial" w:cs="Arial"/>
        </w:rPr>
      </w:pPr>
      <w:r w:rsidRPr="000F76AC">
        <w:rPr>
          <w:rFonts w:ascii="Arial" w:hAnsi="Arial" w:cs="Arial"/>
          <w:b/>
          <w:bCs/>
        </w:rPr>
        <w:br w:type="page"/>
      </w:r>
    </w:p>
    <w:p w14:paraId="394F832D" w14:textId="33C87D18" w:rsidR="00A06CE6" w:rsidRPr="000F76AC" w:rsidRDefault="00A06CE6" w:rsidP="00A06CE6">
      <w:pPr>
        <w:jc w:val="right"/>
        <w:rPr>
          <w:rFonts w:ascii="Arial" w:hAnsi="Arial" w:cs="Arial"/>
          <w:b/>
          <w:bCs/>
        </w:rPr>
      </w:pPr>
      <w:r w:rsidRPr="000F76AC">
        <w:rPr>
          <w:rFonts w:ascii="Arial" w:hAnsi="Arial" w:cs="Arial"/>
          <w:b/>
          <w:bCs/>
        </w:rPr>
        <w:lastRenderedPageBreak/>
        <w:t xml:space="preserve">OBRAZEC št. </w:t>
      </w:r>
      <w:r w:rsidR="00253ABC">
        <w:rPr>
          <w:rFonts w:ascii="Arial" w:hAnsi="Arial" w:cs="Arial"/>
          <w:b/>
          <w:bCs/>
        </w:rPr>
        <w:t>9</w:t>
      </w:r>
    </w:p>
    <w:p w14:paraId="4084F0EE" w14:textId="77777777" w:rsidR="00253ABC" w:rsidRDefault="00253ABC">
      <w:pPr>
        <w:rPr>
          <w:rFonts w:ascii="Arial" w:hAnsi="Arial" w:cs="Arial"/>
          <w:b/>
          <w:bCs/>
        </w:rPr>
      </w:pPr>
    </w:p>
    <w:p w14:paraId="471BA47D" w14:textId="77777777" w:rsidR="00253ABC" w:rsidRPr="000F76AC"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0A823AF0" w14:textId="77777777" w:rsidR="00253ABC" w:rsidRPr="000F76AC"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5E24CE52" w14:textId="3E817E45" w:rsidR="00253ABC" w:rsidRPr="000F76AC"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Pr>
          <w:rFonts w:ascii="Arial" w:hAnsi="Arial" w:cs="Arial"/>
          <w:b/>
          <w:bCs/>
        </w:rPr>
        <w:t>PONUDBENI PREDRAČUN</w:t>
      </w:r>
    </w:p>
    <w:p w14:paraId="450BF9B4" w14:textId="77777777" w:rsidR="00253ABC" w:rsidRPr="000F76AC"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930"/>
      </w:tblGrid>
      <w:tr w:rsidR="00253ABC" w:rsidRPr="000F76AC" w14:paraId="596E3419" w14:textId="77777777" w:rsidTr="00764DB1">
        <w:trPr>
          <w:trHeight w:val="498"/>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7774707" w14:textId="77777777" w:rsidR="00253ABC" w:rsidRPr="000F76AC" w:rsidRDefault="00253ABC" w:rsidP="0015705E">
            <w:pPr>
              <w:spacing w:before="60" w:after="60"/>
              <w:rPr>
                <w:rFonts w:ascii="Arial" w:hAnsi="Arial" w:cs="Arial"/>
              </w:rPr>
            </w:pPr>
            <w:r w:rsidRPr="000F76AC">
              <w:rPr>
                <w:rFonts w:ascii="Arial" w:hAnsi="Arial" w:cs="Arial"/>
              </w:rPr>
              <w:t>Predmet naročila:</w:t>
            </w:r>
          </w:p>
        </w:tc>
        <w:tc>
          <w:tcPr>
            <w:tcW w:w="7930" w:type="dxa"/>
            <w:tcBorders>
              <w:top w:val="single" w:sz="4" w:space="0" w:color="auto"/>
              <w:left w:val="single" w:sz="4" w:space="0" w:color="auto"/>
              <w:bottom w:val="single" w:sz="4" w:space="0" w:color="auto"/>
              <w:right w:val="single" w:sz="4" w:space="0" w:color="auto"/>
            </w:tcBorders>
            <w:vAlign w:val="center"/>
            <w:hideMark/>
          </w:tcPr>
          <w:p w14:paraId="35ECD32D" w14:textId="671E07A9" w:rsidR="00253ABC" w:rsidRPr="000F76AC" w:rsidRDefault="00253ABC" w:rsidP="0015705E">
            <w:pPr>
              <w:jc w:val="center"/>
              <w:rPr>
                <w:rFonts w:ascii="Arial" w:hAnsi="Arial" w:cs="Arial"/>
                <w:b/>
              </w:rPr>
            </w:pPr>
            <w:r>
              <w:rPr>
                <w:rFonts w:ascii="Arial" w:eastAsiaTheme="minorEastAsia" w:hAnsi="Arial" w:cs="Arial"/>
                <w:b/>
                <w:sz w:val="20"/>
                <w:szCs w:val="20"/>
              </w:rPr>
              <w:t xml:space="preserve">»Sukcesivna dobava lesne biomase in upravljanje s kotlovnico za proizvodnjo toplotne energije </w:t>
            </w:r>
            <w:r w:rsidR="00764DB1" w:rsidRPr="00764DB1">
              <w:rPr>
                <w:rFonts w:ascii="Arial" w:eastAsiaTheme="minorEastAsia" w:hAnsi="Arial" w:cs="Arial"/>
                <w:b/>
                <w:sz w:val="20"/>
                <w:szCs w:val="20"/>
              </w:rPr>
              <w:t>za obdobje od 1. februar 2023 do 31. januar 2025</w:t>
            </w:r>
            <w:r>
              <w:rPr>
                <w:rFonts w:ascii="Arial" w:eastAsiaTheme="minorEastAsia" w:hAnsi="Arial" w:cs="Arial"/>
                <w:b/>
                <w:sz w:val="20"/>
                <w:szCs w:val="20"/>
              </w:rPr>
              <w:t>«</w:t>
            </w:r>
          </w:p>
        </w:tc>
      </w:tr>
      <w:tr w:rsidR="00253ABC" w:rsidRPr="000F76AC" w14:paraId="2323999B" w14:textId="77777777" w:rsidTr="00764DB1">
        <w:trPr>
          <w:trHeight w:val="731"/>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3D1793F" w14:textId="77777777" w:rsidR="00253ABC" w:rsidRPr="000F76AC" w:rsidRDefault="00253ABC" w:rsidP="0015705E">
            <w:pPr>
              <w:spacing w:before="60" w:after="60"/>
              <w:rPr>
                <w:rFonts w:ascii="Arial" w:hAnsi="Arial" w:cs="Arial"/>
              </w:rPr>
            </w:pPr>
            <w:r w:rsidRPr="000F76AC">
              <w:rPr>
                <w:rFonts w:ascii="Arial" w:hAnsi="Arial" w:cs="Arial"/>
              </w:rPr>
              <w:t>Ponudnik:</w:t>
            </w:r>
          </w:p>
        </w:tc>
        <w:tc>
          <w:tcPr>
            <w:tcW w:w="7930" w:type="dxa"/>
            <w:tcBorders>
              <w:top w:val="single" w:sz="4" w:space="0" w:color="auto"/>
              <w:left w:val="single" w:sz="4" w:space="0" w:color="auto"/>
              <w:bottom w:val="single" w:sz="4" w:space="0" w:color="auto"/>
              <w:right w:val="single" w:sz="4" w:space="0" w:color="auto"/>
            </w:tcBorders>
            <w:vAlign w:val="center"/>
          </w:tcPr>
          <w:p w14:paraId="462561BE" w14:textId="77777777" w:rsidR="00253ABC" w:rsidRPr="000F76AC" w:rsidRDefault="00253ABC" w:rsidP="0015705E">
            <w:pPr>
              <w:jc w:val="center"/>
              <w:rPr>
                <w:rFonts w:ascii="Arial" w:hAnsi="Arial" w:cs="Arial"/>
                <w:b/>
              </w:rPr>
            </w:pPr>
          </w:p>
        </w:tc>
      </w:tr>
    </w:tbl>
    <w:p w14:paraId="27C89225" w14:textId="77777777" w:rsidR="00253ABC" w:rsidRPr="000F76AC"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752E72DA" w14:textId="5A77FBF6" w:rsidR="00E11FF1" w:rsidRPr="000835C2" w:rsidRDefault="00E11FF1" w:rsidP="00E11FF1">
      <w:pPr>
        <w:pStyle w:val="Telobesedila"/>
        <w:spacing w:line="264" w:lineRule="auto"/>
        <w:rPr>
          <w:rFonts w:ascii="Arial" w:hAnsi="Arial" w:cs="Arial"/>
          <w:sz w:val="20"/>
          <w:szCs w:val="20"/>
        </w:rPr>
      </w:pPr>
      <w:r w:rsidRPr="000835C2">
        <w:rPr>
          <w:rFonts w:ascii="Arial" w:hAnsi="Arial" w:cs="Arial"/>
          <w:sz w:val="20"/>
          <w:szCs w:val="20"/>
        </w:rPr>
        <w:t xml:space="preserve">Na </w:t>
      </w:r>
      <w:proofErr w:type="spellStart"/>
      <w:r w:rsidRPr="000835C2">
        <w:rPr>
          <w:rFonts w:ascii="Arial" w:hAnsi="Arial" w:cs="Arial"/>
          <w:sz w:val="20"/>
          <w:szCs w:val="20"/>
        </w:rPr>
        <w:t>podlagi</w:t>
      </w:r>
      <w:proofErr w:type="spellEnd"/>
      <w:r w:rsidRPr="000835C2">
        <w:rPr>
          <w:rFonts w:ascii="Arial" w:hAnsi="Arial" w:cs="Arial"/>
          <w:sz w:val="20"/>
          <w:szCs w:val="20"/>
        </w:rPr>
        <w:t xml:space="preserve"> </w:t>
      </w:r>
      <w:proofErr w:type="spellStart"/>
      <w:r w:rsidRPr="000835C2">
        <w:rPr>
          <w:rFonts w:ascii="Arial" w:hAnsi="Arial" w:cs="Arial"/>
          <w:sz w:val="20"/>
          <w:szCs w:val="20"/>
        </w:rPr>
        <w:t>javnega</w:t>
      </w:r>
      <w:proofErr w:type="spellEnd"/>
      <w:r w:rsidRPr="000835C2">
        <w:rPr>
          <w:rFonts w:ascii="Arial" w:hAnsi="Arial" w:cs="Arial"/>
          <w:sz w:val="20"/>
          <w:szCs w:val="20"/>
        </w:rPr>
        <w:t xml:space="preserve"> </w:t>
      </w:r>
      <w:proofErr w:type="spellStart"/>
      <w:r w:rsidRPr="000835C2">
        <w:rPr>
          <w:rFonts w:ascii="Arial" w:hAnsi="Arial" w:cs="Arial"/>
          <w:sz w:val="20"/>
          <w:szCs w:val="20"/>
        </w:rPr>
        <w:t>naročila</w:t>
      </w:r>
      <w:proofErr w:type="spellEnd"/>
      <w:r w:rsidRPr="000835C2">
        <w:rPr>
          <w:rFonts w:ascii="Arial" w:hAnsi="Arial" w:cs="Arial"/>
          <w:sz w:val="20"/>
          <w:szCs w:val="20"/>
        </w:rPr>
        <w:t xml:space="preserve"> za </w:t>
      </w:r>
      <w:proofErr w:type="spellStart"/>
      <w:r w:rsidRPr="000835C2">
        <w:rPr>
          <w:rFonts w:ascii="Arial" w:hAnsi="Arial" w:cs="Arial"/>
          <w:sz w:val="20"/>
          <w:szCs w:val="20"/>
        </w:rPr>
        <w:t>oddajo</w:t>
      </w:r>
      <w:proofErr w:type="spellEnd"/>
      <w:r w:rsidRPr="000835C2">
        <w:rPr>
          <w:rFonts w:ascii="Arial" w:hAnsi="Arial" w:cs="Arial"/>
          <w:sz w:val="20"/>
          <w:szCs w:val="20"/>
        </w:rPr>
        <w:t xml:space="preserve"> </w:t>
      </w:r>
      <w:proofErr w:type="spellStart"/>
      <w:r w:rsidRPr="000835C2">
        <w:rPr>
          <w:rFonts w:ascii="Arial" w:hAnsi="Arial" w:cs="Arial"/>
          <w:sz w:val="20"/>
          <w:szCs w:val="20"/>
        </w:rPr>
        <w:t>javnega</w:t>
      </w:r>
      <w:proofErr w:type="spellEnd"/>
      <w:r w:rsidRPr="000835C2">
        <w:rPr>
          <w:rFonts w:ascii="Arial" w:hAnsi="Arial" w:cs="Arial"/>
          <w:sz w:val="20"/>
          <w:szCs w:val="20"/>
        </w:rPr>
        <w:t xml:space="preserve"> </w:t>
      </w:r>
      <w:proofErr w:type="spellStart"/>
      <w:r w:rsidRPr="000835C2">
        <w:rPr>
          <w:rFonts w:ascii="Arial" w:hAnsi="Arial" w:cs="Arial"/>
          <w:sz w:val="20"/>
          <w:szCs w:val="20"/>
        </w:rPr>
        <w:t>naročila</w:t>
      </w:r>
      <w:proofErr w:type="spellEnd"/>
      <w:r w:rsidRPr="000835C2">
        <w:rPr>
          <w:rFonts w:ascii="Arial" w:hAnsi="Arial" w:cs="Arial"/>
          <w:sz w:val="20"/>
          <w:szCs w:val="20"/>
        </w:rPr>
        <w:t xml:space="preserve"> </w:t>
      </w:r>
      <w:proofErr w:type="spellStart"/>
      <w:r w:rsidRPr="000835C2">
        <w:rPr>
          <w:rFonts w:ascii="Arial" w:hAnsi="Arial" w:cs="Arial"/>
          <w:sz w:val="20"/>
          <w:szCs w:val="20"/>
        </w:rPr>
        <w:t>gradnje</w:t>
      </w:r>
      <w:proofErr w:type="spellEnd"/>
      <w:r w:rsidRPr="000835C2">
        <w:rPr>
          <w:rFonts w:ascii="Arial" w:hAnsi="Arial" w:cs="Arial"/>
          <w:sz w:val="20"/>
          <w:szCs w:val="20"/>
        </w:rPr>
        <w:t xml:space="preserve"> po </w:t>
      </w:r>
      <w:proofErr w:type="spellStart"/>
      <w:r w:rsidRPr="000835C2">
        <w:rPr>
          <w:rFonts w:ascii="Arial" w:hAnsi="Arial" w:cs="Arial"/>
          <w:sz w:val="20"/>
          <w:szCs w:val="20"/>
        </w:rPr>
        <w:t>odprtem</w:t>
      </w:r>
      <w:proofErr w:type="spellEnd"/>
      <w:r w:rsidRPr="000835C2">
        <w:rPr>
          <w:rFonts w:ascii="Arial" w:hAnsi="Arial" w:cs="Arial"/>
          <w:sz w:val="20"/>
          <w:szCs w:val="20"/>
        </w:rPr>
        <w:t xml:space="preserve"> </w:t>
      </w:r>
      <w:proofErr w:type="spellStart"/>
      <w:r w:rsidRPr="000835C2">
        <w:rPr>
          <w:rFonts w:ascii="Arial" w:hAnsi="Arial" w:cs="Arial"/>
          <w:sz w:val="20"/>
          <w:szCs w:val="20"/>
        </w:rPr>
        <w:t>postopku</w:t>
      </w:r>
      <w:proofErr w:type="spellEnd"/>
      <w:r w:rsidRPr="000835C2">
        <w:rPr>
          <w:rFonts w:ascii="Arial" w:hAnsi="Arial" w:cs="Arial"/>
          <w:sz w:val="20"/>
          <w:szCs w:val="20"/>
        </w:rPr>
        <w:t xml:space="preserve"> za </w:t>
      </w:r>
      <w:r>
        <w:rPr>
          <w:rFonts w:ascii="Arial" w:hAnsi="Arial" w:cs="Arial"/>
          <w:b/>
          <w:bCs/>
          <w:sz w:val="20"/>
          <w:szCs w:val="20"/>
        </w:rPr>
        <w:t>»</w:t>
      </w:r>
      <w:r w:rsidRPr="00E11FF1">
        <w:rPr>
          <w:rFonts w:ascii="Arial" w:eastAsiaTheme="minorEastAsia" w:hAnsi="Arial" w:cs="Arial"/>
          <w:b/>
          <w:sz w:val="20"/>
          <w:szCs w:val="20"/>
        </w:rPr>
        <w:t xml:space="preserve"> </w:t>
      </w:r>
      <w:proofErr w:type="spellStart"/>
      <w:r>
        <w:rPr>
          <w:rFonts w:ascii="Arial" w:eastAsiaTheme="minorEastAsia" w:hAnsi="Arial" w:cs="Arial"/>
          <w:b/>
          <w:sz w:val="20"/>
          <w:szCs w:val="20"/>
        </w:rPr>
        <w:t>Sukcesivna</w:t>
      </w:r>
      <w:proofErr w:type="spellEnd"/>
      <w:r>
        <w:rPr>
          <w:rFonts w:ascii="Arial" w:eastAsiaTheme="minorEastAsia" w:hAnsi="Arial" w:cs="Arial"/>
          <w:b/>
          <w:sz w:val="20"/>
          <w:szCs w:val="20"/>
        </w:rPr>
        <w:t xml:space="preserve"> </w:t>
      </w:r>
      <w:proofErr w:type="spellStart"/>
      <w:r>
        <w:rPr>
          <w:rFonts w:ascii="Arial" w:eastAsiaTheme="minorEastAsia" w:hAnsi="Arial" w:cs="Arial"/>
          <w:b/>
          <w:sz w:val="20"/>
          <w:szCs w:val="20"/>
        </w:rPr>
        <w:t>dobava</w:t>
      </w:r>
      <w:proofErr w:type="spellEnd"/>
      <w:r>
        <w:rPr>
          <w:rFonts w:ascii="Arial" w:eastAsiaTheme="minorEastAsia" w:hAnsi="Arial" w:cs="Arial"/>
          <w:b/>
          <w:sz w:val="20"/>
          <w:szCs w:val="20"/>
        </w:rPr>
        <w:t xml:space="preserve"> </w:t>
      </w:r>
      <w:proofErr w:type="spellStart"/>
      <w:r>
        <w:rPr>
          <w:rFonts w:ascii="Arial" w:eastAsiaTheme="minorEastAsia" w:hAnsi="Arial" w:cs="Arial"/>
          <w:b/>
          <w:sz w:val="20"/>
          <w:szCs w:val="20"/>
        </w:rPr>
        <w:t>lesne</w:t>
      </w:r>
      <w:proofErr w:type="spellEnd"/>
      <w:r>
        <w:rPr>
          <w:rFonts w:ascii="Arial" w:eastAsiaTheme="minorEastAsia" w:hAnsi="Arial" w:cs="Arial"/>
          <w:b/>
          <w:sz w:val="20"/>
          <w:szCs w:val="20"/>
        </w:rPr>
        <w:t xml:space="preserve"> </w:t>
      </w:r>
      <w:proofErr w:type="spellStart"/>
      <w:r>
        <w:rPr>
          <w:rFonts w:ascii="Arial" w:eastAsiaTheme="minorEastAsia" w:hAnsi="Arial" w:cs="Arial"/>
          <w:b/>
          <w:sz w:val="20"/>
          <w:szCs w:val="20"/>
        </w:rPr>
        <w:t>biomase</w:t>
      </w:r>
      <w:proofErr w:type="spellEnd"/>
      <w:r>
        <w:rPr>
          <w:rFonts w:ascii="Arial" w:eastAsiaTheme="minorEastAsia" w:hAnsi="Arial" w:cs="Arial"/>
          <w:b/>
          <w:sz w:val="20"/>
          <w:szCs w:val="20"/>
        </w:rPr>
        <w:t xml:space="preserve"> in </w:t>
      </w:r>
      <w:proofErr w:type="spellStart"/>
      <w:r>
        <w:rPr>
          <w:rFonts w:ascii="Arial" w:eastAsiaTheme="minorEastAsia" w:hAnsi="Arial" w:cs="Arial"/>
          <w:b/>
          <w:sz w:val="20"/>
          <w:szCs w:val="20"/>
        </w:rPr>
        <w:t>upravljanje</w:t>
      </w:r>
      <w:proofErr w:type="spellEnd"/>
      <w:r>
        <w:rPr>
          <w:rFonts w:ascii="Arial" w:eastAsiaTheme="minorEastAsia" w:hAnsi="Arial" w:cs="Arial"/>
          <w:b/>
          <w:sz w:val="20"/>
          <w:szCs w:val="20"/>
        </w:rPr>
        <w:t xml:space="preserve"> s </w:t>
      </w:r>
      <w:proofErr w:type="spellStart"/>
      <w:r>
        <w:rPr>
          <w:rFonts w:ascii="Arial" w:eastAsiaTheme="minorEastAsia" w:hAnsi="Arial" w:cs="Arial"/>
          <w:b/>
          <w:sz w:val="20"/>
          <w:szCs w:val="20"/>
        </w:rPr>
        <w:t>kotlovnico</w:t>
      </w:r>
      <w:proofErr w:type="spellEnd"/>
      <w:r>
        <w:rPr>
          <w:rFonts w:ascii="Arial" w:eastAsiaTheme="minorEastAsia" w:hAnsi="Arial" w:cs="Arial"/>
          <w:b/>
          <w:sz w:val="20"/>
          <w:szCs w:val="20"/>
        </w:rPr>
        <w:t xml:space="preserve"> za </w:t>
      </w:r>
      <w:proofErr w:type="spellStart"/>
      <w:r>
        <w:rPr>
          <w:rFonts w:ascii="Arial" w:eastAsiaTheme="minorEastAsia" w:hAnsi="Arial" w:cs="Arial"/>
          <w:b/>
          <w:sz w:val="20"/>
          <w:szCs w:val="20"/>
        </w:rPr>
        <w:t>proizvodnjo</w:t>
      </w:r>
      <w:proofErr w:type="spellEnd"/>
      <w:r>
        <w:rPr>
          <w:rFonts w:ascii="Arial" w:eastAsiaTheme="minorEastAsia" w:hAnsi="Arial" w:cs="Arial"/>
          <w:b/>
          <w:sz w:val="20"/>
          <w:szCs w:val="20"/>
        </w:rPr>
        <w:t xml:space="preserve"> </w:t>
      </w:r>
      <w:proofErr w:type="spellStart"/>
      <w:r>
        <w:rPr>
          <w:rFonts w:ascii="Arial" w:eastAsiaTheme="minorEastAsia" w:hAnsi="Arial" w:cs="Arial"/>
          <w:b/>
          <w:sz w:val="20"/>
          <w:szCs w:val="20"/>
        </w:rPr>
        <w:t>toplotne</w:t>
      </w:r>
      <w:proofErr w:type="spellEnd"/>
      <w:r>
        <w:rPr>
          <w:rFonts w:ascii="Arial" w:eastAsiaTheme="minorEastAsia" w:hAnsi="Arial" w:cs="Arial"/>
          <w:b/>
          <w:sz w:val="20"/>
          <w:szCs w:val="20"/>
        </w:rPr>
        <w:t xml:space="preserve"> </w:t>
      </w:r>
      <w:proofErr w:type="spellStart"/>
      <w:r>
        <w:rPr>
          <w:rFonts w:ascii="Arial" w:eastAsiaTheme="minorEastAsia" w:hAnsi="Arial" w:cs="Arial"/>
          <w:b/>
          <w:sz w:val="20"/>
          <w:szCs w:val="20"/>
        </w:rPr>
        <w:t>energije</w:t>
      </w:r>
      <w:proofErr w:type="spellEnd"/>
      <w:r>
        <w:rPr>
          <w:rFonts w:ascii="Arial" w:eastAsiaTheme="minorEastAsia" w:hAnsi="Arial" w:cs="Arial"/>
          <w:b/>
          <w:sz w:val="20"/>
          <w:szCs w:val="20"/>
        </w:rPr>
        <w:t xml:space="preserve"> </w:t>
      </w:r>
      <w:r w:rsidR="00764DB1" w:rsidRPr="00764DB1">
        <w:rPr>
          <w:rFonts w:ascii="Arial" w:eastAsiaTheme="minorEastAsia" w:hAnsi="Arial" w:cs="Arial"/>
          <w:b/>
          <w:sz w:val="20"/>
          <w:szCs w:val="20"/>
        </w:rPr>
        <w:t xml:space="preserve">za </w:t>
      </w:r>
      <w:proofErr w:type="spellStart"/>
      <w:r w:rsidR="00764DB1" w:rsidRPr="00764DB1">
        <w:rPr>
          <w:rFonts w:ascii="Arial" w:eastAsiaTheme="minorEastAsia" w:hAnsi="Arial" w:cs="Arial"/>
          <w:b/>
          <w:sz w:val="20"/>
          <w:szCs w:val="20"/>
        </w:rPr>
        <w:t>obdobje</w:t>
      </w:r>
      <w:proofErr w:type="spellEnd"/>
      <w:r w:rsidR="00764DB1" w:rsidRPr="00764DB1">
        <w:rPr>
          <w:rFonts w:ascii="Arial" w:eastAsiaTheme="minorEastAsia" w:hAnsi="Arial" w:cs="Arial"/>
          <w:b/>
          <w:sz w:val="20"/>
          <w:szCs w:val="20"/>
        </w:rPr>
        <w:t xml:space="preserve"> od 1. </w:t>
      </w:r>
      <w:proofErr w:type="spellStart"/>
      <w:r w:rsidR="00764DB1" w:rsidRPr="00764DB1">
        <w:rPr>
          <w:rFonts w:ascii="Arial" w:eastAsiaTheme="minorEastAsia" w:hAnsi="Arial" w:cs="Arial"/>
          <w:b/>
          <w:sz w:val="20"/>
          <w:szCs w:val="20"/>
        </w:rPr>
        <w:t>februar</w:t>
      </w:r>
      <w:proofErr w:type="spellEnd"/>
      <w:r w:rsidR="00764DB1" w:rsidRPr="00764DB1">
        <w:rPr>
          <w:rFonts w:ascii="Arial" w:eastAsiaTheme="minorEastAsia" w:hAnsi="Arial" w:cs="Arial"/>
          <w:b/>
          <w:sz w:val="20"/>
          <w:szCs w:val="20"/>
        </w:rPr>
        <w:t xml:space="preserve"> 2023 do 31. </w:t>
      </w:r>
      <w:proofErr w:type="spellStart"/>
      <w:r w:rsidR="00764DB1" w:rsidRPr="00764DB1">
        <w:rPr>
          <w:rFonts w:ascii="Arial" w:eastAsiaTheme="minorEastAsia" w:hAnsi="Arial" w:cs="Arial"/>
          <w:b/>
          <w:sz w:val="20"/>
          <w:szCs w:val="20"/>
        </w:rPr>
        <w:t>januar</w:t>
      </w:r>
      <w:proofErr w:type="spellEnd"/>
      <w:r w:rsidR="00764DB1" w:rsidRPr="00764DB1">
        <w:rPr>
          <w:rFonts w:ascii="Arial" w:eastAsiaTheme="minorEastAsia" w:hAnsi="Arial" w:cs="Arial"/>
          <w:b/>
          <w:sz w:val="20"/>
          <w:szCs w:val="20"/>
        </w:rPr>
        <w:t xml:space="preserve"> 2025</w:t>
      </w:r>
      <w:r>
        <w:rPr>
          <w:rFonts w:ascii="Arial" w:hAnsi="Arial" w:cs="Arial"/>
          <w:b/>
          <w:bCs/>
          <w:sz w:val="20"/>
          <w:szCs w:val="20"/>
          <w:lang w:bidi="sl-SI"/>
        </w:rPr>
        <w:t>«</w:t>
      </w:r>
      <w:r w:rsidRPr="000835C2">
        <w:rPr>
          <w:rFonts w:ascii="Arial" w:hAnsi="Arial" w:cs="Arial"/>
          <w:sz w:val="20"/>
          <w:szCs w:val="20"/>
        </w:rPr>
        <w:t xml:space="preserve">, ki je </w:t>
      </w:r>
      <w:proofErr w:type="spellStart"/>
      <w:r w:rsidRPr="000835C2">
        <w:rPr>
          <w:rFonts w:ascii="Arial" w:hAnsi="Arial" w:cs="Arial"/>
          <w:sz w:val="20"/>
          <w:szCs w:val="20"/>
        </w:rPr>
        <w:t>bil</w:t>
      </w:r>
      <w:proofErr w:type="spellEnd"/>
      <w:r w:rsidRPr="000835C2">
        <w:rPr>
          <w:rFonts w:ascii="Arial" w:hAnsi="Arial" w:cs="Arial"/>
          <w:sz w:val="20"/>
          <w:szCs w:val="20"/>
        </w:rPr>
        <w:t xml:space="preserve"> </w:t>
      </w:r>
      <w:proofErr w:type="spellStart"/>
      <w:r w:rsidRPr="000835C2">
        <w:rPr>
          <w:rFonts w:ascii="Arial" w:hAnsi="Arial" w:cs="Arial"/>
          <w:sz w:val="20"/>
          <w:szCs w:val="20"/>
        </w:rPr>
        <w:t>objavljen</w:t>
      </w:r>
      <w:proofErr w:type="spellEnd"/>
      <w:r w:rsidRPr="000835C2">
        <w:rPr>
          <w:rFonts w:ascii="Arial" w:hAnsi="Arial" w:cs="Arial"/>
          <w:sz w:val="20"/>
          <w:szCs w:val="20"/>
        </w:rPr>
        <w:t xml:space="preserve"> na </w:t>
      </w:r>
      <w:proofErr w:type="spellStart"/>
      <w:r w:rsidRPr="000835C2">
        <w:rPr>
          <w:rFonts w:ascii="Arial" w:hAnsi="Arial" w:cs="Arial"/>
          <w:sz w:val="20"/>
          <w:szCs w:val="20"/>
        </w:rPr>
        <w:t>Portalu</w:t>
      </w:r>
      <w:proofErr w:type="spellEnd"/>
      <w:r w:rsidRPr="000835C2">
        <w:rPr>
          <w:rFonts w:ascii="Arial" w:hAnsi="Arial" w:cs="Arial"/>
          <w:sz w:val="20"/>
          <w:szCs w:val="20"/>
        </w:rPr>
        <w:t xml:space="preserve"> </w:t>
      </w:r>
      <w:proofErr w:type="spellStart"/>
      <w:r w:rsidRPr="000835C2">
        <w:rPr>
          <w:rFonts w:ascii="Arial" w:hAnsi="Arial" w:cs="Arial"/>
          <w:sz w:val="20"/>
          <w:szCs w:val="20"/>
        </w:rPr>
        <w:t>javnih</w:t>
      </w:r>
      <w:proofErr w:type="spellEnd"/>
      <w:r w:rsidRPr="000835C2">
        <w:rPr>
          <w:rFonts w:ascii="Arial" w:hAnsi="Arial" w:cs="Arial"/>
          <w:sz w:val="20"/>
          <w:szCs w:val="20"/>
        </w:rPr>
        <w:t xml:space="preserve"> </w:t>
      </w:r>
      <w:proofErr w:type="spellStart"/>
      <w:r w:rsidRPr="000835C2">
        <w:rPr>
          <w:rFonts w:ascii="Arial" w:hAnsi="Arial" w:cs="Arial"/>
          <w:sz w:val="20"/>
          <w:szCs w:val="20"/>
        </w:rPr>
        <w:t>naročil</w:t>
      </w:r>
      <w:proofErr w:type="spellEnd"/>
      <w:r w:rsidRPr="000835C2">
        <w:rPr>
          <w:rFonts w:ascii="Arial" w:hAnsi="Arial" w:cs="Arial"/>
          <w:sz w:val="20"/>
          <w:szCs w:val="20"/>
        </w:rPr>
        <w:t xml:space="preserve">, </w:t>
      </w:r>
      <w:proofErr w:type="spellStart"/>
      <w:r w:rsidRPr="000835C2">
        <w:rPr>
          <w:rFonts w:ascii="Arial" w:hAnsi="Arial" w:cs="Arial"/>
          <w:b/>
          <w:sz w:val="20"/>
          <w:szCs w:val="20"/>
        </w:rPr>
        <w:t>ponujamo</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izvedbo</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naročila</w:t>
      </w:r>
      <w:proofErr w:type="spellEnd"/>
      <w:r w:rsidRPr="000835C2">
        <w:rPr>
          <w:rFonts w:ascii="Arial" w:hAnsi="Arial" w:cs="Arial"/>
          <w:b/>
          <w:sz w:val="20"/>
          <w:szCs w:val="20"/>
        </w:rPr>
        <w:t xml:space="preserve"> za </w:t>
      </w:r>
      <w:proofErr w:type="spellStart"/>
      <w:r w:rsidRPr="000835C2">
        <w:rPr>
          <w:rFonts w:ascii="Arial" w:hAnsi="Arial" w:cs="Arial"/>
          <w:b/>
          <w:sz w:val="20"/>
          <w:szCs w:val="20"/>
        </w:rPr>
        <w:t>skupno</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končno</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vrednost</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ponudbe</w:t>
      </w:r>
      <w:proofErr w:type="spellEnd"/>
      <w:r w:rsidRPr="000835C2">
        <w:rPr>
          <w:rFonts w:ascii="Arial" w:hAnsi="Arial" w:cs="Arial"/>
          <w:sz w:val="20"/>
          <w:szCs w:val="20"/>
        </w:rPr>
        <w:t xml:space="preserve">: </w:t>
      </w:r>
    </w:p>
    <w:p w14:paraId="5B2B4CA3" w14:textId="77777777" w:rsidR="00E11FF1" w:rsidRPr="00A21804" w:rsidRDefault="00E11FF1" w:rsidP="00E11FF1">
      <w:pPr>
        <w:pStyle w:val="Odstavekseznama"/>
        <w:rPr>
          <w:rFonts w:ascii="Arial" w:hAnsi="Arial" w:cs="Arial"/>
          <w:sz w:val="20"/>
          <w:szCs w:val="20"/>
        </w:rPr>
      </w:pPr>
    </w:p>
    <w:tbl>
      <w:tblPr>
        <w:tblW w:w="9351" w:type="dxa"/>
        <w:tblCellMar>
          <w:left w:w="70" w:type="dxa"/>
          <w:right w:w="70" w:type="dxa"/>
        </w:tblCellMar>
        <w:tblLook w:val="04A0" w:firstRow="1" w:lastRow="0" w:firstColumn="1" w:lastColumn="0" w:noHBand="0" w:noVBand="1"/>
      </w:tblPr>
      <w:tblGrid>
        <w:gridCol w:w="279"/>
        <w:gridCol w:w="2410"/>
        <w:gridCol w:w="1134"/>
        <w:gridCol w:w="1275"/>
        <w:gridCol w:w="1418"/>
        <w:gridCol w:w="1417"/>
        <w:gridCol w:w="1418"/>
      </w:tblGrid>
      <w:tr w:rsidR="00E11FF1" w:rsidRPr="00555504" w14:paraId="0C5CE0CD" w14:textId="77777777" w:rsidTr="00C83C30">
        <w:trPr>
          <w:trHeight w:val="288"/>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802FA"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color w:val="000000"/>
                <w:sz w:val="16"/>
                <w:szCs w:val="16"/>
              </w:rPr>
              <w:t>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4506EAAA" w14:textId="77777777" w:rsidR="00E11FF1" w:rsidRPr="00555504" w:rsidRDefault="00E11FF1" w:rsidP="00C83C30">
            <w:pPr>
              <w:jc w:val="right"/>
              <w:rPr>
                <w:rFonts w:ascii="Arial" w:hAnsi="Arial" w:cs="Arial"/>
                <w:b/>
                <w:bCs/>
                <w:color w:val="000000"/>
                <w:sz w:val="16"/>
                <w:szCs w:val="16"/>
              </w:rPr>
            </w:pPr>
            <w:r w:rsidRPr="00555504">
              <w:rPr>
                <w:rFonts w:ascii="Arial" w:hAnsi="Arial" w:cs="Arial"/>
                <w:b/>
                <w:bCs/>
                <w:color w:val="000000"/>
                <w:sz w:val="16"/>
                <w:szCs w:val="16"/>
              </w:rPr>
              <w:t>POSTAVKA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655E4A"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KOLIČINA</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CDF1141"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CENA NA ENOTO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4A5B251"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SKUPNA CENA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3B6C71C"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DDV</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6015669"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SKUPNA CENA Z DDV</w:t>
            </w:r>
          </w:p>
        </w:tc>
      </w:tr>
      <w:tr w:rsidR="00E11FF1" w:rsidRPr="00555504" w14:paraId="03F2356B" w14:textId="77777777" w:rsidTr="00C83C30">
        <w:trPr>
          <w:trHeight w:val="288"/>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6228C61A" w14:textId="77777777" w:rsidR="00E11FF1" w:rsidRPr="00555504" w:rsidRDefault="00E11FF1" w:rsidP="00C83C30">
            <w:pPr>
              <w:rPr>
                <w:rFonts w:ascii="Arial" w:hAnsi="Arial" w:cs="Arial"/>
                <w:b/>
                <w:bCs/>
                <w:color w:val="000000"/>
                <w:sz w:val="16"/>
                <w:szCs w:val="16"/>
              </w:rPr>
            </w:pPr>
            <w:r w:rsidRPr="00555504">
              <w:rPr>
                <w:rFonts w:ascii="Arial" w:hAnsi="Arial" w:cs="Arial"/>
                <w:color w:val="000000"/>
                <w:sz w:val="16"/>
                <w:szCs w:val="16"/>
              </w:rPr>
              <w:t> </w:t>
            </w:r>
          </w:p>
        </w:tc>
        <w:tc>
          <w:tcPr>
            <w:tcW w:w="2410" w:type="dxa"/>
            <w:tcBorders>
              <w:top w:val="nil"/>
              <w:left w:val="nil"/>
              <w:bottom w:val="single" w:sz="4" w:space="0" w:color="auto"/>
              <w:right w:val="single" w:sz="4" w:space="0" w:color="auto"/>
            </w:tcBorders>
            <w:shd w:val="clear" w:color="auto" w:fill="auto"/>
            <w:noWrap/>
            <w:vAlign w:val="center"/>
            <w:hideMark/>
          </w:tcPr>
          <w:p w14:paraId="5144C509" w14:textId="77777777" w:rsidR="00E11FF1" w:rsidRPr="00555504" w:rsidRDefault="00E11FF1" w:rsidP="00C83C30">
            <w:pPr>
              <w:jc w:val="right"/>
              <w:rPr>
                <w:rFonts w:ascii="Arial" w:hAnsi="Arial" w:cs="Arial"/>
                <w:b/>
                <w:bCs/>
                <w:color w:val="000000"/>
                <w:sz w:val="16"/>
                <w:szCs w:val="16"/>
              </w:rPr>
            </w:pPr>
            <w:r w:rsidRPr="00555504">
              <w:rPr>
                <w:rFonts w:ascii="Arial" w:hAnsi="Arial" w:cs="Arial"/>
                <w:b/>
                <w:bCs/>
                <w:color w:val="000000"/>
                <w:sz w:val="16"/>
                <w:szCs w:val="16"/>
              </w:rPr>
              <w:t>ENOTA MERE</w:t>
            </w:r>
          </w:p>
        </w:tc>
        <w:tc>
          <w:tcPr>
            <w:tcW w:w="1134" w:type="dxa"/>
            <w:tcBorders>
              <w:top w:val="nil"/>
              <w:left w:val="nil"/>
              <w:bottom w:val="single" w:sz="4" w:space="0" w:color="auto"/>
              <w:right w:val="single" w:sz="4" w:space="0" w:color="auto"/>
            </w:tcBorders>
            <w:shd w:val="clear" w:color="auto" w:fill="auto"/>
            <w:noWrap/>
            <w:vAlign w:val="center"/>
            <w:hideMark/>
          </w:tcPr>
          <w:p w14:paraId="5647D232"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MWh/leto</w:t>
            </w:r>
          </w:p>
        </w:tc>
        <w:tc>
          <w:tcPr>
            <w:tcW w:w="1275" w:type="dxa"/>
            <w:tcBorders>
              <w:top w:val="nil"/>
              <w:left w:val="nil"/>
              <w:bottom w:val="single" w:sz="4" w:space="0" w:color="auto"/>
              <w:right w:val="single" w:sz="4" w:space="0" w:color="auto"/>
            </w:tcBorders>
            <w:shd w:val="clear" w:color="auto" w:fill="auto"/>
            <w:noWrap/>
            <w:vAlign w:val="center"/>
            <w:hideMark/>
          </w:tcPr>
          <w:p w14:paraId="1C579F88"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EUR/MWh</w:t>
            </w:r>
          </w:p>
        </w:tc>
        <w:tc>
          <w:tcPr>
            <w:tcW w:w="1418" w:type="dxa"/>
            <w:tcBorders>
              <w:top w:val="nil"/>
              <w:left w:val="nil"/>
              <w:bottom w:val="single" w:sz="4" w:space="0" w:color="auto"/>
              <w:right w:val="single" w:sz="4" w:space="0" w:color="auto"/>
            </w:tcBorders>
            <w:shd w:val="clear" w:color="auto" w:fill="auto"/>
            <w:noWrap/>
            <w:vAlign w:val="center"/>
            <w:hideMark/>
          </w:tcPr>
          <w:p w14:paraId="688FF64D"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EUR/leto</w:t>
            </w:r>
          </w:p>
        </w:tc>
        <w:tc>
          <w:tcPr>
            <w:tcW w:w="1417" w:type="dxa"/>
            <w:tcBorders>
              <w:top w:val="nil"/>
              <w:left w:val="nil"/>
              <w:bottom w:val="single" w:sz="4" w:space="0" w:color="auto"/>
              <w:right w:val="single" w:sz="4" w:space="0" w:color="auto"/>
            </w:tcBorders>
            <w:shd w:val="clear" w:color="auto" w:fill="auto"/>
            <w:noWrap/>
            <w:vAlign w:val="center"/>
            <w:hideMark/>
          </w:tcPr>
          <w:p w14:paraId="75E8D644"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EUR/leto</w:t>
            </w:r>
          </w:p>
        </w:tc>
        <w:tc>
          <w:tcPr>
            <w:tcW w:w="1418" w:type="dxa"/>
            <w:tcBorders>
              <w:top w:val="nil"/>
              <w:left w:val="nil"/>
              <w:bottom w:val="single" w:sz="4" w:space="0" w:color="auto"/>
              <w:right w:val="single" w:sz="4" w:space="0" w:color="auto"/>
            </w:tcBorders>
            <w:shd w:val="clear" w:color="auto" w:fill="auto"/>
            <w:noWrap/>
            <w:vAlign w:val="center"/>
            <w:hideMark/>
          </w:tcPr>
          <w:p w14:paraId="0070D6EF"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EUR/leto</w:t>
            </w:r>
          </w:p>
        </w:tc>
      </w:tr>
      <w:tr w:rsidR="00E11FF1" w:rsidRPr="00555504" w14:paraId="66F82D23" w14:textId="77777777" w:rsidTr="00C83C30">
        <w:trPr>
          <w:trHeight w:val="444"/>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7DF7EBE3" w14:textId="77777777" w:rsidR="00E11FF1" w:rsidRPr="00555504" w:rsidRDefault="00E11FF1" w:rsidP="00C83C30">
            <w:pPr>
              <w:jc w:val="right"/>
              <w:rPr>
                <w:rFonts w:ascii="Arial" w:hAnsi="Arial" w:cs="Arial"/>
                <w:color w:val="000000"/>
                <w:sz w:val="16"/>
                <w:szCs w:val="16"/>
              </w:rPr>
            </w:pPr>
            <w:r w:rsidRPr="00555504">
              <w:rPr>
                <w:rFonts w:ascii="Arial" w:hAnsi="Arial" w:cs="Arial"/>
                <w:b/>
                <w:bCs/>
                <w:color w:val="000000"/>
                <w:sz w:val="16"/>
                <w:szCs w:val="16"/>
              </w:rPr>
              <w:t>1</w:t>
            </w:r>
          </w:p>
        </w:tc>
        <w:tc>
          <w:tcPr>
            <w:tcW w:w="2410" w:type="dxa"/>
            <w:tcBorders>
              <w:top w:val="nil"/>
              <w:left w:val="nil"/>
              <w:bottom w:val="single" w:sz="4" w:space="0" w:color="auto"/>
              <w:right w:val="single" w:sz="4" w:space="0" w:color="auto"/>
            </w:tcBorders>
            <w:shd w:val="clear" w:color="auto" w:fill="auto"/>
            <w:noWrap/>
            <w:vAlign w:val="center"/>
            <w:hideMark/>
          </w:tcPr>
          <w:p w14:paraId="2B215AA3" w14:textId="77777777" w:rsidR="00E11FF1" w:rsidRPr="00555504" w:rsidRDefault="00E11FF1" w:rsidP="00C83C30">
            <w:pPr>
              <w:rPr>
                <w:rFonts w:ascii="Arial" w:hAnsi="Arial" w:cs="Arial"/>
                <w:color w:val="000000"/>
                <w:sz w:val="16"/>
                <w:szCs w:val="16"/>
              </w:rPr>
            </w:pPr>
            <w:r w:rsidRPr="00555504">
              <w:rPr>
                <w:rFonts w:ascii="Arial" w:hAnsi="Arial" w:cs="Arial"/>
                <w:b/>
                <w:bCs/>
                <w:color w:val="000000"/>
                <w:sz w:val="16"/>
                <w:szCs w:val="16"/>
              </w:rPr>
              <w:t>DOBAVA SEKANCEV NA LESNO BIOMASO</w:t>
            </w:r>
          </w:p>
        </w:tc>
        <w:tc>
          <w:tcPr>
            <w:tcW w:w="1134" w:type="dxa"/>
            <w:tcBorders>
              <w:top w:val="nil"/>
              <w:left w:val="nil"/>
              <w:bottom w:val="single" w:sz="4" w:space="0" w:color="auto"/>
              <w:right w:val="single" w:sz="4" w:space="0" w:color="auto"/>
            </w:tcBorders>
            <w:shd w:val="clear" w:color="auto" w:fill="auto"/>
            <w:noWrap/>
            <w:vAlign w:val="center"/>
            <w:hideMark/>
          </w:tcPr>
          <w:p w14:paraId="399EDA7C" w14:textId="77777777" w:rsidR="00E11FF1" w:rsidRPr="00555504" w:rsidRDefault="00E11FF1" w:rsidP="00C83C30">
            <w:pPr>
              <w:jc w:val="center"/>
              <w:rPr>
                <w:rFonts w:ascii="Arial" w:hAnsi="Arial" w:cs="Arial"/>
                <w:color w:val="000000"/>
                <w:sz w:val="16"/>
                <w:szCs w:val="16"/>
              </w:rPr>
            </w:pPr>
            <w:r w:rsidRPr="00555504">
              <w:rPr>
                <w:rFonts w:ascii="Arial" w:hAnsi="Arial" w:cs="Arial"/>
                <w:color w:val="000000"/>
                <w:sz w:val="16"/>
                <w:szCs w:val="16"/>
              </w:rPr>
              <w:t>2270</w:t>
            </w:r>
          </w:p>
        </w:tc>
        <w:tc>
          <w:tcPr>
            <w:tcW w:w="1275" w:type="dxa"/>
            <w:tcBorders>
              <w:top w:val="nil"/>
              <w:left w:val="nil"/>
              <w:bottom w:val="single" w:sz="4" w:space="0" w:color="auto"/>
              <w:right w:val="single" w:sz="4" w:space="0" w:color="auto"/>
            </w:tcBorders>
            <w:shd w:val="clear" w:color="auto" w:fill="auto"/>
            <w:noWrap/>
            <w:vAlign w:val="center"/>
          </w:tcPr>
          <w:p w14:paraId="1E309486" w14:textId="77777777" w:rsidR="00E11FF1" w:rsidRPr="00555504" w:rsidRDefault="00E11FF1" w:rsidP="00C83C30">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48BEAB7A" w14:textId="77777777" w:rsidR="00E11FF1" w:rsidRPr="00555504" w:rsidRDefault="00E11FF1" w:rsidP="00C83C30">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55C53625" w14:textId="77777777" w:rsidR="00E11FF1" w:rsidRPr="00555504" w:rsidRDefault="00E11FF1" w:rsidP="00C83C30">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09BB0695" w14:textId="77777777" w:rsidR="00E11FF1" w:rsidRPr="00555504" w:rsidRDefault="00E11FF1" w:rsidP="00C83C30">
            <w:pPr>
              <w:jc w:val="right"/>
              <w:rPr>
                <w:rFonts w:ascii="Arial" w:hAnsi="Arial" w:cs="Arial"/>
                <w:color w:val="000000"/>
                <w:sz w:val="16"/>
                <w:szCs w:val="16"/>
              </w:rPr>
            </w:pPr>
          </w:p>
        </w:tc>
      </w:tr>
      <w:tr w:rsidR="00E11FF1" w:rsidRPr="00555504" w14:paraId="4440D3D3" w14:textId="77777777" w:rsidTr="00C83C30">
        <w:trPr>
          <w:trHeight w:val="409"/>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59E87B98" w14:textId="77777777" w:rsidR="00E11FF1" w:rsidRPr="00555504" w:rsidRDefault="00E11FF1" w:rsidP="00C83C30">
            <w:pPr>
              <w:jc w:val="right"/>
              <w:rPr>
                <w:rFonts w:ascii="Arial" w:hAnsi="Arial" w:cs="Arial"/>
                <w:color w:val="000000"/>
                <w:sz w:val="16"/>
                <w:szCs w:val="16"/>
              </w:rPr>
            </w:pPr>
            <w:r w:rsidRPr="00555504">
              <w:rPr>
                <w:rFonts w:ascii="Arial" w:hAnsi="Arial" w:cs="Arial"/>
                <w:b/>
                <w:bCs/>
                <w:color w:val="000000"/>
                <w:sz w:val="16"/>
                <w:szCs w:val="16"/>
              </w:rPr>
              <w:t>2</w:t>
            </w:r>
          </w:p>
        </w:tc>
        <w:tc>
          <w:tcPr>
            <w:tcW w:w="2410" w:type="dxa"/>
            <w:tcBorders>
              <w:top w:val="nil"/>
              <w:left w:val="nil"/>
              <w:bottom w:val="single" w:sz="4" w:space="0" w:color="auto"/>
              <w:right w:val="single" w:sz="4" w:space="0" w:color="auto"/>
            </w:tcBorders>
            <w:shd w:val="clear" w:color="auto" w:fill="auto"/>
            <w:noWrap/>
            <w:vAlign w:val="center"/>
            <w:hideMark/>
          </w:tcPr>
          <w:p w14:paraId="46DA54EE" w14:textId="77777777" w:rsidR="00E11FF1" w:rsidRPr="00555504" w:rsidRDefault="00E11FF1" w:rsidP="00C83C30">
            <w:pPr>
              <w:rPr>
                <w:rFonts w:ascii="Arial" w:hAnsi="Arial" w:cs="Arial"/>
                <w:color w:val="000000"/>
                <w:sz w:val="16"/>
                <w:szCs w:val="16"/>
              </w:rPr>
            </w:pPr>
            <w:r w:rsidRPr="00555504">
              <w:rPr>
                <w:rFonts w:ascii="Arial" w:hAnsi="Arial" w:cs="Arial"/>
                <w:b/>
                <w:bCs/>
                <w:color w:val="000000"/>
                <w:sz w:val="16"/>
                <w:szCs w:val="16"/>
              </w:rPr>
              <w:t>UPRAVLJANJE KOTLOVNICE</w:t>
            </w:r>
          </w:p>
        </w:tc>
        <w:tc>
          <w:tcPr>
            <w:tcW w:w="1134" w:type="dxa"/>
            <w:tcBorders>
              <w:top w:val="nil"/>
              <w:left w:val="nil"/>
              <w:bottom w:val="single" w:sz="4" w:space="0" w:color="auto"/>
              <w:right w:val="single" w:sz="4" w:space="0" w:color="auto"/>
            </w:tcBorders>
            <w:shd w:val="clear" w:color="auto" w:fill="auto"/>
            <w:noWrap/>
            <w:vAlign w:val="center"/>
            <w:hideMark/>
          </w:tcPr>
          <w:p w14:paraId="40F8F8B7" w14:textId="77777777" w:rsidR="00E11FF1" w:rsidRPr="00555504" w:rsidRDefault="00E11FF1" w:rsidP="00C83C30">
            <w:pPr>
              <w:jc w:val="center"/>
              <w:rPr>
                <w:rFonts w:ascii="Arial" w:hAnsi="Arial" w:cs="Arial"/>
                <w:color w:val="000000"/>
                <w:sz w:val="16"/>
                <w:szCs w:val="16"/>
              </w:rPr>
            </w:pPr>
            <w:r w:rsidRPr="00555504">
              <w:rPr>
                <w:rFonts w:ascii="Arial" w:hAnsi="Arial" w:cs="Arial"/>
                <w:color w:val="000000"/>
                <w:sz w:val="16"/>
                <w:szCs w:val="16"/>
              </w:rPr>
              <w:t>2270</w:t>
            </w:r>
          </w:p>
        </w:tc>
        <w:tc>
          <w:tcPr>
            <w:tcW w:w="1275" w:type="dxa"/>
            <w:tcBorders>
              <w:top w:val="nil"/>
              <w:left w:val="nil"/>
              <w:bottom w:val="single" w:sz="4" w:space="0" w:color="auto"/>
              <w:right w:val="single" w:sz="4" w:space="0" w:color="auto"/>
            </w:tcBorders>
            <w:shd w:val="clear" w:color="auto" w:fill="auto"/>
            <w:noWrap/>
            <w:vAlign w:val="center"/>
          </w:tcPr>
          <w:p w14:paraId="2A6A5E8C" w14:textId="77777777" w:rsidR="00E11FF1" w:rsidRPr="00555504" w:rsidRDefault="00E11FF1" w:rsidP="00C83C30">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4DB9E113" w14:textId="77777777" w:rsidR="00E11FF1" w:rsidRPr="00555504" w:rsidRDefault="00E11FF1" w:rsidP="00C83C30">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6EFC62ED" w14:textId="77777777" w:rsidR="00E11FF1" w:rsidRPr="00555504" w:rsidRDefault="00E11FF1" w:rsidP="00C83C30">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636C13CF" w14:textId="77777777" w:rsidR="00E11FF1" w:rsidRPr="00555504" w:rsidRDefault="00E11FF1" w:rsidP="00C83C30">
            <w:pPr>
              <w:jc w:val="right"/>
              <w:rPr>
                <w:rFonts w:ascii="Arial" w:hAnsi="Arial" w:cs="Arial"/>
                <w:color w:val="000000"/>
                <w:sz w:val="16"/>
                <w:szCs w:val="16"/>
              </w:rPr>
            </w:pPr>
          </w:p>
        </w:tc>
      </w:tr>
      <w:tr w:rsidR="00E11FF1" w:rsidRPr="00555504" w14:paraId="141EEB84" w14:textId="77777777" w:rsidTr="00C83C30">
        <w:trPr>
          <w:trHeight w:val="428"/>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060B2783" w14:textId="77777777" w:rsidR="00E11FF1" w:rsidRPr="00555504" w:rsidRDefault="00E11FF1" w:rsidP="00C83C30">
            <w:pPr>
              <w:jc w:val="right"/>
              <w:rPr>
                <w:rFonts w:ascii="Arial" w:hAnsi="Arial" w:cs="Arial"/>
                <w:color w:val="000000"/>
                <w:sz w:val="16"/>
                <w:szCs w:val="16"/>
              </w:rPr>
            </w:pPr>
            <w:r w:rsidRPr="00555504">
              <w:rPr>
                <w:rFonts w:ascii="Arial" w:hAnsi="Arial" w:cs="Arial"/>
                <w:b/>
                <w:bCs/>
                <w:color w:val="000000"/>
                <w:sz w:val="16"/>
                <w:szCs w:val="16"/>
              </w:rPr>
              <w:t>3</w:t>
            </w:r>
          </w:p>
        </w:tc>
        <w:tc>
          <w:tcPr>
            <w:tcW w:w="2410" w:type="dxa"/>
            <w:tcBorders>
              <w:top w:val="nil"/>
              <w:left w:val="nil"/>
              <w:bottom w:val="single" w:sz="4" w:space="0" w:color="auto"/>
              <w:right w:val="single" w:sz="4" w:space="0" w:color="auto"/>
            </w:tcBorders>
            <w:shd w:val="clear" w:color="auto" w:fill="auto"/>
            <w:noWrap/>
            <w:vAlign w:val="center"/>
            <w:hideMark/>
          </w:tcPr>
          <w:p w14:paraId="74F7889B" w14:textId="77777777" w:rsidR="00E11FF1" w:rsidRPr="00555504" w:rsidRDefault="00E11FF1" w:rsidP="00C83C30">
            <w:pPr>
              <w:rPr>
                <w:rFonts w:ascii="Arial" w:hAnsi="Arial" w:cs="Arial"/>
                <w:b/>
                <w:bCs/>
                <w:color w:val="000000"/>
                <w:sz w:val="16"/>
                <w:szCs w:val="16"/>
              </w:rPr>
            </w:pPr>
            <w:r w:rsidRPr="00555504">
              <w:rPr>
                <w:rFonts w:ascii="Arial" w:hAnsi="Arial" w:cs="Arial"/>
                <w:b/>
                <w:bCs/>
                <w:color w:val="000000"/>
                <w:sz w:val="16"/>
                <w:szCs w:val="16"/>
              </w:rPr>
              <w:t>VSE SKUPAJ</w:t>
            </w:r>
          </w:p>
        </w:tc>
        <w:tc>
          <w:tcPr>
            <w:tcW w:w="1134" w:type="dxa"/>
            <w:tcBorders>
              <w:top w:val="nil"/>
              <w:left w:val="nil"/>
              <w:bottom w:val="single" w:sz="4" w:space="0" w:color="auto"/>
              <w:right w:val="single" w:sz="4" w:space="0" w:color="auto"/>
            </w:tcBorders>
            <w:shd w:val="clear" w:color="auto" w:fill="auto"/>
            <w:noWrap/>
            <w:vAlign w:val="center"/>
            <w:hideMark/>
          </w:tcPr>
          <w:p w14:paraId="57408F1A" w14:textId="77777777" w:rsidR="00E11FF1" w:rsidRPr="00555504" w:rsidRDefault="00E11FF1" w:rsidP="00C83C30">
            <w:pPr>
              <w:jc w:val="right"/>
              <w:rPr>
                <w:rFonts w:ascii="Arial" w:hAnsi="Arial" w:cs="Arial"/>
                <w:color w:val="000000"/>
                <w:sz w:val="16"/>
                <w:szCs w:val="16"/>
              </w:rPr>
            </w:pPr>
            <w:r w:rsidRPr="00555504">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tcPr>
          <w:p w14:paraId="62BECEC1" w14:textId="77777777" w:rsidR="00E11FF1" w:rsidRPr="00555504" w:rsidRDefault="00E11FF1" w:rsidP="00C83C30">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4D0EBB0C" w14:textId="77777777" w:rsidR="00E11FF1" w:rsidRPr="00555504" w:rsidRDefault="00E11FF1" w:rsidP="00C83C30">
            <w:pPr>
              <w:jc w:val="right"/>
              <w:rPr>
                <w:rFonts w:ascii="Arial" w:hAnsi="Arial" w:cs="Arial"/>
                <w:color w:val="000000"/>
                <w:sz w:val="16"/>
                <w:szCs w:val="16"/>
              </w:rPr>
            </w:pPr>
          </w:p>
        </w:tc>
        <w:tc>
          <w:tcPr>
            <w:tcW w:w="1417" w:type="dxa"/>
            <w:tcBorders>
              <w:top w:val="nil"/>
              <w:left w:val="nil"/>
              <w:bottom w:val="single" w:sz="4" w:space="0" w:color="auto"/>
              <w:right w:val="single" w:sz="4" w:space="0" w:color="auto"/>
            </w:tcBorders>
            <w:shd w:val="clear" w:color="auto" w:fill="auto"/>
            <w:noWrap/>
            <w:vAlign w:val="center"/>
          </w:tcPr>
          <w:p w14:paraId="492A9BA4" w14:textId="77777777" w:rsidR="00E11FF1" w:rsidRPr="00555504" w:rsidRDefault="00E11FF1" w:rsidP="00C83C30">
            <w:pPr>
              <w:jc w:val="right"/>
              <w:rPr>
                <w:rFonts w:ascii="Arial" w:hAnsi="Arial" w:cs="Arial"/>
                <w:color w:val="000000"/>
                <w:sz w:val="16"/>
                <w:szCs w:val="16"/>
              </w:rPr>
            </w:pPr>
          </w:p>
        </w:tc>
        <w:tc>
          <w:tcPr>
            <w:tcW w:w="1418" w:type="dxa"/>
            <w:tcBorders>
              <w:top w:val="nil"/>
              <w:left w:val="nil"/>
              <w:bottom w:val="single" w:sz="4" w:space="0" w:color="auto"/>
              <w:right w:val="single" w:sz="4" w:space="0" w:color="auto"/>
            </w:tcBorders>
            <w:shd w:val="clear" w:color="auto" w:fill="auto"/>
            <w:noWrap/>
            <w:vAlign w:val="center"/>
          </w:tcPr>
          <w:p w14:paraId="02A1CC15" w14:textId="77777777" w:rsidR="00E11FF1" w:rsidRPr="00555504" w:rsidRDefault="00E11FF1" w:rsidP="00C83C30">
            <w:pPr>
              <w:jc w:val="right"/>
              <w:rPr>
                <w:rFonts w:ascii="Arial" w:hAnsi="Arial" w:cs="Arial"/>
                <w:color w:val="000000"/>
                <w:sz w:val="16"/>
                <w:szCs w:val="16"/>
              </w:rPr>
            </w:pPr>
          </w:p>
        </w:tc>
      </w:tr>
    </w:tbl>
    <w:p w14:paraId="013DEF0A" w14:textId="77777777" w:rsidR="00E11FF1" w:rsidRDefault="00E11FF1" w:rsidP="00E11FF1">
      <w:pPr>
        <w:tabs>
          <w:tab w:val="left" w:pos="775"/>
          <w:tab w:val="left" w:pos="2764"/>
          <w:tab w:val="left" w:pos="3898"/>
          <w:tab w:val="left" w:pos="5173"/>
          <w:tab w:val="left" w:pos="6591"/>
          <w:tab w:val="left" w:pos="8008"/>
        </w:tabs>
        <w:ind w:left="75"/>
        <w:rPr>
          <w:rFonts w:ascii="Calibri" w:hAnsi="Calibri" w:cs="Calibri"/>
          <w:color w:val="000000"/>
          <w:sz w:val="20"/>
          <w:szCs w:val="20"/>
        </w:rPr>
      </w:pPr>
    </w:p>
    <w:tbl>
      <w:tblPr>
        <w:tblW w:w="9351" w:type="dxa"/>
        <w:tblCellMar>
          <w:left w:w="70" w:type="dxa"/>
          <w:right w:w="70" w:type="dxa"/>
        </w:tblCellMar>
        <w:tblLook w:val="04A0" w:firstRow="1" w:lastRow="0" w:firstColumn="1" w:lastColumn="0" w:noHBand="0" w:noVBand="1"/>
      </w:tblPr>
      <w:tblGrid>
        <w:gridCol w:w="279"/>
        <w:gridCol w:w="3969"/>
        <w:gridCol w:w="1701"/>
        <w:gridCol w:w="1559"/>
        <w:gridCol w:w="1843"/>
      </w:tblGrid>
      <w:tr w:rsidR="00E11FF1" w:rsidRPr="00555504" w14:paraId="320552D7" w14:textId="77777777" w:rsidTr="00C83C30">
        <w:trPr>
          <w:trHeight w:val="288"/>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1312" w14:textId="77777777" w:rsidR="00E11FF1" w:rsidRPr="00555504" w:rsidRDefault="00E11FF1" w:rsidP="00C83C30">
            <w:pPr>
              <w:jc w:val="right"/>
              <w:rPr>
                <w:rFonts w:ascii="Arial" w:hAnsi="Arial" w:cs="Arial"/>
                <w:color w:val="000000"/>
                <w:sz w:val="16"/>
                <w:szCs w:val="16"/>
              </w:rPr>
            </w:pPr>
            <w:r w:rsidRPr="00555504">
              <w:rPr>
                <w:rFonts w:ascii="Arial" w:hAnsi="Arial" w:cs="Arial"/>
                <w:color w:val="000000"/>
                <w:sz w:val="16"/>
                <w:szCs w:val="16"/>
              </w:rPr>
              <w:t> </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10D07B7A" w14:textId="77777777" w:rsidR="00E11FF1" w:rsidRPr="00555504" w:rsidRDefault="00E11FF1" w:rsidP="00C83C30">
            <w:pPr>
              <w:jc w:val="right"/>
              <w:rPr>
                <w:rFonts w:ascii="Arial" w:hAnsi="Arial" w:cs="Arial"/>
                <w:b/>
                <w:bCs/>
                <w:color w:val="000000"/>
                <w:sz w:val="16"/>
                <w:szCs w:val="16"/>
              </w:rPr>
            </w:pPr>
            <w:r w:rsidRPr="00555504">
              <w:rPr>
                <w:rFonts w:ascii="Arial" w:hAnsi="Arial" w:cs="Arial"/>
                <w:b/>
                <w:bCs/>
                <w:color w:val="000000"/>
                <w:sz w:val="16"/>
                <w:szCs w:val="16"/>
              </w:rPr>
              <w:t>POSTAVKA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91D9F69"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SKUPNA CENA</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0793970"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DDV</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59D63A9"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SKUPNA CENA Z DDV</w:t>
            </w:r>
          </w:p>
        </w:tc>
      </w:tr>
      <w:tr w:rsidR="00E11FF1" w:rsidRPr="00555504" w14:paraId="33C734E7" w14:textId="77777777" w:rsidTr="00C83C30">
        <w:trPr>
          <w:trHeight w:val="288"/>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1147D31B" w14:textId="77777777" w:rsidR="00E11FF1" w:rsidRPr="00555504" w:rsidRDefault="00E11FF1" w:rsidP="00C83C30">
            <w:pPr>
              <w:jc w:val="right"/>
              <w:rPr>
                <w:rFonts w:ascii="Arial" w:hAnsi="Arial" w:cs="Arial"/>
                <w:color w:val="000000"/>
                <w:sz w:val="16"/>
                <w:szCs w:val="16"/>
              </w:rPr>
            </w:pPr>
            <w:r w:rsidRPr="00555504">
              <w:rPr>
                <w:rFonts w:ascii="Arial" w:hAnsi="Arial" w:cs="Arial"/>
                <w:color w:val="000000"/>
                <w:sz w:val="16"/>
                <w:szCs w:val="16"/>
              </w:rPr>
              <w:t> </w:t>
            </w:r>
          </w:p>
        </w:tc>
        <w:tc>
          <w:tcPr>
            <w:tcW w:w="3969" w:type="dxa"/>
            <w:tcBorders>
              <w:top w:val="nil"/>
              <w:left w:val="nil"/>
              <w:bottom w:val="single" w:sz="4" w:space="0" w:color="auto"/>
              <w:right w:val="single" w:sz="4" w:space="0" w:color="auto"/>
            </w:tcBorders>
            <w:shd w:val="clear" w:color="auto" w:fill="auto"/>
            <w:noWrap/>
            <w:vAlign w:val="center"/>
            <w:hideMark/>
          </w:tcPr>
          <w:p w14:paraId="0B7A73DA" w14:textId="77777777" w:rsidR="00E11FF1" w:rsidRPr="00555504" w:rsidRDefault="00E11FF1" w:rsidP="00C83C30">
            <w:pPr>
              <w:jc w:val="right"/>
              <w:rPr>
                <w:rFonts w:ascii="Arial" w:hAnsi="Arial" w:cs="Arial"/>
                <w:b/>
                <w:bCs/>
                <w:color w:val="000000"/>
                <w:sz w:val="16"/>
                <w:szCs w:val="16"/>
              </w:rPr>
            </w:pPr>
            <w:r w:rsidRPr="00555504">
              <w:rPr>
                <w:rFonts w:ascii="Arial" w:hAnsi="Arial" w:cs="Arial"/>
                <w:b/>
                <w:bCs/>
                <w:color w:val="000000"/>
                <w:sz w:val="16"/>
                <w:szCs w:val="16"/>
              </w:rPr>
              <w:t>ENOTA MERE</w:t>
            </w:r>
          </w:p>
        </w:tc>
        <w:tc>
          <w:tcPr>
            <w:tcW w:w="1701" w:type="dxa"/>
            <w:tcBorders>
              <w:top w:val="nil"/>
              <w:left w:val="nil"/>
              <w:bottom w:val="single" w:sz="4" w:space="0" w:color="auto"/>
              <w:right w:val="single" w:sz="4" w:space="0" w:color="auto"/>
            </w:tcBorders>
            <w:shd w:val="clear" w:color="auto" w:fill="auto"/>
            <w:noWrap/>
            <w:vAlign w:val="center"/>
            <w:hideMark/>
          </w:tcPr>
          <w:p w14:paraId="73BB18C8"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EUR/2 leti</w:t>
            </w:r>
          </w:p>
        </w:tc>
        <w:tc>
          <w:tcPr>
            <w:tcW w:w="1559" w:type="dxa"/>
            <w:tcBorders>
              <w:top w:val="nil"/>
              <w:left w:val="nil"/>
              <w:bottom w:val="single" w:sz="4" w:space="0" w:color="auto"/>
              <w:right w:val="single" w:sz="4" w:space="0" w:color="auto"/>
            </w:tcBorders>
            <w:shd w:val="clear" w:color="auto" w:fill="auto"/>
            <w:noWrap/>
            <w:vAlign w:val="center"/>
            <w:hideMark/>
          </w:tcPr>
          <w:p w14:paraId="6BB29F66"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EUR/2 leti</w:t>
            </w:r>
          </w:p>
        </w:tc>
        <w:tc>
          <w:tcPr>
            <w:tcW w:w="1843" w:type="dxa"/>
            <w:tcBorders>
              <w:top w:val="nil"/>
              <w:left w:val="nil"/>
              <w:bottom w:val="single" w:sz="4" w:space="0" w:color="auto"/>
              <w:right w:val="single" w:sz="4" w:space="0" w:color="auto"/>
            </w:tcBorders>
            <w:shd w:val="clear" w:color="auto" w:fill="auto"/>
            <w:noWrap/>
            <w:vAlign w:val="center"/>
            <w:hideMark/>
          </w:tcPr>
          <w:p w14:paraId="3E99F7E0"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EUR/2 leti</w:t>
            </w:r>
          </w:p>
        </w:tc>
      </w:tr>
      <w:tr w:rsidR="00E11FF1" w:rsidRPr="00555504" w14:paraId="7714E217" w14:textId="77777777" w:rsidTr="00C83C30">
        <w:trPr>
          <w:trHeight w:val="415"/>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7C45444D" w14:textId="77777777" w:rsidR="00E11FF1" w:rsidRPr="00555504" w:rsidRDefault="00E11FF1" w:rsidP="00C83C30">
            <w:pPr>
              <w:jc w:val="right"/>
              <w:rPr>
                <w:rFonts w:ascii="Arial" w:hAnsi="Arial" w:cs="Arial"/>
                <w:b/>
                <w:bCs/>
                <w:color w:val="000000"/>
                <w:sz w:val="16"/>
                <w:szCs w:val="16"/>
              </w:rPr>
            </w:pPr>
            <w:r w:rsidRPr="00555504">
              <w:rPr>
                <w:rFonts w:ascii="Arial" w:hAnsi="Arial" w:cs="Arial"/>
                <w:b/>
                <w:bCs/>
                <w:color w:val="000000"/>
                <w:sz w:val="16"/>
                <w:szCs w:val="16"/>
              </w:rPr>
              <w:t>1</w:t>
            </w:r>
          </w:p>
        </w:tc>
        <w:tc>
          <w:tcPr>
            <w:tcW w:w="3969" w:type="dxa"/>
            <w:tcBorders>
              <w:top w:val="nil"/>
              <w:left w:val="nil"/>
              <w:bottom w:val="single" w:sz="4" w:space="0" w:color="auto"/>
              <w:right w:val="single" w:sz="4" w:space="0" w:color="auto"/>
            </w:tcBorders>
            <w:shd w:val="clear" w:color="auto" w:fill="auto"/>
            <w:noWrap/>
            <w:vAlign w:val="center"/>
            <w:hideMark/>
          </w:tcPr>
          <w:p w14:paraId="085A3BA2" w14:textId="77777777" w:rsidR="00E11FF1" w:rsidRPr="00555504" w:rsidRDefault="00E11FF1" w:rsidP="00C83C30">
            <w:pPr>
              <w:rPr>
                <w:rFonts w:ascii="Arial" w:hAnsi="Arial" w:cs="Arial"/>
                <w:b/>
                <w:bCs/>
                <w:color w:val="000000"/>
                <w:sz w:val="16"/>
                <w:szCs w:val="16"/>
              </w:rPr>
            </w:pPr>
            <w:r w:rsidRPr="00555504">
              <w:rPr>
                <w:rFonts w:ascii="Arial" w:hAnsi="Arial" w:cs="Arial"/>
                <w:b/>
                <w:bCs/>
                <w:color w:val="000000"/>
                <w:sz w:val="16"/>
                <w:szCs w:val="16"/>
              </w:rPr>
              <w:t>DOBAVA SEKANCEV NA LESNO BIOMASO</w:t>
            </w:r>
          </w:p>
        </w:tc>
        <w:tc>
          <w:tcPr>
            <w:tcW w:w="1701" w:type="dxa"/>
            <w:tcBorders>
              <w:top w:val="nil"/>
              <w:left w:val="nil"/>
              <w:bottom w:val="single" w:sz="4" w:space="0" w:color="auto"/>
              <w:right w:val="single" w:sz="4" w:space="0" w:color="auto"/>
            </w:tcBorders>
            <w:shd w:val="clear" w:color="auto" w:fill="auto"/>
            <w:noWrap/>
            <w:vAlign w:val="center"/>
          </w:tcPr>
          <w:p w14:paraId="08AE5A7F" w14:textId="77777777" w:rsidR="00E11FF1" w:rsidRPr="00555504" w:rsidRDefault="00E11FF1" w:rsidP="00C83C30">
            <w:pPr>
              <w:jc w:val="right"/>
              <w:rPr>
                <w:rFonts w:ascii="Arial" w:hAnsi="Arial" w:cs="Arial"/>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14:paraId="23D266CC" w14:textId="77777777" w:rsidR="00E11FF1" w:rsidRPr="00555504" w:rsidRDefault="00E11FF1" w:rsidP="00C83C30">
            <w:pPr>
              <w:jc w:val="right"/>
              <w:rPr>
                <w:rFonts w:ascii="Arial" w:hAnsi="Arial" w:cs="Arial"/>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center"/>
          </w:tcPr>
          <w:p w14:paraId="59BE5D79" w14:textId="77777777" w:rsidR="00E11FF1" w:rsidRPr="00555504" w:rsidRDefault="00E11FF1" w:rsidP="00C83C30">
            <w:pPr>
              <w:jc w:val="right"/>
              <w:rPr>
                <w:rFonts w:ascii="Arial" w:hAnsi="Arial" w:cs="Arial"/>
                <w:color w:val="000000"/>
                <w:sz w:val="16"/>
                <w:szCs w:val="16"/>
              </w:rPr>
            </w:pPr>
          </w:p>
        </w:tc>
      </w:tr>
      <w:tr w:rsidR="00E11FF1" w:rsidRPr="00555504" w14:paraId="015AA423" w14:textId="77777777" w:rsidTr="00C83C30">
        <w:trPr>
          <w:trHeight w:val="395"/>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77328536" w14:textId="77777777" w:rsidR="00E11FF1" w:rsidRPr="00555504" w:rsidRDefault="00E11FF1" w:rsidP="00C83C30">
            <w:pPr>
              <w:jc w:val="right"/>
              <w:rPr>
                <w:rFonts w:ascii="Arial" w:hAnsi="Arial" w:cs="Arial"/>
                <w:b/>
                <w:bCs/>
                <w:color w:val="000000"/>
                <w:sz w:val="16"/>
                <w:szCs w:val="16"/>
              </w:rPr>
            </w:pPr>
            <w:r w:rsidRPr="00555504">
              <w:rPr>
                <w:rFonts w:ascii="Arial" w:hAnsi="Arial" w:cs="Arial"/>
                <w:b/>
                <w:bCs/>
                <w:color w:val="000000"/>
                <w:sz w:val="16"/>
                <w:szCs w:val="16"/>
              </w:rPr>
              <w:t>2</w:t>
            </w:r>
          </w:p>
        </w:tc>
        <w:tc>
          <w:tcPr>
            <w:tcW w:w="3969" w:type="dxa"/>
            <w:tcBorders>
              <w:top w:val="nil"/>
              <w:left w:val="nil"/>
              <w:bottom w:val="single" w:sz="4" w:space="0" w:color="auto"/>
              <w:right w:val="single" w:sz="4" w:space="0" w:color="auto"/>
            </w:tcBorders>
            <w:shd w:val="clear" w:color="auto" w:fill="auto"/>
            <w:noWrap/>
            <w:vAlign w:val="center"/>
            <w:hideMark/>
          </w:tcPr>
          <w:p w14:paraId="682D685E" w14:textId="77777777" w:rsidR="00E11FF1" w:rsidRPr="00555504" w:rsidRDefault="00E11FF1" w:rsidP="00C83C30">
            <w:pPr>
              <w:rPr>
                <w:rFonts w:ascii="Arial" w:hAnsi="Arial" w:cs="Arial"/>
                <w:b/>
                <w:bCs/>
                <w:color w:val="000000"/>
                <w:sz w:val="16"/>
                <w:szCs w:val="16"/>
              </w:rPr>
            </w:pPr>
            <w:r w:rsidRPr="00555504">
              <w:rPr>
                <w:rFonts w:ascii="Arial" w:hAnsi="Arial" w:cs="Arial"/>
                <w:b/>
                <w:bCs/>
                <w:color w:val="000000"/>
                <w:sz w:val="16"/>
                <w:szCs w:val="16"/>
              </w:rPr>
              <w:t>UPRAVLJANJE KOTLOVNICE</w:t>
            </w:r>
          </w:p>
        </w:tc>
        <w:tc>
          <w:tcPr>
            <w:tcW w:w="1701" w:type="dxa"/>
            <w:tcBorders>
              <w:top w:val="nil"/>
              <w:left w:val="nil"/>
              <w:bottom w:val="single" w:sz="4" w:space="0" w:color="auto"/>
              <w:right w:val="single" w:sz="4" w:space="0" w:color="auto"/>
            </w:tcBorders>
            <w:shd w:val="clear" w:color="auto" w:fill="auto"/>
            <w:noWrap/>
            <w:vAlign w:val="center"/>
          </w:tcPr>
          <w:p w14:paraId="3109D2D0" w14:textId="77777777" w:rsidR="00E11FF1" w:rsidRPr="00555504" w:rsidRDefault="00E11FF1" w:rsidP="00C83C30">
            <w:pPr>
              <w:jc w:val="right"/>
              <w:rPr>
                <w:rFonts w:ascii="Arial" w:hAnsi="Arial" w:cs="Arial"/>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14:paraId="60E94848" w14:textId="77777777" w:rsidR="00E11FF1" w:rsidRPr="00555504" w:rsidRDefault="00E11FF1" w:rsidP="00C83C30">
            <w:pPr>
              <w:jc w:val="right"/>
              <w:rPr>
                <w:rFonts w:ascii="Arial" w:hAnsi="Arial" w:cs="Arial"/>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center"/>
          </w:tcPr>
          <w:p w14:paraId="7086E060" w14:textId="77777777" w:rsidR="00E11FF1" w:rsidRPr="00555504" w:rsidRDefault="00E11FF1" w:rsidP="00C83C30">
            <w:pPr>
              <w:jc w:val="right"/>
              <w:rPr>
                <w:rFonts w:ascii="Arial" w:hAnsi="Arial" w:cs="Arial"/>
                <w:color w:val="000000"/>
                <w:sz w:val="16"/>
                <w:szCs w:val="16"/>
              </w:rPr>
            </w:pPr>
          </w:p>
        </w:tc>
      </w:tr>
      <w:tr w:rsidR="00E11FF1" w:rsidRPr="00555504" w14:paraId="3592912F" w14:textId="77777777" w:rsidTr="00C83C30">
        <w:trPr>
          <w:trHeight w:val="415"/>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14:paraId="0D577D81" w14:textId="77777777" w:rsidR="00E11FF1" w:rsidRPr="00555504" w:rsidRDefault="00E11FF1" w:rsidP="00C83C30">
            <w:pPr>
              <w:jc w:val="right"/>
              <w:rPr>
                <w:rFonts w:ascii="Arial" w:hAnsi="Arial" w:cs="Arial"/>
                <w:b/>
                <w:bCs/>
                <w:color w:val="000000"/>
                <w:sz w:val="16"/>
                <w:szCs w:val="16"/>
              </w:rPr>
            </w:pPr>
            <w:r w:rsidRPr="00555504">
              <w:rPr>
                <w:rFonts w:ascii="Arial" w:hAnsi="Arial" w:cs="Arial"/>
                <w:b/>
                <w:bCs/>
                <w:color w:val="000000"/>
                <w:sz w:val="16"/>
                <w:szCs w:val="16"/>
              </w:rPr>
              <w:t>3</w:t>
            </w:r>
          </w:p>
        </w:tc>
        <w:tc>
          <w:tcPr>
            <w:tcW w:w="3969" w:type="dxa"/>
            <w:tcBorders>
              <w:top w:val="nil"/>
              <w:left w:val="nil"/>
              <w:bottom w:val="single" w:sz="4" w:space="0" w:color="auto"/>
              <w:right w:val="single" w:sz="4" w:space="0" w:color="auto"/>
            </w:tcBorders>
            <w:shd w:val="clear" w:color="auto" w:fill="auto"/>
            <w:noWrap/>
            <w:vAlign w:val="center"/>
            <w:hideMark/>
          </w:tcPr>
          <w:p w14:paraId="70766679" w14:textId="77777777" w:rsidR="00E11FF1" w:rsidRPr="00555504" w:rsidRDefault="00E11FF1" w:rsidP="00C83C30">
            <w:pPr>
              <w:rPr>
                <w:rFonts w:ascii="Arial" w:hAnsi="Arial" w:cs="Arial"/>
                <w:b/>
                <w:bCs/>
                <w:color w:val="000000"/>
                <w:sz w:val="16"/>
                <w:szCs w:val="16"/>
              </w:rPr>
            </w:pPr>
            <w:r w:rsidRPr="00555504">
              <w:rPr>
                <w:rFonts w:ascii="Arial" w:hAnsi="Arial" w:cs="Arial"/>
                <w:b/>
                <w:bCs/>
                <w:color w:val="000000"/>
                <w:sz w:val="16"/>
                <w:szCs w:val="16"/>
              </w:rPr>
              <w:t>VSE SKUPAJ</w:t>
            </w:r>
          </w:p>
        </w:tc>
        <w:tc>
          <w:tcPr>
            <w:tcW w:w="1701" w:type="dxa"/>
            <w:tcBorders>
              <w:top w:val="nil"/>
              <w:left w:val="nil"/>
              <w:bottom w:val="single" w:sz="4" w:space="0" w:color="auto"/>
              <w:right w:val="single" w:sz="4" w:space="0" w:color="auto"/>
            </w:tcBorders>
            <w:shd w:val="clear" w:color="auto" w:fill="auto"/>
            <w:noWrap/>
            <w:vAlign w:val="center"/>
          </w:tcPr>
          <w:p w14:paraId="09462689" w14:textId="77777777" w:rsidR="00E11FF1" w:rsidRPr="00555504" w:rsidRDefault="00E11FF1" w:rsidP="00C83C30">
            <w:pPr>
              <w:jc w:val="right"/>
              <w:rPr>
                <w:rFonts w:ascii="Arial" w:hAnsi="Arial" w:cs="Arial"/>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tcPr>
          <w:p w14:paraId="6341074C" w14:textId="77777777" w:rsidR="00E11FF1" w:rsidRPr="00555504" w:rsidRDefault="00E11FF1" w:rsidP="00C83C30">
            <w:pPr>
              <w:jc w:val="right"/>
              <w:rPr>
                <w:rFonts w:ascii="Arial" w:hAnsi="Arial" w:cs="Arial"/>
                <w:color w:val="000000"/>
                <w:sz w:val="16"/>
                <w:szCs w:val="16"/>
              </w:rPr>
            </w:pPr>
          </w:p>
        </w:tc>
        <w:tc>
          <w:tcPr>
            <w:tcW w:w="1843" w:type="dxa"/>
            <w:tcBorders>
              <w:top w:val="nil"/>
              <w:left w:val="nil"/>
              <w:bottom w:val="single" w:sz="4" w:space="0" w:color="auto"/>
              <w:right w:val="single" w:sz="4" w:space="0" w:color="auto"/>
            </w:tcBorders>
            <w:shd w:val="clear" w:color="auto" w:fill="auto"/>
            <w:noWrap/>
            <w:vAlign w:val="center"/>
          </w:tcPr>
          <w:p w14:paraId="50C1CAEC" w14:textId="77777777" w:rsidR="00E11FF1" w:rsidRPr="00555504" w:rsidRDefault="00E11FF1" w:rsidP="00C83C30">
            <w:pPr>
              <w:jc w:val="right"/>
              <w:rPr>
                <w:rFonts w:ascii="Arial" w:hAnsi="Arial" w:cs="Arial"/>
                <w:color w:val="000000"/>
                <w:sz w:val="16"/>
                <w:szCs w:val="16"/>
              </w:rPr>
            </w:pPr>
          </w:p>
        </w:tc>
      </w:tr>
    </w:tbl>
    <w:p w14:paraId="52D87C8F" w14:textId="77777777" w:rsidR="00E11FF1" w:rsidRPr="00A21804" w:rsidRDefault="00E11FF1" w:rsidP="00E11FF1">
      <w:pPr>
        <w:tabs>
          <w:tab w:val="left" w:pos="775"/>
          <w:tab w:val="left" w:pos="2764"/>
          <w:tab w:val="left" w:pos="3898"/>
          <w:tab w:val="left" w:pos="5173"/>
          <w:tab w:val="left" w:pos="6591"/>
          <w:tab w:val="left" w:pos="8008"/>
        </w:tabs>
        <w:ind w:left="75"/>
        <w:rPr>
          <w:sz w:val="20"/>
          <w:szCs w:val="20"/>
        </w:rPr>
      </w:pPr>
      <w:r w:rsidRPr="00A21804">
        <w:rPr>
          <w:rFonts w:ascii="Calibri" w:hAnsi="Calibri" w:cs="Calibri"/>
          <w:color w:val="000000"/>
          <w:sz w:val="20"/>
          <w:szCs w:val="20"/>
        </w:rPr>
        <w:tab/>
      </w:r>
      <w:r w:rsidRPr="00A21804">
        <w:rPr>
          <w:sz w:val="20"/>
          <w:szCs w:val="20"/>
        </w:rPr>
        <w:tab/>
      </w:r>
      <w:r w:rsidRPr="00A21804">
        <w:rPr>
          <w:sz w:val="20"/>
          <w:szCs w:val="20"/>
        </w:rPr>
        <w:tab/>
      </w:r>
      <w:r w:rsidRPr="00A21804">
        <w:rPr>
          <w:sz w:val="20"/>
          <w:szCs w:val="20"/>
        </w:rPr>
        <w:tab/>
      </w:r>
      <w:r w:rsidRPr="00A21804">
        <w:rPr>
          <w:sz w:val="20"/>
          <w:szCs w:val="20"/>
        </w:rPr>
        <w:tab/>
      </w:r>
      <w:r w:rsidRPr="00A21804">
        <w:rPr>
          <w:sz w:val="20"/>
          <w:szCs w:val="20"/>
        </w:rPr>
        <w:tab/>
      </w:r>
    </w:p>
    <w:p w14:paraId="562F5489" w14:textId="77777777" w:rsidR="00E11FF1" w:rsidRPr="00A21804" w:rsidRDefault="00E11FF1" w:rsidP="00E11FF1">
      <w:pPr>
        <w:tabs>
          <w:tab w:val="left" w:pos="775"/>
          <w:tab w:val="left" w:pos="2764"/>
          <w:tab w:val="left" w:pos="3898"/>
          <w:tab w:val="left" w:pos="5173"/>
          <w:tab w:val="left" w:pos="6591"/>
          <w:tab w:val="left" w:pos="8008"/>
        </w:tabs>
        <w:ind w:left="75"/>
        <w:rPr>
          <w:sz w:val="20"/>
          <w:szCs w:val="20"/>
        </w:rPr>
      </w:pPr>
      <w:r w:rsidRPr="00A21804">
        <w:rPr>
          <w:sz w:val="20"/>
          <w:szCs w:val="20"/>
        </w:rPr>
        <w:tab/>
      </w:r>
      <w:r w:rsidRPr="00A21804">
        <w:rPr>
          <w:sz w:val="20"/>
          <w:szCs w:val="20"/>
        </w:rPr>
        <w:tab/>
      </w:r>
      <w:r w:rsidRPr="00A21804">
        <w:rPr>
          <w:sz w:val="20"/>
          <w:szCs w:val="20"/>
        </w:rPr>
        <w:tab/>
      </w:r>
      <w:r w:rsidRPr="00A21804">
        <w:rPr>
          <w:sz w:val="20"/>
          <w:szCs w:val="20"/>
        </w:rPr>
        <w:tab/>
      </w:r>
      <w:r w:rsidRPr="00A21804">
        <w:rPr>
          <w:sz w:val="20"/>
          <w:szCs w:val="20"/>
        </w:rPr>
        <w:tab/>
      </w:r>
      <w:r w:rsidRPr="00A21804">
        <w:rPr>
          <w:sz w:val="20"/>
          <w:szCs w:val="20"/>
        </w:rPr>
        <w:tab/>
      </w:r>
    </w:p>
    <w:tbl>
      <w:tblPr>
        <w:tblW w:w="9351" w:type="dxa"/>
        <w:tblCellMar>
          <w:left w:w="70" w:type="dxa"/>
          <w:right w:w="70" w:type="dxa"/>
        </w:tblCellMar>
        <w:tblLook w:val="04A0" w:firstRow="1" w:lastRow="0" w:firstColumn="1" w:lastColumn="0" w:noHBand="0" w:noVBand="1"/>
      </w:tblPr>
      <w:tblGrid>
        <w:gridCol w:w="279"/>
        <w:gridCol w:w="3275"/>
        <w:gridCol w:w="1987"/>
        <w:gridCol w:w="1400"/>
        <w:gridCol w:w="2410"/>
      </w:tblGrid>
      <w:tr w:rsidR="00E11FF1" w:rsidRPr="00555504" w14:paraId="5C9428B8" w14:textId="77777777" w:rsidTr="00C83C30">
        <w:trPr>
          <w:trHeight w:val="269"/>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AFCC2" w14:textId="77777777" w:rsidR="00E11FF1" w:rsidRPr="00555504" w:rsidRDefault="00E11FF1" w:rsidP="00C83C30">
            <w:pPr>
              <w:jc w:val="center"/>
              <w:rPr>
                <w:rFonts w:ascii="Arial" w:hAnsi="Arial" w:cs="Arial"/>
                <w:b/>
                <w:bCs/>
                <w:color w:val="000000"/>
                <w:sz w:val="16"/>
                <w:szCs w:val="16"/>
              </w:rPr>
            </w:pPr>
          </w:p>
        </w:tc>
        <w:tc>
          <w:tcPr>
            <w:tcW w:w="3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F9B62"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POSTAVKA</w:t>
            </w:r>
          </w:p>
        </w:tc>
        <w:tc>
          <w:tcPr>
            <w:tcW w:w="1987" w:type="dxa"/>
            <w:tcBorders>
              <w:top w:val="single" w:sz="4" w:space="0" w:color="auto"/>
              <w:left w:val="single" w:sz="4" w:space="0" w:color="auto"/>
              <w:bottom w:val="single" w:sz="4" w:space="0" w:color="auto"/>
              <w:right w:val="single" w:sz="4" w:space="0" w:color="auto"/>
            </w:tcBorders>
            <w:vAlign w:val="center"/>
          </w:tcPr>
          <w:p w14:paraId="2708D0A6"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CENA NA ENOTO</w:t>
            </w:r>
          </w:p>
        </w:tc>
        <w:tc>
          <w:tcPr>
            <w:tcW w:w="1400" w:type="dxa"/>
            <w:tcBorders>
              <w:top w:val="single" w:sz="4" w:space="0" w:color="auto"/>
              <w:left w:val="single" w:sz="4" w:space="0" w:color="auto"/>
              <w:bottom w:val="single" w:sz="4" w:space="0" w:color="auto"/>
              <w:right w:val="single" w:sz="4" w:space="0" w:color="auto"/>
            </w:tcBorders>
            <w:vAlign w:val="center"/>
          </w:tcPr>
          <w:p w14:paraId="1839462D"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DDV</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5E5F7" w14:textId="77777777" w:rsidR="00E11FF1" w:rsidRPr="00555504" w:rsidRDefault="00E11FF1" w:rsidP="00C83C30">
            <w:pPr>
              <w:jc w:val="center"/>
              <w:rPr>
                <w:rFonts w:ascii="Arial" w:hAnsi="Arial" w:cs="Arial"/>
                <w:b/>
                <w:bCs/>
                <w:color w:val="000000"/>
                <w:sz w:val="16"/>
                <w:szCs w:val="16"/>
              </w:rPr>
            </w:pPr>
            <w:r w:rsidRPr="00555504">
              <w:rPr>
                <w:rFonts w:ascii="Arial" w:hAnsi="Arial" w:cs="Arial"/>
                <w:b/>
                <w:bCs/>
                <w:color w:val="000000"/>
                <w:sz w:val="16"/>
                <w:szCs w:val="16"/>
              </w:rPr>
              <w:t>CENA NA ENOTO Z DDV</w:t>
            </w:r>
          </w:p>
        </w:tc>
      </w:tr>
      <w:tr w:rsidR="00E11FF1" w:rsidRPr="00A21804" w14:paraId="37430A69" w14:textId="77777777" w:rsidTr="00C83C30">
        <w:trPr>
          <w:trHeight w:val="413"/>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AFB94" w14:textId="77777777" w:rsidR="00E11FF1" w:rsidRPr="00A21804" w:rsidRDefault="00E11FF1" w:rsidP="00C83C30">
            <w:pPr>
              <w:rPr>
                <w:rFonts w:ascii="Calibri" w:hAnsi="Calibri" w:cs="Calibri"/>
                <w:color w:val="000000"/>
              </w:rPr>
            </w:pPr>
          </w:p>
        </w:tc>
        <w:tc>
          <w:tcPr>
            <w:tcW w:w="3275" w:type="dxa"/>
            <w:tcBorders>
              <w:top w:val="single" w:sz="4" w:space="0" w:color="auto"/>
              <w:left w:val="nil"/>
              <w:bottom w:val="single" w:sz="4" w:space="0" w:color="auto"/>
              <w:right w:val="nil"/>
            </w:tcBorders>
            <w:shd w:val="clear" w:color="auto" w:fill="auto"/>
            <w:vAlign w:val="center"/>
            <w:hideMark/>
          </w:tcPr>
          <w:p w14:paraId="63C22359" w14:textId="77777777" w:rsidR="00E11FF1" w:rsidRPr="00A21804" w:rsidRDefault="00E11FF1" w:rsidP="00C83C30">
            <w:pPr>
              <w:jc w:val="right"/>
              <w:rPr>
                <w:rFonts w:ascii="Arial" w:hAnsi="Arial" w:cs="Arial"/>
                <w:color w:val="000000"/>
                <w:sz w:val="18"/>
                <w:szCs w:val="18"/>
              </w:rPr>
            </w:pPr>
            <w:r w:rsidRPr="00555504">
              <w:rPr>
                <w:rFonts w:ascii="Arial" w:hAnsi="Arial" w:cs="Arial"/>
                <w:b/>
                <w:bCs/>
                <w:color w:val="000000"/>
                <w:sz w:val="16"/>
                <w:szCs w:val="16"/>
              </w:rPr>
              <w:t>ENOTA MERE</w:t>
            </w:r>
          </w:p>
        </w:tc>
        <w:tc>
          <w:tcPr>
            <w:tcW w:w="1987" w:type="dxa"/>
            <w:tcBorders>
              <w:top w:val="single" w:sz="4" w:space="0" w:color="auto"/>
              <w:left w:val="single" w:sz="4" w:space="0" w:color="auto"/>
              <w:bottom w:val="single" w:sz="4" w:space="0" w:color="auto"/>
              <w:right w:val="single" w:sz="4" w:space="0" w:color="auto"/>
            </w:tcBorders>
            <w:vAlign w:val="center"/>
          </w:tcPr>
          <w:p w14:paraId="29D2EB38" w14:textId="77777777" w:rsidR="00E11FF1" w:rsidRPr="00555504" w:rsidRDefault="00E11FF1" w:rsidP="00C83C30">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w:t>
            </w:r>
            <w:r w:rsidRPr="00555504">
              <w:rPr>
                <w:rFonts w:ascii="Calibri" w:hAnsi="Calibri" w:cs="Calibri"/>
                <w:b/>
                <w:bCs/>
                <w:color w:val="000000"/>
                <w:sz w:val="20"/>
                <w:szCs w:val="20"/>
                <w:vertAlign w:val="superscript"/>
              </w:rPr>
              <w:t>3</w:t>
            </w:r>
          </w:p>
        </w:tc>
        <w:tc>
          <w:tcPr>
            <w:tcW w:w="1400" w:type="dxa"/>
            <w:tcBorders>
              <w:top w:val="single" w:sz="4" w:space="0" w:color="auto"/>
              <w:left w:val="single" w:sz="4" w:space="0" w:color="auto"/>
              <w:bottom w:val="single" w:sz="4" w:space="0" w:color="auto"/>
              <w:right w:val="single" w:sz="4" w:space="0" w:color="auto"/>
            </w:tcBorders>
            <w:vAlign w:val="center"/>
          </w:tcPr>
          <w:p w14:paraId="1B968DAD" w14:textId="77777777" w:rsidR="00E11FF1" w:rsidRPr="00555504" w:rsidRDefault="00E11FF1" w:rsidP="00C83C30">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NM3</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5E083" w14:textId="77777777" w:rsidR="00E11FF1" w:rsidRPr="00555504" w:rsidRDefault="00E11FF1" w:rsidP="00C83C30">
            <w:pPr>
              <w:jc w:val="center"/>
              <w:rPr>
                <w:rFonts w:ascii="Calibri" w:hAnsi="Calibri" w:cs="Calibri"/>
                <w:b/>
                <w:bCs/>
                <w:color w:val="000000"/>
                <w:sz w:val="20"/>
                <w:szCs w:val="20"/>
              </w:rPr>
            </w:pPr>
            <w:r>
              <w:rPr>
                <w:rFonts w:ascii="Calibri" w:hAnsi="Calibri" w:cs="Calibri"/>
                <w:b/>
                <w:bCs/>
                <w:color w:val="000000"/>
                <w:sz w:val="20"/>
                <w:szCs w:val="20"/>
              </w:rPr>
              <w:t>EUR/</w:t>
            </w:r>
            <w:r w:rsidRPr="00555504">
              <w:rPr>
                <w:rFonts w:ascii="Calibri" w:hAnsi="Calibri" w:cs="Calibri"/>
                <w:b/>
                <w:bCs/>
                <w:color w:val="000000"/>
                <w:sz w:val="20"/>
                <w:szCs w:val="20"/>
              </w:rPr>
              <w:t>NM3</w:t>
            </w:r>
          </w:p>
        </w:tc>
      </w:tr>
      <w:tr w:rsidR="00E11FF1" w:rsidRPr="00A21804" w14:paraId="1068FCA6" w14:textId="77777777" w:rsidTr="00C83C30">
        <w:trPr>
          <w:trHeight w:val="413"/>
        </w:trPr>
        <w:tc>
          <w:tcPr>
            <w:tcW w:w="2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32BB3" w14:textId="77777777" w:rsidR="00E11FF1" w:rsidRPr="00A679E3" w:rsidRDefault="00E11FF1" w:rsidP="00C83C30">
            <w:pPr>
              <w:jc w:val="center"/>
              <w:rPr>
                <w:rFonts w:ascii="Arial" w:hAnsi="Arial" w:cs="Arial"/>
                <w:b/>
                <w:bCs/>
                <w:color w:val="000000"/>
                <w:sz w:val="16"/>
                <w:szCs w:val="16"/>
              </w:rPr>
            </w:pPr>
            <w:r w:rsidRPr="00A679E3">
              <w:rPr>
                <w:rFonts w:ascii="Arial" w:hAnsi="Arial" w:cs="Arial"/>
                <w:b/>
                <w:bCs/>
                <w:color w:val="000000"/>
                <w:sz w:val="16"/>
                <w:szCs w:val="16"/>
              </w:rPr>
              <w:t>4</w:t>
            </w:r>
          </w:p>
        </w:tc>
        <w:tc>
          <w:tcPr>
            <w:tcW w:w="3275" w:type="dxa"/>
            <w:tcBorders>
              <w:top w:val="single" w:sz="4" w:space="0" w:color="auto"/>
              <w:left w:val="nil"/>
              <w:bottom w:val="single" w:sz="4" w:space="0" w:color="auto"/>
              <w:right w:val="nil"/>
            </w:tcBorders>
            <w:shd w:val="clear" w:color="auto" w:fill="auto"/>
            <w:vAlign w:val="center"/>
          </w:tcPr>
          <w:p w14:paraId="08E0256F" w14:textId="77777777" w:rsidR="00E11FF1" w:rsidRPr="00A21804" w:rsidRDefault="00E11FF1" w:rsidP="00C83C30">
            <w:pPr>
              <w:rPr>
                <w:rFonts w:ascii="Arial" w:hAnsi="Arial" w:cs="Arial"/>
                <w:color w:val="000000"/>
                <w:sz w:val="18"/>
                <w:szCs w:val="18"/>
              </w:rPr>
            </w:pPr>
            <w:r w:rsidRPr="00555504">
              <w:rPr>
                <w:rFonts w:ascii="Arial" w:hAnsi="Arial" w:cs="Arial"/>
                <w:b/>
                <w:bCs/>
                <w:color w:val="000000"/>
                <w:sz w:val="16"/>
                <w:szCs w:val="16"/>
              </w:rPr>
              <w:t>STROŠEK STORITVE IZDELAVE SEKANCEV IZ LESA NAROČNIKA</w:t>
            </w:r>
          </w:p>
        </w:tc>
        <w:tc>
          <w:tcPr>
            <w:tcW w:w="1987" w:type="dxa"/>
            <w:tcBorders>
              <w:top w:val="single" w:sz="4" w:space="0" w:color="auto"/>
              <w:left w:val="single" w:sz="4" w:space="0" w:color="auto"/>
              <w:bottom w:val="single" w:sz="4" w:space="0" w:color="auto"/>
              <w:right w:val="single" w:sz="4" w:space="0" w:color="auto"/>
            </w:tcBorders>
            <w:vAlign w:val="center"/>
          </w:tcPr>
          <w:p w14:paraId="1A08B7AB" w14:textId="77777777" w:rsidR="00E11FF1" w:rsidRPr="00A679E3" w:rsidRDefault="00E11FF1" w:rsidP="00C83C30">
            <w:pPr>
              <w:jc w:val="right"/>
              <w:rPr>
                <w:rFonts w:ascii="Arial" w:hAnsi="Arial" w:cs="Arial"/>
                <w:color w:val="000000"/>
                <w:sz w:val="16"/>
                <w:szCs w:val="16"/>
              </w:rPr>
            </w:pPr>
          </w:p>
        </w:tc>
        <w:tc>
          <w:tcPr>
            <w:tcW w:w="1400" w:type="dxa"/>
            <w:tcBorders>
              <w:top w:val="single" w:sz="4" w:space="0" w:color="auto"/>
              <w:left w:val="single" w:sz="4" w:space="0" w:color="auto"/>
              <w:bottom w:val="single" w:sz="4" w:space="0" w:color="auto"/>
              <w:right w:val="single" w:sz="4" w:space="0" w:color="auto"/>
            </w:tcBorders>
            <w:vAlign w:val="center"/>
          </w:tcPr>
          <w:p w14:paraId="5B7AD244" w14:textId="77777777" w:rsidR="00E11FF1" w:rsidRPr="00A679E3" w:rsidRDefault="00E11FF1" w:rsidP="00C83C30">
            <w:pPr>
              <w:jc w:val="right"/>
              <w:rPr>
                <w:rFonts w:ascii="Arial" w:hAnsi="Arial" w:cs="Arial"/>
                <w:color w:val="000000"/>
                <w:sz w:val="16"/>
                <w:szCs w:val="16"/>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16EEC" w14:textId="77777777" w:rsidR="00E11FF1" w:rsidRPr="00A679E3" w:rsidRDefault="00E11FF1" w:rsidP="00C83C30">
            <w:pPr>
              <w:jc w:val="right"/>
              <w:rPr>
                <w:rFonts w:ascii="Arial" w:hAnsi="Arial" w:cs="Arial"/>
                <w:color w:val="000000"/>
                <w:sz w:val="16"/>
                <w:szCs w:val="16"/>
              </w:rPr>
            </w:pPr>
          </w:p>
        </w:tc>
      </w:tr>
    </w:tbl>
    <w:p w14:paraId="26B12687" w14:textId="77777777" w:rsidR="00E11FF1" w:rsidRPr="00B347F2" w:rsidRDefault="00E11FF1" w:rsidP="00E11FF1">
      <w:pPr>
        <w:ind w:right="-1"/>
        <w:jc w:val="both"/>
        <w:rPr>
          <w:rFonts w:ascii="Arial" w:eastAsia="MS Mincho" w:hAnsi="Arial" w:cs="Arial"/>
          <w:b/>
          <w:bCs/>
          <w:sz w:val="18"/>
          <w:szCs w:val="18"/>
        </w:rPr>
      </w:pPr>
      <w:r w:rsidRPr="00B347F2">
        <w:rPr>
          <w:rFonts w:ascii="Arial" w:eastAsia="MS Mincho" w:hAnsi="Arial" w:cs="Arial"/>
          <w:b/>
          <w:bCs/>
          <w:sz w:val="18"/>
          <w:szCs w:val="18"/>
        </w:rPr>
        <w:t xml:space="preserve">Vrednosti prepišete iz </w:t>
      </w:r>
      <w:proofErr w:type="spellStart"/>
      <w:r w:rsidRPr="00B347F2">
        <w:rPr>
          <w:rFonts w:ascii="Arial" w:eastAsia="MS Mincho" w:hAnsi="Arial" w:cs="Arial"/>
          <w:b/>
          <w:bCs/>
          <w:sz w:val="18"/>
          <w:szCs w:val="18"/>
        </w:rPr>
        <w:t>iz</w:t>
      </w:r>
      <w:proofErr w:type="spellEnd"/>
      <w:r w:rsidRPr="00B347F2">
        <w:rPr>
          <w:rFonts w:ascii="Arial" w:eastAsia="MS Mincho" w:hAnsi="Arial" w:cs="Arial"/>
          <w:b/>
          <w:bCs/>
          <w:sz w:val="18"/>
          <w:szCs w:val="18"/>
        </w:rPr>
        <w:t xml:space="preserve"> Excelove datoteke – priloga razpisne dokumentacije. </w:t>
      </w:r>
    </w:p>
    <w:p w14:paraId="549B702E" w14:textId="77777777" w:rsidR="00253ABC" w:rsidRPr="000F76AC"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732A7BD7" w14:textId="49B41898" w:rsidR="00E11FF1" w:rsidRDefault="00E11FF1" w:rsidP="00E11FF1">
      <w:pPr>
        <w:spacing w:line="264" w:lineRule="auto"/>
        <w:ind w:left="5664" w:firstLine="708"/>
        <w:jc w:val="both"/>
        <w:rPr>
          <w:rFonts w:ascii="Arial" w:hAnsi="Arial" w:cs="Arial"/>
        </w:rPr>
      </w:pPr>
    </w:p>
    <w:p w14:paraId="1D20605E" w14:textId="7E1DA98C" w:rsidR="00E11FF1" w:rsidRDefault="00E11FF1" w:rsidP="00E11FF1">
      <w:pPr>
        <w:spacing w:line="264" w:lineRule="auto"/>
        <w:ind w:left="5664" w:firstLine="708"/>
        <w:jc w:val="both"/>
        <w:rPr>
          <w:rFonts w:ascii="Arial" w:hAnsi="Arial" w:cs="Arial"/>
        </w:rPr>
      </w:pPr>
    </w:p>
    <w:p w14:paraId="52FE50ED" w14:textId="017371B0" w:rsidR="00E11FF1" w:rsidRDefault="00E11FF1" w:rsidP="00E11FF1">
      <w:pPr>
        <w:spacing w:line="264" w:lineRule="auto"/>
        <w:ind w:left="5664" w:firstLine="708"/>
        <w:jc w:val="both"/>
        <w:rPr>
          <w:rFonts w:ascii="Arial" w:hAnsi="Arial" w:cs="Arial"/>
        </w:rPr>
      </w:pPr>
    </w:p>
    <w:p w14:paraId="44DD1B65" w14:textId="7170BCD8" w:rsidR="00E11FF1" w:rsidRDefault="00E11FF1" w:rsidP="00E11FF1">
      <w:pPr>
        <w:spacing w:line="264" w:lineRule="auto"/>
        <w:ind w:left="5664" w:firstLine="708"/>
        <w:jc w:val="both"/>
        <w:rPr>
          <w:rFonts w:ascii="Arial" w:hAnsi="Arial" w:cs="Arial"/>
        </w:rPr>
      </w:pPr>
    </w:p>
    <w:p w14:paraId="0D0996E5" w14:textId="43EE7C60" w:rsidR="00E11FF1" w:rsidRDefault="00E11FF1" w:rsidP="00E11FF1">
      <w:pPr>
        <w:spacing w:line="264" w:lineRule="auto"/>
        <w:ind w:left="5664" w:firstLine="708"/>
        <w:jc w:val="both"/>
        <w:rPr>
          <w:rFonts w:ascii="Arial" w:hAnsi="Arial" w:cs="Arial"/>
        </w:rPr>
      </w:pPr>
    </w:p>
    <w:p w14:paraId="2F2636A8" w14:textId="77777777" w:rsidR="00E11FF1" w:rsidRPr="005D73B0" w:rsidRDefault="00E11FF1" w:rsidP="00E11FF1">
      <w:pPr>
        <w:spacing w:line="264" w:lineRule="auto"/>
        <w:ind w:left="5664" w:firstLine="708"/>
        <w:jc w:val="both"/>
        <w:rPr>
          <w:rFonts w:ascii="Arial" w:hAnsi="Arial" w:cs="Arial"/>
        </w:rPr>
      </w:pPr>
    </w:p>
    <w:p w14:paraId="3FDDEB21" w14:textId="77777777" w:rsidR="00E11FF1" w:rsidRPr="000806EB" w:rsidRDefault="00E11FF1" w:rsidP="00E11FF1">
      <w:pPr>
        <w:pStyle w:val="Noga"/>
        <w:pBdr>
          <w:top w:val="single" w:sz="4" w:space="1" w:color="auto"/>
        </w:pBdr>
        <w:spacing w:line="264" w:lineRule="auto"/>
        <w:jc w:val="both"/>
        <w:rPr>
          <w:rFonts w:ascii="Arial" w:hAnsi="Arial" w:cs="Arial"/>
          <w:b/>
          <w:bCs/>
          <w:i/>
          <w:sz w:val="18"/>
          <w:szCs w:val="18"/>
          <w:highlight w:val="yellow"/>
        </w:rPr>
      </w:pPr>
      <w:r w:rsidRPr="000806EB">
        <w:rPr>
          <w:rFonts w:ascii="Arial" w:hAnsi="Arial" w:cs="Arial"/>
          <w:i/>
          <w:sz w:val="18"/>
          <w:szCs w:val="18"/>
        </w:rPr>
        <w:t xml:space="preserve">Obrazec mora biti datiran, žigosan in podpisan s strani pooblaščene osebe, ki je podpisnik ponudbe. </w:t>
      </w:r>
      <w:r w:rsidRPr="000806EB">
        <w:rPr>
          <w:rFonts w:ascii="Arial" w:hAnsi="Arial" w:cs="Arial"/>
          <w:b/>
          <w:bCs/>
          <w:i/>
          <w:sz w:val="18"/>
          <w:szCs w:val="18"/>
        </w:rPr>
        <w:t>Ponudnik v sistemu e-JN v razdelek »Predračun« naloži izpolnjen obrazec v .</w:t>
      </w:r>
      <w:proofErr w:type="spellStart"/>
      <w:r w:rsidRPr="000806EB">
        <w:rPr>
          <w:rFonts w:ascii="Arial" w:hAnsi="Arial" w:cs="Arial"/>
          <w:b/>
          <w:bCs/>
          <w:i/>
          <w:sz w:val="18"/>
          <w:szCs w:val="18"/>
        </w:rPr>
        <w:t>pdf</w:t>
      </w:r>
      <w:proofErr w:type="spellEnd"/>
      <w:r w:rsidRPr="000806EB">
        <w:rPr>
          <w:rFonts w:ascii="Arial" w:hAnsi="Arial" w:cs="Arial"/>
          <w:b/>
          <w:bCs/>
          <w:i/>
          <w:sz w:val="18"/>
          <w:szCs w:val="18"/>
        </w:rPr>
        <w:t xml:space="preserve"> datoteki, ki bo dostopen na javnem odpiranju ponudb.</w:t>
      </w:r>
    </w:p>
    <w:p w14:paraId="1A842AC0" w14:textId="455DF4CB" w:rsidR="00253ABC" w:rsidRDefault="00253ABC">
      <w:pPr>
        <w:rPr>
          <w:rFonts w:ascii="Arial" w:hAnsi="Arial" w:cs="Arial"/>
          <w:b/>
          <w:bCs/>
        </w:rPr>
      </w:pPr>
      <w:r>
        <w:rPr>
          <w:rFonts w:ascii="Arial" w:hAnsi="Arial" w:cs="Arial"/>
          <w:b/>
          <w:bCs/>
        </w:rPr>
        <w:br w:type="page"/>
      </w:r>
    </w:p>
    <w:p w14:paraId="6AAC8E59" w14:textId="11202DA7" w:rsidR="00253ABC" w:rsidRPr="000F76AC" w:rsidRDefault="00253ABC" w:rsidP="00253ABC">
      <w:pPr>
        <w:jc w:val="right"/>
        <w:rPr>
          <w:rFonts w:ascii="Arial" w:hAnsi="Arial" w:cs="Arial"/>
          <w:b/>
          <w:bCs/>
        </w:rPr>
      </w:pPr>
      <w:r w:rsidRPr="000F76AC">
        <w:rPr>
          <w:rFonts w:ascii="Arial" w:hAnsi="Arial" w:cs="Arial"/>
          <w:b/>
          <w:bCs/>
        </w:rPr>
        <w:lastRenderedPageBreak/>
        <w:t xml:space="preserve">OBRAZEC št. </w:t>
      </w:r>
      <w:r>
        <w:rPr>
          <w:rFonts w:ascii="Arial" w:hAnsi="Arial" w:cs="Arial"/>
          <w:b/>
          <w:bCs/>
        </w:rPr>
        <w:t>10</w:t>
      </w:r>
    </w:p>
    <w:p w14:paraId="3A68322F"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4A5A10F0"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7C48952F"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0F76AC">
        <w:rPr>
          <w:rFonts w:ascii="Arial" w:hAnsi="Arial" w:cs="Arial"/>
          <w:b/>
          <w:bCs/>
        </w:rPr>
        <w:t>IZJAVA O PREDLOŽITVI BANČNE GARANCIJE ZA</w:t>
      </w:r>
    </w:p>
    <w:p w14:paraId="07902FA7"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F76AC">
        <w:rPr>
          <w:rFonts w:ascii="Arial" w:hAnsi="Arial" w:cs="Arial"/>
          <w:b/>
          <w:bCs/>
        </w:rPr>
        <w:t>DOBRO IZVEDBO POGODBENIH OBVEZNOSTI</w:t>
      </w:r>
    </w:p>
    <w:p w14:paraId="4180CBA5"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930"/>
      </w:tblGrid>
      <w:tr w:rsidR="00A06CE6" w:rsidRPr="000F76AC" w14:paraId="4D7EE144" w14:textId="77777777" w:rsidTr="00E11FF1">
        <w:trPr>
          <w:trHeight w:val="498"/>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51158B4" w14:textId="77777777" w:rsidR="00A06CE6" w:rsidRPr="000F76AC" w:rsidRDefault="00A06CE6" w:rsidP="000F76AC">
            <w:pPr>
              <w:spacing w:before="60" w:after="60"/>
              <w:rPr>
                <w:rFonts w:ascii="Arial" w:hAnsi="Arial" w:cs="Arial"/>
              </w:rPr>
            </w:pPr>
            <w:r w:rsidRPr="000F76AC">
              <w:rPr>
                <w:rFonts w:ascii="Arial" w:hAnsi="Arial" w:cs="Arial"/>
              </w:rPr>
              <w:t>Predmet naročila:</w:t>
            </w:r>
          </w:p>
        </w:tc>
        <w:tc>
          <w:tcPr>
            <w:tcW w:w="7930" w:type="dxa"/>
            <w:tcBorders>
              <w:top w:val="single" w:sz="4" w:space="0" w:color="auto"/>
              <w:left w:val="single" w:sz="4" w:space="0" w:color="auto"/>
              <w:bottom w:val="single" w:sz="4" w:space="0" w:color="auto"/>
              <w:right w:val="single" w:sz="4" w:space="0" w:color="auto"/>
            </w:tcBorders>
            <w:vAlign w:val="center"/>
            <w:hideMark/>
          </w:tcPr>
          <w:p w14:paraId="0584AA1E" w14:textId="4BF72B7E" w:rsidR="00A06CE6" w:rsidRPr="000F76AC" w:rsidRDefault="00480108" w:rsidP="000F76AC">
            <w:pPr>
              <w:jc w:val="center"/>
              <w:rPr>
                <w:rFonts w:ascii="Arial" w:hAnsi="Arial" w:cs="Arial"/>
                <w:b/>
              </w:rPr>
            </w:pPr>
            <w:r>
              <w:rPr>
                <w:rFonts w:ascii="Arial" w:eastAsiaTheme="minorEastAsia" w:hAnsi="Arial" w:cs="Arial"/>
                <w:b/>
                <w:sz w:val="20"/>
                <w:szCs w:val="20"/>
              </w:rPr>
              <w:t>»</w:t>
            </w:r>
            <w:r w:rsidR="00E11FF1">
              <w:rPr>
                <w:rFonts w:ascii="Arial" w:eastAsiaTheme="minorEastAsia" w:hAnsi="Arial" w:cs="Arial"/>
                <w:b/>
                <w:sz w:val="20"/>
                <w:szCs w:val="20"/>
              </w:rPr>
              <w:t xml:space="preserve">Sukcesivna dobava lesne biomase in upravljanje s kotlovnico za proizvodnjo toplotne energije </w:t>
            </w:r>
            <w:r w:rsidR="00E11FF1" w:rsidRPr="00E11FF1">
              <w:rPr>
                <w:rFonts w:ascii="Arial" w:eastAsiaTheme="minorEastAsia" w:hAnsi="Arial" w:cs="Arial"/>
                <w:b/>
                <w:sz w:val="20"/>
                <w:szCs w:val="20"/>
              </w:rPr>
              <w:t>za obdobje od 1. februar 2023 do 31. januar 2025</w:t>
            </w:r>
            <w:r>
              <w:rPr>
                <w:rFonts w:ascii="Arial" w:eastAsiaTheme="minorEastAsia" w:hAnsi="Arial" w:cs="Arial"/>
                <w:b/>
                <w:sz w:val="20"/>
                <w:szCs w:val="20"/>
              </w:rPr>
              <w:t>«</w:t>
            </w:r>
          </w:p>
        </w:tc>
      </w:tr>
      <w:tr w:rsidR="00A06CE6" w:rsidRPr="000F76AC" w14:paraId="2AAF1DC5" w14:textId="77777777" w:rsidTr="00E11FF1">
        <w:trPr>
          <w:trHeight w:val="731"/>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794D987" w14:textId="77777777" w:rsidR="00A06CE6" w:rsidRPr="000F76AC" w:rsidRDefault="00A06CE6" w:rsidP="000F76AC">
            <w:pPr>
              <w:spacing w:before="60" w:after="60"/>
              <w:rPr>
                <w:rFonts w:ascii="Arial" w:hAnsi="Arial" w:cs="Arial"/>
              </w:rPr>
            </w:pPr>
            <w:r w:rsidRPr="000F76AC">
              <w:rPr>
                <w:rFonts w:ascii="Arial" w:hAnsi="Arial" w:cs="Arial"/>
              </w:rPr>
              <w:t>Ponudnik:</w:t>
            </w:r>
          </w:p>
        </w:tc>
        <w:tc>
          <w:tcPr>
            <w:tcW w:w="7930" w:type="dxa"/>
            <w:tcBorders>
              <w:top w:val="single" w:sz="4" w:space="0" w:color="auto"/>
              <w:left w:val="single" w:sz="4" w:space="0" w:color="auto"/>
              <w:bottom w:val="single" w:sz="4" w:space="0" w:color="auto"/>
              <w:right w:val="single" w:sz="4" w:space="0" w:color="auto"/>
            </w:tcBorders>
            <w:vAlign w:val="center"/>
          </w:tcPr>
          <w:p w14:paraId="4469D221" w14:textId="77777777" w:rsidR="00A06CE6" w:rsidRPr="000F76AC" w:rsidRDefault="00A06CE6" w:rsidP="000F76AC">
            <w:pPr>
              <w:jc w:val="center"/>
              <w:rPr>
                <w:rFonts w:ascii="Arial" w:hAnsi="Arial" w:cs="Arial"/>
                <w:b/>
              </w:rPr>
            </w:pPr>
          </w:p>
        </w:tc>
      </w:tr>
    </w:tbl>
    <w:p w14:paraId="1B15E9FB"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2BE0CBD"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663FA52" w14:textId="26DC01A6" w:rsidR="00A06CE6" w:rsidRPr="000F76AC" w:rsidRDefault="00A06CE6" w:rsidP="00A06CE6">
      <w:pPr>
        <w:jc w:val="both"/>
        <w:rPr>
          <w:rFonts w:ascii="Arial" w:hAnsi="Arial" w:cs="Arial"/>
          <w:bCs/>
          <w:sz w:val="20"/>
          <w:szCs w:val="20"/>
        </w:rPr>
      </w:pPr>
      <w:r w:rsidRPr="000F76AC">
        <w:rPr>
          <w:rFonts w:ascii="Arial" w:hAnsi="Arial" w:cs="Arial"/>
          <w:sz w:val="20"/>
          <w:szCs w:val="20"/>
        </w:rPr>
        <w:t xml:space="preserve">Izjavljamo, </w:t>
      </w:r>
      <w:r w:rsidRPr="003565D5">
        <w:rPr>
          <w:rFonts w:ascii="Arial" w:hAnsi="Arial" w:cs="Arial"/>
          <w:sz w:val="20"/>
          <w:szCs w:val="20"/>
        </w:rPr>
        <w:t xml:space="preserve">da bomo v primeru, če bomo izbrani kot najugodnejši ponudnik na javnem naročilu za oddajo naročila </w:t>
      </w:r>
      <w:r w:rsidR="00480108">
        <w:rPr>
          <w:rFonts w:ascii="Arial" w:eastAsiaTheme="minorEastAsia" w:hAnsi="Arial" w:cs="Arial"/>
          <w:sz w:val="20"/>
          <w:szCs w:val="20"/>
        </w:rPr>
        <w:t xml:space="preserve">»Sukcesivna dobava lesne biomase in upravljanje s kotlovnico za proizvodnjo toplotne energije </w:t>
      </w:r>
      <w:r w:rsidR="00E11FF1" w:rsidRPr="00E11FF1">
        <w:rPr>
          <w:rFonts w:ascii="Arial" w:eastAsiaTheme="minorEastAsia" w:hAnsi="Arial" w:cs="Arial"/>
          <w:sz w:val="20"/>
          <w:szCs w:val="20"/>
        </w:rPr>
        <w:t>za obdobje od 1. februar 2023 do 31. januar 2025</w:t>
      </w:r>
      <w:r w:rsidR="00480108">
        <w:rPr>
          <w:rFonts w:ascii="Arial" w:eastAsiaTheme="minorEastAsia" w:hAnsi="Arial" w:cs="Arial"/>
          <w:sz w:val="20"/>
          <w:szCs w:val="20"/>
        </w:rPr>
        <w:t>«</w:t>
      </w:r>
      <w:r w:rsidRPr="000F76AC">
        <w:rPr>
          <w:rFonts w:ascii="Arial" w:hAnsi="Arial" w:cs="Arial"/>
          <w:sz w:val="20"/>
          <w:szCs w:val="20"/>
        </w:rPr>
        <w:t xml:space="preserve"> in pozvani k podpisu pogodbe, v roku 15 dni od </w:t>
      </w:r>
      <w:r w:rsidR="00944092">
        <w:rPr>
          <w:rFonts w:ascii="Arial" w:hAnsi="Arial" w:cs="Arial"/>
          <w:sz w:val="20"/>
          <w:szCs w:val="20"/>
        </w:rPr>
        <w:t>podpisa pogodbe</w:t>
      </w:r>
      <w:r w:rsidRPr="000F76AC">
        <w:rPr>
          <w:rFonts w:ascii="Arial" w:hAnsi="Arial" w:cs="Arial"/>
          <w:sz w:val="20"/>
          <w:szCs w:val="20"/>
        </w:rPr>
        <w:t xml:space="preserve"> naročniku predložili bančno garancijo ali ustrezno kavcijsko zavarovanje za dobro izvedbo pogodbenih obveznosti v višini 5% pogodbene vrednosti za ………….. let brez davka na dodano vrednost (DDV) in veljavnostjo še najmanj </w:t>
      </w:r>
      <w:proofErr w:type="spellStart"/>
      <w:r w:rsidR="00CA54A1" w:rsidRPr="000F76AC">
        <w:rPr>
          <w:rFonts w:ascii="Arial" w:hAnsi="Arial" w:cs="Arial"/>
          <w:sz w:val="20"/>
          <w:szCs w:val="20"/>
        </w:rPr>
        <w:t>šestdest</w:t>
      </w:r>
      <w:proofErr w:type="spellEnd"/>
      <w:r w:rsidRPr="000F76AC">
        <w:rPr>
          <w:rFonts w:ascii="Arial" w:hAnsi="Arial" w:cs="Arial"/>
          <w:sz w:val="20"/>
          <w:szCs w:val="20"/>
        </w:rPr>
        <w:t xml:space="preserve"> (</w:t>
      </w:r>
      <w:r w:rsidR="00CA54A1" w:rsidRPr="000F76AC">
        <w:rPr>
          <w:rFonts w:ascii="Arial" w:hAnsi="Arial" w:cs="Arial"/>
          <w:sz w:val="20"/>
          <w:szCs w:val="20"/>
        </w:rPr>
        <w:t>6</w:t>
      </w:r>
      <w:r w:rsidRPr="000F76AC">
        <w:rPr>
          <w:rFonts w:ascii="Arial" w:hAnsi="Arial" w:cs="Arial"/>
          <w:sz w:val="20"/>
          <w:szCs w:val="20"/>
        </w:rPr>
        <w:t xml:space="preserve">0) dni </w:t>
      </w:r>
      <w:r w:rsidRPr="000F76AC">
        <w:rPr>
          <w:rFonts w:ascii="Arial" w:hAnsi="Arial" w:cs="Arial"/>
          <w:bCs/>
          <w:sz w:val="20"/>
          <w:szCs w:val="20"/>
        </w:rPr>
        <w:t>po zaključku trajanja pogodbe za oskrbo s toploto.</w:t>
      </w:r>
    </w:p>
    <w:p w14:paraId="5486FDA5" w14:textId="77777777" w:rsidR="00A06CE6" w:rsidRPr="000F76AC" w:rsidRDefault="00A06CE6" w:rsidP="00A06CE6">
      <w:pPr>
        <w:jc w:val="both"/>
        <w:rPr>
          <w:rFonts w:ascii="Arial" w:hAnsi="Arial" w:cs="Arial"/>
          <w:bCs/>
          <w:sz w:val="20"/>
          <w:szCs w:val="20"/>
        </w:rPr>
      </w:pPr>
    </w:p>
    <w:p w14:paraId="4D4E5571"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sz w:val="20"/>
          <w:szCs w:val="20"/>
        </w:rPr>
        <w:t>Zavarovanje bo brezpogojno in plačljivo na prvi poziv ter bo izdano po vzorcu iz razpisne dokumentacije, od katerega ne bo bistveno odstopalo in ne bo vsebovalo dodatnih pogojev za izplačilo, krajšega roka, kot ga je določil naročnik, nižjega zneska, kot ga je določil naročnik ali spremembe krajevne pristojnosti za reševanje sporov med upravičencem in garantom.</w:t>
      </w:r>
    </w:p>
    <w:p w14:paraId="5130A29F" w14:textId="77777777" w:rsidR="00A06CE6" w:rsidRPr="000F76AC"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1DB8E0B" w14:textId="77777777" w:rsidR="00A06CE6" w:rsidRPr="000F76AC" w:rsidRDefault="00A06CE6" w:rsidP="00A06CE6">
      <w:pPr>
        <w:jc w:val="right"/>
        <w:rPr>
          <w:rFonts w:ascii="Arial" w:hAnsi="Arial" w:cs="Arial"/>
          <w:sz w:val="20"/>
          <w:szCs w:val="20"/>
        </w:rPr>
      </w:pPr>
    </w:p>
    <w:p w14:paraId="6EE5257E" w14:textId="77777777" w:rsidR="00A06CE6" w:rsidRPr="000F76AC" w:rsidRDefault="00A06CE6" w:rsidP="00A06CE6">
      <w:pPr>
        <w:jc w:val="right"/>
        <w:rPr>
          <w:rFonts w:ascii="Arial" w:hAnsi="Arial" w:cs="Arial"/>
          <w:sz w:val="20"/>
          <w:szCs w:val="20"/>
        </w:rPr>
      </w:pPr>
    </w:p>
    <w:p w14:paraId="67DC4962" w14:textId="77777777" w:rsidR="00A06CE6" w:rsidRPr="000F76AC" w:rsidRDefault="00A06CE6" w:rsidP="00A06CE6">
      <w:pPr>
        <w:jc w:val="right"/>
        <w:rPr>
          <w:rFonts w:ascii="Arial" w:hAnsi="Arial" w:cs="Arial"/>
          <w:sz w:val="20"/>
          <w:szCs w:val="20"/>
        </w:rPr>
      </w:pPr>
    </w:p>
    <w:p w14:paraId="08F82320" w14:textId="77777777" w:rsidR="00A06CE6" w:rsidRPr="000F76AC" w:rsidRDefault="00A06CE6" w:rsidP="00A06CE6">
      <w:pPr>
        <w:jc w:val="both"/>
        <w:rPr>
          <w:rFonts w:ascii="Arial" w:hAnsi="Arial" w:cs="Arial"/>
          <w:sz w:val="20"/>
          <w:szCs w:val="20"/>
        </w:rPr>
      </w:pPr>
      <w:r w:rsidRPr="000F76AC">
        <w:rPr>
          <w:rFonts w:ascii="Arial" w:hAnsi="Arial" w:cs="Arial"/>
          <w:sz w:val="20"/>
          <w:szCs w:val="20"/>
        </w:rPr>
        <w:t>Kraj :</w:t>
      </w:r>
      <w:r w:rsidRPr="000F76AC">
        <w:rPr>
          <w:rFonts w:ascii="Arial" w:hAnsi="Arial" w:cs="Arial"/>
          <w:sz w:val="20"/>
          <w:szCs w:val="20"/>
        </w:rPr>
        <w:tab/>
        <w:t xml:space="preserve">____________________ </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podpis zakonitega zastopnika</w:t>
      </w:r>
    </w:p>
    <w:p w14:paraId="32683308" w14:textId="77777777" w:rsidR="00A06CE6" w:rsidRPr="000F76AC" w:rsidRDefault="00A06CE6" w:rsidP="00A06CE6">
      <w:pPr>
        <w:jc w:val="both"/>
        <w:rPr>
          <w:rFonts w:ascii="Arial" w:hAnsi="Arial" w:cs="Arial"/>
          <w:sz w:val="20"/>
          <w:szCs w:val="20"/>
        </w:rPr>
      </w:pPr>
    </w:p>
    <w:p w14:paraId="627A7A6B" w14:textId="77777777" w:rsidR="00A06CE6" w:rsidRPr="000F76AC" w:rsidRDefault="00A06CE6" w:rsidP="00A06CE6">
      <w:pPr>
        <w:jc w:val="both"/>
        <w:rPr>
          <w:rFonts w:ascii="Arial" w:hAnsi="Arial" w:cs="Arial"/>
          <w:sz w:val="20"/>
          <w:szCs w:val="20"/>
        </w:rPr>
      </w:pPr>
    </w:p>
    <w:p w14:paraId="0FB743C6" w14:textId="77777777" w:rsidR="00A06CE6" w:rsidRPr="000F76AC" w:rsidRDefault="00A06CE6" w:rsidP="00A06CE6">
      <w:pPr>
        <w:jc w:val="both"/>
        <w:rPr>
          <w:rFonts w:ascii="Arial" w:hAnsi="Arial" w:cs="Arial"/>
          <w:sz w:val="20"/>
          <w:szCs w:val="20"/>
        </w:rPr>
      </w:pPr>
      <w:r w:rsidRPr="000F76AC">
        <w:rPr>
          <w:rFonts w:ascii="Arial" w:hAnsi="Arial" w:cs="Arial"/>
          <w:sz w:val="20"/>
          <w:szCs w:val="20"/>
        </w:rPr>
        <w:t>Datum: ______________</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______________________</w:t>
      </w:r>
    </w:p>
    <w:p w14:paraId="04AFC1CC" w14:textId="77777777" w:rsidR="00A06CE6" w:rsidRPr="000F76AC" w:rsidRDefault="00A06CE6" w:rsidP="00A06CE6">
      <w:pPr>
        <w:jc w:val="both"/>
        <w:rPr>
          <w:rFonts w:ascii="Arial" w:hAnsi="Arial" w:cs="Arial"/>
          <w:b/>
          <w:sz w:val="20"/>
          <w:szCs w:val="20"/>
        </w:rPr>
      </w:pPr>
    </w:p>
    <w:p w14:paraId="677C2296" w14:textId="52D42775" w:rsidR="00585474" w:rsidRPr="000F76AC" w:rsidRDefault="00585474" w:rsidP="00585474">
      <w:pPr>
        <w:jc w:val="right"/>
        <w:rPr>
          <w:rFonts w:ascii="Arial" w:hAnsi="Arial" w:cs="Arial"/>
        </w:rPr>
      </w:pPr>
      <w:r w:rsidRPr="000F76AC">
        <w:rPr>
          <w:rFonts w:ascii="Arial" w:hAnsi="Arial" w:cs="Arial"/>
        </w:rPr>
        <w:br w:type="page"/>
      </w:r>
    </w:p>
    <w:p w14:paraId="2047C1D1"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322EC" w14:textId="77777777" w:rsidR="00585474" w:rsidRPr="000F76AC" w:rsidRDefault="00585474" w:rsidP="00585474">
      <w:pPr>
        <w:ind w:right="-1"/>
        <w:jc w:val="center"/>
        <w:rPr>
          <w:rFonts w:ascii="Arial" w:hAnsi="Arial" w:cs="Arial"/>
          <w:b/>
          <w:bCs/>
        </w:rPr>
      </w:pPr>
      <w:r w:rsidRPr="000F76AC">
        <w:rPr>
          <w:rFonts w:ascii="Arial" w:hAnsi="Arial" w:cs="Arial"/>
          <w:b/>
          <w:bCs/>
        </w:rPr>
        <w:t xml:space="preserve">VZOREC ZAVAROVANJA ZA DOBRO IZVEDBO </w:t>
      </w:r>
    </w:p>
    <w:p w14:paraId="53BFBA2F" w14:textId="77777777" w:rsidR="00585474" w:rsidRPr="000F76AC" w:rsidRDefault="00585474" w:rsidP="00585474">
      <w:pPr>
        <w:ind w:right="-1"/>
        <w:jc w:val="center"/>
        <w:rPr>
          <w:rFonts w:ascii="Arial" w:hAnsi="Arial" w:cs="Arial"/>
          <w:b/>
          <w:bCs/>
        </w:rPr>
      </w:pPr>
      <w:r w:rsidRPr="000F76AC">
        <w:rPr>
          <w:rFonts w:ascii="Arial" w:hAnsi="Arial" w:cs="Arial"/>
          <w:b/>
          <w:bCs/>
        </w:rPr>
        <w:t>POGODBENIH OBVEZNOSTI PO EPGP-758</w:t>
      </w:r>
    </w:p>
    <w:p w14:paraId="7D56800D"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A7B70E6"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0F76AC">
        <w:rPr>
          <w:rFonts w:ascii="Arial" w:hAnsi="Arial" w:cs="Arial"/>
          <w:i/>
          <w:sz w:val="20"/>
          <w:szCs w:val="20"/>
        </w:rPr>
        <w:t>Podatki o garantu (zavarovalnici/banki) ali SWIFT ključ</w:t>
      </w:r>
    </w:p>
    <w:p w14:paraId="6CA72342"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0096FB"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sz w:val="20"/>
          <w:szCs w:val="20"/>
        </w:rPr>
        <w:t>……………………………………………………………………………………………………………………….</w:t>
      </w:r>
    </w:p>
    <w:p w14:paraId="28AD0CB4"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CD0FFD"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0F76AC">
        <w:rPr>
          <w:rFonts w:ascii="Arial" w:hAnsi="Arial" w:cs="Arial"/>
          <w:sz w:val="20"/>
          <w:szCs w:val="20"/>
        </w:rPr>
        <w:t xml:space="preserve">Za:       ……………………………………………………………………………………………………………  </w:t>
      </w:r>
    </w:p>
    <w:p w14:paraId="02EB120A"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i/>
          <w:sz w:val="20"/>
          <w:szCs w:val="20"/>
        </w:rPr>
        <w:t>(vpiše se upravičenca tj. izvajalca postopka javnega naročila)</w:t>
      </w:r>
    </w:p>
    <w:p w14:paraId="0F1FB4CB"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679B33"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0F76AC">
        <w:rPr>
          <w:rFonts w:ascii="Arial" w:hAnsi="Arial" w:cs="Arial"/>
          <w:sz w:val="20"/>
          <w:szCs w:val="20"/>
        </w:rPr>
        <w:t xml:space="preserve">Datum: ……………………………………………… </w:t>
      </w:r>
      <w:r w:rsidRPr="000F76AC">
        <w:rPr>
          <w:rFonts w:ascii="Arial" w:hAnsi="Arial" w:cs="Arial"/>
          <w:i/>
          <w:sz w:val="20"/>
          <w:szCs w:val="20"/>
        </w:rPr>
        <w:t>(vpiše se datum izdaje)</w:t>
      </w:r>
    </w:p>
    <w:p w14:paraId="77B9E0FF"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30F97EF0"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VRSTA ZAVAROVANJA:</w:t>
      </w:r>
      <w:r w:rsidRPr="000F76AC">
        <w:rPr>
          <w:rFonts w:ascii="Arial" w:hAnsi="Arial" w:cs="Arial"/>
          <w:sz w:val="20"/>
          <w:szCs w:val="20"/>
        </w:rPr>
        <w:t xml:space="preserve"> ………………………………………………………………………………………. </w:t>
      </w:r>
    </w:p>
    <w:p w14:paraId="6E879108"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0F76AC">
        <w:rPr>
          <w:rFonts w:ascii="Arial" w:hAnsi="Arial" w:cs="Arial"/>
          <w:i/>
          <w:sz w:val="20"/>
          <w:szCs w:val="20"/>
        </w:rPr>
        <w:t>(vpiše se vrsta zavarovanja: kavcijsko zavarovanje/bančna garancija)</w:t>
      </w:r>
    </w:p>
    <w:p w14:paraId="61D3C38F"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023545"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 xml:space="preserve">ŠTEVILKA: </w:t>
      </w:r>
      <w:r w:rsidRPr="000F76AC">
        <w:rPr>
          <w:rFonts w:ascii="Arial" w:hAnsi="Arial" w:cs="Arial"/>
          <w:sz w:val="20"/>
          <w:szCs w:val="20"/>
        </w:rPr>
        <w:t xml:space="preserve">…………………………………………. </w:t>
      </w:r>
      <w:r w:rsidRPr="000F76AC">
        <w:rPr>
          <w:rFonts w:ascii="Arial" w:hAnsi="Arial" w:cs="Arial"/>
          <w:i/>
          <w:sz w:val="20"/>
          <w:szCs w:val="20"/>
        </w:rPr>
        <w:t>(vpiše se številka zavarovanja)</w:t>
      </w:r>
    </w:p>
    <w:p w14:paraId="33C25642"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73F2AD"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GARANT:</w:t>
      </w:r>
      <w:r w:rsidRPr="000F76AC">
        <w:rPr>
          <w:rFonts w:ascii="Arial" w:hAnsi="Arial" w:cs="Arial"/>
          <w:sz w:val="20"/>
          <w:szCs w:val="20"/>
        </w:rPr>
        <w:t xml:space="preserve"> …………………………………………………………………………………….…………………… </w:t>
      </w:r>
    </w:p>
    <w:p w14:paraId="1831A261"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i/>
          <w:sz w:val="20"/>
          <w:szCs w:val="20"/>
        </w:rPr>
        <w:t>(vpiše se ime in naslov zavarovalnice/banke v kraju izdaje)</w:t>
      </w:r>
    </w:p>
    <w:p w14:paraId="432F1A50"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1135F3"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0F76AC">
        <w:rPr>
          <w:rFonts w:ascii="Arial" w:hAnsi="Arial" w:cs="Arial"/>
          <w:b/>
          <w:sz w:val="20"/>
          <w:szCs w:val="20"/>
        </w:rPr>
        <w:t xml:space="preserve">NAROČNIK: </w:t>
      </w:r>
      <w:r w:rsidRPr="000F76AC">
        <w:rPr>
          <w:rFonts w:ascii="Arial" w:hAnsi="Arial" w:cs="Arial"/>
          <w:sz w:val="20"/>
          <w:szCs w:val="20"/>
        </w:rPr>
        <w:t>……………………………………………………………………………………………..………</w:t>
      </w:r>
      <w:r w:rsidRPr="000F76AC">
        <w:rPr>
          <w:rFonts w:ascii="Arial" w:hAnsi="Arial" w:cs="Arial"/>
          <w:i/>
          <w:sz w:val="20"/>
          <w:szCs w:val="20"/>
        </w:rPr>
        <w:t xml:space="preserve"> </w:t>
      </w:r>
    </w:p>
    <w:p w14:paraId="0C4F5850"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i/>
          <w:sz w:val="20"/>
          <w:szCs w:val="20"/>
        </w:rPr>
        <w:t>(vpiše se ime in naslov naročnika zavarovanja, tj. v postopku javnega naročanja izbranega ponudnika)</w:t>
      </w:r>
    </w:p>
    <w:p w14:paraId="5AFBAEE8"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71E851"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UPRAVIČENEC:</w:t>
      </w:r>
      <w:r w:rsidRPr="000F76AC">
        <w:rPr>
          <w:rFonts w:ascii="Arial" w:hAnsi="Arial" w:cs="Arial"/>
          <w:sz w:val="20"/>
          <w:szCs w:val="20"/>
        </w:rPr>
        <w:t xml:space="preserve"> ………………………………………………………………………………………. </w:t>
      </w:r>
    </w:p>
    <w:p w14:paraId="20EA281F"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sz w:val="20"/>
          <w:szCs w:val="20"/>
        </w:rPr>
        <w:t xml:space="preserve"> </w:t>
      </w:r>
      <w:r w:rsidRPr="000F76AC">
        <w:rPr>
          <w:rFonts w:ascii="Arial" w:hAnsi="Arial" w:cs="Arial"/>
          <w:i/>
          <w:sz w:val="20"/>
          <w:szCs w:val="20"/>
        </w:rPr>
        <w:t>(vpiše se naročnika javnega naročila)</w:t>
      </w:r>
    </w:p>
    <w:p w14:paraId="5211E5AF"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A53BCD"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0F76AC">
        <w:rPr>
          <w:rFonts w:ascii="Arial" w:hAnsi="Arial" w:cs="Arial"/>
          <w:b/>
          <w:sz w:val="20"/>
          <w:szCs w:val="20"/>
        </w:rPr>
        <w:t xml:space="preserve">OSNOVNI POSEL: </w:t>
      </w:r>
      <w:r w:rsidRPr="000F76AC">
        <w:rPr>
          <w:rFonts w:ascii="Arial" w:hAnsi="Arial" w:cs="Arial"/>
          <w:sz w:val="20"/>
          <w:szCs w:val="20"/>
        </w:rPr>
        <w:t xml:space="preserve">obveznost naročnika zavarovanja iz pogodbe št……... z dne …………… </w:t>
      </w:r>
      <w:r w:rsidRPr="000F76AC">
        <w:rPr>
          <w:rFonts w:ascii="Arial" w:hAnsi="Arial" w:cs="Arial"/>
          <w:i/>
          <w:sz w:val="20"/>
          <w:szCs w:val="20"/>
        </w:rPr>
        <w:t>(vpiše se številko in datum pogodbe o izvedbi javnega naročila, sklenjene na podlagi postopka z oznako …………………)</w:t>
      </w:r>
      <w:r w:rsidRPr="000F76AC">
        <w:rPr>
          <w:rFonts w:ascii="Arial" w:hAnsi="Arial" w:cs="Arial"/>
          <w:sz w:val="20"/>
          <w:szCs w:val="20"/>
        </w:rPr>
        <w:t xml:space="preserve"> za</w:t>
      </w:r>
      <w:r w:rsidRPr="000F76AC">
        <w:rPr>
          <w:rFonts w:ascii="Arial" w:hAnsi="Arial" w:cs="Arial"/>
          <w:i/>
          <w:sz w:val="20"/>
          <w:szCs w:val="20"/>
        </w:rPr>
        <w:t xml:space="preserve"> </w:t>
      </w:r>
      <w:r w:rsidRPr="000F76AC">
        <w:rPr>
          <w:rFonts w:ascii="Arial" w:hAnsi="Arial" w:cs="Arial"/>
          <w:sz w:val="20"/>
          <w:szCs w:val="20"/>
        </w:rPr>
        <w:t xml:space="preserve">………………………………………………………………………………..  </w:t>
      </w:r>
      <w:r w:rsidRPr="000F76AC">
        <w:rPr>
          <w:rFonts w:ascii="Arial" w:hAnsi="Arial" w:cs="Arial"/>
          <w:i/>
          <w:sz w:val="20"/>
          <w:szCs w:val="20"/>
        </w:rPr>
        <w:t>(vpiše se predmet javnega naročila).</w:t>
      </w:r>
    </w:p>
    <w:p w14:paraId="44F3D70D"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8DF4AC"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 xml:space="preserve">ZNESEK IN VALUTA: </w:t>
      </w:r>
      <w:r w:rsidRPr="000F76AC">
        <w:rPr>
          <w:rFonts w:ascii="Arial" w:hAnsi="Arial" w:cs="Arial"/>
          <w:sz w:val="20"/>
          <w:szCs w:val="20"/>
        </w:rPr>
        <w:t xml:space="preserve">………………………………………………………………………………………… </w:t>
      </w:r>
    </w:p>
    <w:p w14:paraId="35F05A5A"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i/>
          <w:sz w:val="20"/>
          <w:szCs w:val="20"/>
        </w:rPr>
        <w:t>(vpiše se najvišji znesek s številko in besedo ter valuta),</w:t>
      </w:r>
      <w:r w:rsidRPr="000F76AC">
        <w:rPr>
          <w:rFonts w:ascii="Arial" w:hAnsi="Arial" w:cs="Arial"/>
          <w:sz w:val="20"/>
          <w:szCs w:val="20"/>
        </w:rPr>
        <w:t xml:space="preserve"> plačljiv v petih poslovalnih dneh od prejete zahteve v skladu z 20.členom EPGP iz leta 2010.</w:t>
      </w:r>
    </w:p>
    <w:p w14:paraId="60C70FCD"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B614E5"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LISTINE, KI JIH JE POLEG IZJAVE TREBA PRILOŽITI ZAHTEVI ZA PLAČILO IN SE IZRECNO ZAHTEVAJO V SPODNJEM BESEDILU</w:t>
      </w:r>
      <w:r w:rsidRPr="000F76AC">
        <w:rPr>
          <w:rFonts w:ascii="Arial" w:hAnsi="Arial" w:cs="Arial"/>
          <w:sz w:val="20"/>
          <w:szCs w:val="20"/>
        </w:rPr>
        <w:t>: ……………………...</w:t>
      </w:r>
    </w:p>
    <w:p w14:paraId="174C84D6"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i/>
          <w:sz w:val="20"/>
          <w:szCs w:val="20"/>
        </w:rPr>
        <w:t>(nobena/navede se listina)</w:t>
      </w:r>
    </w:p>
    <w:p w14:paraId="6D90D1F1"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D30056"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JEZIK V ZAHTEVANIH LISTINAH:</w:t>
      </w:r>
      <w:r w:rsidRPr="000F76AC">
        <w:rPr>
          <w:rFonts w:ascii="Arial" w:hAnsi="Arial" w:cs="Arial"/>
          <w:sz w:val="20"/>
          <w:szCs w:val="20"/>
        </w:rPr>
        <w:t xml:space="preserve"> slovenski</w:t>
      </w:r>
    </w:p>
    <w:p w14:paraId="24C0D1C3"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3BFC9C"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OBLIKA PREDLOŽITVE:</w:t>
      </w:r>
      <w:r w:rsidRPr="000F76AC">
        <w:rPr>
          <w:rFonts w:ascii="Arial" w:hAnsi="Arial" w:cs="Arial"/>
          <w:sz w:val="20"/>
          <w:szCs w:val="20"/>
        </w:rPr>
        <w:t xml:space="preserve"> v papirni obliki s priporočeno pošto ali katerokoli obliko hitre pošte ali v elektronski obliki po SWIFT sistemu na naslov …………………………………………………………….…. </w:t>
      </w:r>
    </w:p>
    <w:p w14:paraId="5C56AD2F"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i/>
          <w:sz w:val="20"/>
          <w:szCs w:val="20"/>
        </w:rPr>
        <w:t>(navede se SWIFT naslova garanta)</w:t>
      </w:r>
    </w:p>
    <w:p w14:paraId="043ECCFA"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84A51AF"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KRAJ PREDLOŽITVE:</w:t>
      </w:r>
      <w:r w:rsidRPr="000F76AC">
        <w:rPr>
          <w:rFonts w:ascii="Arial" w:hAnsi="Arial" w:cs="Arial"/>
          <w:sz w:val="20"/>
          <w:szCs w:val="20"/>
        </w:rPr>
        <w:t xml:space="preserve"> ………………………………………………………………………………………… </w:t>
      </w:r>
      <w:r w:rsidRPr="000F76AC">
        <w:rPr>
          <w:rFonts w:ascii="Arial" w:hAnsi="Arial" w:cs="Arial"/>
          <w:i/>
          <w:sz w:val="20"/>
          <w:szCs w:val="20"/>
        </w:rPr>
        <w:t>(garant vpiše naslov podružnice, kjer se opravi predložitev papirnih listin, ali elektronski naslov za predložitev v elektronski obliki, kot na primer garantov SWIFT naslov)</w:t>
      </w:r>
      <w:r w:rsidRPr="000F76AC">
        <w:rPr>
          <w:rFonts w:ascii="Arial" w:hAnsi="Arial" w:cs="Arial"/>
          <w:sz w:val="20"/>
          <w:szCs w:val="20"/>
        </w:rPr>
        <w:t xml:space="preserve"> </w:t>
      </w:r>
    </w:p>
    <w:p w14:paraId="562C8F9F"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8EBA15"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sz w:val="20"/>
          <w:szCs w:val="20"/>
        </w:rPr>
        <w:t>Ne glede na navedeno, se predložitev papirnih listin lahko opravi v katerikoli podružnici garanta na območju Republike Slovenije.</w:t>
      </w:r>
      <w:r w:rsidRPr="000F76AC" w:rsidDel="00D4087F">
        <w:rPr>
          <w:rFonts w:ascii="Arial" w:hAnsi="Arial" w:cs="Arial"/>
          <w:sz w:val="20"/>
          <w:szCs w:val="20"/>
        </w:rPr>
        <w:t xml:space="preserve"> </w:t>
      </w:r>
    </w:p>
    <w:p w14:paraId="2C8559A6"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12CCFA9E"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 xml:space="preserve">DATUM VELJAVNOSTI: </w:t>
      </w:r>
      <w:r w:rsidRPr="000F76AC">
        <w:rPr>
          <w:rFonts w:ascii="Arial" w:hAnsi="Arial" w:cs="Arial"/>
          <w:sz w:val="20"/>
          <w:szCs w:val="20"/>
        </w:rPr>
        <w:t xml:space="preserve">………………………………………. </w:t>
      </w:r>
    </w:p>
    <w:p w14:paraId="5CB7338C"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0F76AC">
        <w:rPr>
          <w:rFonts w:ascii="Arial" w:hAnsi="Arial" w:cs="Arial"/>
          <w:i/>
          <w:sz w:val="20"/>
          <w:szCs w:val="20"/>
        </w:rPr>
        <w:t>(vpiše se datum, ki je naveden v razpisni dokumentaciji za oddajo predmetnega javnega naročila)</w:t>
      </w:r>
    </w:p>
    <w:p w14:paraId="7B416BE1"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D497C5"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F76AC">
        <w:rPr>
          <w:rFonts w:ascii="Arial" w:hAnsi="Arial" w:cs="Arial"/>
          <w:b/>
          <w:sz w:val="20"/>
          <w:szCs w:val="20"/>
        </w:rPr>
        <w:t>STRANKA, KI JE DOLŽNA PLAČATI STROŠKE:</w:t>
      </w:r>
      <w:r w:rsidRPr="000F76AC">
        <w:rPr>
          <w:rFonts w:ascii="Arial" w:hAnsi="Arial" w:cs="Arial"/>
          <w:sz w:val="20"/>
          <w:szCs w:val="20"/>
        </w:rPr>
        <w:t xml:space="preserve"> ……………………………………………………… </w:t>
      </w:r>
      <w:r w:rsidRPr="000F76AC">
        <w:rPr>
          <w:rFonts w:ascii="Arial" w:hAnsi="Arial" w:cs="Arial"/>
          <w:i/>
          <w:sz w:val="20"/>
          <w:szCs w:val="20"/>
        </w:rPr>
        <w:t>(vpiše se ime naročnika zavarovanja, tj. kandidata oziroma ponudnika v postopku javnega naročanja)</w:t>
      </w:r>
    </w:p>
    <w:p w14:paraId="51CF0BF3"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F0A49A3" w14:textId="77777777" w:rsidR="00585474" w:rsidRPr="000F76AC" w:rsidRDefault="00585474" w:rsidP="00585474">
      <w:pPr>
        <w:jc w:val="both"/>
        <w:rPr>
          <w:rFonts w:ascii="Arial" w:hAnsi="Arial" w:cs="Arial"/>
          <w:sz w:val="20"/>
          <w:szCs w:val="20"/>
        </w:rPr>
      </w:pPr>
      <w:r w:rsidRPr="000F76AC">
        <w:rPr>
          <w:rFonts w:ascii="Arial" w:hAnsi="Arial" w:cs="Arial"/>
          <w:sz w:val="20"/>
          <w:szCs w:val="20"/>
        </w:rPr>
        <w:t xml:space="preserve">Kot garant se s tem zavarovanjem nepreklicno zavezujemo, da bomo upravičencu na prvi pisni poziv ne glede na kakršenkoli ugovor naročnika zavarovanja izplačali katerikoli znesek do višine zneska </w:t>
      </w:r>
      <w:r w:rsidRPr="000F76AC">
        <w:rPr>
          <w:rFonts w:ascii="Arial" w:hAnsi="Arial" w:cs="Arial"/>
          <w:sz w:val="20"/>
          <w:szCs w:val="20"/>
        </w:rPr>
        <w:lastRenderedPageBreak/>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7BC52" w14:textId="77777777" w:rsidR="00585474" w:rsidRPr="000F76AC" w:rsidRDefault="00585474" w:rsidP="00585474">
      <w:pPr>
        <w:jc w:val="both"/>
        <w:rPr>
          <w:rFonts w:ascii="Arial" w:hAnsi="Arial" w:cs="Arial"/>
          <w:sz w:val="20"/>
          <w:szCs w:val="20"/>
        </w:rPr>
      </w:pPr>
    </w:p>
    <w:p w14:paraId="5BC061EA" w14:textId="77777777" w:rsidR="00585474" w:rsidRPr="000F76AC" w:rsidRDefault="00585474" w:rsidP="00585474">
      <w:pPr>
        <w:jc w:val="both"/>
        <w:rPr>
          <w:rFonts w:ascii="Arial" w:hAnsi="Arial" w:cs="Arial"/>
          <w:sz w:val="20"/>
          <w:szCs w:val="20"/>
        </w:rPr>
      </w:pPr>
      <w:r w:rsidRPr="000F76AC">
        <w:rPr>
          <w:rFonts w:ascii="Arial" w:hAnsi="Arial" w:cs="Arial"/>
          <w:sz w:val="20"/>
          <w:szCs w:val="20"/>
        </w:rPr>
        <w:t>Izjava iz odstavka (a) in (b) 15. člena EPGP ni potrebna.</w:t>
      </w:r>
    </w:p>
    <w:p w14:paraId="7E793CD3" w14:textId="77777777" w:rsidR="00585474" w:rsidRPr="000F76AC" w:rsidRDefault="00585474" w:rsidP="00585474">
      <w:pPr>
        <w:jc w:val="both"/>
        <w:rPr>
          <w:rFonts w:ascii="Arial" w:hAnsi="Arial" w:cs="Arial"/>
          <w:sz w:val="20"/>
          <w:szCs w:val="20"/>
        </w:rPr>
      </w:pPr>
    </w:p>
    <w:p w14:paraId="0C1F5D4C" w14:textId="77777777" w:rsidR="00585474" w:rsidRPr="000F76AC" w:rsidRDefault="00585474" w:rsidP="00585474">
      <w:pPr>
        <w:jc w:val="both"/>
        <w:rPr>
          <w:rFonts w:ascii="Arial" w:hAnsi="Arial" w:cs="Arial"/>
          <w:sz w:val="20"/>
          <w:szCs w:val="20"/>
        </w:rPr>
      </w:pPr>
      <w:r w:rsidRPr="000F76AC">
        <w:rPr>
          <w:rFonts w:ascii="Arial" w:hAnsi="Arial" w:cs="Arial"/>
          <w:sz w:val="20"/>
          <w:szCs w:val="20"/>
        </w:rPr>
        <w:t>Katerokoli zahtevo za plačilo po tem zavarovanju moramo prejeti na datum veljavnosti zavarovanja ali pred njim v zgoraj navedenem kraju predložitve.</w:t>
      </w:r>
    </w:p>
    <w:p w14:paraId="2A4ADCCA" w14:textId="77777777" w:rsidR="00585474" w:rsidRPr="000F76AC" w:rsidRDefault="00585474" w:rsidP="00585474">
      <w:pPr>
        <w:jc w:val="both"/>
        <w:rPr>
          <w:rFonts w:ascii="Arial" w:hAnsi="Arial" w:cs="Arial"/>
          <w:sz w:val="20"/>
          <w:szCs w:val="20"/>
        </w:rPr>
      </w:pPr>
    </w:p>
    <w:p w14:paraId="1505035B" w14:textId="77777777" w:rsidR="00585474" w:rsidRPr="000F76AC" w:rsidRDefault="00585474" w:rsidP="00585474">
      <w:pPr>
        <w:jc w:val="both"/>
        <w:rPr>
          <w:rFonts w:ascii="Arial" w:hAnsi="Arial" w:cs="Arial"/>
          <w:sz w:val="20"/>
          <w:szCs w:val="20"/>
        </w:rPr>
      </w:pPr>
      <w:r w:rsidRPr="000F76AC">
        <w:rPr>
          <w:rFonts w:ascii="Arial" w:hAnsi="Arial" w:cs="Arial"/>
          <w:sz w:val="20"/>
          <w:szCs w:val="20"/>
        </w:rPr>
        <w:t>Morebitne spore v zvezi s tem zavarovanjem rešuje stvarno pristojno sodišče v Kopru po slovenskem pravu.</w:t>
      </w:r>
    </w:p>
    <w:p w14:paraId="7C5E88F4" w14:textId="77777777" w:rsidR="00585474" w:rsidRPr="000F76AC" w:rsidRDefault="00585474" w:rsidP="00585474">
      <w:pPr>
        <w:jc w:val="both"/>
        <w:rPr>
          <w:rFonts w:ascii="Arial" w:hAnsi="Arial" w:cs="Arial"/>
          <w:sz w:val="20"/>
          <w:szCs w:val="20"/>
        </w:rPr>
      </w:pPr>
    </w:p>
    <w:p w14:paraId="51B9031B" w14:textId="77777777" w:rsidR="00585474" w:rsidRPr="000F76AC" w:rsidRDefault="00585474" w:rsidP="00585474">
      <w:pPr>
        <w:jc w:val="both"/>
        <w:rPr>
          <w:rFonts w:ascii="Arial" w:hAnsi="Arial" w:cs="Arial"/>
          <w:sz w:val="20"/>
          <w:szCs w:val="20"/>
        </w:rPr>
      </w:pPr>
      <w:r w:rsidRPr="000F76AC">
        <w:rPr>
          <w:rFonts w:ascii="Arial" w:hAnsi="Arial" w:cs="Arial"/>
          <w:sz w:val="20"/>
          <w:szCs w:val="20"/>
        </w:rPr>
        <w:t>Za to zavarovanje veljajo Enotna pravila za garancije na poziv (EPGP) revizija iz leta 2010, izdana pri MTZ pod št. 758.</w:t>
      </w:r>
    </w:p>
    <w:p w14:paraId="41B9166C" w14:textId="77777777" w:rsidR="00585474" w:rsidRPr="000F76AC" w:rsidRDefault="00585474" w:rsidP="00585474">
      <w:pPr>
        <w:jc w:val="both"/>
        <w:rPr>
          <w:rFonts w:ascii="Arial" w:hAnsi="Arial" w:cs="Arial"/>
          <w:sz w:val="20"/>
          <w:szCs w:val="20"/>
        </w:rPr>
      </w:pPr>
    </w:p>
    <w:p w14:paraId="749E117C" w14:textId="77777777" w:rsidR="00585474" w:rsidRPr="000F76AC"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 xml:space="preserve">     garant</w:t>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r>
      <w:r w:rsidRPr="000F76AC">
        <w:rPr>
          <w:rFonts w:ascii="Arial" w:hAnsi="Arial" w:cs="Arial"/>
          <w:sz w:val="20"/>
          <w:szCs w:val="20"/>
        </w:rPr>
        <w:tab/>
        <w:t>(žig in podpis)</w:t>
      </w:r>
    </w:p>
    <w:bookmarkEnd w:id="19"/>
    <w:p w14:paraId="4AB32E68" w14:textId="48135546" w:rsidR="00044815" w:rsidRPr="000F76AC" w:rsidRDefault="00044815" w:rsidP="001A56CE">
      <w:pPr>
        <w:rPr>
          <w:rFonts w:ascii="Arial" w:hAnsi="Arial" w:cs="Arial"/>
          <w:sz w:val="20"/>
          <w:szCs w:val="20"/>
        </w:rPr>
      </w:pPr>
    </w:p>
    <w:sectPr w:rsidR="00044815" w:rsidRPr="000F76AC" w:rsidSect="00253ABC">
      <w:headerReference w:type="default" r:id="rId53"/>
      <w:footerReference w:type="default" r:id="rId54"/>
      <w:pgSz w:w="11907" w:h="16840" w:code="9"/>
      <w:pgMar w:top="1276" w:right="1418" w:bottom="1418" w:left="1418" w:header="851"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5720A" w14:textId="77777777" w:rsidR="00557353" w:rsidRDefault="00557353">
      <w:r>
        <w:separator/>
      </w:r>
    </w:p>
  </w:endnote>
  <w:endnote w:type="continuationSeparator" w:id="0">
    <w:p w14:paraId="0449336D" w14:textId="77777777" w:rsidR="00557353" w:rsidRDefault="0055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rostileTEE">
    <w:altName w:val="Courier New"/>
    <w:panose1 w:val="00000000000000000000"/>
    <w:charset w:val="00"/>
    <w:family w:val="decorative"/>
    <w:notTrueType/>
    <w:pitch w:val="variable"/>
    <w:sig w:usb0="00000003" w:usb1="00000000" w:usb2="00000000" w:usb3="00000000" w:csb0="00000001" w:csb1="00000000"/>
  </w:font>
  <w:font w:name="EurostileT">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Swis721 Cn BT">
    <w:altName w:val="Calibri"/>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
    <w:panose1 w:val="00000000000000000000"/>
    <w:charset w:val="80"/>
    <w:family w:val="auto"/>
    <w:notTrueType/>
    <w:pitch w:val="variable"/>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16C1D" w14:textId="7453DED1" w:rsidR="00557353" w:rsidRPr="00C61F30" w:rsidRDefault="00557353" w:rsidP="008558AC">
    <w:pPr>
      <w:pStyle w:val="Noga"/>
      <w:pBdr>
        <w:top w:val="single" w:sz="4" w:space="1" w:color="auto"/>
      </w:pBdr>
      <w:rPr>
        <w:rFonts w:ascii="Arial" w:hAnsi="Arial" w:cs="Arial"/>
        <w:sz w:val="16"/>
        <w:szCs w:val="16"/>
      </w:rPr>
    </w:pPr>
    <w:r>
      <w:rPr>
        <w:sz w:val="14"/>
        <w:szCs w:val="14"/>
      </w:rPr>
      <w:tab/>
      <w:t xml:space="preserve">                        </w:t>
    </w:r>
    <w:r>
      <w:rPr>
        <w:rFonts w:ascii="Arial" w:hAnsi="Arial" w:cs="Arial"/>
        <w:sz w:val="16"/>
        <w:szCs w:val="16"/>
      </w:rPr>
      <w:t xml:space="preserve">Razpisna dokumentacija: Dobava lesne biomase in upravljanje kotlovnice DOLB Bovec </w:t>
    </w:r>
    <w:r>
      <w:rPr>
        <w:rFonts w:ascii="Arial" w:hAnsi="Arial" w:cs="Arial"/>
        <w:sz w:val="16"/>
        <w:szCs w:val="16"/>
      </w:rPr>
      <w:tab/>
    </w:r>
    <w:r>
      <w:rPr>
        <w:rFonts w:ascii="Arial" w:hAnsi="Arial" w:cs="Arial"/>
        <w:sz w:val="16"/>
        <w:szCs w:val="16"/>
      </w:rPr>
      <w:tab/>
    </w:r>
    <w:r>
      <w:fldChar w:fldCharType="begin"/>
    </w:r>
    <w:r>
      <w:instrText xml:space="preserve"> PAGE   \* MERGEFORMAT </w:instrText>
    </w:r>
    <w:r>
      <w:fldChar w:fldCharType="separate"/>
    </w:r>
    <w:r>
      <w:rPr>
        <w:noProof/>
      </w:rPr>
      <w:t>40</w:t>
    </w:r>
    <w:r>
      <w:rPr>
        <w:noProof/>
      </w:rPr>
      <w:fldChar w:fldCharType="end"/>
    </w:r>
  </w:p>
  <w:p w14:paraId="7ECD7351" w14:textId="77777777" w:rsidR="00557353" w:rsidRPr="00450AF1" w:rsidRDefault="00557353" w:rsidP="00450A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FEEF" w14:textId="77777777" w:rsidR="00557353" w:rsidRDefault="00557353">
      <w:r>
        <w:separator/>
      </w:r>
    </w:p>
  </w:footnote>
  <w:footnote w:type="continuationSeparator" w:id="0">
    <w:p w14:paraId="25D1F0A0" w14:textId="77777777" w:rsidR="00557353" w:rsidRDefault="0055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CE98" w14:textId="7FFAD4CF" w:rsidR="00557353" w:rsidRPr="00253ABC" w:rsidRDefault="00557353" w:rsidP="00253ABC">
    <w:pPr>
      <w:pStyle w:val="Glava"/>
      <w:pBdr>
        <w:bottom w:val="single" w:sz="4" w:space="1" w:color="auto"/>
      </w:pBdr>
      <w:rPr>
        <w:rFonts w:ascii="Arial" w:hAnsi="Arial" w:cs="Arial"/>
        <w:b/>
        <w:bCs/>
        <w:sz w:val="16"/>
        <w:szCs w:val="16"/>
        <w:lang w:val="sl-SI"/>
      </w:rPr>
    </w:pPr>
    <w:r w:rsidRPr="00253ABC">
      <w:rPr>
        <w:rFonts w:ascii="Arial" w:hAnsi="Arial" w:cs="Arial"/>
        <w:b/>
        <w:bCs/>
        <w:sz w:val="16"/>
        <w:szCs w:val="16"/>
        <w:lang w:val="sl-SI"/>
      </w:rPr>
      <w:t>DOLB BOVEC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6865006"/>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Times New Roman"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Times New Roman"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D69E28AE"/>
    <w:lvl w:ilvl="0">
      <w:start w:val="1"/>
      <w:numFmt w:val="bullet"/>
      <w:pStyle w:val="Oznaenseznam3"/>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7686F92"/>
    <w:lvl w:ilvl="0">
      <w:start w:val="1"/>
      <w:numFmt w:val="bullet"/>
      <w:pStyle w:val="Oznaenseznam2"/>
      <w:lvlText w:val=""/>
      <w:lvlJc w:val="left"/>
      <w:pPr>
        <w:tabs>
          <w:tab w:val="num" w:pos="926"/>
        </w:tabs>
        <w:ind w:left="926" w:hanging="360"/>
      </w:pPr>
      <w:rPr>
        <w:rFonts w:ascii="Symbol" w:hAnsi="Symbol" w:hint="default"/>
      </w:rPr>
    </w:lvl>
  </w:abstractNum>
  <w:abstractNum w:abstractNumId="3" w15:restartNumberingAfterBreak="0">
    <w:nsid w:val="00000003"/>
    <w:multiLevelType w:val="multilevel"/>
    <w:tmpl w:val="7876D740"/>
    <w:name w:val="WW8Num3"/>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Arial" w:hAnsi="Arial" w:cs="Arial" w:hint="default"/>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4" w15:restartNumberingAfterBreak="0">
    <w:nsid w:val="00000006"/>
    <w:multiLevelType w:val="multilevel"/>
    <w:tmpl w:val="00000006"/>
    <w:name w:val="WW8Num7"/>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Times New Roman" w:hAnsi="Times New Roman" w:cs="Times New Roman"/>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5" w15:restartNumberingAfterBreak="0">
    <w:nsid w:val="0000000B"/>
    <w:multiLevelType w:val="singleLevel"/>
    <w:tmpl w:val="0000000B"/>
    <w:name w:val="WW8Num11"/>
    <w:lvl w:ilvl="0">
      <w:start w:val="1"/>
      <w:numFmt w:val="bullet"/>
      <w:lvlText w:val=""/>
      <w:lvlJc w:val="left"/>
      <w:pPr>
        <w:tabs>
          <w:tab w:val="num" w:pos="284"/>
        </w:tabs>
        <w:ind w:left="284" w:hanging="284"/>
      </w:pPr>
      <w:rPr>
        <w:rFonts w:ascii="Symbol" w:hAnsi="Symbol" w:cs="Symbol"/>
      </w:rPr>
    </w:lvl>
  </w:abstractNum>
  <w:abstractNum w:abstractNumId="6" w15:restartNumberingAfterBreak="0">
    <w:nsid w:val="0000000C"/>
    <w:multiLevelType w:val="singleLevel"/>
    <w:tmpl w:val="0000000C"/>
    <w:name w:val="WW8Num12"/>
    <w:lvl w:ilvl="0">
      <w:start w:val="1"/>
      <w:numFmt w:val="bullet"/>
      <w:lvlText w:val=""/>
      <w:lvlJc w:val="left"/>
      <w:pPr>
        <w:tabs>
          <w:tab w:val="num" w:pos="284"/>
        </w:tabs>
        <w:ind w:left="284" w:hanging="284"/>
      </w:pPr>
      <w:rPr>
        <w:rFonts w:ascii="Symbol" w:hAnsi="Symbol" w:cs="Symbol"/>
      </w:rPr>
    </w:lvl>
  </w:abstractNum>
  <w:abstractNum w:abstractNumId="7"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cs="Symbol"/>
      </w:rPr>
    </w:lvl>
  </w:abstractNum>
  <w:abstractNum w:abstractNumId="8" w15:restartNumberingAfterBreak="0">
    <w:nsid w:val="00000018"/>
    <w:multiLevelType w:val="singleLevel"/>
    <w:tmpl w:val="00000018"/>
    <w:name w:val="WW8Num24"/>
    <w:lvl w:ilvl="0">
      <w:start w:val="1"/>
      <w:numFmt w:val="bullet"/>
      <w:lvlText w:val=""/>
      <w:lvlJc w:val="left"/>
      <w:pPr>
        <w:tabs>
          <w:tab w:val="num" w:pos="284"/>
        </w:tabs>
        <w:ind w:left="284" w:hanging="284"/>
      </w:pPr>
      <w:rPr>
        <w:rFonts w:ascii="Symbol" w:hAnsi="Symbol" w:cs="Symbol"/>
      </w:rPr>
    </w:lvl>
  </w:abstractNum>
  <w:abstractNum w:abstractNumId="9" w15:restartNumberingAfterBreak="0">
    <w:nsid w:val="0000001A"/>
    <w:multiLevelType w:val="singleLevel"/>
    <w:tmpl w:val="0000001A"/>
    <w:name w:val="WW8Num26"/>
    <w:lvl w:ilvl="0">
      <w:start w:val="1"/>
      <w:numFmt w:val="bullet"/>
      <w:lvlText w:val=""/>
      <w:lvlJc w:val="left"/>
      <w:pPr>
        <w:tabs>
          <w:tab w:val="num" w:pos="284"/>
        </w:tabs>
        <w:ind w:left="284" w:hanging="284"/>
      </w:pPr>
      <w:rPr>
        <w:rFonts w:ascii="Symbol" w:hAnsi="Symbol" w:cs="Symbol"/>
      </w:rPr>
    </w:lvl>
  </w:abstractNum>
  <w:abstractNum w:abstractNumId="10" w15:restartNumberingAfterBreak="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11" w15:restartNumberingAfterBreak="0">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12" w15:restartNumberingAfterBreak="0">
    <w:nsid w:val="0000001F"/>
    <w:multiLevelType w:val="singleLevel"/>
    <w:tmpl w:val="0000001F"/>
    <w:name w:val="WW8Num31"/>
    <w:lvl w:ilvl="0">
      <w:start w:val="1"/>
      <w:numFmt w:val="bullet"/>
      <w:lvlText w:val=""/>
      <w:lvlJc w:val="left"/>
      <w:pPr>
        <w:tabs>
          <w:tab w:val="num" w:pos="284"/>
        </w:tabs>
        <w:ind w:left="284" w:hanging="284"/>
      </w:pPr>
      <w:rPr>
        <w:rFonts w:ascii="Symbol" w:hAnsi="Symbol" w:cs="Symbol"/>
      </w:rPr>
    </w:lvl>
  </w:abstractNum>
  <w:abstractNum w:abstractNumId="13" w15:restartNumberingAfterBreak="0">
    <w:nsid w:val="00D5176F"/>
    <w:multiLevelType w:val="hybridMultilevel"/>
    <w:tmpl w:val="6090E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236039B"/>
    <w:multiLevelType w:val="multilevel"/>
    <w:tmpl w:val="24229BB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23C71D1"/>
    <w:multiLevelType w:val="multilevel"/>
    <w:tmpl w:val="2A926D8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680"/>
        </w:tabs>
        <w:ind w:left="680" w:hanging="680"/>
      </w:pPr>
      <w:rPr>
        <w:rFonts w:cs="Times New Roman" w:hint="default"/>
      </w:rPr>
    </w:lvl>
    <w:lvl w:ilvl="2">
      <w:start w:val="1"/>
      <w:numFmt w:val="decimal"/>
      <w:lvlText w:val="%1.%2.%3"/>
      <w:lvlJc w:val="left"/>
      <w:pPr>
        <w:tabs>
          <w:tab w:val="num" w:pos="794"/>
        </w:tabs>
        <w:ind w:left="794" w:hanging="794"/>
      </w:pPr>
      <w:rPr>
        <w:rFonts w:cs="Times New Roman" w:hint="default"/>
      </w:rPr>
    </w:lvl>
    <w:lvl w:ilvl="3">
      <w:start w:val="1"/>
      <w:numFmt w:val="decimal"/>
      <w:lvlText w:val="%1.%2.%3.%4"/>
      <w:lvlJc w:val="left"/>
      <w:pPr>
        <w:tabs>
          <w:tab w:val="num" w:pos="907"/>
        </w:tabs>
        <w:ind w:left="907" w:hanging="907"/>
      </w:pPr>
      <w:rPr>
        <w:rFonts w:cs="Times New Roman" w:hint="default"/>
      </w:rPr>
    </w:lvl>
    <w:lvl w:ilvl="4">
      <w:start w:val="1"/>
      <w:numFmt w:val="decimal"/>
      <w:pStyle w:val="naslov6"/>
      <w:lvlText w:val="%1.%2.%3.%4.%5"/>
      <w:lvlJc w:val="left"/>
      <w:pPr>
        <w:tabs>
          <w:tab w:val="num" w:pos="1021"/>
        </w:tabs>
        <w:ind w:left="1021" w:hanging="1021"/>
      </w:pPr>
      <w:rPr>
        <w:rFonts w:cs="Times New Roman" w:hint="default"/>
      </w:rPr>
    </w:lvl>
    <w:lvl w:ilvl="5">
      <w:start w:val="1"/>
      <w:numFmt w:val="decimal"/>
      <w:pStyle w:val="naslov6"/>
      <w:suff w:val="space"/>
      <w:lvlText w:val="%1.%2.%3.%4.%5.%6"/>
      <w:lvlJc w:val="left"/>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055B1C61"/>
    <w:multiLevelType w:val="singleLevel"/>
    <w:tmpl w:val="4B4868D8"/>
    <w:lvl w:ilvl="0">
      <w:start w:val="1"/>
      <w:numFmt w:val="bullet"/>
      <w:pStyle w:val="Alineja"/>
      <w:lvlText w:val=""/>
      <w:lvlJc w:val="left"/>
      <w:pPr>
        <w:tabs>
          <w:tab w:val="num" w:pos="360"/>
        </w:tabs>
        <w:ind w:left="340" w:hanging="340"/>
      </w:pPr>
      <w:rPr>
        <w:rFonts w:ascii="Symbol" w:hAnsi="Symbol" w:cs="Symbol" w:hint="default"/>
        <w:b w:val="0"/>
        <w:bCs w:val="0"/>
        <w:i w:val="0"/>
        <w:iCs w:val="0"/>
        <w:sz w:val="22"/>
        <w:szCs w:val="22"/>
      </w:rPr>
    </w:lvl>
  </w:abstractNum>
  <w:abstractNum w:abstractNumId="17" w15:restartNumberingAfterBreak="0">
    <w:nsid w:val="06EF27AD"/>
    <w:multiLevelType w:val="multilevel"/>
    <w:tmpl w:val="0424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7450336"/>
    <w:multiLevelType w:val="hybridMultilevel"/>
    <w:tmpl w:val="C420AF84"/>
    <w:lvl w:ilvl="0" w:tplc="635AD9F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79169E9"/>
    <w:multiLevelType w:val="hybridMultilevel"/>
    <w:tmpl w:val="D2F6DEFC"/>
    <w:lvl w:ilvl="0" w:tplc="696CEFEC">
      <w:start w:val="1"/>
      <w:numFmt w:val="lowerLetter"/>
      <w:lvlText w:val="%1)"/>
      <w:lvlJc w:val="left"/>
      <w:pPr>
        <w:ind w:left="643" w:hanging="360"/>
      </w:pPr>
      <w:rPr>
        <w:rFonts w:cs="Times New Roman"/>
      </w:rPr>
    </w:lvl>
    <w:lvl w:ilvl="1" w:tplc="04090019">
      <w:start w:val="1"/>
      <w:numFmt w:val="lowerLetter"/>
      <w:lvlText w:val="%2."/>
      <w:lvlJc w:val="left"/>
      <w:pPr>
        <w:ind w:left="1363" w:hanging="360"/>
      </w:pPr>
      <w:rPr>
        <w:rFonts w:cs="Times New Roman"/>
      </w:rPr>
    </w:lvl>
    <w:lvl w:ilvl="2" w:tplc="0409001B">
      <w:start w:val="1"/>
      <w:numFmt w:val="lowerRoman"/>
      <w:lvlText w:val="%3."/>
      <w:lvlJc w:val="right"/>
      <w:pPr>
        <w:ind w:left="2083" w:hanging="180"/>
      </w:pPr>
      <w:rPr>
        <w:rFonts w:cs="Times New Roman"/>
      </w:rPr>
    </w:lvl>
    <w:lvl w:ilvl="3" w:tplc="0409000F">
      <w:start w:val="1"/>
      <w:numFmt w:val="decimal"/>
      <w:lvlText w:val="%4."/>
      <w:lvlJc w:val="left"/>
      <w:pPr>
        <w:ind w:left="2803" w:hanging="360"/>
      </w:pPr>
      <w:rPr>
        <w:rFonts w:cs="Times New Roman"/>
      </w:rPr>
    </w:lvl>
    <w:lvl w:ilvl="4" w:tplc="04090019">
      <w:start w:val="1"/>
      <w:numFmt w:val="lowerLetter"/>
      <w:lvlText w:val="%5."/>
      <w:lvlJc w:val="left"/>
      <w:pPr>
        <w:ind w:left="3523" w:hanging="360"/>
      </w:pPr>
      <w:rPr>
        <w:rFonts w:cs="Times New Roman"/>
      </w:rPr>
    </w:lvl>
    <w:lvl w:ilvl="5" w:tplc="0409001B">
      <w:start w:val="1"/>
      <w:numFmt w:val="lowerRoman"/>
      <w:lvlText w:val="%6."/>
      <w:lvlJc w:val="right"/>
      <w:pPr>
        <w:ind w:left="4243" w:hanging="180"/>
      </w:pPr>
      <w:rPr>
        <w:rFonts w:cs="Times New Roman"/>
      </w:rPr>
    </w:lvl>
    <w:lvl w:ilvl="6" w:tplc="0409000F">
      <w:start w:val="1"/>
      <w:numFmt w:val="decimal"/>
      <w:lvlText w:val="%7."/>
      <w:lvlJc w:val="left"/>
      <w:pPr>
        <w:ind w:left="4963" w:hanging="360"/>
      </w:pPr>
      <w:rPr>
        <w:rFonts w:cs="Times New Roman"/>
      </w:rPr>
    </w:lvl>
    <w:lvl w:ilvl="7" w:tplc="04090019">
      <w:start w:val="1"/>
      <w:numFmt w:val="lowerLetter"/>
      <w:lvlText w:val="%8."/>
      <w:lvlJc w:val="left"/>
      <w:pPr>
        <w:ind w:left="5683" w:hanging="360"/>
      </w:pPr>
      <w:rPr>
        <w:rFonts w:cs="Times New Roman"/>
      </w:rPr>
    </w:lvl>
    <w:lvl w:ilvl="8" w:tplc="0409001B">
      <w:start w:val="1"/>
      <w:numFmt w:val="lowerRoman"/>
      <w:lvlText w:val="%9."/>
      <w:lvlJc w:val="right"/>
      <w:pPr>
        <w:ind w:left="6403" w:hanging="180"/>
      </w:pPr>
      <w:rPr>
        <w:rFonts w:cs="Times New Roman"/>
      </w:rPr>
    </w:lvl>
  </w:abstractNum>
  <w:abstractNum w:abstractNumId="20" w15:restartNumberingAfterBreak="0">
    <w:nsid w:val="0B242642"/>
    <w:multiLevelType w:val="singleLevel"/>
    <w:tmpl w:val="C6B0F266"/>
    <w:lvl w:ilvl="0">
      <w:start w:val="1"/>
      <w:numFmt w:val="lowerLetter"/>
      <w:pStyle w:val="PRO3"/>
      <w:lvlText w:val="%1)"/>
      <w:legacy w:legacy="1" w:legacySpace="0" w:legacyIndent="283"/>
      <w:lvlJc w:val="left"/>
      <w:pPr>
        <w:ind w:left="283" w:hanging="283"/>
      </w:pPr>
      <w:rPr>
        <w:rFonts w:ascii="Times New Roman" w:hAnsi="Times New Roman" w:cs="Times New Roman"/>
      </w:rPr>
    </w:lvl>
  </w:abstractNum>
  <w:abstractNum w:abstractNumId="21" w15:restartNumberingAfterBreak="0">
    <w:nsid w:val="0E7C5CC0"/>
    <w:multiLevelType w:val="hybridMultilevel"/>
    <w:tmpl w:val="F5B60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EC54FC0"/>
    <w:multiLevelType w:val="hybridMultilevel"/>
    <w:tmpl w:val="63205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cs="Symbol" w:hint="default"/>
        <w:b w:val="0"/>
        <w:bCs w:val="0"/>
        <w:i w:val="0"/>
        <w:iCs w:val="0"/>
      </w:rPr>
    </w:lvl>
  </w:abstractNum>
  <w:abstractNum w:abstractNumId="24" w15:restartNumberingAfterBreak="0">
    <w:nsid w:val="1CB87E78"/>
    <w:multiLevelType w:val="hybridMultilevel"/>
    <w:tmpl w:val="789A4AE0"/>
    <w:lvl w:ilvl="0" w:tplc="C0BC9A08">
      <w:start w:val="1"/>
      <w:numFmt w:val="decimal"/>
      <w:lvlText w:val="%1."/>
      <w:lvlJc w:val="left"/>
      <w:pPr>
        <w:tabs>
          <w:tab w:val="num" w:pos="720"/>
        </w:tabs>
        <w:ind w:left="720" w:hanging="360"/>
      </w:pPr>
      <w:rPr>
        <w:rFonts w:ascii="Arial" w:hAnsi="Arial" w:cs="Aria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1D7D0215"/>
    <w:multiLevelType w:val="hybridMultilevel"/>
    <w:tmpl w:val="FC0AB8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EF84F56"/>
    <w:multiLevelType w:val="hybridMultilevel"/>
    <w:tmpl w:val="A3825616"/>
    <w:lvl w:ilvl="0" w:tplc="7D2212B8">
      <w:start w:val="1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9F4BDC"/>
    <w:multiLevelType w:val="hybridMultilevel"/>
    <w:tmpl w:val="13727C22"/>
    <w:lvl w:ilvl="0" w:tplc="9A3C892C">
      <w:start w:val="1"/>
      <w:numFmt w:val="decimal"/>
      <w:lvlText w:val="%1."/>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25E568F3"/>
    <w:multiLevelType w:val="hybridMultilevel"/>
    <w:tmpl w:val="FE34D2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C93CE1"/>
    <w:multiLevelType w:val="hybridMultilevel"/>
    <w:tmpl w:val="8062B4E2"/>
    <w:lvl w:ilvl="0" w:tplc="0424000F">
      <w:start w:val="1"/>
      <w:numFmt w:val="decimal"/>
      <w:lvlText w:val="%1."/>
      <w:lvlJc w:val="left"/>
      <w:pPr>
        <w:tabs>
          <w:tab w:val="num" w:pos="1440"/>
        </w:tabs>
        <w:ind w:left="144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5A6541"/>
    <w:multiLevelType w:val="hybridMultilevel"/>
    <w:tmpl w:val="851AD7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pStyle w:val="N2"/>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774F4B"/>
    <w:multiLevelType w:val="multilevel"/>
    <w:tmpl w:val="09EAB6B4"/>
    <w:lvl w:ilvl="0">
      <w:start w:val="2"/>
      <w:numFmt w:val="decimal"/>
      <w:lvlText w:val="%1."/>
      <w:lvlJc w:val="left"/>
      <w:pPr>
        <w:tabs>
          <w:tab w:val="num" w:pos="567"/>
        </w:tabs>
        <w:ind w:left="567" w:hanging="567"/>
      </w:pPr>
      <w:rPr>
        <w:rFonts w:ascii="Times New Roman" w:hAnsi="Times New Roman" w:cs="Times New Roman"/>
      </w:rPr>
    </w:lvl>
    <w:lvl w:ilvl="1">
      <w:start w:val="1"/>
      <w:numFmt w:val="decimal"/>
      <w:isLgl/>
      <w:lvlText w:val="%1.%2"/>
      <w:lvlJc w:val="left"/>
      <w:pPr>
        <w:ind w:left="360" w:hanging="360"/>
      </w:pPr>
      <w:rPr>
        <w:rFonts w:ascii="Arial" w:hAnsi="Arial" w:cs="Arial"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440" w:hanging="144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800" w:hanging="1800"/>
      </w:pPr>
      <w:rPr>
        <w:rFonts w:ascii="Times New Roman" w:hAnsi="Times New Roman" w:cs="Times New Roman" w:hint="default"/>
      </w:rPr>
    </w:lvl>
  </w:abstractNum>
  <w:abstractNum w:abstractNumId="32" w15:restartNumberingAfterBreak="0">
    <w:nsid w:val="35FC3C5A"/>
    <w:multiLevelType w:val="hybridMultilevel"/>
    <w:tmpl w:val="13841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785CE9"/>
    <w:multiLevelType w:val="hybridMultilevel"/>
    <w:tmpl w:val="565EE7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A02889"/>
    <w:multiLevelType w:val="singleLevel"/>
    <w:tmpl w:val="0424000F"/>
    <w:lvl w:ilvl="0">
      <w:start w:val="1"/>
      <w:numFmt w:val="decimal"/>
      <w:pStyle w:val="N3"/>
      <w:lvlText w:val="%1."/>
      <w:lvlJc w:val="left"/>
      <w:pPr>
        <w:tabs>
          <w:tab w:val="num" w:pos="360"/>
        </w:tabs>
        <w:ind w:left="360" w:hanging="360"/>
      </w:pPr>
      <w:rPr>
        <w:rFonts w:ascii="Times New Roman" w:hAnsi="Times New Roman" w:cs="Times New Roman"/>
      </w:rPr>
    </w:lvl>
  </w:abstractNum>
  <w:abstractNum w:abstractNumId="35" w15:restartNumberingAfterBreak="0">
    <w:nsid w:val="3FED174A"/>
    <w:multiLevelType w:val="hybridMultilevel"/>
    <w:tmpl w:val="34C83056"/>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34442D"/>
    <w:multiLevelType w:val="hybridMultilevel"/>
    <w:tmpl w:val="7520E2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2E2360"/>
    <w:multiLevelType w:val="hybridMultilevel"/>
    <w:tmpl w:val="B37402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B1120B"/>
    <w:multiLevelType w:val="multilevel"/>
    <w:tmpl w:val="AEAEB63C"/>
    <w:name w:val="WW8Num32"/>
    <w:lvl w:ilvl="0">
      <w:start w:val="4"/>
      <w:numFmt w:val="decimal"/>
      <w:lvlText w:val="%1."/>
      <w:lvlJc w:val="left"/>
      <w:pPr>
        <w:tabs>
          <w:tab w:val="num" w:pos="283"/>
        </w:tabs>
      </w:pPr>
      <w:rPr>
        <w:rFonts w:ascii="Times New Roman" w:hAnsi="Times New Roman" w:cs="Times New Roman" w:hint="default"/>
      </w:rPr>
    </w:lvl>
    <w:lvl w:ilvl="1">
      <w:start w:val="1"/>
      <w:numFmt w:val="decimal"/>
      <w:lvlText w:val="%2."/>
      <w:lvlJc w:val="left"/>
      <w:pPr>
        <w:tabs>
          <w:tab w:val="num" w:pos="567"/>
        </w:tabs>
      </w:pPr>
      <w:rPr>
        <w:rFonts w:ascii="Times New Roman" w:hAnsi="Times New Roman" w:cs="Times New Roman" w:hint="default"/>
      </w:rPr>
    </w:lvl>
    <w:lvl w:ilvl="2">
      <w:start w:val="1"/>
      <w:numFmt w:val="decimal"/>
      <w:lvlText w:val="%3."/>
      <w:lvlJc w:val="left"/>
      <w:pPr>
        <w:tabs>
          <w:tab w:val="num" w:pos="850"/>
        </w:tabs>
      </w:pPr>
      <w:rPr>
        <w:rFonts w:ascii="Times New Roman" w:hAnsi="Times New Roman" w:cs="Times New Roman" w:hint="default"/>
      </w:rPr>
    </w:lvl>
    <w:lvl w:ilvl="3">
      <w:start w:val="1"/>
      <w:numFmt w:val="decimal"/>
      <w:lvlText w:val="%4."/>
      <w:lvlJc w:val="left"/>
      <w:pPr>
        <w:tabs>
          <w:tab w:val="num" w:pos="1134"/>
        </w:tabs>
      </w:pPr>
      <w:rPr>
        <w:rFonts w:ascii="Times New Roman" w:hAnsi="Times New Roman" w:cs="Times New Roman" w:hint="default"/>
      </w:rPr>
    </w:lvl>
    <w:lvl w:ilvl="4">
      <w:start w:val="1"/>
      <w:numFmt w:val="decimal"/>
      <w:lvlText w:val="%5."/>
      <w:lvlJc w:val="left"/>
      <w:pPr>
        <w:tabs>
          <w:tab w:val="num" w:pos="1417"/>
        </w:tabs>
      </w:pPr>
      <w:rPr>
        <w:rFonts w:ascii="Times New Roman" w:hAnsi="Times New Roman" w:cs="Times New Roman" w:hint="default"/>
      </w:rPr>
    </w:lvl>
    <w:lvl w:ilvl="5">
      <w:start w:val="1"/>
      <w:numFmt w:val="decimal"/>
      <w:lvlText w:val="%6."/>
      <w:lvlJc w:val="left"/>
      <w:pPr>
        <w:tabs>
          <w:tab w:val="num" w:pos="1701"/>
        </w:tabs>
      </w:pPr>
      <w:rPr>
        <w:rFonts w:ascii="Times New Roman" w:hAnsi="Times New Roman" w:cs="Times New Roman" w:hint="default"/>
      </w:rPr>
    </w:lvl>
    <w:lvl w:ilvl="6">
      <w:start w:val="1"/>
      <w:numFmt w:val="decimal"/>
      <w:lvlText w:val="%7."/>
      <w:lvlJc w:val="left"/>
      <w:pPr>
        <w:tabs>
          <w:tab w:val="num" w:pos="1984"/>
        </w:tabs>
      </w:pPr>
      <w:rPr>
        <w:rFonts w:ascii="Times New Roman" w:hAnsi="Times New Roman" w:cs="Times New Roman" w:hint="default"/>
      </w:rPr>
    </w:lvl>
    <w:lvl w:ilvl="7">
      <w:start w:val="1"/>
      <w:numFmt w:val="decimal"/>
      <w:lvlText w:val="%8."/>
      <w:lvlJc w:val="left"/>
      <w:pPr>
        <w:tabs>
          <w:tab w:val="num" w:pos="2268"/>
        </w:tabs>
      </w:pPr>
      <w:rPr>
        <w:rFonts w:ascii="Times New Roman" w:hAnsi="Times New Roman" w:cs="Times New Roman" w:hint="default"/>
      </w:rPr>
    </w:lvl>
    <w:lvl w:ilvl="8">
      <w:start w:val="1"/>
      <w:numFmt w:val="decimal"/>
      <w:lvlText w:val="%9."/>
      <w:lvlJc w:val="left"/>
      <w:pPr>
        <w:tabs>
          <w:tab w:val="num" w:pos="2551"/>
        </w:tabs>
      </w:pPr>
      <w:rPr>
        <w:rFonts w:ascii="Times New Roman" w:hAnsi="Times New Roman" w:cs="Times New Roman" w:hint="default"/>
      </w:rPr>
    </w:lvl>
  </w:abstractNum>
  <w:abstractNum w:abstractNumId="39" w15:restartNumberingAfterBreak="0">
    <w:nsid w:val="4B6D5FE7"/>
    <w:multiLevelType w:val="hybridMultilevel"/>
    <w:tmpl w:val="F4B686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FF30E8"/>
    <w:multiLevelType w:val="multilevel"/>
    <w:tmpl w:val="8FBC8688"/>
    <w:lvl w:ilvl="0">
      <w:start w:val="1"/>
      <w:numFmt w:val="decimal"/>
      <w:pStyle w:val="tehninoporoilo1"/>
      <w:lvlText w:val="4.4.%1"/>
      <w:lvlJc w:val="left"/>
      <w:pPr>
        <w:tabs>
          <w:tab w:val="num" w:pos="1080"/>
        </w:tabs>
        <w:ind w:left="360" w:hanging="360"/>
      </w:pPr>
      <w:rPr>
        <w:rFonts w:hint="default"/>
      </w:rPr>
    </w:lvl>
    <w:lvl w:ilvl="1">
      <w:start w:val="1"/>
      <w:numFmt w:val="decimal"/>
      <w:pStyle w:val="tehninoporoilo2"/>
      <w:lvlText w:val="4.4.%1.%2."/>
      <w:lvlJc w:val="left"/>
      <w:pPr>
        <w:tabs>
          <w:tab w:val="num" w:pos="1440"/>
        </w:tabs>
        <w:ind w:left="1021" w:hanging="1021"/>
      </w:pPr>
      <w:rPr>
        <w:rFonts w:hint="default"/>
      </w:rPr>
    </w:lvl>
    <w:lvl w:ilvl="2">
      <w:start w:val="1"/>
      <w:numFmt w:val="decimal"/>
      <w:pStyle w:val="tehninoporoilo3"/>
      <w:lvlText w:val="4.4.%1.%2.%3."/>
      <w:lvlJc w:val="left"/>
      <w:pPr>
        <w:tabs>
          <w:tab w:val="num" w:pos="252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558403E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0B30FC0"/>
    <w:multiLevelType w:val="hybridMultilevel"/>
    <w:tmpl w:val="BA001604"/>
    <w:lvl w:ilvl="0" w:tplc="AB0464F0">
      <w:start w:val="1"/>
      <w:numFmt w:val="bullet"/>
      <w:lvlText w:val="-"/>
      <w:lvlJc w:val="left"/>
      <w:pPr>
        <w:ind w:left="1080" w:hanging="360"/>
      </w:pPr>
      <w:rPr>
        <w:rFonts w:ascii="Arial"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1913E4F"/>
    <w:multiLevelType w:val="hybridMultilevel"/>
    <w:tmpl w:val="415CF9DA"/>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0"/>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47" w15:restartNumberingAfterBreak="0">
    <w:nsid w:val="6B4A38CA"/>
    <w:multiLevelType w:val="hybridMultilevel"/>
    <w:tmpl w:val="7DF21F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2258D5"/>
    <w:multiLevelType w:val="hybridMultilevel"/>
    <w:tmpl w:val="3E06B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8244DC"/>
    <w:multiLevelType w:val="hybridMultilevel"/>
    <w:tmpl w:val="C7B4B7D8"/>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0C7056"/>
    <w:multiLevelType w:val="hybridMultilevel"/>
    <w:tmpl w:val="498AB5A8"/>
    <w:lvl w:ilvl="0" w:tplc="97D66CE6">
      <w:start w:val="1"/>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B607543"/>
    <w:multiLevelType w:val="multilevel"/>
    <w:tmpl w:val="0424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B63482D"/>
    <w:multiLevelType w:val="hybridMultilevel"/>
    <w:tmpl w:val="52EED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C0227B8"/>
    <w:multiLevelType w:val="hybridMultilevel"/>
    <w:tmpl w:val="D200E4E8"/>
    <w:lvl w:ilvl="0" w:tplc="D17E7422">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D336584"/>
    <w:multiLevelType w:val="hybridMultilevel"/>
    <w:tmpl w:val="9A60FF12"/>
    <w:lvl w:ilvl="0" w:tplc="0AAA7F1E">
      <w:start w:val="2"/>
      <w:numFmt w:val="decimal"/>
      <w:lvlText w:val="%1."/>
      <w:lvlJc w:val="left"/>
      <w:pPr>
        <w:ind w:left="5201" w:hanging="432"/>
        <w:jc w:val="right"/>
      </w:pPr>
      <w:rPr>
        <w:rFonts w:ascii="Calibri" w:eastAsia="Calibri" w:hAnsi="Calibri" w:cs="Calibri" w:hint="default"/>
        <w:w w:val="100"/>
        <w:sz w:val="22"/>
        <w:szCs w:val="22"/>
        <w:lang w:val="sl-SI" w:eastAsia="sl-SI" w:bidi="sl-SI"/>
      </w:rPr>
    </w:lvl>
    <w:lvl w:ilvl="1" w:tplc="1C10D2B8">
      <w:numFmt w:val="bullet"/>
      <w:lvlText w:val="•"/>
      <w:lvlJc w:val="left"/>
      <w:pPr>
        <w:ind w:left="5680" w:hanging="432"/>
      </w:pPr>
      <w:rPr>
        <w:rFonts w:hint="default"/>
        <w:lang w:val="sl-SI" w:eastAsia="sl-SI" w:bidi="sl-SI"/>
      </w:rPr>
    </w:lvl>
    <w:lvl w:ilvl="2" w:tplc="55F61EF4">
      <w:numFmt w:val="bullet"/>
      <w:lvlText w:val="•"/>
      <w:lvlJc w:val="left"/>
      <w:pPr>
        <w:ind w:left="6161" w:hanging="432"/>
      </w:pPr>
      <w:rPr>
        <w:rFonts w:hint="default"/>
        <w:lang w:val="sl-SI" w:eastAsia="sl-SI" w:bidi="sl-SI"/>
      </w:rPr>
    </w:lvl>
    <w:lvl w:ilvl="3" w:tplc="BBA430C0">
      <w:numFmt w:val="bullet"/>
      <w:lvlText w:val="•"/>
      <w:lvlJc w:val="left"/>
      <w:pPr>
        <w:ind w:left="6641" w:hanging="432"/>
      </w:pPr>
      <w:rPr>
        <w:rFonts w:hint="default"/>
        <w:lang w:val="sl-SI" w:eastAsia="sl-SI" w:bidi="sl-SI"/>
      </w:rPr>
    </w:lvl>
    <w:lvl w:ilvl="4" w:tplc="83EA3DF6">
      <w:numFmt w:val="bullet"/>
      <w:lvlText w:val="•"/>
      <w:lvlJc w:val="left"/>
      <w:pPr>
        <w:ind w:left="7122" w:hanging="432"/>
      </w:pPr>
      <w:rPr>
        <w:rFonts w:hint="default"/>
        <w:lang w:val="sl-SI" w:eastAsia="sl-SI" w:bidi="sl-SI"/>
      </w:rPr>
    </w:lvl>
    <w:lvl w:ilvl="5" w:tplc="8A685736">
      <w:numFmt w:val="bullet"/>
      <w:lvlText w:val="•"/>
      <w:lvlJc w:val="left"/>
      <w:pPr>
        <w:ind w:left="7603" w:hanging="432"/>
      </w:pPr>
      <w:rPr>
        <w:rFonts w:hint="default"/>
        <w:lang w:val="sl-SI" w:eastAsia="sl-SI" w:bidi="sl-SI"/>
      </w:rPr>
    </w:lvl>
    <w:lvl w:ilvl="6" w:tplc="3C469B7A">
      <w:numFmt w:val="bullet"/>
      <w:lvlText w:val="•"/>
      <w:lvlJc w:val="left"/>
      <w:pPr>
        <w:ind w:left="8083" w:hanging="432"/>
      </w:pPr>
      <w:rPr>
        <w:rFonts w:hint="default"/>
        <w:lang w:val="sl-SI" w:eastAsia="sl-SI" w:bidi="sl-SI"/>
      </w:rPr>
    </w:lvl>
    <w:lvl w:ilvl="7" w:tplc="47564316">
      <w:numFmt w:val="bullet"/>
      <w:lvlText w:val="•"/>
      <w:lvlJc w:val="left"/>
      <w:pPr>
        <w:ind w:left="8564" w:hanging="432"/>
      </w:pPr>
      <w:rPr>
        <w:rFonts w:hint="default"/>
        <w:lang w:val="sl-SI" w:eastAsia="sl-SI" w:bidi="sl-SI"/>
      </w:rPr>
    </w:lvl>
    <w:lvl w:ilvl="8" w:tplc="35206134">
      <w:numFmt w:val="bullet"/>
      <w:lvlText w:val="•"/>
      <w:lvlJc w:val="left"/>
      <w:pPr>
        <w:ind w:left="9045" w:hanging="432"/>
      </w:pPr>
      <w:rPr>
        <w:rFonts w:hint="default"/>
        <w:lang w:val="sl-SI" w:eastAsia="sl-SI" w:bidi="sl-SI"/>
      </w:rPr>
    </w:lvl>
  </w:abstractNum>
  <w:abstractNum w:abstractNumId="55" w15:restartNumberingAfterBreak="0">
    <w:nsid w:val="7E8E5C40"/>
    <w:multiLevelType w:val="hybridMultilevel"/>
    <w:tmpl w:val="788ABA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F314312"/>
    <w:multiLevelType w:val="hybridMultilevel"/>
    <w:tmpl w:val="8E2E1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D31DE0"/>
    <w:multiLevelType w:val="hybridMultilevel"/>
    <w:tmpl w:val="EAAED2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95481498">
    <w:abstractNumId w:val="23"/>
  </w:num>
  <w:num w:numId="2" w16cid:durableId="839084363">
    <w:abstractNumId w:val="34"/>
  </w:num>
  <w:num w:numId="3" w16cid:durableId="2080979479">
    <w:abstractNumId w:val="24"/>
  </w:num>
  <w:num w:numId="4" w16cid:durableId="718090010">
    <w:abstractNumId w:val="46"/>
  </w:num>
  <w:num w:numId="5" w16cid:durableId="1941135160">
    <w:abstractNumId w:val="31"/>
  </w:num>
  <w:num w:numId="6" w16cid:durableId="181361714">
    <w:abstractNumId w:val="16"/>
  </w:num>
  <w:num w:numId="7" w16cid:durableId="1861041667">
    <w:abstractNumId w:val="0"/>
  </w:num>
  <w:num w:numId="8" w16cid:durableId="968122239">
    <w:abstractNumId w:val="42"/>
  </w:num>
  <w:num w:numId="9" w16cid:durableId="1771123910">
    <w:abstractNumId w:val="30"/>
  </w:num>
  <w:num w:numId="10" w16cid:durableId="1585410757">
    <w:abstractNumId w:val="27"/>
  </w:num>
  <w:num w:numId="11" w16cid:durableId="1452164551">
    <w:abstractNumId w:val="39"/>
  </w:num>
  <w:num w:numId="12" w16cid:durableId="1950624799">
    <w:abstractNumId w:val="28"/>
  </w:num>
  <w:num w:numId="13" w16cid:durableId="1452747916">
    <w:abstractNumId w:val="36"/>
  </w:num>
  <w:num w:numId="14" w16cid:durableId="1351179545">
    <w:abstractNumId w:val="33"/>
  </w:num>
  <w:num w:numId="15" w16cid:durableId="779957848">
    <w:abstractNumId w:val="47"/>
  </w:num>
  <w:num w:numId="16" w16cid:durableId="2134126422">
    <w:abstractNumId w:val="32"/>
  </w:num>
  <w:num w:numId="17" w16cid:durableId="731122619">
    <w:abstractNumId w:val="55"/>
  </w:num>
  <w:num w:numId="18" w16cid:durableId="1958368719">
    <w:abstractNumId w:val="20"/>
  </w:num>
  <w:num w:numId="19" w16cid:durableId="1656496267">
    <w:abstractNumId w:val="15"/>
  </w:num>
  <w:num w:numId="20" w16cid:durableId="1081096784">
    <w:abstractNumId w:val="2"/>
  </w:num>
  <w:num w:numId="21" w16cid:durableId="2142382004">
    <w:abstractNumId w:val="1"/>
  </w:num>
  <w:num w:numId="22" w16cid:durableId="1255550518">
    <w:abstractNumId w:val="43"/>
  </w:num>
  <w:num w:numId="23" w16cid:durableId="987171210">
    <w:abstractNumId w:val="13"/>
  </w:num>
  <w:num w:numId="24" w16cid:durableId="1196309143">
    <w:abstractNumId w:val="22"/>
  </w:num>
  <w:num w:numId="25" w16cid:durableId="738481673">
    <w:abstractNumId w:val="37"/>
  </w:num>
  <w:num w:numId="26" w16cid:durableId="1364095194">
    <w:abstractNumId w:val="21"/>
  </w:num>
  <w:num w:numId="27" w16cid:durableId="1600868928">
    <w:abstractNumId w:val="51"/>
  </w:num>
  <w:num w:numId="28" w16cid:durableId="1921595328">
    <w:abstractNumId w:val="29"/>
  </w:num>
  <w:num w:numId="29" w16cid:durableId="11332547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8197540">
    <w:abstractNumId w:val="50"/>
  </w:num>
  <w:num w:numId="31" w16cid:durableId="1437822756">
    <w:abstractNumId w:val="48"/>
  </w:num>
  <w:num w:numId="32" w16cid:durableId="1014303603">
    <w:abstractNumId w:val="14"/>
  </w:num>
  <w:num w:numId="33" w16cid:durableId="731393364">
    <w:abstractNumId w:val="44"/>
  </w:num>
  <w:num w:numId="34" w16cid:durableId="55513412">
    <w:abstractNumId w:val="41"/>
  </w:num>
  <w:num w:numId="35" w16cid:durableId="1448501942">
    <w:abstractNumId w:val="40"/>
  </w:num>
  <w:num w:numId="36" w16cid:durableId="1024095526">
    <w:abstractNumId w:val="25"/>
  </w:num>
  <w:num w:numId="37" w16cid:durableId="222569360">
    <w:abstractNumId w:val="17"/>
  </w:num>
  <w:num w:numId="38" w16cid:durableId="1538927768">
    <w:abstractNumId w:val="26"/>
  </w:num>
  <w:num w:numId="39" w16cid:durableId="163209310">
    <w:abstractNumId w:val="35"/>
  </w:num>
  <w:num w:numId="40" w16cid:durableId="440149761">
    <w:abstractNumId w:val="18"/>
  </w:num>
  <w:num w:numId="41" w16cid:durableId="1928078738">
    <w:abstractNumId w:val="46"/>
  </w:num>
  <w:num w:numId="42" w16cid:durableId="2073380103">
    <w:abstractNumId w:val="52"/>
  </w:num>
  <w:num w:numId="43" w16cid:durableId="1176071037">
    <w:abstractNumId w:val="45"/>
  </w:num>
  <w:num w:numId="44" w16cid:durableId="1129476986">
    <w:abstractNumId w:val="49"/>
  </w:num>
  <w:num w:numId="45" w16cid:durableId="1987077725">
    <w:abstractNumId w:val="54"/>
  </w:num>
  <w:num w:numId="46" w16cid:durableId="1055737471">
    <w:abstractNumId w:val="53"/>
  </w:num>
  <w:num w:numId="47" w16cid:durableId="124204372">
    <w:abstractNumId w:val="57"/>
  </w:num>
  <w:num w:numId="48" w16cid:durableId="1674185237">
    <w:abstractNumId w:val="5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37F"/>
    <w:rsid w:val="00000C40"/>
    <w:rsid w:val="0000117D"/>
    <w:rsid w:val="000013B2"/>
    <w:rsid w:val="00002ABE"/>
    <w:rsid w:val="00011D57"/>
    <w:rsid w:val="00012DFD"/>
    <w:rsid w:val="00017090"/>
    <w:rsid w:val="00017BD1"/>
    <w:rsid w:val="00021E84"/>
    <w:rsid w:val="00024807"/>
    <w:rsid w:val="0002581D"/>
    <w:rsid w:val="0002781A"/>
    <w:rsid w:val="00027D5A"/>
    <w:rsid w:val="0003035B"/>
    <w:rsid w:val="000352E0"/>
    <w:rsid w:val="000362B5"/>
    <w:rsid w:val="00036C10"/>
    <w:rsid w:val="00037EA4"/>
    <w:rsid w:val="00044815"/>
    <w:rsid w:val="00044D86"/>
    <w:rsid w:val="00044DEE"/>
    <w:rsid w:val="00046187"/>
    <w:rsid w:val="000578E6"/>
    <w:rsid w:val="000616E0"/>
    <w:rsid w:val="00061FF4"/>
    <w:rsid w:val="00062303"/>
    <w:rsid w:val="00064EE2"/>
    <w:rsid w:val="00074172"/>
    <w:rsid w:val="00075509"/>
    <w:rsid w:val="00075ABE"/>
    <w:rsid w:val="00081156"/>
    <w:rsid w:val="0008120D"/>
    <w:rsid w:val="00082838"/>
    <w:rsid w:val="00082E95"/>
    <w:rsid w:val="00084549"/>
    <w:rsid w:val="00085724"/>
    <w:rsid w:val="00086A6F"/>
    <w:rsid w:val="000871B1"/>
    <w:rsid w:val="00090F9B"/>
    <w:rsid w:val="00096BFB"/>
    <w:rsid w:val="00097B36"/>
    <w:rsid w:val="000A0B64"/>
    <w:rsid w:val="000A28B8"/>
    <w:rsid w:val="000A2BF2"/>
    <w:rsid w:val="000A41A7"/>
    <w:rsid w:val="000A7D65"/>
    <w:rsid w:val="000B009A"/>
    <w:rsid w:val="000B0D31"/>
    <w:rsid w:val="000B5AF8"/>
    <w:rsid w:val="000B7550"/>
    <w:rsid w:val="000C23F3"/>
    <w:rsid w:val="000C2734"/>
    <w:rsid w:val="000C5928"/>
    <w:rsid w:val="000C76B3"/>
    <w:rsid w:val="000C7FB2"/>
    <w:rsid w:val="000D1B66"/>
    <w:rsid w:val="000D1D65"/>
    <w:rsid w:val="000D37C9"/>
    <w:rsid w:val="000D624B"/>
    <w:rsid w:val="000D6EF9"/>
    <w:rsid w:val="000E336F"/>
    <w:rsid w:val="000E34D1"/>
    <w:rsid w:val="000E3B25"/>
    <w:rsid w:val="000E580A"/>
    <w:rsid w:val="000E65A2"/>
    <w:rsid w:val="000E72B0"/>
    <w:rsid w:val="000F4A7F"/>
    <w:rsid w:val="000F76AC"/>
    <w:rsid w:val="001009E8"/>
    <w:rsid w:val="001037AD"/>
    <w:rsid w:val="001037E6"/>
    <w:rsid w:val="001100B9"/>
    <w:rsid w:val="0011030B"/>
    <w:rsid w:val="00110FEE"/>
    <w:rsid w:val="00111C14"/>
    <w:rsid w:val="001142FB"/>
    <w:rsid w:val="001143A6"/>
    <w:rsid w:val="0011569F"/>
    <w:rsid w:val="00120608"/>
    <w:rsid w:val="00122C03"/>
    <w:rsid w:val="00122FA9"/>
    <w:rsid w:val="00125E91"/>
    <w:rsid w:val="00127ABA"/>
    <w:rsid w:val="00130878"/>
    <w:rsid w:val="00130CFB"/>
    <w:rsid w:val="00136186"/>
    <w:rsid w:val="001363FD"/>
    <w:rsid w:val="00137965"/>
    <w:rsid w:val="00140ECA"/>
    <w:rsid w:val="0014213E"/>
    <w:rsid w:val="00143B99"/>
    <w:rsid w:val="0014437F"/>
    <w:rsid w:val="001450EF"/>
    <w:rsid w:val="00145D99"/>
    <w:rsid w:val="0015242D"/>
    <w:rsid w:val="00153208"/>
    <w:rsid w:val="001541CF"/>
    <w:rsid w:val="0015705E"/>
    <w:rsid w:val="001577B5"/>
    <w:rsid w:val="00161683"/>
    <w:rsid w:val="00162611"/>
    <w:rsid w:val="00162E47"/>
    <w:rsid w:val="00163863"/>
    <w:rsid w:val="00165F5A"/>
    <w:rsid w:val="00170956"/>
    <w:rsid w:val="00172331"/>
    <w:rsid w:val="0017441C"/>
    <w:rsid w:val="00174A8E"/>
    <w:rsid w:val="00175729"/>
    <w:rsid w:val="00175C78"/>
    <w:rsid w:val="0017724E"/>
    <w:rsid w:val="001774A3"/>
    <w:rsid w:val="00177C67"/>
    <w:rsid w:val="00184AD8"/>
    <w:rsid w:val="00184F5D"/>
    <w:rsid w:val="00185BA7"/>
    <w:rsid w:val="00192A33"/>
    <w:rsid w:val="001975EA"/>
    <w:rsid w:val="001A05DF"/>
    <w:rsid w:val="001A1710"/>
    <w:rsid w:val="001A2237"/>
    <w:rsid w:val="001A40F5"/>
    <w:rsid w:val="001A56CE"/>
    <w:rsid w:val="001B0345"/>
    <w:rsid w:val="001B15F4"/>
    <w:rsid w:val="001B29D0"/>
    <w:rsid w:val="001B2FFB"/>
    <w:rsid w:val="001B35E8"/>
    <w:rsid w:val="001B4940"/>
    <w:rsid w:val="001B6F5C"/>
    <w:rsid w:val="001B7450"/>
    <w:rsid w:val="001C07BA"/>
    <w:rsid w:val="001C2EBF"/>
    <w:rsid w:val="001C7875"/>
    <w:rsid w:val="001C7F1D"/>
    <w:rsid w:val="001D0790"/>
    <w:rsid w:val="001D1663"/>
    <w:rsid w:val="001D30B5"/>
    <w:rsid w:val="001D4E5A"/>
    <w:rsid w:val="001D5DB7"/>
    <w:rsid w:val="001D69A4"/>
    <w:rsid w:val="001D754F"/>
    <w:rsid w:val="001E029E"/>
    <w:rsid w:val="001E3117"/>
    <w:rsid w:val="001E67F4"/>
    <w:rsid w:val="001E6840"/>
    <w:rsid w:val="001F173A"/>
    <w:rsid w:val="001F2609"/>
    <w:rsid w:val="001F273F"/>
    <w:rsid w:val="001F3180"/>
    <w:rsid w:val="001F50A0"/>
    <w:rsid w:val="0020417B"/>
    <w:rsid w:val="00205358"/>
    <w:rsid w:val="00206C7E"/>
    <w:rsid w:val="00210A43"/>
    <w:rsid w:val="00210F0E"/>
    <w:rsid w:val="00211205"/>
    <w:rsid w:val="00212D5C"/>
    <w:rsid w:val="00213472"/>
    <w:rsid w:val="0021361A"/>
    <w:rsid w:val="00214B01"/>
    <w:rsid w:val="002168D1"/>
    <w:rsid w:val="00216A4A"/>
    <w:rsid w:val="0022010D"/>
    <w:rsid w:val="00221E14"/>
    <w:rsid w:val="00222A53"/>
    <w:rsid w:val="00223966"/>
    <w:rsid w:val="002257E6"/>
    <w:rsid w:val="00225CE6"/>
    <w:rsid w:val="0022703A"/>
    <w:rsid w:val="00234C88"/>
    <w:rsid w:val="00235F26"/>
    <w:rsid w:val="00237BA9"/>
    <w:rsid w:val="00241D22"/>
    <w:rsid w:val="0024370B"/>
    <w:rsid w:val="00243921"/>
    <w:rsid w:val="002509FC"/>
    <w:rsid w:val="00253778"/>
    <w:rsid w:val="00253ABC"/>
    <w:rsid w:val="00254E52"/>
    <w:rsid w:val="00255C8D"/>
    <w:rsid w:val="002562EF"/>
    <w:rsid w:val="00257070"/>
    <w:rsid w:val="0025777D"/>
    <w:rsid w:val="002625C3"/>
    <w:rsid w:val="00266E77"/>
    <w:rsid w:val="00271E65"/>
    <w:rsid w:val="00271ED3"/>
    <w:rsid w:val="00273FDC"/>
    <w:rsid w:val="0027797A"/>
    <w:rsid w:val="00277DE2"/>
    <w:rsid w:val="00284A36"/>
    <w:rsid w:val="00284C59"/>
    <w:rsid w:val="00286F50"/>
    <w:rsid w:val="00290DD1"/>
    <w:rsid w:val="00290EDF"/>
    <w:rsid w:val="00292E0F"/>
    <w:rsid w:val="002939F3"/>
    <w:rsid w:val="0029567D"/>
    <w:rsid w:val="002A0D68"/>
    <w:rsid w:val="002A282F"/>
    <w:rsid w:val="002A3904"/>
    <w:rsid w:val="002A758F"/>
    <w:rsid w:val="002B0E35"/>
    <w:rsid w:val="002B1652"/>
    <w:rsid w:val="002B7FA6"/>
    <w:rsid w:val="002C1401"/>
    <w:rsid w:val="002C3B48"/>
    <w:rsid w:val="002C5195"/>
    <w:rsid w:val="002C5F4D"/>
    <w:rsid w:val="002C6B80"/>
    <w:rsid w:val="002C7E64"/>
    <w:rsid w:val="002D020C"/>
    <w:rsid w:val="002D0F6E"/>
    <w:rsid w:val="002D2917"/>
    <w:rsid w:val="002D2AC0"/>
    <w:rsid w:val="002D77EC"/>
    <w:rsid w:val="002E0136"/>
    <w:rsid w:val="002E2607"/>
    <w:rsid w:val="002E38C7"/>
    <w:rsid w:val="002E459B"/>
    <w:rsid w:val="002E6220"/>
    <w:rsid w:val="002E73D7"/>
    <w:rsid w:val="002E7E1C"/>
    <w:rsid w:val="002F0255"/>
    <w:rsid w:val="002F187A"/>
    <w:rsid w:val="002F1CE0"/>
    <w:rsid w:val="002F6D18"/>
    <w:rsid w:val="002F7A20"/>
    <w:rsid w:val="002F7D79"/>
    <w:rsid w:val="003010F1"/>
    <w:rsid w:val="00301959"/>
    <w:rsid w:val="00303FE5"/>
    <w:rsid w:val="00305096"/>
    <w:rsid w:val="00306821"/>
    <w:rsid w:val="00314B7F"/>
    <w:rsid w:val="003200FE"/>
    <w:rsid w:val="00320FBB"/>
    <w:rsid w:val="00321E79"/>
    <w:rsid w:val="0032311A"/>
    <w:rsid w:val="003241B5"/>
    <w:rsid w:val="0032596F"/>
    <w:rsid w:val="00325A67"/>
    <w:rsid w:val="00325D56"/>
    <w:rsid w:val="00326B42"/>
    <w:rsid w:val="00331E4A"/>
    <w:rsid w:val="00332ABB"/>
    <w:rsid w:val="003336BD"/>
    <w:rsid w:val="003340D5"/>
    <w:rsid w:val="0033428E"/>
    <w:rsid w:val="003344C4"/>
    <w:rsid w:val="003357DF"/>
    <w:rsid w:val="00341DA6"/>
    <w:rsid w:val="00343404"/>
    <w:rsid w:val="00343472"/>
    <w:rsid w:val="00344DE2"/>
    <w:rsid w:val="00344F01"/>
    <w:rsid w:val="00346B8F"/>
    <w:rsid w:val="003474DF"/>
    <w:rsid w:val="00351009"/>
    <w:rsid w:val="00353FD2"/>
    <w:rsid w:val="003546E3"/>
    <w:rsid w:val="00354F4D"/>
    <w:rsid w:val="003565D5"/>
    <w:rsid w:val="00357C50"/>
    <w:rsid w:val="0036286C"/>
    <w:rsid w:val="00372854"/>
    <w:rsid w:val="00373AB9"/>
    <w:rsid w:val="0037706E"/>
    <w:rsid w:val="00377EC4"/>
    <w:rsid w:val="00384E9C"/>
    <w:rsid w:val="0038743D"/>
    <w:rsid w:val="003878EA"/>
    <w:rsid w:val="00390DF3"/>
    <w:rsid w:val="00391D29"/>
    <w:rsid w:val="00394B9F"/>
    <w:rsid w:val="00396A68"/>
    <w:rsid w:val="00396D67"/>
    <w:rsid w:val="003976E9"/>
    <w:rsid w:val="003A2A4E"/>
    <w:rsid w:val="003A372C"/>
    <w:rsid w:val="003A3C6D"/>
    <w:rsid w:val="003A7FBA"/>
    <w:rsid w:val="003B0242"/>
    <w:rsid w:val="003B35C1"/>
    <w:rsid w:val="003B3741"/>
    <w:rsid w:val="003C13F1"/>
    <w:rsid w:val="003C5E87"/>
    <w:rsid w:val="003C7DF1"/>
    <w:rsid w:val="003D192E"/>
    <w:rsid w:val="003D3557"/>
    <w:rsid w:val="003D3D95"/>
    <w:rsid w:val="003E0BD7"/>
    <w:rsid w:val="003E284F"/>
    <w:rsid w:val="003E2C12"/>
    <w:rsid w:val="003E5307"/>
    <w:rsid w:val="003E5453"/>
    <w:rsid w:val="003E63C4"/>
    <w:rsid w:val="003F05A4"/>
    <w:rsid w:val="003F1146"/>
    <w:rsid w:val="003F1598"/>
    <w:rsid w:val="003F24B6"/>
    <w:rsid w:val="003F3723"/>
    <w:rsid w:val="003F41DE"/>
    <w:rsid w:val="003F4795"/>
    <w:rsid w:val="003F61F2"/>
    <w:rsid w:val="003F76E2"/>
    <w:rsid w:val="004028A2"/>
    <w:rsid w:val="00402BAB"/>
    <w:rsid w:val="00403FB9"/>
    <w:rsid w:val="00410781"/>
    <w:rsid w:val="004116D3"/>
    <w:rsid w:val="00414454"/>
    <w:rsid w:val="004176E2"/>
    <w:rsid w:val="00425479"/>
    <w:rsid w:val="00426967"/>
    <w:rsid w:val="0042718E"/>
    <w:rsid w:val="00427526"/>
    <w:rsid w:val="00430A7B"/>
    <w:rsid w:val="00430B59"/>
    <w:rsid w:val="00433A6D"/>
    <w:rsid w:val="0043506A"/>
    <w:rsid w:val="004359F2"/>
    <w:rsid w:val="00435FDE"/>
    <w:rsid w:val="00436B19"/>
    <w:rsid w:val="004402F0"/>
    <w:rsid w:val="004407E3"/>
    <w:rsid w:val="00440BEB"/>
    <w:rsid w:val="00440FA7"/>
    <w:rsid w:val="0044238C"/>
    <w:rsid w:val="0044253E"/>
    <w:rsid w:val="004430ED"/>
    <w:rsid w:val="004435B4"/>
    <w:rsid w:val="004450CD"/>
    <w:rsid w:val="00447B57"/>
    <w:rsid w:val="004500C9"/>
    <w:rsid w:val="00450769"/>
    <w:rsid w:val="00450AF1"/>
    <w:rsid w:val="00451591"/>
    <w:rsid w:val="00451B83"/>
    <w:rsid w:val="00453718"/>
    <w:rsid w:val="004559EB"/>
    <w:rsid w:val="00465FAC"/>
    <w:rsid w:val="00472807"/>
    <w:rsid w:val="004765A1"/>
    <w:rsid w:val="00480108"/>
    <w:rsid w:val="00483CE1"/>
    <w:rsid w:val="004840D4"/>
    <w:rsid w:val="0048549E"/>
    <w:rsid w:val="004860BE"/>
    <w:rsid w:val="0048725E"/>
    <w:rsid w:val="00490D07"/>
    <w:rsid w:val="00492B50"/>
    <w:rsid w:val="00493387"/>
    <w:rsid w:val="004940AC"/>
    <w:rsid w:val="00495F5F"/>
    <w:rsid w:val="00496A54"/>
    <w:rsid w:val="004971F2"/>
    <w:rsid w:val="00497D4A"/>
    <w:rsid w:val="004A1564"/>
    <w:rsid w:val="004A5879"/>
    <w:rsid w:val="004A658E"/>
    <w:rsid w:val="004B54CB"/>
    <w:rsid w:val="004B5ED0"/>
    <w:rsid w:val="004B77D0"/>
    <w:rsid w:val="004B7AA8"/>
    <w:rsid w:val="004C230B"/>
    <w:rsid w:val="004C7A0F"/>
    <w:rsid w:val="004D1513"/>
    <w:rsid w:val="004D4061"/>
    <w:rsid w:val="004D55DA"/>
    <w:rsid w:val="004D7D94"/>
    <w:rsid w:val="004E401E"/>
    <w:rsid w:val="004E51C4"/>
    <w:rsid w:val="004E627D"/>
    <w:rsid w:val="004F23C1"/>
    <w:rsid w:val="004F365F"/>
    <w:rsid w:val="00501FD7"/>
    <w:rsid w:val="00504456"/>
    <w:rsid w:val="00506F17"/>
    <w:rsid w:val="005129B8"/>
    <w:rsid w:val="00513614"/>
    <w:rsid w:val="00513BDE"/>
    <w:rsid w:val="00513F6A"/>
    <w:rsid w:val="00514159"/>
    <w:rsid w:val="00517B46"/>
    <w:rsid w:val="005205E6"/>
    <w:rsid w:val="00521057"/>
    <w:rsid w:val="005222CA"/>
    <w:rsid w:val="005225FB"/>
    <w:rsid w:val="00524DDF"/>
    <w:rsid w:val="005258A6"/>
    <w:rsid w:val="00526178"/>
    <w:rsid w:val="005265D3"/>
    <w:rsid w:val="005266B0"/>
    <w:rsid w:val="00532F2B"/>
    <w:rsid w:val="0053398C"/>
    <w:rsid w:val="005349D2"/>
    <w:rsid w:val="00535D3D"/>
    <w:rsid w:val="0053667A"/>
    <w:rsid w:val="00542008"/>
    <w:rsid w:val="00544F5D"/>
    <w:rsid w:val="00547B97"/>
    <w:rsid w:val="00550560"/>
    <w:rsid w:val="00550D47"/>
    <w:rsid w:val="005526A4"/>
    <w:rsid w:val="00553533"/>
    <w:rsid w:val="00553C1D"/>
    <w:rsid w:val="00555504"/>
    <w:rsid w:val="00555812"/>
    <w:rsid w:val="00557353"/>
    <w:rsid w:val="0056254E"/>
    <w:rsid w:val="0057043A"/>
    <w:rsid w:val="00570D61"/>
    <w:rsid w:val="0057319D"/>
    <w:rsid w:val="00575654"/>
    <w:rsid w:val="005773E5"/>
    <w:rsid w:val="00580FDA"/>
    <w:rsid w:val="00585474"/>
    <w:rsid w:val="0058615A"/>
    <w:rsid w:val="00586B60"/>
    <w:rsid w:val="005901AA"/>
    <w:rsid w:val="00590D4F"/>
    <w:rsid w:val="005926A3"/>
    <w:rsid w:val="00593028"/>
    <w:rsid w:val="00593A87"/>
    <w:rsid w:val="00595A1A"/>
    <w:rsid w:val="00595F96"/>
    <w:rsid w:val="005973C1"/>
    <w:rsid w:val="005A49F4"/>
    <w:rsid w:val="005A518F"/>
    <w:rsid w:val="005B0706"/>
    <w:rsid w:val="005B24DE"/>
    <w:rsid w:val="005B6320"/>
    <w:rsid w:val="005B6AE3"/>
    <w:rsid w:val="005B7535"/>
    <w:rsid w:val="005C017D"/>
    <w:rsid w:val="005C450D"/>
    <w:rsid w:val="005C5523"/>
    <w:rsid w:val="005C7327"/>
    <w:rsid w:val="005C788A"/>
    <w:rsid w:val="005C7E3A"/>
    <w:rsid w:val="005D011A"/>
    <w:rsid w:val="005D0864"/>
    <w:rsid w:val="005D1C89"/>
    <w:rsid w:val="005D2F68"/>
    <w:rsid w:val="005D3106"/>
    <w:rsid w:val="005D38D4"/>
    <w:rsid w:val="005D520F"/>
    <w:rsid w:val="005D5E65"/>
    <w:rsid w:val="005E05BD"/>
    <w:rsid w:val="005E188B"/>
    <w:rsid w:val="005E24A2"/>
    <w:rsid w:val="005E458F"/>
    <w:rsid w:val="005E7A5E"/>
    <w:rsid w:val="005F23AD"/>
    <w:rsid w:val="005F4BF6"/>
    <w:rsid w:val="005F530B"/>
    <w:rsid w:val="005F6583"/>
    <w:rsid w:val="006031FF"/>
    <w:rsid w:val="00603462"/>
    <w:rsid w:val="006075ED"/>
    <w:rsid w:val="00612AEB"/>
    <w:rsid w:val="0061351B"/>
    <w:rsid w:val="00613682"/>
    <w:rsid w:val="006136F6"/>
    <w:rsid w:val="00614F7D"/>
    <w:rsid w:val="00621713"/>
    <w:rsid w:val="00624C3C"/>
    <w:rsid w:val="006304A6"/>
    <w:rsid w:val="00631E56"/>
    <w:rsid w:val="00634526"/>
    <w:rsid w:val="00635DE2"/>
    <w:rsid w:val="006365FE"/>
    <w:rsid w:val="0063791A"/>
    <w:rsid w:val="006416F8"/>
    <w:rsid w:val="006444B0"/>
    <w:rsid w:val="00644EA2"/>
    <w:rsid w:val="0064549D"/>
    <w:rsid w:val="00645E1C"/>
    <w:rsid w:val="00646343"/>
    <w:rsid w:val="00650373"/>
    <w:rsid w:val="00650B04"/>
    <w:rsid w:val="00650E30"/>
    <w:rsid w:val="006531A6"/>
    <w:rsid w:val="00653D3B"/>
    <w:rsid w:val="00656439"/>
    <w:rsid w:val="006568CC"/>
    <w:rsid w:val="00656F2B"/>
    <w:rsid w:val="00662802"/>
    <w:rsid w:val="00666859"/>
    <w:rsid w:val="00666FA1"/>
    <w:rsid w:val="0067035C"/>
    <w:rsid w:val="0067253C"/>
    <w:rsid w:val="006766CF"/>
    <w:rsid w:val="006831A8"/>
    <w:rsid w:val="0068535F"/>
    <w:rsid w:val="0068620E"/>
    <w:rsid w:val="0068757F"/>
    <w:rsid w:val="00690128"/>
    <w:rsid w:val="00691EC4"/>
    <w:rsid w:val="00693596"/>
    <w:rsid w:val="00694A3E"/>
    <w:rsid w:val="00695681"/>
    <w:rsid w:val="006A4094"/>
    <w:rsid w:val="006A428D"/>
    <w:rsid w:val="006A5623"/>
    <w:rsid w:val="006A690D"/>
    <w:rsid w:val="006B14E0"/>
    <w:rsid w:val="006B2A6F"/>
    <w:rsid w:val="006B384C"/>
    <w:rsid w:val="006B74F1"/>
    <w:rsid w:val="006B76EB"/>
    <w:rsid w:val="006B79C2"/>
    <w:rsid w:val="006C30F8"/>
    <w:rsid w:val="006C45FA"/>
    <w:rsid w:val="006D3985"/>
    <w:rsid w:val="006D74A7"/>
    <w:rsid w:val="006E1FEA"/>
    <w:rsid w:val="006E393A"/>
    <w:rsid w:val="006E4C35"/>
    <w:rsid w:val="006E526F"/>
    <w:rsid w:val="006E554D"/>
    <w:rsid w:val="006E6D23"/>
    <w:rsid w:val="006F154C"/>
    <w:rsid w:val="006F1E48"/>
    <w:rsid w:val="006F2084"/>
    <w:rsid w:val="006F7605"/>
    <w:rsid w:val="00700A0E"/>
    <w:rsid w:val="00700A73"/>
    <w:rsid w:val="0070311C"/>
    <w:rsid w:val="00714562"/>
    <w:rsid w:val="007154B7"/>
    <w:rsid w:val="00715CB9"/>
    <w:rsid w:val="00717FB9"/>
    <w:rsid w:val="00723CE1"/>
    <w:rsid w:val="00724612"/>
    <w:rsid w:val="00726DA6"/>
    <w:rsid w:val="007277F3"/>
    <w:rsid w:val="00727CA1"/>
    <w:rsid w:val="0073159A"/>
    <w:rsid w:val="00731761"/>
    <w:rsid w:val="00732C45"/>
    <w:rsid w:val="00733D46"/>
    <w:rsid w:val="007348CC"/>
    <w:rsid w:val="00735398"/>
    <w:rsid w:val="007405AD"/>
    <w:rsid w:val="007405DB"/>
    <w:rsid w:val="00742003"/>
    <w:rsid w:val="0074392A"/>
    <w:rsid w:val="00743A8C"/>
    <w:rsid w:val="007441FE"/>
    <w:rsid w:val="00747790"/>
    <w:rsid w:val="00750BD5"/>
    <w:rsid w:val="00751DA4"/>
    <w:rsid w:val="007522CF"/>
    <w:rsid w:val="00754547"/>
    <w:rsid w:val="00757C23"/>
    <w:rsid w:val="00760BD7"/>
    <w:rsid w:val="0076148D"/>
    <w:rsid w:val="00762283"/>
    <w:rsid w:val="00762EBD"/>
    <w:rsid w:val="00763F2A"/>
    <w:rsid w:val="00764DB1"/>
    <w:rsid w:val="0076551B"/>
    <w:rsid w:val="00766A9F"/>
    <w:rsid w:val="00766BB8"/>
    <w:rsid w:val="00770365"/>
    <w:rsid w:val="00775B04"/>
    <w:rsid w:val="0077643C"/>
    <w:rsid w:val="00781D65"/>
    <w:rsid w:val="00782A73"/>
    <w:rsid w:val="00784ACE"/>
    <w:rsid w:val="00785408"/>
    <w:rsid w:val="00786616"/>
    <w:rsid w:val="0079072A"/>
    <w:rsid w:val="00791430"/>
    <w:rsid w:val="00791BD5"/>
    <w:rsid w:val="00793901"/>
    <w:rsid w:val="00793E9A"/>
    <w:rsid w:val="007941A6"/>
    <w:rsid w:val="0079796D"/>
    <w:rsid w:val="00797C27"/>
    <w:rsid w:val="007A4130"/>
    <w:rsid w:val="007A56FF"/>
    <w:rsid w:val="007A74A5"/>
    <w:rsid w:val="007A7B6D"/>
    <w:rsid w:val="007B00E2"/>
    <w:rsid w:val="007B10F1"/>
    <w:rsid w:val="007B121D"/>
    <w:rsid w:val="007B4FCB"/>
    <w:rsid w:val="007B77AB"/>
    <w:rsid w:val="007B7918"/>
    <w:rsid w:val="007C058B"/>
    <w:rsid w:val="007C3796"/>
    <w:rsid w:val="007C67BF"/>
    <w:rsid w:val="007D37A6"/>
    <w:rsid w:val="007D52EB"/>
    <w:rsid w:val="007E42A3"/>
    <w:rsid w:val="007E53C2"/>
    <w:rsid w:val="007E6E68"/>
    <w:rsid w:val="007E6FD0"/>
    <w:rsid w:val="007F2C7D"/>
    <w:rsid w:val="007F47C0"/>
    <w:rsid w:val="007F49FB"/>
    <w:rsid w:val="007F62E4"/>
    <w:rsid w:val="0080130D"/>
    <w:rsid w:val="00802A4E"/>
    <w:rsid w:val="00802B84"/>
    <w:rsid w:val="00805FEB"/>
    <w:rsid w:val="00810C58"/>
    <w:rsid w:val="00811CEE"/>
    <w:rsid w:val="0081200F"/>
    <w:rsid w:val="008165C8"/>
    <w:rsid w:val="00816B22"/>
    <w:rsid w:val="0081748A"/>
    <w:rsid w:val="00820D0A"/>
    <w:rsid w:val="00820F7C"/>
    <w:rsid w:val="00824116"/>
    <w:rsid w:val="00824219"/>
    <w:rsid w:val="00834509"/>
    <w:rsid w:val="00834FCD"/>
    <w:rsid w:val="00836492"/>
    <w:rsid w:val="008434D4"/>
    <w:rsid w:val="00843AC8"/>
    <w:rsid w:val="00845533"/>
    <w:rsid w:val="008503AC"/>
    <w:rsid w:val="00850A8A"/>
    <w:rsid w:val="00851FF1"/>
    <w:rsid w:val="0085203F"/>
    <w:rsid w:val="00855016"/>
    <w:rsid w:val="008558AC"/>
    <w:rsid w:val="00862DB9"/>
    <w:rsid w:val="00863FEF"/>
    <w:rsid w:val="00866790"/>
    <w:rsid w:val="00866FC6"/>
    <w:rsid w:val="00867049"/>
    <w:rsid w:val="00876E55"/>
    <w:rsid w:val="0087751C"/>
    <w:rsid w:val="00880BE1"/>
    <w:rsid w:val="008816D1"/>
    <w:rsid w:val="0088399E"/>
    <w:rsid w:val="0088504B"/>
    <w:rsid w:val="00886271"/>
    <w:rsid w:val="0088691A"/>
    <w:rsid w:val="008878F9"/>
    <w:rsid w:val="00890633"/>
    <w:rsid w:val="008926CA"/>
    <w:rsid w:val="0089429B"/>
    <w:rsid w:val="00895E0B"/>
    <w:rsid w:val="008973AD"/>
    <w:rsid w:val="00897FC3"/>
    <w:rsid w:val="008A6ED1"/>
    <w:rsid w:val="008B1715"/>
    <w:rsid w:val="008B2F9C"/>
    <w:rsid w:val="008B3248"/>
    <w:rsid w:val="008B457D"/>
    <w:rsid w:val="008B6D9D"/>
    <w:rsid w:val="008B7FC5"/>
    <w:rsid w:val="008C1DE4"/>
    <w:rsid w:val="008C2ED6"/>
    <w:rsid w:val="008C7108"/>
    <w:rsid w:val="008D49FC"/>
    <w:rsid w:val="008D533F"/>
    <w:rsid w:val="008D6FCF"/>
    <w:rsid w:val="008E2FE1"/>
    <w:rsid w:val="008E3214"/>
    <w:rsid w:val="008E385A"/>
    <w:rsid w:val="008E644E"/>
    <w:rsid w:val="008F015E"/>
    <w:rsid w:val="008F01B9"/>
    <w:rsid w:val="008F69DC"/>
    <w:rsid w:val="0090035B"/>
    <w:rsid w:val="00902A25"/>
    <w:rsid w:val="00903F26"/>
    <w:rsid w:val="00905D1B"/>
    <w:rsid w:val="009062B5"/>
    <w:rsid w:val="00911519"/>
    <w:rsid w:val="00911E59"/>
    <w:rsid w:val="00914D84"/>
    <w:rsid w:val="00916895"/>
    <w:rsid w:val="00916F10"/>
    <w:rsid w:val="00920B19"/>
    <w:rsid w:val="00921D18"/>
    <w:rsid w:val="009224AE"/>
    <w:rsid w:val="00923950"/>
    <w:rsid w:val="0092531D"/>
    <w:rsid w:val="00926D85"/>
    <w:rsid w:val="009320D6"/>
    <w:rsid w:val="00935252"/>
    <w:rsid w:val="00936C75"/>
    <w:rsid w:val="0094133E"/>
    <w:rsid w:val="00943337"/>
    <w:rsid w:val="00943946"/>
    <w:rsid w:val="00943E6B"/>
    <w:rsid w:val="00943F6C"/>
    <w:rsid w:val="00944092"/>
    <w:rsid w:val="00944E9F"/>
    <w:rsid w:val="009474C8"/>
    <w:rsid w:val="00947BB8"/>
    <w:rsid w:val="00954732"/>
    <w:rsid w:val="00954FDC"/>
    <w:rsid w:val="00955F73"/>
    <w:rsid w:val="00957699"/>
    <w:rsid w:val="00957EBB"/>
    <w:rsid w:val="00960696"/>
    <w:rsid w:val="00961E24"/>
    <w:rsid w:val="00963DC4"/>
    <w:rsid w:val="00965534"/>
    <w:rsid w:val="00971006"/>
    <w:rsid w:val="009712A0"/>
    <w:rsid w:val="0097195F"/>
    <w:rsid w:val="00973719"/>
    <w:rsid w:val="00974E5E"/>
    <w:rsid w:val="00975C59"/>
    <w:rsid w:val="00976C5C"/>
    <w:rsid w:val="009803C3"/>
    <w:rsid w:val="0098056A"/>
    <w:rsid w:val="00981821"/>
    <w:rsid w:val="00981D9A"/>
    <w:rsid w:val="009852B2"/>
    <w:rsid w:val="00986CFF"/>
    <w:rsid w:val="00992859"/>
    <w:rsid w:val="00994180"/>
    <w:rsid w:val="009948F2"/>
    <w:rsid w:val="0099568B"/>
    <w:rsid w:val="00996A02"/>
    <w:rsid w:val="00997CCA"/>
    <w:rsid w:val="009A0B81"/>
    <w:rsid w:val="009B3E50"/>
    <w:rsid w:val="009B459E"/>
    <w:rsid w:val="009B77F1"/>
    <w:rsid w:val="009C1B76"/>
    <w:rsid w:val="009C556B"/>
    <w:rsid w:val="009C5621"/>
    <w:rsid w:val="009D14FB"/>
    <w:rsid w:val="009D441E"/>
    <w:rsid w:val="009D4616"/>
    <w:rsid w:val="009D4BC5"/>
    <w:rsid w:val="009E0C31"/>
    <w:rsid w:val="009E24B1"/>
    <w:rsid w:val="009E349B"/>
    <w:rsid w:val="009E573B"/>
    <w:rsid w:val="009E5CD3"/>
    <w:rsid w:val="009E6E87"/>
    <w:rsid w:val="009E70B1"/>
    <w:rsid w:val="009E734B"/>
    <w:rsid w:val="009F035E"/>
    <w:rsid w:val="009F2BD2"/>
    <w:rsid w:val="009F2C8C"/>
    <w:rsid w:val="009F6324"/>
    <w:rsid w:val="009F77BC"/>
    <w:rsid w:val="00A00C4E"/>
    <w:rsid w:val="00A04695"/>
    <w:rsid w:val="00A05065"/>
    <w:rsid w:val="00A05B94"/>
    <w:rsid w:val="00A06083"/>
    <w:rsid w:val="00A06CE6"/>
    <w:rsid w:val="00A06FBD"/>
    <w:rsid w:val="00A1337C"/>
    <w:rsid w:val="00A21804"/>
    <w:rsid w:val="00A230EE"/>
    <w:rsid w:val="00A23789"/>
    <w:rsid w:val="00A27240"/>
    <w:rsid w:val="00A330C5"/>
    <w:rsid w:val="00A34F7A"/>
    <w:rsid w:val="00A366A9"/>
    <w:rsid w:val="00A36B05"/>
    <w:rsid w:val="00A36E39"/>
    <w:rsid w:val="00A37909"/>
    <w:rsid w:val="00A4024B"/>
    <w:rsid w:val="00A4109E"/>
    <w:rsid w:val="00A42980"/>
    <w:rsid w:val="00A44107"/>
    <w:rsid w:val="00A45006"/>
    <w:rsid w:val="00A45588"/>
    <w:rsid w:val="00A46671"/>
    <w:rsid w:val="00A50164"/>
    <w:rsid w:val="00A50208"/>
    <w:rsid w:val="00A50F46"/>
    <w:rsid w:val="00A55A0F"/>
    <w:rsid w:val="00A56B89"/>
    <w:rsid w:val="00A57A5E"/>
    <w:rsid w:val="00A60457"/>
    <w:rsid w:val="00A6168B"/>
    <w:rsid w:val="00A6280E"/>
    <w:rsid w:val="00A63B6B"/>
    <w:rsid w:val="00A679E3"/>
    <w:rsid w:val="00A70941"/>
    <w:rsid w:val="00A719F5"/>
    <w:rsid w:val="00A72666"/>
    <w:rsid w:val="00A7613A"/>
    <w:rsid w:val="00A7658B"/>
    <w:rsid w:val="00A847F4"/>
    <w:rsid w:val="00A8680A"/>
    <w:rsid w:val="00A90102"/>
    <w:rsid w:val="00A95105"/>
    <w:rsid w:val="00A9705A"/>
    <w:rsid w:val="00A97786"/>
    <w:rsid w:val="00AA0E31"/>
    <w:rsid w:val="00AA180F"/>
    <w:rsid w:val="00AA292B"/>
    <w:rsid w:val="00AA2C81"/>
    <w:rsid w:val="00AB0DA8"/>
    <w:rsid w:val="00AB13AE"/>
    <w:rsid w:val="00AB59A0"/>
    <w:rsid w:val="00AC08B2"/>
    <w:rsid w:val="00AC0917"/>
    <w:rsid w:val="00AC1D8C"/>
    <w:rsid w:val="00AC3C11"/>
    <w:rsid w:val="00AC7C29"/>
    <w:rsid w:val="00AD175D"/>
    <w:rsid w:val="00AD1882"/>
    <w:rsid w:val="00AD2581"/>
    <w:rsid w:val="00AD42D3"/>
    <w:rsid w:val="00AD4661"/>
    <w:rsid w:val="00AD7C33"/>
    <w:rsid w:val="00AE0EE2"/>
    <w:rsid w:val="00AE3730"/>
    <w:rsid w:val="00AE4004"/>
    <w:rsid w:val="00AE4296"/>
    <w:rsid w:val="00AE6BF7"/>
    <w:rsid w:val="00AE7817"/>
    <w:rsid w:val="00AE79EF"/>
    <w:rsid w:val="00AF18EC"/>
    <w:rsid w:val="00AF2D41"/>
    <w:rsid w:val="00AF3A0E"/>
    <w:rsid w:val="00AF61D0"/>
    <w:rsid w:val="00AF7D20"/>
    <w:rsid w:val="00B02EBF"/>
    <w:rsid w:val="00B0505C"/>
    <w:rsid w:val="00B05E1A"/>
    <w:rsid w:val="00B05F6D"/>
    <w:rsid w:val="00B11A77"/>
    <w:rsid w:val="00B151E4"/>
    <w:rsid w:val="00B15213"/>
    <w:rsid w:val="00B15B08"/>
    <w:rsid w:val="00B16303"/>
    <w:rsid w:val="00B20C55"/>
    <w:rsid w:val="00B24D4A"/>
    <w:rsid w:val="00B25FA1"/>
    <w:rsid w:val="00B26050"/>
    <w:rsid w:val="00B263C7"/>
    <w:rsid w:val="00B300D8"/>
    <w:rsid w:val="00B30F0C"/>
    <w:rsid w:val="00B31818"/>
    <w:rsid w:val="00B347F2"/>
    <w:rsid w:val="00B42114"/>
    <w:rsid w:val="00B425CF"/>
    <w:rsid w:val="00B4794E"/>
    <w:rsid w:val="00B5047D"/>
    <w:rsid w:val="00B5375A"/>
    <w:rsid w:val="00B53D6B"/>
    <w:rsid w:val="00B54EDF"/>
    <w:rsid w:val="00B55A1A"/>
    <w:rsid w:val="00B63B7D"/>
    <w:rsid w:val="00B6540A"/>
    <w:rsid w:val="00B6695C"/>
    <w:rsid w:val="00B70D42"/>
    <w:rsid w:val="00B71C56"/>
    <w:rsid w:val="00B71D6E"/>
    <w:rsid w:val="00B744A3"/>
    <w:rsid w:val="00B748E9"/>
    <w:rsid w:val="00B75848"/>
    <w:rsid w:val="00B76379"/>
    <w:rsid w:val="00B77694"/>
    <w:rsid w:val="00B7779F"/>
    <w:rsid w:val="00B82976"/>
    <w:rsid w:val="00B90850"/>
    <w:rsid w:val="00B92B41"/>
    <w:rsid w:val="00B935C1"/>
    <w:rsid w:val="00B9654A"/>
    <w:rsid w:val="00BA04B7"/>
    <w:rsid w:val="00BA0732"/>
    <w:rsid w:val="00BB03F5"/>
    <w:rsid w:val="00BB32C7"/>
    <w:rsid w:val="00BB39A8"/>
    <w:rsid w:val="00BC0F6F"/>
    <w:rsid w:val="00BC13FF"/>
    <w:rsid w:val="00BC20C5"/>
    <w:rsid w:val="00BC3191"/>
    <w:rsid w:val="00BC7F57"/>
    <w:rsid w:val="00BD10B6"/>
    <w:rsid w:val="00BD22B7"/>
    <w:rsid w:val="00BD3812"/>
    <w:rsid w:val="00BD4D2A"/>
    <w:rsid w:val="00BD5580"/>
    <w:rsid w:val="00BE13CE"/>
    <w:rsid w:val="00BE15E3"/>
    <w:rsid w:val="00BE1A47"/>
    <w:rsid w:val="00BE1A60"/>
    <w:rsid w:val="00BE1BF0"/>
    <w:rsid w:val="00BE2CF7"/>
    <w:rsid w:val="00BE320C"/>
    <w:rsid w:val="00BE38CB"/>
    <w:rsid w:val="00BE469B"/>
    <w:rsid w:val="00BE4AD6"/>
    <w:rsid w:val="00BF20D1"/>
    <w:rsid w:val="00BF2AC8"/>
    <w:rsid w:val="00BF368C"/>
    <w:rsid w:val="00BF4456"/>
    <w:rsid w:val="00C00D53"/>
    <w:rsid w:val="00C0380F"/>
    <w:rsid w:val="00C05FD6"/>
    <w:rsid w:val="00C06684"/>
    <w:rsid w:val="00C06DA3"/>
    <w:rsid w:val="00C07FB1"/>
    <w:rsid w:val="00C10BFD"/>
    <w:rsid w:val="00C12E5B"/>
    <w:rsid w:val="00C12FB6"/>
    <w:rsid w:val="00C17D31"/>
    <w:rsid w:val="00C21C74"/>
    <w:rsid w:val="00C22AEA"/>
    <w:rsid w:val="00C23212"/>
    <w:rsid w:val="00C2368E"/>
    <w:rsid w:val="00C26E53"/>
    <w:rsid w:val="00C27535"/>
    <w:rsid w:val="00C27E2D"/>
    <w:rsid w:val="00C30EE9"/>
    <w:rsid w:val="00C31C9F"/>
    <w:rsid w:val="00C36D33"/>
    <w:rsid w:val="00C3711C"/>
    <w:rsid w:val="00C406C5"/>
    <w:rsid w:val="00C41127"/>
    <w:rsid w:val="00C41428"/>
    <w:rsid w:val="00C42BF6"/>
    <w:rsid w:val="00C42CD0"/>
    <w:rsid w:val="00C439AD"/>
    <w:rsid w:val="00C4492A"/>
    <w:rsid w:val="00C506BA"/>
    <w:rsid w:val="00C50990"/>
    <w:rsid w:val="00C50B4E"/>
    <w:rsid w:val="00C5200A"/>
    <w:rsid w:val="00C5277E"/>
    <w:rsid w:val="00C5391D"/>
    <w:rsid w:val="00C53A12"/>
    <w:rsid w:val="00C573DE"/>
    <w:rsid w:val="00C57D35"/>
    <w:rsid w:val="00C6126F"/>
    <w:rsid w:val="00C61F30"/>
    <w:rsid w:val="00C65499"/>
    <w:rsid w:val="00C658FC"/>
    <w:rsid w:val="00C6769F"/>
    <w:rsid w:val="00C679C0"/>
    <w:rsid w:val="00C7089B"/>
    <w:rsid w:val="00C71611"/>
    <w:rsid w:val="00C738AE"/>
    <w:rsid w:val="00C772DB"/>
    <w:rsid w:val="00C77F2A"/>
    <w:rsid w:val="00C80123"/>
    <w:rsid w:val="00C845CE"/>
    <w:rsid w:val="00C84946"/>
    <w:rsid w:val="00C87721"/>
    <w:rsid w:val="00C90569"/>
    <w:rsid w:val="00C91E66"/>
    <w:rsid w:val="00C92822"/>
    <w:rsid w:val="00C934FC"/>
    <w:rsid w:val="00C93AE1"/>
    <w:rsid w:val="00C94B85"/>
    <w:rsid w:val="00C96BD8"/>
    <w:rsid w:val="00C97B23"/>
    <w:rsid w:val="00C97BB8"/>
    <w:rsid w:val="00CA0090"/>
    <w:rsid w:val="00CA0469"/>
    <w:rsid w:val="00CA2E01"/>
    <w:rsid w:val="00CA353B"/>
    <w:rsid w:val="00CA4A84"/>
    <w:rsid w:val="00CA54A1"/>
    <w:rsid w:val="00CA77A6"/>
    <w:rsid w:val="00CB02E4"/>
    <w:rsid w:val="00CB05B1"/>
    <w:rsid w:val="00CB273D"/>
    <w:rsid w:val="00CB2E87"/>
    <w:rsid w:val="00CB68D0"/>
    <w:rsid w:val="00CC149D"/>
    <w:rsid w:val="00CC29F9"/>
    <w:rsid w:val="00CC3E31"/>
    <w:rsid w:val="00CC40C3"/>
    <w:rsid w:val="00CC4465"/>
    <w:rsid w:val="00CC475B"/>
    <w:rsid w:val="00CC49D1"/>
    <w:rsid w:val="00CC4BE7"/>
    <w:rsid w:val="00CC4EBA"/>
    <w:rsid w:val="00CD24DC"/>
    <w:rsid w:val="00CD27CB"/>
    <w:rsid w:val="00CD2E61"/>
    <w:rsid w:val="00CD579D"/>
    <w:rsid w:val="00CD635A"/>
    <w:rsid w:val="00CE03D1"/>
    <w:rsid w:val="00CE5197"/>
    <w:rsid w:val="00CE6AA1"/>
    <w:rsid w:val="00CE6C22"/>
    <w:rsid w:val="00CE7897"/>
    <w:rsid w:val="00CF14D7"/>
    <w:rsid w:val="00CF15DC"/>
    <w:rsid w:val="00CF2158"/>
    <w:rsid w:val="00CF397D"/>
    <w:rsid w:val="00D05C8E"/>
    <w:rsid w:val="00D06C33"/>
    <w:rsid w:val="00D12518"/>
    <w:rsid w:val="00D178E1"/>
    <w:rsid w:val="00D22537"/>
    <w:rsid w:val="00D226CF"/>
    <w:rsid w:val="00D23D26"/>
    <w:rsid w:val="00D2460C"/>
    <w:rsid w:val="00D269C3"/>
    <w:rsid w:val="00D26F60"/>
    <w:rsid w:val="00D270FC"/>
    <w:rsid w:val="00D2715D"/>
    <w:rsid w:val="00D27767"/>
    <w:rsid w:val="00D31D00"/>
    <w:rsid w:val="00D36C46"/>
    <w:rsid w:val="00D37AE3"/>
    <w:rsid w:val="00D40616"/>
    <w:rsid w:val="00D41B5D"/>
    <w:rsid w:val="00D41E77"/>
    <w:rsid w:val="00D44614"/>
    <w:rsid w:val="00D46384"/>
    <w:rsid w:val="00D4671A"/>
    <w:rsid w:val="00D51173"/>
    <w:rsid w:val="00D51495"/>
    <w:rsid w:val="00D530CE"/>
    <w:rsid w:val="00D5474A"/>
    <w:rsid w:val="00D5511B"/>
    <w:rsid w:val="00D5720F"/>
    <w:rsid w:val="00D6007C"/>
    <w:rsid w:val="00D6018F"/>
    <w:rsid w:val="00D64AA8"/>
    <w:rsid w:val="00D6638F"/>
    <w:rsid w:val="00D72838"/>
    <w:rsid w:val="00D72FAA"/>
    <w:rsid w:val="00D76093"/>
    <w:rsid w:val="00D77394"/>
    <w:rsid w:val="00D83247"/>
    <w:rsid w:val="00D8507B"/>
    <w:rsid w:val="00D86790"/>
    <w:rsid w:val="00D90FBE"/>
    <w:rsid w:val="00D911C1"/>
    <w:rsid w:val="00D918A9"/>
    <w:rsid w:val="00D91B67"/>
    <w:rsid w:val="00D92A4B"/>
    <w:rsid w:val="00D93723"/>
    <w:rsid w:val="00D94315"/>
    <w:rsid w:val="00D95ACF"/>
    <w:rsid w:val="00D95EAE"/>
    <w:rsid w:val="00D968D7"/>
    <w:rsid w:val="00D96FDA"/>
    <w:rsid w:val="00DA3FDD"/>
    <w:rsid w:val="00DA4E52"/>
    <w:rsid w:val="00DA6776"/>
    <w:rsid w:val="00DB17AC"/>
    <w:rsid w:val="00DB1D11"/>
    <w:rsid w:val="00DB1F8E"/>
    <w:rsid w:val="00DB2DA8"/>
    <w:rsid w:val="00DB4926"/>
    <w:rsid w:val="00DC0AD6"/>
    <w:rsid w:val="00DC0AE3"/>
    <w:rsid w:val="00DC4D64"/>
    <w:rsid w:val="00DC556E"/>
    <w:rsid w:val="00DD16C0"/>
    <w:rsid w:val="00DD17C2"/>
    <w:rsid w:val="00DD1E74"/>
    <w:rsid w:val="00DD472B"/>
    <w:rsid w:val="00DD6DB9"/>
    <w:rsid w:val="00DD74BC"/>
    <w:rsid w:val="00DD7C52"/>
    <w:rsid w:val="00DE5ED0"/>
    <w:rsid w:val="00DE6867"/>
    <w:rsid w:val="00DF0580"/>
    <w:rsid w:val="00DF13C0"/>
    <w:rsid w:val="00DF4BEE"/>
    <w:rsid w:val="00DF7496"/>
    <w:rsid w:val="00DF7A9D"/>
    <w:rsid w:val="00E000D7"/>
    <w:rsid w:val="00E0111B"/>
    <w:rsid w:val="00E01766"/>
    <w:rsid w:val="00E02848"/>
    <w:rsid w:val="00E02938"/>
    <w:rsid w:val="00E0296D"/>
    <w:rsid w:val="00E02CDB"/>
    <w:rsid w:val="00E058D3"/>
    <w:rsid w:val="00E068BB"/>
    <w:rsid w:val="00E07B49"/>
    <w:rsid w:val="00E10FB2"/>
    <w:rsid w:val="00E11FF1"/>
    <w:rsid w:val="00E14DBF"/>
    <w:rsid w:val="00E165CB"/>
    <w:rsid w:val="00E16C90"/>
    <w:rsid w:val="00E173F8"/>
    <w:rsid w:val="00E2119E"/>
    <w:rsid w:val="00E21F04"/>
    <w:rsid w:val="00E230E2"/>
    <w:rsid w:val="00E23725"/>
    <w:rsid w:val="00E24D74"/>
    <w:rsid w:val="00E26687"/>
    <w:rsid w:val="00E27512"/>
    <w:rsid w:val="00E320E6"/>
    <w:rsid w:val="00E355E3"/>
    <w:rsid w:val="00E35946"/>
    <w:rsid w:val="00E36029"/>
    <w:rsid w:val="00E37268"/>
    <w:rsid w:val="00E42A7D"/>
    <w:rsid w:val="00E44ACA"/>
    <w:rsid w:val="00E51605"/>
    <w:rsid w:val="00E51784"/>
    <w:rsid w:val="00E5203A"/>
    <w:rsid w:val="00E52D1D"/>
    <w:rsid w:val="00E55526"/>
    <w:rsid w:val="00E567AB"/>
    <w:rsid w:val="00E57A21"/>
    <w:rsid w:val="00E57A55"/>
    <w:rsid w:val="00E6652A"/>
    <w:rsid w:val="00E6787B"/>
    <w:rsid w:val="00E7081D"/>
    <w:rsid w:val="00E72AAF"/>
    <w:rsid w:val="00E7532F"/>
    <w:rsid w:val="00E80B54"/>
    <w:rsid w:val="00E83FD5"/>
    <w:rsid w:val="00E8796C"/>
    <w:rsid w:val="00E90584"/>
    <w:rsid w:val="00E90C2B"/>
    <w:rsid w:val="00E94E05"/>
    <w:rsid w:val="00E952E1"/>
    <w:rsid w:val="00E97CA1"/>
    <w:rsid w:val="00EA0B93"/>
    <w:rsid w:val="00EA137C"/>
    <w:rsid w:val="00EA237E"/>
    <w:rsid w:val="00EA4907"/>
    <w:rsid w:val="00EA4F87"/>
    <w:rsid w:val="00EA6314"/>
    <w:rsid w:val="00EA6D10"/>
    <w:rsid w:val="00EA7E66"/>
    <w:rsid w:val="00EB5440"/>
    <w:rsid w:val="00EB58F7"/>
    <w:rsid w:val="00EB63DD"/>
    <w:rsid w:val="00EC201E"/>
    <w:rsid w:val="00EC50E1"/>
    <w:rsid w:val="00EC5A18"/>
    <w:rsid w:val="00EC5AFF"/>
    <w:rsid w:val="00EC6B4F"/>
    <w:rsid w:val="00EC7072"/>
    <w:rsid w:val="00ED2DD0"/>
    <w:rsid w:val="00ED5DA0"/>
    <w:rsid w:val="00ED6DC1"/>
    <w:rsid w:val="00EE08A1"/>
    <w:rsid w:val="00EE1D87"/>
    <w:rsid w:val="00EE2200"/>
    <w:rsid w:val="00EE2CD8"/>
    <w:rsid w:val="00EE501B"/>
    <w:rsid w:val="00EE6FBF"/>
    <w:rsid w:val="00EF1F49"/>
    <w:rsid w:val="00EF2639"/>
    <w:rsid w:val="00EF3025"/>
    <w:rsid w:val="00EF68D8"/>
    <w:rsid w:val="00F04153"/>
    <w:rsid w:val="00F04289"/>
    <w:rsid w:val="00F055D2"/>
    <w:rsid w:val="00F06357"/>
    <w:rsid w:val="00F06BB6"/>
    <w:rsid w:val="00F072F8"/>
    <w:rsid w:val="00F10BA3"/>
    <w:rsid w:val="00F10F23"/>
    <w:rsid w:val="00F10F73"/>
    <w:rsid w:val="00F14358"/>
    <w:rsid w:val="00F21E7C"/>
    <w:rsid w:val="00F249E3"/>
    <w:rsid w:val="00F27A69"/>
    <w:rsid w:val="00F303B9"/>
    <w:rsid w:val="00F319F9"/>
    <w:rsid w:val="00F33877"/>
    <w:rsid w:val="00F33937"/>
    <w:rsid w:val="00F34819"/>
    <w:rsid w:val="00F361D8"/>
    <w:rsid w:val="00F36431"/>
    <w:rsid w:val="00F37F93"/>
    <w:rsid w:val="00F41A0E"/>
    <w:rsid w:val="00F430A9"/>
    <w:rsid w:val="00F47FB4"/>
    <w:rsid w:val="00F5127F"/>
    <w:rsid w:val="00F51F9C"/>
    <w:rsid w:val="00F5395D"/>
    <w:rsid w:val="00F54318"/>
    <w:rsid w:val="00F605E6"/>
    <w:rsid w:val="00F63C9E"/>
    <w:rsid w:val="00F65C54"/>
    <w:rsid w:val="00F65D5F"/>
    <w:rsid w:val="00F73C13"/>
    <w:rsid w:val="00F73D21"/>
    <w:rsid w:val="00F80075"/>
    <w:rsid w:val="00F80D48"/>
    <w:rsid w:val="00F80D59"/>
    <w:rsid w:val="00F83CD8"/>
    <w:rsid w:val="00F8487A"/>
    <w:rsid w:val="00F8554B"/>
    <w:rsid w:val="00F9019F"/>
    <w:rsid w:val="00F90D1A"/>
    <w:rsid w:val="00F9164B"/>
    <w:rsid w:val="00F929BC"/>
    <w:rsid w:val="00F9314E"/>
    <w:rsid w:val="00FA0642"/>
    <w:rsid w:val="00FA1ADA"/>
    <w:rsid w:val="00FA1D09"/>
    <w:rsid w:val="00FA2E62"/>
    <w:rsid w:val="00FA4149"/>
    <w:rsid w:val="00FA5406"/>
    <w:rsid w:val="00FA74C4"/>
    <w:rsid w:val="00FB2B67"/>
    <w:rsid w:val="00FB4043"/>
    <w:rsid w:val="00FB4044"/>
    <w:rsid w:val="00FB441E"/>
    <w:rsid w:val="00FB72E3"/>
    <w:rsid w:val="00FB758E"/>
    <w:rsid w:val="00FB7FBE"/>
    <w:rsid w:val="00FC3669"/>
    <w:rsid w:val="00FC3BF2"/>
    <w:rsid w:val="00FC3FA3"/>
    <w:rsid w:val="00FC4421"/>
    <w:rsid w:val="00FC6353"/>
    <w:rsid w:val="00FC68FC"/>
    <w:rsid w:val="00FD18A4"/>
    <w:rsid w:val="00FD2735"/>
    <w:rsid w:val="00FD2F00"/>
    <w:rsid w:val="00FD3AEE"/>
    <w:rsid w:val="00FD4024"/>
    <w:rsid w:val="00FD51E1"/>
    <w:rsid w:val="00FD5360"/>
    <w:rsid w:val="00FE0901"/>
    <w:rsid w:val="00FE15C3"/>
    <w:rsid w:val="00FE2C45"/>
    <w:rsid w:val="00FE3257"/>
    <w:rsid w:val="00FE4530"/>
    <w:rsid w:val="00FE5834"/>
    <w:rsid w:val="00FE6396"/>
    <w:rsid w:val="00FF5233"/>
    <w:rsid w:val="00FF54AF"/>
    <w:rsid w:val="00FF7C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27640553"/>
  <w15:docId w15:val="{242889F7-E1C8-4AF0-BBE6-52ED5925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lsdException w:name="Block Text" w:semiHidden="1" w:unhideWhenUsed="1"/>
    <w:lsdException w:name="Hyperlink" w:semiHidden="1"/>
    <w:lsdException w:name="FollowedHyperlink" w:semiHidden="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FF1"/>
    <w:rPr>
      <w:rFonts w:ascii="Times New Roman" w:hAnsi="Times New Roman"/>
      <w:sz w:val="22"/>
      <w:szCs w:val="22"/>
    </w:rPr>
  </w:style>
  <w:style w:type="paragraph" w:styleId="Naslov1">
    <w:name w:val="heading 1"/>
    <w:aliases w:val="Naslov 1 T"/>
    <w:basedOn w:val="Navaden"/>
    <w:next w:val="Navaden"/>
    <w:link w:val="Naslov1Znak1"/>
    <w:uiPriority w:val="99"/>
    <w:qFormat/>
    <w:rsid w:val="00B77694"/>
    <w:pPr>
      <w:keepNext/>
      <w:numPr>
        <w:numId w:val="4"/>
      </w:numPr>
      <w:spacing w:before="240" w:after="60"/>
      <w:outlineLvl w:val="0"/>
    </w:pPr>
    <w:rPr>
      <w:rFonts w:ascii="Arial" w:hAnsi="Arial" w:cs="Arial"/>
      <w:b/>
      <w:bCs/>
      <w:kern w:val="28"/>
      <w:sz w:val="28"/>
      <w:szCs w:val="28"/>
    </w:rPr>
  </w:style>
  <w:style w:type="paragraph" w:styleId="Naslov2">
    <w:name w:val="heading 2"/>
    <w:basedOn w:val="Navaden"/>
    <w:next w:val="Navaden"/>
    <w:link w:val="Naslov2Znak1"/>
    <w:uiPriority w:val="99"/>
    <w:qFormat/>
    <w:rsid w:val="00B77694"/>
    <w:pPr>
      <w:keepNext/>
      <w:numPr>
        <w:ilvl w:val="1"/>
        <w:numId w:val="4"/>
      </w:numPr>
      <w:spacing w:before="240" w:after="60"/>
      <w:outlineLvl w:val="1"/>
    </w:pPr>
    <w:rPr>
      <w:rFonts w:ascii="Arial" w:hAnsi="Arial" w:cs="Arial"/>
      <w:b/>
      <w:bCs/>
      <w:i/>
      <w:iCs/>
      <w:sz w:val="24"/>
      <w:szCs w:val="24"/>
    </w:rPr>
  </w:style>
  <w:style w:type="paragraph" w:styleId="Naslov3">
    <w:name w:val="heading 3"/>
    <w:basedOn w:val="Navaden"/>
    <w:next w:val="Navaden"/>
    <w:link w:val="Naslov3Znak1"/>
    <w:uiPriority w:val="99"/>
    <w:qFormat/>
    <w:rsid w:val="00B77694"/>
    <w:pPr>
      <w:keepNext/>
      <w:numPr>
        <w:ilvl w:val="2"/>
        <w:numId w:val="4"/>
      </w:numPr>
      <w:spacing w:before="240" w:after="60"/>
      <w:outlineLvl w:val="2"/>
    </w:pPr>
    <w:rPr>
      <w:b/>
      <w:bCs/>
      <w:sz w:val="24"/>
      <w:szCs w:val="24"/>
    </w:rPr>
  </w:style>
  <w:style w:type="paragraph" w:styleId="Naslov4">
    <w:name w:val="heading 4"/>
    <w:basedOn w:val="Navaden"/>
    <w:next w:val="Navaden"/>
    <w:link w:val="Naslov4Znak1"/>
    <w:uiPriority w:val="99"/>
    <w:qFormat/>
    <w:rsid w:val="00B77694"/>
    <w:pPr>
      <w:keepNext/>
      <w:numPr>
        <w:ilvl w:val="3"/>
        <w:numId w:val="4"/>
      </w:numPr>
      <w:jc w:val="center"/>
      <w:outlineLvl w:val="3"/>
    </w:pPr>
    <w:rPr>
      <w:b/>
      <w:bCs/>
      <w:sz w:val="24"/>
      <w:szCs w:val="24"/>
      <w:u w:val="single"/>
    </w:rPr>
  </w:style>
  <w:style w:type="paragraph" w:styleId="Naslov5">
    <w:name w:val="heading 5"/>
    <w:basedOn w:val="Navaden"/>
    <w:next w:val="Navaden"/>
    <w:link w:val="Naslov5Znak1"/>
    <w:uiPriority w:val="99"/>
    <w:qFormat/>
    <w:rsid w:val="00B77694"/>
    <w:pPr>
      <w:keepNext/>
      <w:numPr>
        <w:ilvl w:val="4"/>
        <w:numId w:val="4"/>
      </w:numPr>
      <w:outlineLvl w:val="4"/>
    </w:pPr>
    <w:rPr>
      <w:i/>
      <w:iCs/>
      <w:sz w:val="24"/>
      <w:szCs w:val="24"/>
    </w:rPr>
  </w:style>
  <w:style w:type="paragraph" w:styleId="Naslov60">
    <w:name w:val="heading 6"/>
    <w:basedOn w:val="Navaden"/>
    <w:next w:val="Navaden"/>
    <w:link w:val="Naslov6Znak1"/>
    <w:uiPriority w:val="99"/>
    <w:qFormat/>
    <w:rsid w:val="00B77694"/>
    <w:pPr>
      <w:keepNext/>
      <w:numPr>
        <w:ilvl w:val="5"/>
        <w:numId w:val="4"/>
      </w:numPr>
      <w:jc w:val="right"/>
      <w:outlineLvl w:val="5"/>
    </w:pPr>
    <w:rPr>
      <w:b/>
      <w:bCs/>
      <w:sz w:val="24"/>
      <w:szCs w:val="24"/>
    </w:rPr>
  </w:style>
  <w:style w:type="paragraph" w:styleId="Naslov7">
    <w:name w:val="heading 7"/>
    <w:basedOn w:val="Navaden"/>
    <w:next w:val="Navaden"/>
    <w:link w:val="Naslov7Znak1"/>
    <w:uiPriority w:val="99"/>
    <w:qFormat/>
    <w:rsid w:val="00B77694"/>
    <w:pPr>
      <w:keepNext/>
      <w:numPr>
        <w:ilvl w:val="6"/>
        <w:numId w:val="4"/>
      </w:numPr>
      <w:jc w:val="center"/>
      <w:outlineLvl w:val="6"/>
    </w:pPr>
    <w:rPr>
      <w:b/>
      <w:bCs/>
      <w:sz w:val="24"/>
      <w:szCs w:val="24"/>
    </w:rPr>
  </w:style>
  <w:style w:type="paragraph" w:styleId="Naslov8">
    <w:name w:val="heading 8"/>
    <w:basedOn w:val="Navaden"/>
    <w:next w:val="Navaden"/>
    <w:link w:val="Naslov8Znak1"/>
    <w:uiPriority w:val="99"/>
    <w:qFormat/>
    <w:rsid w:val="00B77694"/>
    <w:pPr>
      <w:keepNext/>
      <w:numPr>
        <w:ilvl w:val="7"/>
        <w:numId w:val="4"/>
      </w:numPr>
      <w:jc w:val="right"/>
      <w:outlineLvl w:val="7"/>
    </w:pPr>
    <w:rPr>
      <w:b/>
      <w:bCs/>
    </w:rPr>
  </w:style>
  <w:style w:type="paragraph" w:styleId="Naslov9">
    <w:name w:val="heading 9"/>
    <w:basedOn w:val="Navaden"/>
    <w:next w:val="Navaden"/>
    <w:link w:val="Naslov9Znak1"/>
    <w:uiPriority w:val="99"/>
    <w:qFormat/>
    <w:rsid w:val="00B77694"/>
    <w:pPr>
      <w:keepNext/>
      <w:numPr>
        <w:ilvl w:val="8"/>
        <w:numId w:val="4"/>
      </w:numPr>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T Znak"/>
    <w:basedOn w:val="Privzetapisavaodstavka"/>
    <w:link w:val="Naslov1"/>
    <w:uiPriority w:val="99"/>
    <w:rsid w:val="00B77694"/>
    <w:rPr>
      <w:rFonts w:ascii="Arial" w:hAnsi="Arial" w:cs="Arial"/>
      <w:b/>
      <w:bCs/>
      <w:kern w:val="28"/>
      <w:sz w:val="28"/>
      <w:szCs w:val="28"/>
    </w:rPr>
  </w:style>
  <w:style w:type="character" w:customStyle="1" w:styleId="Naslov2Znak1">
    <w:name w:val="Naslov 2 Znak1"/>
    <w:basedOn w:val="Privzetapisavaodstavka"/>
    <w:link w:val="Naslov2"/>
    <w:uiPriority w:val="99"/>
    <w:rsid w:val="00B77694"/>
    <w:rPr>
      <w:rFonts w:ascii="Arial" w:hAnsi="Arial" w:cs="Arial"/>
      <w:b/>
      <w:bCs/>
      <w:i/>
      <w:iCs/>
      <w:sz w:val="24"/>
      <w:szCs w:val="24"/>
    </w:rPr>
  </w:style>
  <w:style w:type="character" w:customStyle="1" w:styleId="Naslov3Znak1">
    <w:name w:val="Naslov 3 Znak1"/>
    <w:basedOn w:val="Privzetapisavaodstavka"/>
    <w:link w:val="Naslov3"/>
    <w:uiPriority w:val="99"/>
    <w:rsid w:val="00B77694"/>
    <w:rPr>
      <w:rFonts w:ascii="Times New Roman" w:hAnsi="Times New Roman"/>
      <w:b/>
      <w:bCs/>
      <w:sz w:val="24"/>
      <w:szCs w:val="24"/>
    </w:rPr>
  </w:style>
  <w:style w:type="character" w:customStyle="1" w:styleId="Naslov4Znak1">
    <w:name w:val="Naslov 4 Znak1"/>
    <w:basedOn w:val="Privzetapisavaodstavka"/>
    <w:link w:val="Naslov4"/>
    <w:uiPriority w:val="99"/>
    <w:rsid w:val="00B77694"/>
    <w:rPr>
      <w:rFonts w:ascii="Times New Roman" w:hAnsi="Times New Roman"/>
      <w:b/>
      <w:bCs/>
      <w:sz w:val="24"/>
      <w:szCs w:val="24"/>
      <w:u w:val="single"/>
    </w:rPr>
  </w:style>
  <w:style w:type="character" w:customStyle="1" w:styleId="Naslov5Znak1">
    <w:name w:val="Naslov 5 Znak1"/>
    <w:basedOn w:val="Privzetapisavaodstavka"/>
    <w:link w:val="Naslov5"/>
    <w:uiPriority w:val="99"/>
    <w:rsid w:val="00B77694"/>
    <w:rPr>
      <w:rFonts w:ascii="Times New Roman" w:hAnsi="Times New Roman"/>
      <w:i/>
      <w:iCs/>
      <w:sz w:val="24"/>
      <w:szCs w:val="24"/>
    </w:rPr>
  </w:style>
  <w:style w:type="character" w:customStyle="1" w:styleId="Naslov6Znak1">
    <w:name w:val="Naslov 6 Znak1"/>
    <w:basedOn w:val="Privzetapisavaodstavka"/>
    <w:link w:val="Naslov60"/>
    <w:uiPriority w:val="99"/>
    <w:rsid w:val="00B77694"/>
    <w:rPr>
      <w:rFonts w:ascii="Times New Roman" w:hAnsi="Times New Roman"/>
      <w:b/>
      <w:bCs/>
      <w:sz w:val="24"/>
      <w:szCs w:val="24"/>
    </w:rPr>
  </w:style>
  <w:style w:type="character" w:customStyle="1" w:styleId="Naslov7Znak1">
    <w:name w:val="Naslov 7 Znak1"/>
    <w:basedOn w:val="Privzetapisavaodstavka"/>
    <w:link w:val="Naslov7"/>
    <w:uiPriority w:val="99"/>
    <w:rsid w:val="00B77694"/>
    <w:rPr>
      <w:rFonts w:ascii="Times New Roman" w:hAnsi="Times New Roman"/>
      <w:b/>
      <w:bCs/>
      <w:sz w:val="24"/>
      <w:szCs w:val="24"/>
    </w:rPr>
  </w:style>
  <w:style w:type="character" w:customStyle="1" w:styleId="Naslov8Znak1">
    <w:name w:val="Naslov 8 Znak1"/>
    <w:basedOn w:val="Privzetapisavaodstavka"/>
    <w:link w:val="Naslov8"/>
    <w:uiPriority w:val="99"/>
    <w:rsid w:val="00B77694"/>
    <w:rPr>
      <w:rFonts w:ascii="Times New Roman" w:hAnsi="Times New Roman"/>
      <w:b/>
      <w:bCs/>
      <w:sz w:val="22"/>
      <w:szCs w:val="22"/>
    </w:rPr>
  </w:style>
  <w:style w:type="character" w:customStyle="1" w:styleId="Naslov9Znak1">
    <w:name w:val="Naslov 9 Znak1"/>
    <w:basedOn w:val="Privzetapisavaodstavka"/>
    <w:link w:val="Naslov9"/>
    <w:uiPriority w:val="99"/>
    <w:rsid w:val="00B77694"/>
    <w:rPr>
      <w:rFonts w:ascii="Times New Roman" w:hAnsi="Times New Roman"/>
      <w:b/>
      <w:bCs/>
      <w:sz w:val="22"/>
      <w:szCs w:val="22"/>
    </w:rPr>
  </w:style>
  <w:style w:type="character" w:customStyle="1" w:styleId="Naslov1Znak">
    <w:name w:val="Naslov 1 Znak"/>
    <w:basedOn w:val="Privzetapisavaodstavka"/>
    <w:uiPriority w:val="99"/>
    <w:rsid w:val="00B77694"/>
    <w:rPr>
      <w:rFonts w:ascii="Arial" w:hAnsi="Arial" w:cs="Arial"/>
      <w:b/>
      <w:bCs/>
      <w:kern w:val="28"/>
      <w:sz w:val="28"/>
      <w:szCs w:val="28"/>
    </w:rPr>
  </w:style>
  <w:style w:type="character" w:customStyle="1" w:styleId="Naslov2Znak">
    <w:name w:val="Naslov 2 Znak"/>
    <w:basedOn w:val="Privzetapisavaodstavka"/>
    <w:rsid w:val="00B77694"/>
    <w:rPr>
      <w:rFonts w:ascii="Arial" w:hAnsi="Arial" w:cs="Arial"/>
      <w:b/>
      <w:bCs/>
      <w:i/>
      <w:iCs/>
      <w:sz w:val="24"/>
      <w:szCs w:val="24"/>
    </w:rPr>
  </w:style>
  <w:style w:type="character" w:customStyle="1" w:styleId="Naslov3Znak">
    <w:name w:val="Naslov 3 Znak"/>
    <w:basedOn w:val="Privzetapisavaodstavka"/>
    <w:rsid w:val="00B77694"/>
    <w:rPr>
      <w:rFonts w:ascii="Times New Roman" w:hAnsi="Times New Roman" w:cs="Times New Roman"/>
      <w:b/>
      <w:bCs/>
      <w:sz w:val="24"/>
      <w:szCs w:val="24"/>
    </w:rPr>
  </w:style>
  <w:style w:type="character" w:customStyle="1" w:styleId="Naslov4Znak">
    <w:name w:val="Naslov 4 Znak"/>
    <w:basedOn w:val="Privzetapisavaodstavka"/>
    <w:uiPriority w:val="99"/>
    <w:rsid w:val="00B77694"/>
    <w:rPr>
      <w:rFonts w:ascii="Times New Roman" w:hAnsi="Times New Roman" w:cs="Times New Roman"/>
      <w:b/>
      <w:bCs/>
      <w:sz w:val="24"/>
      <w:szCs w:val="24"/>
      <w:u w:val="single"/>
    </w:rPr>
  </w:style>
  <w:style w:type="character" w:customStyle="1" w:styleId="Naslov5Znak">
    <w:name w:val="Naslov 5 Znak"/>
    <w:basedOn w:val="Privzetapisavaodstavka"/>
    <w:uiPriority w:val="99"/>
    <w:rsid w:val="00B77694"/>
    <w:rPr>
      <w:rFonts w:ascii="Times New Roman" w:hAnsi="Times New Roman" w:cs="Times New Roman"/>
      <w:i/>
      <w:iCs/>
      <w:sz w:val="24"/>
      <w:szCs w:val="24"/>
    </w:rPr>
  </w:style>
  <w:style w:type="character" w:customStyle="1" w:styleId="Naslov6Znak">
    <w:name w:val="Naslov 6 Znak"/>
    <w:basedOn w:val="Privzetapisavaodstavka"/>
    <w:uiPriority w:val="99"/>
    <w:rsid w:val="00B77694"/>
    <w:rPr>
      <w:rFonts w:ascii="Times New Roman" w:hAnsi="Times New Roman" w:cs="Times New Roman"/>
      <w:b/>
      <w:bCs/>
      <w:sz w:val="24"/>
      <w:szCs w:val="24"/>
    </w:rPr>
  </w:style>
  <w:style w:type="character" w:customStyle="1" w:styleId="Naslov7Znak">
    <w:name w:val="Naslov 7 Znak"/>
    <w:basedOn w:val="Privzetapisavaodstavka"/>
    <w:uiPriority w:val="99"/>
    <w:rsid w:val="00B77694"/>
    <w:rPr>
      <w:rFonts w:ascii="Times New Roman" w:hAnsi="Times New Roman" w:cs="Times New Roman"/>
      <w:b/>
      <w:bCs/>
      <w:sz w:val="24"/>
      <w:szCs w:val="24"/>
    </w:rPr>
  </w:style>
  <w:style w:type="character" w:customStyle="1" w:styleId="Naslov8Znak">
    <w:name w:val="Naslov 8 Znak"/>
    <w:basedOn w:val="Privzetapisavaodstavka"/>
    <w:uiPriority w:val="99"/>
    <w:rsid w:val="00B77694"/>
    <w:rPr>
      <w:rFonts w:ascii="Times New Roman" w:hAnsi="Times New Roman" w:cs="Times New Roman"/>
      <w:b/>
      <w:bCs/>
      <w:sz w:val="22"/>
      <w:szCs w:val="22"/>
    </w:rPr>
  </w:style>
  <w:style w:type="character" w:customStyle="1" w:styleId="Naslov9Znak">
    <w:name w:val="Naslov 9 Znak"/>
    <w:basedOn w:val="Privzetapisavaodstavka"/>
    <w:uiPriority w:val="99"/>
    <w:rsid w:val="00B77694"/>
    <w:rPr>
      <w:rFonts w:ascii="Times New Roman" w:hAnsi="Times New Roman" w:cs="Times New Roman"/>
      <w:b/>
      <w:bCs/>
      <w:sz w:val="22"/>
      <w:szCs w:val="22"/>
    </w:rPr>
  </w:style>
  <w:style w:type="character" w:styleId="tevilkastrani">
    <w:name w:val="page number"/>
    <w:basedOn w:val="Privzetapisavaodstavka"/>
    <w:rsid w:val="00B77694"/>
    <w:rPr>
      <w:rFonts w:ascii="Times New Roman" w:hAnsi="Times New Roman" w:cs="Times New Roman"/>
    </w:rPr>
  </w:style>
  <w:style w:type="paragraph" w:styleId="Glava">
    <w:name w:val="header"/>
    <w:aliases w:val="Glava - napis Znak Znak Znak Znak,Znak, Znak,Glava1,E-PVO-glava,Glava - napis,Glava Znak Znak Znak Znak,Znak Znak Znak Znak Znak Znak Znak Znak Znak Znak Znak Znak Znak Znak Znak Znak Znak Znak Znak Znak,Znak Znak Znak Znak Znak Znak"/>
    <w:basedOn w:val="Navaden"/>
    <w:link w:val="GlavaZnak1"/>
    <w:uiPriority w:val="99"/>
    <w:rsid w:val="00B77694"/>
    <w:pPr>
      <w:tabs>
        <w:tab w:val="center" w:pos="4320"/>
        <w:tab w:val="right" w:pos="8640"/>
      </w:tabs>
    </w:pPr>
    <w:rPr>
      <w:sz w:val="24"/>
      <w:szCs w:val="24"/>
      <w:lang w:val="en-US"/>
    </w:rPr>
  </w:style>
  <w:style w:type="character" w:customStyle="1" w:styleId="GlavaZnak1">
    <w:name w:val="Glava Znak1"/>
    <w:aliases w:val="Glava - napis Znak Znak Znak Znak Znak,Znak Znak, Znak Znak,Glava1 Znak,E-PVO-glava Znak1,Glava - napis Znak,Glava Znak Znak Znak Znak Znak,Znak Znak Znak Znak Znak Znak Znak"/>
    <w:basedOn w:val="Privzetapisavaodstavka"/>
    <w:link w:val="Glava"/>
    <w:uiPriority w:val="99"/>
    <w:rsid w:val="00B77694"/>
    <w:rPr>
      <w:rFonts w:ascii="Times New Roman" w:hAnsi="Times New Roman" w:cs="Times New Roman"/>
      <w:sz w:val="20"/>
      <w:szCs w:val="20"/>
    </w:rPr>
  </w:style>
  <w:style w:type="character" w:customStyle="1" w:styleId="GlavaZnak">
    <w:name w:val="Glava Znak"/>
    <w:aliases w:val="E-PVO-glava Znak,Glava - napis Znak Znak Znak Znak Znak1,Glava1 Znak1"/>
    <w:basedOn w:val="Privzetapisavaodstavka"/>
    <w:rsid w:val="00B77694"/>
    <w:rPr>
      <w:rFonts w:ascii="Times New Roman" w:hAnsi="Times New Roman" w:cs="Times New Roman"/>
      <w:sz w:val="20"/>
      <w:szCs w:val="20"/>
      <w:lang w:val="en-US" w:eastAsia="sl-SI"/>
    </w:rPr>
  </w:style>
  <w:style w:type="paragraph" w:styleId="Noga">
    <w:name w:val="footer"/>
    <w:aliases w:val="E-PVO-noga,Footer-PR"/>
    <w:basedOn w:val="Navaden"/>
    <w:link w:val="NogaZnak1"/>
    <w:qFormat/>
    <w:rsid w:val="00B77694"/>
    <w:pPr>
      <w:tabs>
        <w:tab w:val="center" w:pos="4153"/>
        <w:tab w:val="right" w:pos="8306"/>
      </w:tabs>
    </w:pPr>
  </w:style>
  <w:style w:type="character" w:customStyle="1" w:styleId="NogaZnak1">
    <w:name w:val="Noga Znak1"/>
    <w:aliases w:val="E-PVO-noga Znak1,Footer-PR Znak"/>
    <w:basedOn w:val="Privzetapisavaodstavka"/>
    <w:link w:val="Noga"/>
    <w:rsid w:val="00B77694"/>
    <w:rPr>
      <w:rFonts w:ascii="Times New Roman" w:hAnsi="Times New Roman" w:cs="Times New Roman"/>
      <w:sz w:val="20"/>
      <w:szCs w:val="20"/>
    </w:rPr>
  </w:style>
  <w:style w:type="character" w:customStyle="1" w:styleId="NogaZnak">
    <w:name w:val="Noga Znak"/>
    <w:aliases w:val="E-PVO-noga Znak"/>
    <w:basedOn w:val="Privzetapisavaodstavka"/>
    <w:uiPriority w:val="99"/>
    <w:rsid w:val="00B77694"/>
    <w:rPr>
      <w:rFonts w:ascii="Times New Roman" w:hAnsi="Times New Roman" w:cs="Times New Roman"/>
      <w:sz w:val="20"/>
      <w:szCs w:val="20"/>
      <w:lang w:eastAsia="sl-SI"/>
    </w:rPr>
  </w:style>
  <w:style w:type="paragraph" w:customStyle="1" w:styleId="Telobesedila21">
    <w:name w:val="Telo besedila 2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Telobesedila-zamik21">
    <w:name w:val="Telo besedila - zamik 2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cs="Century Schoolbook"/>
      <w:sz w:val="24"/>
      <w:szCs w:val="24"/>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rsid w:val="00B77694"/>
    <w:rPr>
      <w:rFonts w:ascii="Times New Roman" w:hAnsi="Times New Roman" w:cs="Times New Roman"/>
      <w:sz w:val="20"/>
      <w:szCs w:val="20"/>
      <w:lang w:eastAsia="sl-SI"/>
    </w:rPr>
  </w:style>
  <w:style w:type="paragraph" w:styleId="Sprotnaopomba-besedilo">
    <w:name w:val="footnote text"/>
    <w:aliases w:val="IFZ f,Footnote,Fußnote,-E Fußnotentext,Fußnotentext Ursprung,Sprotna opomba-besedilo,Char Char,Char Char Char Char,Char Char Char,Sprotna opomba - besedilo Znak Znak2"/>
    <w:basedOn w:val="Navaden"/>
    <w:link w:val="Sprotnaopomba-besediloZnak1"/>
    <w:qFormat/>
    <w:rsid w:val="00B77694"/>
    <w:rPr>
      <w:sz w:val="20"/>
      <w:szCs w:val="20"/>
    </w:rPr>
  </w:style>
  <w:style w:type="character" w:customStyle="1" w:styleId="Sprotnaopomba-besediloZnak1">
    <w:name w:val="Sprotna opomba - besedilo Znak1"/>
    <w:aliases w:val="IFZ f Znak1,Footnote Znak1,Fußnote Znak1,-E Fußnotentext Znak1,Fußnotentext Ursprung Znak1,Sprotna opomba-besedilo Znak1,Char Char Znak1,Char Char Char Char Znak1,Char Char Char Znak1"/>
    <w:basedOn w:val="Privzetapisavaodstavka"/>
    <w:link w:val="Sprotnaopomba-besedilo"/>
    <w:rsid w:val="00B77694"/>
    <w:rPr>
      <w:rFonts w:ascii="Times New Roman" w:hAnsi="Times New Roman" w:cs="Times New Roman"/>
      <w:sz w:val="20"/>
      <w:szCs w:val="20"/>
    </w:rPr>
  </w:style>
  <w:style w:type="character" w:customStyle="1" w:styleId="Konnaopomba-besediloZnak">
    <w:name w:val="Končna opomba - besedilo Znak"/>
    <w:basedOn w:val="Privzetapisavaodstavka"/>
    <w:uiPriority w:val="99"/>
    <w:rsid w:val="00B77694"/>
    <w:rPr>
      <w:rFonts w:ascii="Times New Roman" w:hAnsi="Times New Roman" w:cs="Times New Roman"/>
      <w:sz w:val="20"/>
      <w:szCs w:val="20"/>
      <w:lang w:eastAsia="sl-SI"/>
    </w:rPr>
  </w:style>
  <w:style w:type="paragraph" w:styleId="Konnaopomba-besedilo">
    <w:name w:val="endnote text"/>
    <w:basedOn w:val="Navaden"/>
    <w:link w:val="Konnaopomba-besediloZnak1"/>
    <w:uiPriority w:val="99"/>
    <w:rsid w:val="00B77694"/>
    <w:rPr>
      <w:sz w:val="20"/>
      <w:szCs w:val="20"/>
    </w:rPr>
  </w:style>
  <w:style w:type="character" w:customStyle="1" w:styleId="Konnaopomba-besediloZnak1">
    <w:name w:val="Končna opomba - besedilo Znak1"/>
    <w:basedOn w:val="Privzetapisavaodstavka"/>
    <w:link w:val="Konnaopomba-besedilo"/>
    <w:uiPriority w:val="99"/>
    <w:rsid w:val="00B77694"/>
    <w:rPr>
      <w:rFonts w:ascii="Times New Roman" w:hAnsi="Times New Roman" w:cs="Times New Roman"/>
      <w:sz w:val="20"/>
      <w:szCs w:val="20"/>
    </w:rPr>
  </w:style>
  <w:style w:type="paragraph" w:styleId="Telobesedila">
    <w:name w:val="Body Text"/>
    <w:basedOn w:val="Navaden"/>
    <w:link w:val="TelobesedilaZnak1"/>
    <w:rsid w:val="00B77694"/>
    <w:pPr>
      <w:spacing w:before="120" w:after="120"/>
      <w:jc w:val="both"/>
    </w:pPr>
    <w:rPr>
      <w:lang w:val="en-AU"/>
    </w:rPr>
  </w:style>
  <w:style w:type="character" w:customStyle="1" w:styleId="TelobesedilaZnak1">
    <w:name w:val="Telo besedila Znak1"/>
    <w:basedOn w:val="Privzetapisavaodstavka"/>
    <w:link w:val="Telobesedila"/>
    <w:rsid w:val="00B77694"/>
    <w:rPr>
      <w:rFonts w:ascii="Times New Roman" w:hAnsi="Times New Roman" w:cs="Times New Roman"/>
      <w:sz w:val="20"/>
      <w:szCs w:val="20"/>
    </w:rPr>
  </w:style>
  <w:style w:type="character" w:customStyle="1" w:styleId="TelobesedilaZnak">
    <w:name w:val="Telo besedila Znak"/>
    <w:basedOn w:val="Privzetapisavaodstavka"/>
    <w:uiPriority w:val="99"/>
    <w:rsid w:val="00B77694"/>
    <w:rPr>
      <w:rFonts w:ascii="Times New Roman" w:hAnsi="Times New Roman" w:cs="Times New Roman"/>
      <w:sz w:val="20"/>
      <w:szCs w:val="20"/>
      <w:lang w:val="en-AU" w:eastAsia="sl-SI"/>
    </w:rPr>
  </w:style>
  <w:style w:type="paragraph" w:customStyle="1" w:styleId="Telobesedila31">
    <w:name w:val="Telo besedila 31"/>
    <w:basedOn w:val="Navaden"/>
    <w:uiPriority w:val="99"/>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Telobesedila3">
    <w:name w:val="Body Text 3"/>
    <w:basedOn w:val="Navaden"/>
    <w:link w:val="Telobesedila3Znak1"/>
    <w:rsid w:val="00B77694"/>
    <w:pPr>
      <w:jc w:val="center"/>
      <w:outlineLvl w:val="0"/>
    </w:pPr>
    <w:rPr>
      <w:b/>
      <w:bCs/>
      <w:sz w:val="24"/>
      <w:szCs w:val="24"/>
      <w:u w:val="single"/>
    </w:rPr>
  </w:style>
  <w:style w:type="character" w:customStyle="1" w:styleId="Telobesedila3Znak1">
    <w:name w:val="Telo besedila 3 Znak1"/>
    <w:basedOn w:val="Privzetapisavaodstavka"/>
    <w:link w:val="Telobesedila3"/>
    <w:rsid w:val="00B77694"/>
    <w:rPr>
      <w:rFonts w:ascii="Times New Roman" w:hAnsi="Times New Roman" w:cs="Times New Roman"/>
      <w:sz w:val="16"/>
      <w:szCs w:val="16"/>
    </w:rPr>
  </w:style>
  <w:style w:type="character" w:customStyle="1" w:styleId="Telobesedila3Znak">
    <w:name w:val="Telo besedila 3 Znak"/>
    <w:basedOn w:val="Privzetapisavaodstavka"/>
    <w:uiPriority w:val="99"/>
    <w:rsid w:val="00B77694"/>
    <w:rPr>
      <w:rFonts w:ascii="Times New Roman" w:hAnsi="Times New Roman" w:cs="Times New Roman"/>
      <w:b/>
      <w:bCs/>
      <w:sz w:val="20"/>
      <w:szCs w:val="20"/>
      <w:u w:val="single"/>
      <w:lang w:eastAsia="sl-SI"/>
    </w:rPr>
  </w:style>
  <w:style w:type="paragraph" w:styleId="Kazalovsebine1">
    <w:name w:val="toc 1"/>
    <w:basedOn w:val="Navaden"/>
    <w:next w:val="Navaden"/>
    <w:autoRedefine/>
    <w:rsid w:val="00B77694"/>
    <w:pPr>
      <w:tabs>
        <w:tab w:val="left" w:pos="1276"/>
        <w:tab w:val="right" w:leader="dot" w:pos="9061"/>
      </w:tabs>
    </w:pPr>
    <w:rPr>
      <w:noProof/>
      <w:sz w:val="28"/>
      <w:szCs w:val="28"/>
    </w:rPr>
  </w:style>
  <w:style w:type="paragraph" w:styleId="Telobesedila-zamik">
    <w:name w:val="Body Text Indent"/>
    <w:basedOn w:val="Navaden"/>
    <w:link w:val="Telobesedila-zamikZnak1"/>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sz w:val="24"/>
      <w:szCs w:val="24"/>
    </w:rPr>
  </w:style>
  <w:style w:type="character" w:customStyle="1" w:styleId="Telobesedila-zamikZnak1">
    <w:name w:val="Telo besedila - zamik Znak1"/>
    <w:basedOn w:val="Privzetapisavaodstavka"/>
    <w:link w:val="Telobesedila-zamik"/>
    <w:rsid w:val="00B77694"/>
    <w:rPr>
      <w:rFonts w:ascii="Times New Roman" w:hAnsi="Times New Roman" w:cs="Times New Roman"/>
      <w:sz w:val="20"/>
      <w:szCs w:val="20"/>
    </w:rPr>
  </w:style>
  <w:style w:type="character" w:customStyle="1" w:styleId="Telobesedila-zamikZnak">
    <w:name w:val="Telo besedila - zamik Znak"/>
    <w:basedOn w:val="Privzetapisavaodstavka"/>
    <w:uiPriority w:val="99"/>
    <w:rsid w:val="00B77694"/>
    <w:rPr>
      <w:rFonts w:ascii="Times New Roman" w:hAnsi="Times New Roman" w:cs="Times New Roman"/>
      <w:sz w:val="20"/>
      <w:szCs w:val="20"/>
      <w:lang w:eastAsia="sl-SI"/>
    </w:rPr>
  </w:style>
  <w:style w:type="paragraph" w:styleId="Telobesedila2">
    <w:name w:val="Body Text 2"/>
    <w:basedOn w:val="Navaden"/>
    <w:link w:val="Telobesedila2Znak1"/>
    <w:rsid w:val="00B77694"/>
    <w:rPr>
      <w:sz w:val="24"/>
      <w:szCs w:val="24"/>
    </w:rPr>
  </w:style>
  <w:style w:type="character" w:customStyle="1" w:styleId="Telobesedila2Znak1">
    <w:name w:val="Telo besedila 2 Znak1"/>
    <w:basedOn w:val="Privzetapisavaodstavka"/>
    <w:link w:val="Telobesedila2"/>
    <w:rsid w:val="00B77694"/>
    <w:rPr>
      <w:rFonts w:ascii="Times New Roman" w:hAnsi="Times New Roman" w:cs="Times New Roman"/>
      <w:sz w:val="20"/>
      <w:szCs w:val="20"/>
    </w:rPr>
  </w:style>
  <w:style w:type="character" w:customStyle="1" w:styleId="Telobesedila2Znak">
    <w:name w:val="Telo besedila 2 Znak"/>
    <w:basedOn w:val="Privzetapisavaodstavka"/>
    <w:uiPriority w:val="99"/>
    <w:rsid w:val="00B77694"/>
    <w:rPr>
      <w:rFonts w:ascii="Times New Roman" w:hAnsi="Times New Roman" w:cs="Times New Roman"/>
      <w:sz w:val="20"/>
      <w:szCs w:val="20"/>
      <w:lang w:eastAsia="sl-SI"/>
    </w:rPr>
  </w:style>
  <w:style w:type="paragraph" w:customStyle="1" w:styleId="xl24">
    <w:name w:val="xl24"/>
    <w:basedOn w:val="Navaden"/>
    <w:uiPriority w:val="99"/>
    <w:rsid w:val="00B77694"/>
    <w:pPr>
      <w:spacing w:before="100" w:after="100"/>
      <w:textAlignment w:val="center"/>
    </w:pPr>
    <w:rPr>
      <w:rFonts w:ascii="Arial" w:hAnsi="Arial" w:cs="Arial"/>
      <w:sz w:val="24"/>
      <w:szCs w:val="24"/>
    </w:rPr>
  </w:style>
  <w:style w:type="paragraph" w:styleId="Navaden-zamik">
    <w:name w:val="Normal Indent"/>
    <w:basedOn w:val="Navaden"/>
    <w:rsid w:val="00B77694"/>
    <w:pPr>
      <w:numPr>
        <w:numId w:val="1"/>
      </w:numPr>
    </w:pPr>
  </w:style>
  <w:style w:type="paragraph" w:styleId="Telobesedila-zamik2">
    <w:name w:val="Body Text Indent 2"/>
    <w:basedOn w:val="Navaden"/>
    <w:link w:val="Telobesedila-zamik2Znak1"/>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3" w:hanging="283"/>
      <w:jc w:val="both"/>
    </w:pPr>
    <w:rPr>
      <w:sz w:val="24"/>
      <w:szCs w:val="24"/>
    </w:rPr>
  </w:style>
  <w:style w:type="character" w:customStyle="1" w:styleId="Telobesedila-zamik2Znak1">
    <w:name w:val="Telo besedila - zamik 2 Znak1"/>
    <w:basedOn w:val="Privzetapisavaodstavka"/>
    <w:link w:val="Telobesedila-zamik2"/>
    <w:rsid w:val="00B77694"/>
    <w:rPr>
      <w:rFonts w:ascii="Times New Roman" w:hAnsi="Times New Roman" w:cs="Times New Roman"/>
      <w:sz w:val="20"/>
      <w:szCs w:val="20"/>
    </w:rPr>
  </w:style>
  <w:style w:type="character" w:customStyle="1" w:styleId="Telobesedila-zamik2Znak">
    <w:name w:val="Telo besedila - zamik 2 Znak"/>
    <w:basedOn w:val="Privzetapisavaodstavka"/>
    <w:uiPriority w:val="99"/>
    <w:rsid w:val="00B77694"/>
    <w:rPr>
      <w:rFonts w:ascii="Times New Roman" w:hAnsi="Times New Roman" w:cs="Times New Roman"/>
      <w:sz w:val="20"/>
      <w:szCs w:val="20"/>
      <w:lang w:eastAsia="sl-SI"/>
    </w:rPr>
  </w:style>
  <w:style w:type="paragraph" w:styleId="Naslov">
    <w:name w:val="Title"/>
    <w:basedOn w:val="Navaden"/>
    <w:link w:val="NaslovZnak1"/>
    <w:qFormat/>
    <w:rsid w:val="00B77694"/>
    <w:pPr>
      <w:jc w:val="center"/>
    </w:pPr>
    <w:rPr>
      <w:rFonts w:ascii="Arial" w:hAnsi="Arial" w:cs="Arial"/>
      <w:b/>
      <w:bCs/>
      <w:sz w:val="32"/>
      <w:szCs w:val="32"/>
    </w:rPr>
  </w:style>
  <w:style w:type="character" w:customStyle="1" w:styleId="NaslovZnak1">
    <w:name w:val="Naslov Znak1"/>
    <w:basedOn w:val="Privzetapisavaodstavka"/>
    <w:link w:val="Naslov"/>
    <w:rsid w:val="00B77694"/>
    <w:rPr>
      <w:rFonts w:ascii="Cambria" w:hAnsi="Cambria" w:cs="Cambria"/>
      <w:b/>
      <w:bCs/>
      <w:kern w:val="28"/>
      <w:sz w:val="32"/>
      <w:szCs w:val="32"/>
    </w:rPr>
  </w:style>
  <w:style w:type="character" w:customStyle="1" w:styleId="NaslovZnak">
    <w:name w:val="Naslov Znak"/>
    <w:basedOn w:val="Privzetapisavaodstavka"/>
    <w:uiPriority w:val="99"/>
    <w:rsid w:val="00B77694"/>
    <w:rPr>
      <w:rFonts w:ascii="Arial" w:hAnsi="Arial" w:cs="Arial"/>
      <w:b/>
      <w:bCs/>
      <w:sz w:val="20"/>
      <w:szCs w:val="20"/>
      <w:lang w:eastAsia="sl-SI"/>
    </w:rPr>
  </w:style>
  <w:style w:type="paragraph" w:styleId="Telobesedila-zamik3">
    <w:name w:val="Body Text Indent 3"/>
    <w:basedOn w:val="Navaden"/>
    <w:link w:val="Telobesedila-zamik3Znak1"/>
    <w:rsid w:val="00B776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pPr>
    <w:rPr>
      <w:sz w:val="24"/>
      <w:szCs w:val="24"/>
    </w:rPr>
  </w:style>
  <w:style w:type="character" w:customStyle="1" w:styleId="Telobesedila-zamik3Znak1">
    <w:name w:val="Telo besedila - zamik 3 Znak1"/>
    <w:basedOn w:val="Privzetapisavaodstavka"/>
    <w:link w:val="Telobesedila-zamik3"/>
    <w:rsid w:val="00B77694"/>
    <w:rPr>
      <w:rFonts w:ascii="Times New Roman" w:hAnsi="Times New Roman" w:cs="Times New Roman"/>
      <w:sz w:val="16"/>
      <w:szCs w:val="16"/>
    </w:rPr>
  </w:style>
  <w:style w:type="character" w:customStyle="1" w:styleId="Telobesedila-zamik3Znak">
    <w:name w:val="Telo besedila - zamik 3 Znak"/>
    <w:basedOn w:val="Privzetapisavaodstavka"/>
    <w:uiPriority w:val="99"/>
    <w:rsid w:val="00B77694"/>
    <w:rPr>
      <w:rFonts w:ascii="Times New Roman" w:hAnsi="Times New Roman" w:cs="Times New Roman"/>
      <w:sz w:val="20"/>
      <w:szCs w:val="20"/>
      <w:lang w:eastAsia="sl-SI"/>
    </w:rPr>
  </w:style>
  <w:style w:type="paragraph" w:customStyle="1" w:styleId="kriterij">
    <w:name w:val="kriterij"/>
    <w:basedOn w:val="Navaden"/>
    <w:uiPriority w:val="99"/>
    <w:rsid w:val="00B77694"/>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sz w:val="24"/>
      <w:szCs w:val="24"/>
    </w:rPr>
  </w:style>
  <w:style w:type="character" w:customStyle="1" w:styleId="Komentar-besediloZnak">
    <w:name w:val="Komentar - besedilo Znak"/>
    <w:basedOn w:val="Privzetapisavaodstavka"/>
    <w:rsid w:val="00B77694"/>
    <w:rPr>
      <w:rFonts w:ascii="Arial" w:hAnsi="Arial" w:cs="Arial"/>
      <w:sz w:val="20"/>
      <w:szCs w:val="20"/>
      <w:lang w:eastAsia="sl-SI"/>
    </w:rPr>
  </w:style>
  <w:style w:type="paragraph" w:styleId="Pripombabesedilo">
    <w:name w:val="annotation text"/>
    <w:basedOn w:val="Navaden"/>
    <w:link w:val="PripombabesediloZnak"/>
    <w:rsid w:val="00B77694"/>
    <w:rPr>
      <w:rFonts w:ascii="Arial" w:hAnsi="Arial" w:cs="Arial"/>
      <w:sz w:val="20"/>
      <w:szCs w:val="20"/>
    </w:rPr>
  </w:style>
  <w:style w:type="character" w:customStyle="1" w:styleId="PripombabesediloZnak">
    <w:name w:val="Pripomba – besedilo Znak"/>
    <w:basedOn w:val="Privzetapisavaodstavka"/>
    <w:link w:val="Pripombabesedilo"/>
    <w:rsid w:val="00B77694"/>
    <w:rPr>
      <w:rFonts w:ascii="Times New Roman" w:hAnsi="Times New Roman" w:cs="Times New Roman"/>
      <w:sz w:val="20"/>
      <w:szCs w:val="20"/>
    </w:rPr>
  </w:style>
  <w:style w:type="paragraph" w:customStyle="1" w:styleId="1tekstjn">
    <w:name w:val="1tekst_jn"/>
    <w:basedOn w:val="Navaden"/>
    <w:uiPriority w:val="99"/>
    <w:rsid w:val="00B77694"/>
    <w:pPr>
      <w:tabs>
        <w:tab w:val="left" w:pos="567"/>
      </w:tabs>
      <w:spacing w:before="120"/>
      <w:ind w:left="567" w:hanging="567"/>
      <w:jc w:val="both"/>
    </w:pPr>
    <w:rPr>
      <w:rFonts w:ascii="Arial" w:hAnsi="Arial" w:cs="Arial"/>
      <w:kern w:val="18"/>
      <w:sz w:val="20"/>
      <w:szCs w:val="20"/>
    </w:rPr>
  </w:style>
  <w:style w:type="paragraph" w:customStyle="1" w:styleId="priloga-naslov">
    <w:name w:val="priloga-naslov"/>
    <w:basedOn w:val="Naslov1"/>
    <w:uiPriority w:val="99"/>
    <w:rsid w:val="00B77694"/>
    <w:pPr>
      <w:keepLines/>
      <w:pageBreakBefore/>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480"/>
      <w:jc w:val="both"/>
      <w:outlineLvl w:val="9"/>
    </w:pPr>
    <w:rPr>
      <w:rFonts w:ascii="Times New Roman" w:hAnsi="Times New Roman" w:cs="Times New Roman"/>
      <w:kern w:val="0"/>
      <w:position w:val="-20"/>
      <w:sz w:val="32"/>
      <w:szCs w:val="32"/>
    </w:rPr>
  </w:style>
  <w:style w:type="paragraph" w:customStyle="1" w:styleId="BodyText21">
    <w:name w:val="Body Text 21"/>
    <w:basedOn w:val="Navaden"/>
    <w:uiPriority w:val="99"/>
    <w:rsid w:val="00B776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Krepko">
    <w:name w:val="Strong"/>
    <w:basedOn w:val="Privzetapisavaodstavka"/>
    <w:qFormat/>
    <w:rsid w:val="00B77694"/>
    <w:rPr>
      <w:rFonts w:ascii="Times New Roman" w:hAnsi="Times New Roman" w:cs="Times New Roman"/>
      <w:b/>
      <w:bCs/>
    </w:rPr>
  </w:style>
  <w:style w:type="character" w:styleId="Hiperpovezava">
    <w:name w:val="Hyperlink"/>
    <w:basedOn w:val="Privzetapisavaodstavka"/>
    <w:uiPriority w:val="99"/>
    <w:rsid w:val="00B77694"/>
    <w:rPr>
      <w:rFonts w:ascii="Times New Roman" w:hAnsi="Times New Roman" w:cs="Times New Roman"/>
      <w:color w:val="0000FF"/>
      <w:u w:val="single"/>
    </w:rPr>
  </w:style>
  <w:style w:type="paragraph" w:customStyle="1" w:styleId="Golobesedilo1">
    <w:name w:val="Golo besedilo1"/>
    <w:basedOn w:val="Navaden"/>
    <w:uiPriority w:val="99"/>
    <w:rsid w:val="00B77694"/>
    <w:pPr>
      <w:widowControl w:val="0"/>
    </w:pPr>
    <w:rPr>
      <w:sz w:val="20"/>
      <w:szCs w:val="20"/>
    </w:rPr>
  </w:style>
  <w:style w:type="character" w:customStyle="1" w:styleId="themebody1">
    <w:name w:val="themebody1"/>
    <w:basedOn w:val="Privzetapisavaodstavka"/>
    <w:uiPriority w:val="99"/>
    <w:rsid w:val="00B77694"/>
    <w:rPr>
      <w:rFonts w:ascii="Times New Roman" w:hAnsi="Times New Roman" w:cs="Times New Roman"/>
      <w:color w:val="FFFFFF"/>
    </w:rPr>
  </w:style>
  <w:style w:type="character" w:styleId="SledenaHiperpovezava">
    <w:name w:val="FollowedHyperlink"/>
    <w:basedOn w:val="Privzetapisavaodstavka"/>
    <w:uiPriority w:val="99"/>
    <w:rsid w:val="00B77694"/>
    <w:rPr>
      <w:rFonts w:ascii="Times New Roman" w:hAnsi="Times New Roman" w:cs="Times New Roman"/>
      <w:color w:val="800080"/>
      <w:u w:val="single"/>
    </w:rPr>
  </w:style>
  <w:style w:type="paragraph" w:customStyle="1" w:styleId="BodyText31">
    <w:name w:val="Body Text 3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B77694"/>
    <w:pPr>
      <w:ind w:left="708"/>
    </w:pPr>
  </w:style>
  <w:style w:type="paragraph" w:customStyle="1" w:styleId="PROJEKTI">
    <w:name w:val="PROJEKTI"/>
    <w:basedOn w:val="Navaden"/>
    <w:uiPriority w:val="99"/>
    <w:rsid w:val="00B77694"/>
    <w:pPr>
      <w:overflowPunct w:val="0"/>
      <w:autoSpaceDE w:val="0"/>
      <w:autoSpaceDN w:val="0"/>
      <w:adjustRightInd w:val="0"/>
      <w:jc w:val="both"/>
      <w:textAlignment w:val="baseline"/>
    </w:pPr>
    <w:rPr>
      <w:rFonts w:ascii="SL Dutch" w:hAnsi="SL Dutch" w:cs="SL Dutch"/>
      <w:sz w:val="24"/>
      <w:szCs w:val="24"/>
    </w:rPr>
  </w:style>
  <w:style w:type="paragraph" w:customStyle="1" w:styleId="CM101">
    <w:name w:val="CM101"/>
    <w:basedOn w:val="Navaden"/>
    <w:next w:val="Navaden"/>
    <w:uiPriority w:val="99"/>
    <w:rsid w:val="00B77694"/>
    <w:pPr>
      <w:widowControl w:val="0"/>
      <w:autoSpaceDE w:val="0"/>
      <w:autoSpaceDN w:val="0"/>
      <w:adjustRightInd w:val="0"/>
      <w:spacing w:after="560"/>
    </w:pPr>
    <w:rPr>
      <w:rFonts w:ascii="Arial" w:hAnsi="Arial" w:cs="Arial"/>
      <w:sz w:val="24"/>
      <w:szCs w:val="24"/>
    </w:rPr>
  </w:style>
  <w:style w:type="paragraph" w:customStyle="1" w:styleId="Naslov21">
    <w:name w:val="Naslov 21"/>
    <w:basedOn w:val="Navaden"/>
    <w:uiPriority w:val="99"/>
    <w:rsid w:val="00B77694"/>
    <w:pPr>
      <w:spacing w:line="288" w:lineRule="auto"/>
      <w:ind w:left="540" w:hanging="540"/>
    </w:pPr>
    <w:rPr>
      <w:rFonts w:ascii="Arial" w:hAnsi="Arial" w:cs="Arial"/>
      <w:b/>
      <w:bCs/>
      <w:smallCaps/>
    </w:rPr>
  </w:style>
  <w:style w:type="paragraph" w:customStyle="1" w:styleId="Telobesedila211">
    <w:name w:val="Telo besedila 211"/>
    <w:basedOn w:val="Navaden"/>
    <w:uiPriority w:val="99"/>
    <w:rsid w:val="00B77694"/>
    <w:pPr>
      <w:suppressAutoHyphens/>
      <w:jc w:val="both"/>
    </w:pPr>
    <w:rPr>
      <w:b/>
      <w:bCs/>
      <w:sz w:val="24"/>
      <w:szCs w:val="24"/>
      <w:lang w:eastAsia="ar-SA"/>
    </w:rPr>
  </w:style>
  <w:style w:type="paragraph" w:customStyle="1" w:styleId="Telobesedila311">
    <w:name w:val="Telo besedila 311"/>
    <w:basedOn w:val="Navaden"/>
    <w:uiPriority w:val="99"/>
    <w:rsid w:val="00B77694"/>
    <w:pPr>
      <w:suppressAutoHyphens/>
      <w:jc w:val="center"/>
    </w:pPr>
    <w:rPr>
      <w:b/>
      <w:bCs/>
      <w:i/>
      <w:iCs/>
      <w:lang w:eastAsia="ar-SA"/>
    </w:rPr>
  </w:style>
  <w:style w:type="paragraph" w:customStyle="1" w:styleId="Telobesedila-zamik211">
    <w:name w:val="Telo besedila - zamik 211"/>
    <w:basedOn w:val="Navaden"/>
    <w:uiPriority w:val="99"/>
    <w:rsid w:val="00B77694"/>
    <w:pPr>
      <w:suppressAutoHyphens/>
      <w:spacing w:line="360" w:lineRule="auto"/>
      <w:ind w:left="-567"/>
      <w:jc w:val="both"/>
    </w:pPr>
    <w:rPr>
      <w:sz w:val="24"/>
      <w:szCs w:val="24"/>
      <w:lang w:eastAsia="ar-SA"/>
    </w:rPr>
  </w:style>
  <w:style w:type="paragraph" w:customStyle="1" w:styleId="BalloonText1">
    <w:name w:val="Balloon Text1"/>
    <w:basedOn w:val="Navaden"/>
    <w:uiPriority w:val="99"/>
    <w:rsid w:val="00B77694"/>
    <w:pPr>
      <w:suppressAutoHyphens/>
    </w:pPr>
    <w:rPr>
      <w:rFonts w:ascii="Tahoma" w:hAnsi="Tahoma" w:cs="Tahoma"/>
      <w:sz w:val="16"/>
      <w:szCs w:val="16"/>
      <w:lang w:eastAsia="ar-SA"/>
    </w:rPr>
  </w:style>
  <w:style w:type="paragraph" w:customStyle="1" w:styleId="Telobesedila-zamik31">
    <w:name w:val="Telo besedila - zamik 31"/>
    <w:basedOn w:val="Navaden"/>
    <w:rsid w:val="00B77694"/>
    <w:pPr>
      <w:suppressAutoHyphens/>
      <w:spacing w:line="360" w:lineRule="auto"/>
      <w:ind w:left="-284" w:hanging="283"/>
      <w:jc w:val="both"/>
    </w:pPr>
    <w:rPr>
      <w:sz w:val="24"/>
      <w:szCs w:val="24"/>
      <w:lang w:eastAsia="ar-SA"/>
    </w:rPr>
  </w:style>
  <w:style w:type="paragraph" w:customStyle="1" w:styleId="proviavsebinaprilog">
    <w:name w:val="provia vsebina prilog"/>
    <w:basedOn w:val="Navaden"/>
    <w:uiPriority w:val="99"/>
    <w:rsid w:val="00B77694"/>
    <w:pPr>
      <w:widowControl w:val="0"/>
      <w:tabs>
        <w:tab w:val="left" w:pos="567"/>
        <w:tab w:val="left" w:pos="1418"/>
      </w:tabs>
      <w:spacing w:line="280" w:lineRule="exact"/>
      <w:jc w:val="both"/>
      <w:outlineLvl w:val="0"/>
    </w:pPr>
    <w:rPr>
      <w:rFonts w:ascii="EurostileTEE" w:hAnsi="EurostileTEE" w:cs="EurostileTEE"/>
      <w:sz w:val="20"/>
      <w:szCs w:val="20"/>
      <w:lang w:eastAsia="en-US"/>
    </w:rPr>
  </w:style>
  <w:style w:type="paragraph" w:customStyle="1" w:styleId="EurostileT11">
    <w:name w:val="EurostileT 11"/>
    <w:basedOn w:val="Navaden"/>
    <w:uiPriority w:val="99"/>
    <w:rsid w:val="00B77694"/>
    <w:pPr>
      <w:widowControl w:val="0"/>
      <w:jc w:val="both"/>
    </w:pPr>
    <w:rPr>
      <w:rFonts w:ascii="EurostileT" w:hAnsi="EurostileT" w:cs="EurostileT"/>
      <w:lang w:eastAsia="en-US"/>
    </w:rPr>
  </w:style>
  <w:style w:type="character" w:customStyle="1" w:styleId="EurostileT11Znak">
    <w:name w:val="EurostileT 11 Znak"/>
    <w:basedOn w:val="Privzetapisavaodstavka"/>
    <w:uiPriority w:val="99"/>
    <w:rsid w:val="00B77694"/>
    <w:rPr>
      <w:rFonts w:ascii="EurostileT" w:hAnsi="EurostileT" w:cs="EurostileT"/>
      <w:snapToGrid w:val="0"/>
      <w:sz w:val="22"/>
      <w:szCs w:val="22"/>
      <w:lang w:eastAsia="en-US"/>
    </w:rPr>
  </w:style>
  <w:style w:type="paragraph" w:customStyle="1" w:styleId="EurostileT11B">
    <w:name w:val="Eurostile T 11B"/>
    <w:basedOn w:val="Navaden"/>
    <w:uiPriority w:val="99"/>
    <w:rsid w:val="00B77694"/>
    <w:pPr>
      <w:widowControl w:val="0"/>
      <w:jc w:val="both"/>
    </w:pPr>
    <w:rPr>
      <w:rFonts w:ascii="EurostileT" w:hAnsi="EurostileT" w:cs="EurostileT"/>
      <w:b/>
      <w:bCs/>
      <w:lang w:eastAsia="en-US"/>
    </w:rPr>
  </w:style>
  <w:style w:type="character" w:customStyle="1" w:styleId="EurostileT11BZnak">
    <w:name w:val="Eurostile T 11B Znak"/>
    <w:basedOn w:val="Privzetapisavaodstavka"/>
    <w:uiPriority w:val="99"/>
    <w:rsid w:val="00B77694"/>
    <w:rPr>
      <w:rFonts w:ascii="EurostileT" w:hAnsi="EurostileT" w:cs="EurostileT"/>
      <w:b/>
      <w:bCs/>
      <w:snapToGrid w:val="0"/>
      <w:sz w:val="22"/>
      <w:szCs w:val="22"/>
      <w:lang w:eastAsia="en-US"/>
    </w:rPr>
  </w:style>
  <w:style w:type="paragraph" w:styleId="Kazalovsebine2">
    <w:name w:val="toc 2"/>
    <w:basedOn w:val="Navaden"/>
    <w:next w:val="Navaden"/>
    <w:autoRedefine/>
    <w:rsid w:val="00B77694"/>
    <w:pPr>
      <w:ind w:left="220"/>
    </w:pPr>
  </w:style>
  <w:style w:type="paragraph" w:styleId="Navadensplet">
    <w:name w:val="Normal (Web)"/>
    <w:basedOn w:val="Navaden"/>
    <w:uiPriority w:val="99"/>
    <w:rsid w:val="00B77694"/>
    <w:pPr>
      <w:spacing w:before="100" w:beforeAutospacing="1" w:after="100" w:afterAutospacing="1"/>
    </w:pPr>
    <w:rPr>
      <w:sz w:val="24"/>
      <w:szCs w:val="24"/>
    </w:rPr>
  </w:style>
  <w:style w:type="paragraph" w:customStyle="1" w:styleId="Default">
    <w:name w:val="Default"/>
    <w:rsid w:val="00B77694"/>
    <w:pPr>
      <w:autoSpaceDE w:val="0"/>
      <w:autoSpaceDN w:val="0"/>
      <w:adjustRightInd w:val="0"/>
    </w:pPr>
    <w:rPr>
      <w:rFonts w:ascii="Arial" w:hAnsi="Arial" w:cs="Arial"/>
      <w:color w:val="000000"/>
      <w:sz w:val="24"/>
      <w:szCs w:val="24"/>
      <w:lang w:eastAsia="en-US"/>
    </w:rPr>
  </w:style>
  <w:style w:type="paragraph" w:customStyle="1" w:styleId="BESEDILO">
    <w:name w:val="BESEDILO"/>
    <w:uiPriority w:val="99"/>
    <w:rsid w:val="00B77694"/>
    <w:pPr>
      <w:keepLines/>
      <w:widowControl w:val="0"/>
      <w:tabs>
        <w:tab w:val="left" w:pos="2155"/>
      </w:tabs>
      <w:jc w:val="both"/>
    </w:pPr>
    <w:rPr>
      <w:rFonts w:ascii="Arial" w:hAnsi="Arial" w:cs="Arial"/>
      <w:kern w:val="16"/>
    </w:rPr>
  </w:style>
  <w:style w:type="paragraph" w:styleId="Stvarnokazalo1">
    <w:name w:val="index 1"/>
    <w:basedOn w:val="Navaden"/>
    <w:next w:val="Navaden"/>
    <w:autoRedefine/>
    <w:rsid w:val="00B77694"/>
    <w:pPr>
      <w:ind w:left="220" w:hanging="220"/>
    </w:pPr>
  </w:style>
  <w:style w:type="paragraph" w:styleId="Kazalovsebine8">
    <w:name w:val="toc 8"/>
    <w:basedOn w:val="Navaden"/>
    <w:next w:val="Navaden"/>
    <w:autoRedefine/>
    <w:rsid w:val="00B77694"/>
    <w:pPr>
      <w:ind w:left="1540"/>
    </w:pPr>
  </w:style>
  <w:style w:type="paragraph" w:styleId="Besedilooblaka">
    <w:name w:val="Balloon Text"/>
    <w:basedOn w:val="Navaden"/>
    <w:link w:val="BesedilooblakaZnak"/>
    <w:rsid w:val="00B77694"/>
    <w:rPr>
      <w:rFonts w:ascii="Tahoma" w:hAnsi="Tahoma" w:cs="Tahoma"/>
      <w:sz w:val="16"/>
      <w:szCs w:val="16"/>
    </w:rPr>
  </w:style>
  <w:style w:type="character" w:customStyle="1" w:styleId="BesedilooblakaZnak">
    <w:name w:val="Besedilo oblačka Znak"/>
    <w:basedOn w:val="Privzetapisavaodstavka"/>
    <w:link w:val="Besedilooblaka"/>
    <w:rsid w:val="00B77694"/>
    <w:rPr>
      <w:rFonts w:ascii="Tahoma" w:hAnsi="Tahoma" w:cs="Tahoma"/>
      <w:sz w:val="16"/>
      <w:szCs w:val="16"/>
    </w:rPr>
  </w:style>
  <w:style w:type="paragraph" w:styleId="Napis">
    <w:name w:val="caption"/>
    <w:basedOn w:val="Navaden"/>
    <w:next w:val="Navaden"/>
    <w:uiPriority w:val="99"/>
    <w:qFormat/>
    <w:rsid w:val="00B77694"/>
    <w:pPr>
      <w:spacing w:before="120" w:after="120"/>
      <w:jc w:val="both"/>
    </w:pPr>
    <w:rPr>
      <w:rFonts w:ascii="Arial" w:hAnsi="Arial" w:cs="Arial"/>
      <w:b/>
      <w:bCs/>
      <w:sz w:val="20"/>
      <w:szCs w:val="20"/>
    </w:rPr>
  </w:style>
  <w:style w:type="paragraph" w:customStyle="1" w:styleId="HSStandard">
    <w:name w:val="HS/Standard"/>
    <w:basedOn w:val="Navaden"/>
    <w:uiPriority w:val="99"/>
    <w:rsid w:val="00B77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Normal01">
    <w:name w:val="Normal 01"/>
    <w:basedOn w:val="Navaden"/>
    <w:uiPriority w:val="99"/>
    <w:rsid w:val="00B77694"/>
    <w:pPr>
      <w:spacing w:before="180" w:line="300" w:lineRule="atLeast"/>
      <w:jc w:val="both"/>
    </w:pPr>
    <w:rPr>
      <w:rFonts w:ascii="Arial" w:hAnsi="Arial" w:cs="Arial"/>
      <w:sz w:val="20"/>
      <w:szCs w:val="20"/>
    </w:rPr>
  </w:style>
  <w:style w:type="paragraph" w:customStyle="1" w:styleId="Alineja">
    <w:name w:val="Alineja"/>
    <w:basedOn w:val="Navaden"/>
    <w:uiPriority w:val="99"/>
    <w:rsid w:val="00B77694"/>
    <w:pPr>
      <w:numPr>
        <w:numId w:val="6"/>
      </w:numPr>
      <w:jc w:val="both"/>
    </w:pPr>
    <w:rPr>
      <w:rFonts w:ascii="Arial" w:hAnsi="Arial" w:cs="Arial"/>
      <w:sz w:val="20"/>
      <w:szCs w:val="20"/>
    </w:rPr>
  </w:style>
  <w:style w:type="character" w:styleId="Pripombasklic">
    <w:name w:val="annotation reference"/>
    <w:basedOn w:val="Privzetapisavaodstavka"/>
    <w:uiPriority w:val="99"/>
    <w:rsid w:val="00B77694"/>
    <w:rPr>
      <w:rFonts w:ascii="Times New Roman" w:hAnsi="Times New Roman" w:cs="Times New Roman"/>
      <w:sz w:val="16"/>
      <w:szCs w:val="16"/>
    </w:rPr>
  </w:style>
  <w:style w:type="paragraph" w:styleId="Zadevapripombe">
    <w:name w:val="annotation subject"/>
    <w:basedOn w:val="Pripombabesedilo"/>
    <w:next w:val="Pripombabesedilo"/>
    <w:link w:val="ZadevapripombeZnak"/>
    <w:rsid w:val="00B77694"/>
    <w:rPr>
      <w:rFonts w:ascii="Times New Roman" w:hAnsi="Times New Roman" w:cs="Times New Roman"/>
      <w:b/>
      <w:bCs/>
    </w:rPr>
  </w:style>
  <w:style w:type="character" w:customStyle="1" w:styleId="ZadevapripombeZnak">
    <w:name w:val="Zadeva pripombe Znak"/>
    <w:basedOn w:val="PripombabesediloZnak"/>
    <w:link w:val="Zadevapripombe"/>
    <w:uiPriority w:val="99"/>
    <w:rsid w:val="00B77694"/>
    <w:rPr>
      <w:rFonts w:ascii="Times New Roman" w:hAnsi="Times New Roman" w:cs="Times New Roman"/>
      <w:b/>
      <w:bCs/>
      <w:sz w:val="20"/>
      <w:szCs w:val="20"/>
    </w:rPr>
  </w:style>
  <w:style w:type="paragraph" w:customStyle="1" w:styleId="Style1">
    <w:name w:val="Style 1"/>
    <w:basedOn w:val="Navaden"/>
    <w:uiPriority w:val="99"/>
    <w:rsid w:val="00B77694"/>
    <w:pPr>
      <w:widowControl w:val="0"/>
      <w:autoSpaceDE w:val="0"/>
      <w:autoSpaceDN w:val="0"/>
      <w:adjustRightInd w:val="0"/>
    </w:pPr>
    <w:rPr>
      <w:sz w:val="20"/>
      <w:szCs w:val="20"/>
    </w:rPr>
  </w:style>
  <w:style w:type="character" w:customStyle="1" w:styleId="CharacterStyle1">
    <w:name w:val="Character Style 1"/>
    <w:uiPriority w:val="99"/>
    <w:rsid w:val="00B77694"/>
    <w:rPr>
      <w:sz w:val="20"/>
      <w:szCs w:val="20"/>
    </w:rPr>
  </w:style>
  <w:style w:type="paragraph" w:customStyle="1" w:styleId="Style2">
    <w:name w:val="Style 2"/>
    <w:basedOn w:val="Navaden"/>
    <w:uiPriority w:val="99"/>
    <w:rsid w:val="00B77694"/>
    <w:pPr>
      <w:widowControl w:val="0"/>
      <w:autoSpaceDE w:val="0"/>
      <w:autoSpaceDN w:val="0"/>
      <w:spacing w:before="144"/>
      <w:ind w:left="144" w:right="144" w:firstLine="72"/>
      <w:jc w:val="both"/>
    </w:pPr>
    <w:rPr>
      <w:rFonts w:ascii="Arial" w:hAnsi="Arial" w:cs="Arial"/>
      <w:sz w:val="23"/>
      <w:szCs w:val="23"/>
    </w:rPr>
  </w:style>
  <w:style w:type="character" w:customStyle="1" w:styleId="CharacterStyle2">
    <w:name w:val="Character Style 2"/>
    <w:uiPriority w:val="99"/>
    <w:rsid w:val="00B77694"/>
    <w:rPr>
      <w:rFonts w:ascii="Arial" w:hAnsi="Arial" w:cs="Arial"/>
      <w:sz w:val="23"/>
      <w:szCs w:val="23"/>
    </w:rPr>
  </w:style>
  <w:style w:type="paragraph" w:customStyle="1" w:styleId="ListParagraph1">
    <w:name w:val="List Paragraph1"/>
    <w:basedOn w:val="Navaden"/>
    <w:uiPriority w:val="99"/>
    <w:qFormat/>
    <w:rsid w:val="00B77694"/>
    <w:pPr>
      <w:ind w:left="720"/>
    </w:pPr>
  </w:style>
  <w:style w:type="paragraph" w:styleId="Odstavekseznama">
    <w:name w:val="List Paragraph"/>
    <w:aliases w:val="za tekst,Označevanje"/>
    <w:basedOn w:val="Navaden"/>
    <w:link w:val="OdstavekseznamaZnak"/>
    <w:uiPriority w:val="1"/>
    <w:qFormat/>
    <w:rsid w:val="00727CA1"/>
    <w:pPr>
      <w:ind w:left="720"/>
      <w:contextualSpacing/>
    </w:pPr>
  </w:style>
  <w:style w:type="table" w:styleId="Tabelamrea">
    <w:name w:val="Table Grid"/>
    <w:basedOn w:val="Navadnatabela"/>
    <w:uiPriority w:val="59"/>
    <w:rsid w:val="00044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rsid w:val="00811CEE"/>
    <w:rPr>
      <w:sz w:val="22"/>
      <w:szCs w:val="22"/>
    </w:rPr>
  </w:style>
  <w:style w:type="paragraph" w:customStyle="1" w:styleId="N30">
    <w:name w:val="N3_"/>
    <w:basedOn w:val="Navaden"/>
    <w:rsid w:val="00811CEE"/>
    <w:pPr>
      <w:tabs>
        <w:tab w:val="num" w:pos="360"/>
        <w:tab w:val="num" w:pos="709"/>
        <w:tab w:val="num" w:pos="2160"/>
      </w:tabs>
      <w:spacing w:before="120" w:after="120"/>
    </w:pPr>
    <w:rPr>
      <w:rFonts w:ascii="Arial" w:hAnsi="Arial" w:cs="Arial"/>
      <w:b/>
      <w:bCs/>
      <w:i/>
      <w:iCs/>
    </w:rPr>
  </w:style>
  <w:style w:type="paragraph" w:customStyle="1" w:styleId="NoteLevel11">
    <w:name w:val="Note Level 11"/>
    <w:basedOn w:val="Navaden"/>
    <w:uiPriority w:val="99"/>
    <w:semiHidden/>
    <w:rsid w:val="00E355E3"/>
    <w:pPr>
      <w:keepNext/>
      <w:numPr>
        <w:numId w:val="7"/>
      </w:numPr>
      <w:contextualSpacing/>
      <w:outlineLvl w:val="0"/>
    </w:pPr>
    <w:rPr>
      <w:rFonts w:ascii="Verdana" w:hAnsi="Verdana"/>
    </w:rPr>
  </w:style>
  <w:style w:type="paragraph" w:customStyle="1" w:styleId="NoteLevel21">
    <w:name w:val="Note Level 21"/>
    <w:basedOn w:val="Navaden"/>
    <w:uiPriority w:val="99"/>
    <w:semiHidden/>
    <w:rsid w:val="00E355E3"/>
    <w:pPr>
      <w:keepNext/>
      <w:numPr>
        <w:ilvl w:val="1"/>
        <w:numId w:val="7"/>
      </w:numPr>
      <w:contextualSpacing/>
      <w:outlineLvl w:val="1"/>
    </w:pPr>
    <w:rPr>
      <w:rFonts w:ascii="Verdana" w:hAnsi="Verdana"/>
    </w:rPr>
  </w:style>
  <w:style w:type="paragraph" w:customStyle="1" w:styleId="NoteLevel31">
    <w:name w:val="Note Level 31"/>
    <w:basedOn w:val="Navaden"/>
    <w:uiPriority w:val="99"/>
    <w:semiHidden/>
    <w:rsid w:val="00E355E3"/>
    <w:pPr>
      <w:keepNext/>
      <w:numPr>
        <w:ilvl w:val="2"/>
        <w:numId w:val="7"/>
      </w:numPr>
      <w:contextualSpacing/>
      <w:outlineLvl w:val="2"/>
    </w:pPr>
    <w:rPr>
      <w:rFonts w:ascii="Verdana" w:hAnsi="Verdana"/>
    </w:rPr>
  </w:style>
  <w:style w:type="paragraph" w:customStyle="1" w:styleId="NoteLevel41">
    <w:name w:val="Note Level 41"/>
    <w:basedOn w:val="Navaden"/>
    <w:uiPriority w:val="99"/>
    <w:semiHidden/>
    <w:rsid w:val="00E355E3"/>
    <w:pPr>
      <w:keepNext/>
      <w:numPr>
        <w:ilvl w:val="3"/>
        <w:numId w:val="7"/>
      </w:numPr>
      <w:contextualSpacing/>
      <w:outlineLvl w:val="3"/>
    </w:pPr>
    <w:rPr>
      <w:rFonts w:ascii="Verdana" w:hAnsi="Verdana"/>
    </w:rPr>
  </w:style>
  <w:style w:type="paragraph" w:customStyle="1" w:styleId="NoteLevel51">
    <w:name w:val="Note Level 51"/>
    <w:basedOn w:val="Navaden"/>
    <w:uiPriority w:val="99"/>
    <w:semiHidden/>
    <w:rsid w:val="00E355E3"/>
    <w:pPr>
      <w:keepNext/>
      <w:numPr>
        <w:ilvl w:val="4"/>
        <w:numId w:val="7"/>
      </w:numPr>
      <w:contextualSpacing/>
      <w:outlineLvl w:val="4"/>
    </w:pPr>
    <w:rPr>
      <w:rFonts w:ascii="Verdana" w:hAnsi="Verdana"/>
    </w:rPr>
  </w:style>
  <w:style w:type="paragraph" w:customStyle="1" w:styleId="NoteLevel61">
    <w:name w:val="Note Level 61"/>
    <w:basedOn w:val="Navaden"/>
    <w:uiPriority w:val="99"/>
    <w:semiHidden/>
    <w:rsid w:val="00E355E3"/>
    <w:pPr>
      <w:keepNext/>
      <w:numPr>
        <w:ilvl w:val="5"/>
        <w:numId w:val="7"/>
      </w:numPr>
      <w:contextualSpacing/>
      <w:outlineLvl w:val="5"/>
    </w:pPr>
    <w:rPr>
      <w:rFonts w:ascii="Verdana" w:hAnsi="Verdana"/>
    </w:rPr>
  </w:style>
  <w:style w:type="paragraph" w:customStyle="1" w:styleId="NoteLevel71">
    <w:name w:val="Note Level 71"/>
    <w:basedOn w:val="Navaden"/>
    <w:uiPriority w:val="99"/>
    <w:semiHidden/>
    <w:rsid w:val="00E355E3"/>
    <w:pPr>
      <w:keepNext/>
      <w:numPr>
        <w:ilvl w:val="6"/>
        <w:numId w:val="7"/>
      </w:numPr>
      <w:contextualSpacing/>
      <w:outlineLvl w:val="6"/>
    </w:pPr>
    <w:rPr>
      <w:rFonts w:ascii="Verdana" w:hAnsi="Verdana"/>
    </w:rPr>
  </w:style>
  <w:style w:type="paragraph" w:customStyle="1" w:styleId="NoteLevel81">
    <w:name w:val="Note Level 81"/>
    <w:basedOn w:val="Navaden"/>
    <w:uiPriority w:val="99"/>
    <w:semiHidden/>
    <w:rsid w:val="00E355E3"/>
    <w:pPr>
      <w:keepNext/>
      <w:numPr>
        <w:ilvl w:val="7"/>
        <w:numId w:val="7"/>
      </w:numPr>
      <w:contextualSpacing/>
      <w:outlineLvl w:val="7"/>
    </w:pPr>
    <w:rPr>
      <w:rFonts w:ascii="Verdana" w:hAnsi="Verdana"/>
    </w:rPr>
  </w:style>
  <w:style w:type="paragraph" w:customStyle="1" w:styleId="NoteLevel91">
    <w:name w:val="Note Level 91"/>
    <w:basedOn w:val="Navaden"/>
    <w:uiPriority w:val="99"/>
    <w:semiHidden/>
    <w:rsid w:val="00E355E3"/>
    <w:pPr>
      <w:keepNext/>
      <w:numPr>
        <w:ilvl w:val="8"/>
        <w:numId w:val="7"/>
      </w:numPr>
      <w:contextualSpacing/>
      <w:outlineLvl w:val="8"/>
    </w:pPr>
    <w:rPr>
      <w:rFonts w:ascii="Verdana" w:hAnsi="Verdana"/>
    </w:rPr>
  </w:style>
  <w:style w:type="paragraph" w:customStyle="1" w:styleId="TEHNINOPOROILO">
    <w:name w:val="TEHNIČNO POROČILO"/>
    <w:basedOn w:val="Glava"/>
    <w:rsid w:val="006F2084"/>
    <w:pPr>
      <w:tabs>
        <w:tab w:val="clear" w:pos="4320"/>
        <w:tab w:val="clear" w:pos="8640"/>
        <w:tab w:val="center" w:pos="4536"/>
        <w:tab w:val="right" w:pos="9072"/>
      </w:tabs>
      <w:jc w:val="both"/>
    </w:pPr>
    <w:rPr>
      <w:rFonts w:ascii="Arial" w:hAnsi="Arial" w:cs="Arial"/>
      <w:sz w:val="22"/>
      <w:lang w:val="sl-SI"/>
    </w:rPr>
  </w:style>
  <w:style w:type="paragraph" w:customStyle="1" w:styleId="tehninoporoilo1">
    <w:name w:val="tehnično poročilo1"/>
    <w:rsid w:val="006F2084"/>
    <w:pPr>
      <w:numPr>
        <w:numId w:val="8"/>
      </w:numPr>
      <w:tabs>
        <w:tab w:val="left" w:pos="1021"/>
      </w:tabs>
    </w:pPr>
    <w:rPr>
      <w:rFonts w:ascii="Arial" w:hAnsi="Arial"/>
      <w:b/>
      <w:i/>
      <w:smallCaps/>
      <w:sz w:val="24"/>
    </w:rPr>
  </w:style>
  <w:style w:type="paragraph" w:customStyle="1" w:styleId="tehninoporoilo2">
    <w:name w:val="tehnično poročilo2"/>
    <w:rsid w:val="006F2084"/>
    <w:pPr>
      <w:numPr>
        <w:ilvl w:val="1"/>
        <w:numId w:val="8"/>
      </w:numPr>
    </w:pPr>
    <w:rPr>
      <w:rFonts w:ascii="Arial" w:hAnsi="Arial"/>
      <w:b/>
      <w:sz w:val="22"/>
    </w:rPr>
  </w:style>
  <w:style w:type="paragraph" w:customStyle="1" w:styleId="tehninoporoilo3">
    <w:name w:val="tehnično poročilo3"/>
    <w:rsid w:val="006F2084"/>
    <w:pPr>
      <w:numPr>
        <w:ilvl w:val="2"/>
        <w:numId w:val="8"/>
      </w:numPr>
      <w:tabs>
        <w:tab w:val="left" w:pos="1474"/>
      </w:tabs>
    </w:pPr>
    <w:rPr>
      <w:rFonts w:ascii="Arial" w:hAnsi="Arial"/>
      <w:i/>
      <w:sz w:val="22"/>
      <w:u w:val="single"/>
    </w:rPr>
  </w:style>
  <w:style w:type="paragraph" w:customStyle="1" w:styleId="tehninoporoilo0">
    <w:name w:val="tehnično poročilo"/>
    <w:basedOn w:val="Navaden"/>
    <w:rsid w:val="006F2084"/>
    <w:pPr>
      <w:jc w:val="both"/>
    </w:pPr>
    <w:rPr>
      <w:rFonts w:ascii="Arial" w:hAnsi="Arial" w:cs="Arial"/>
      <w:bCs/>
      <w:snapToGrid w:val="0"/>
      <w:szCs w:val="24"/>
    </w:rPr>
  </w:style>
  <w:style w:type="character" w:customStyle="1" w:styleId="apple-converted-space">
    <w:name w:val="apple-converted-space"/>
    <w:basedOn w:val="Privzetapisavaodstavka"/>
    <w:rsid w:val="00AD1882"/>
  </w:style>
  <w:style w:type="paragraph" w:styleId="HTML-oblikovano">
    <w:name w:val="HTML Preformatted"/>
    <w:basedOn w:val="Navaden"/>
    <w:link w:val="HTML-oblikovanoZnak"/>
    <w:rsid w:val="00EC5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C50E1"/>
    <w:rPr>
      <w:rFonts w:ascii="Courier New" w:hAnsi="Courier New" w:cs="Courier New"/>
      <w:color w:val="000000"/>
      <w:sz w:val="18"/>
      <w:szCs w:val="18"/>
    </w:rPr>
  </w:style>
  <w:style w:type="character" w:customStyle="1" w:styleId="mrppsc">
    <w:name w:val="mrppsc"/>
    <w:basedOn w:val="Privzetapisavaodstavka"/>
    <w:rsid w:val="004028A2"/>
  </w:style>
  <w:style w:type="paragraph" w:customStyle="1" w:styleId="CM37">
    <w:name w:val="CM37"/>
    <w:basedOn w:val="Default"/>
    <w:next w:val="Default"/>
    <w:uiPriority w:val="99"/>
    <w:rsid w:val="00D40616"/>
    <w:pPr>
      <w:widowControl w:val="0"/>
      <w:spacing w:after="110"/>
    </w:pPr>
    <w:rPr>
      <w:rFonts w:ascii="Times" w:hAnsi="Times" w:cs="Times"/>
      <w:color w:val="auto"/>
      <w:lang w:eastAsia="sl-SI"/>
    </w:rPr>
  </w:style>
  <w:style w:type="paragraph" w:customStyle="1" w:styleId="CM43">
    <w:name w:val="CM43"/>
    <w:basedOn w:val="Navaden"/>
    <w:next w:val="Navaden"/>
    <w:uiPriority w:val="99"/>
    <w:rsid w:val="00D40616"/>
    <w:pPr>
      <w:widowControl w:val="0"/>
      <w:autoSpaceDE w:val="0"/>
      <w:autoSpaceDN w:val="0"/>
      <w:adjustRightInd w:val="0"/>
      <w:spacing w:after="648"/>
    </w:pPr>
    <w:rPr>
      <w:rFonts w:ascii="Times" w:hAnsi="Times" w:cs="Times"/>
      <w:sz w:val="24"/>
      <w:szCs w:val="24"/>
    </w:rPr>
  </w:style>
  <w:style w:type="paragraph" w:customStyle="1" w:styleId="Annexetitle">
    <w:name w:val="Annexe_title"/>
    <w:basedOn w:val="Naslov1"/>
    <w:next w:val="Navaden"/>
    <w:autoRedefine/>
    <w:rsid w:val="008165C8"/>
    <w:pPr>
      <w:keepNext w:val="0"/>
      <w:pageBreakBefore/>
      <w:numPr>
        <w:numId w:val="0"/>
      </w:numPr>
      <w:tabs>
        <w:tab w:val="left" w:pos="567"/>
        <w:tab w:val="left" w:pos="2552"/>
        <w:tab w:val="left" w:pos="7938"/>
        <w:tab w:val="left" w:pos="9072"/>
      </w:tabs>
      <w:spacing w:before="0" w:after="0"/>
      <w:jc w:val="center"/>
      <w:outlineLvl w:val="9"/>
    </w:pPr>
    <w:rPr>
      <w:rFonts w:ascii="Calibri" w:hAnsi="Calibri" w:cs="Times New Roman"/>
      <w:bCs w:val="0"/>
      <w:caps/>
      <w:snapToGrid w:val="0"/>
      <w:kern w:val="0"/>
      <w:szCs w:val="20"/>
      <w:lang w:val="en-GB" w:eastAsia="en-US"/>
    </w:rPr>
  </w:style>
  <w:style w:type="character" w:customStyle="1" w:styleId="BesedilooblakaZnak1">
    <w:name w:val="Besedilo oblačka Znak1"/>
    <w:basedOn w:val="Privzetapisavaodstavka"/>
    <w:uiPriority w:val="99"/>
    <w:locked/>
    <w:rsid w:val="00B71C56"/>
    <w:rPr>
      <w:rFonts w:ascii="Tahoma" w:hAnsi="Tahoma" w:cs="Tahoma"/>
      <w:sz w:val="16"/>
      <w:szCs w:val="16"/>
    </w:rPr>
  </w:style>
  <w:style w:type="character" w:customStyle="1" w:styleId="GolobesediloZnak">
    <w:name w:val="Golo besedilo Znak"/>
    <w:basedOn w:val="Privzetapisavaodstavka"/>
    <w:link w:val="Golobesedilo"/>
    <w:semiHidden/>
    <w:rsid w:val="00B71C56"/>
    <w:rPr>
      <w:rFonts w:ascii="Consolas" w:hAnsi="Consolas"/>
      <w:sz w:val="21"/>
      <w:szCs w:val="21"/>
      <w:lang w:eastAsia="en-US"/>
    </w:rPr>
  </w:style>
  <w:style w:type="paragraph" w:styleId="Golobesedilo">
    <w:name w:val="Plain Text"/>
    <w:basedOn w:val="Navaden"/>
    <w:link w:val="GolobesediloZnak"/>
    <w:semiHidden/>
    <w:rsid w:val="00B71C56"/>
    <w:rPr>
      <w:rFonts w:ascii="Consolas" w:hAnsi="Consolas"/>
      <w:sz w:val="21"/>
      <w:szCs w:val="21"/>
      <w:lang w:eastAsia="en-US"/>
    </w:rPr>
  </w:style>
  <w:style w:type="character" w:customStyle="1" w:styleId="apple-style-span">
    <w:name w:val="apple-style-span"/>
    <w:basedOn w:val="Privzetapisavaodstavka"/>
    <w:rsid w:val="00B71C56"/>
    <w:rPr>
      <w:rFonts w:cs="Times New Roman"/>
    </w:rPr>
  </w:style>
  <w:style w:type="paragraph" w:customStyle="1" w:styleId="ARIAL11">
    <w:name w:val="ARIAL11"/>
    <w:basedOn w:val="Navaden"/>
    <w:rsid w:val="00B71C56"/>
    <w:pPr>
      <w:jc w:val="both"/>
    </w:pPr>
    <w:rPr>
      <w:rFonts w:ascii="Arial" w:hAnsi="Arial" w:cs="Arial"/>
      <w:szCs w:val="24"/>
    </w:rPr>
  </w:style>
  <w:style w:type="paragraph" w:customStyle="1" w:styleId="naslov10">
    <w:name w:val="naslov_1"/>
    <w:basedOn w:val="Navaden"/>
    <w:uiPriority w:val="99"/>
    <w:rsid w:val="00B71C56"/>
    <w:pPr>
      <w:tabs>
        <w:tab w:val="num" w:pos="567"/>
      </w:tabs>
      <w:ind w:left="567" w:hanging="567"/>
      <w:jc w:val="both"/>
      <w:outlineLvl w:val="0"/>
    </w:pPr>
    <w:rPr>
      <w:b/>
      <w:sz w:val="24"/>
      <w:szCs w:val="24"/>
    </w:rPr>
  </w:style>
  <w:style w:type="paragraph" w:customStyle="1" w:styleId="naslov20">
    <w:name w:val="naslov_2"/>
    <w:basedOn w:val="Navaden"/>
    <w:uiPriority w:val="99"/>
    <w:rsid w:val="00B71C56"/>
    <w:pPr>
      <w:tabs>
        <w:tab w:val="num" w:pos="680"/>
      </w:tabs>
      <w:ind w:left="680" w:hanging="680"/>
      <w:jc w:val="both"/>
      <w:outlineLvl w:val="1"/>
    </w:pPr>
    <w:rPr>
      <w:rFonts w:ascii="Arial" w:hAnsi="Arial"/>
      <w:b/>
      <w:sz w:val="28"/>
      <w:szCs w:val="24"/>
    </w:rPr>
  </w:style>
  <w:style w:type="paragraph" w:customStyle="1" w:styleId="naslov30">
    <w:name w:val="naslov_3"/>
    <w:basedOn w:val="Navaden"/>
    <w:uiPriority w:val="99"/>
    <w:rsid w:val="00B71C56"/>
    <w:pPr>
      <w:tabs>
        <w:tab w:val="num" w:pos="794"/>
      </w:tabs>
      <w:ind w:left="794" w:hanging="794"/>
      <w:jc w:val="both"/>
      <w:outlineLvl w:val="2"/>
    </w:pPr>
    <w:rPr>
      <w:rFonts w:ascii="Arial" w:hAnsi="Arial"/>
      <w:b/>
      <w:sz w:val="24"/>
      <w:szCs w:val="24"/>
    </w:rPr>
  </w:style>
  <w:style w:type="paragraph" w:customStyle="1" w:styleId="naslov40">
    <w:name w:val="naslov_4"/>
    <w:basedOn w:val="Navaden"/>
    <w:uiPriority w:val="99"/>
    <w:rsid w:val="00B71C56"/>
    <w:pPr>
      <w:tabs>
        <w:tab w:val="num" w:pos="907"/>
      </w:tabs>
      <w:ind w:left="907" w:hanging="907"/>
      <w:jc w:val="both"/>
      <w:outlineLvl w:val="3"/>
    </w:pPr>
    <w:rPr>
      <w:b/>
      <w:sz w:val="24"/>
      <w:szCs w:val="24"/>
    </w:rPr>
  </w:style>
  <w:style w:type="paragraph" w:customStyle="1" w:styleId="naslov50">
    <w:name w:val="naslov_5"/>
    <w:basedOn w:val="Navaden"/>
    <w:uiPriority w:val="99"/>
    <w:rsid w:val="00B71C56"/>
    <w:pPr>
      <w:tabs>
        <w:tab w:val="num" w:pos="1021"/>
      </w:tabs>
      <w:ind w:left="1021" w:hanging="1021"/>
      <w:jc w:val="both"/>
      <w:outlineLvl w:val="4"/>
    </w:pPr>
    <w:rPr>
      <w:b/>
      <w:sz w:val="24"/>
      <w:szCs w:val="24"/>
    </w:rPr>
  </w:style>
  <w:style w:type="paragraph" w:customStyle="1" w:styleId="naslov6">
    <w:name w:val="naslov_6"/>
    <w:basedOn w:val="Navaden"/>
    <w:uiPriority w:val="99"/>
    <w:rsid w:val="00B71C56"/>
    <w:pPr>
      <w:numPr>
        <w:ilvl w:val="5"/>
        <w:numId w:val="19"/>
      </w:numPr>
    </w:pPr>
    <w:rPr>
      <w:sz w:val="24"/>
      <w:szCs w:val="24"/>
    </w:rPr>
  </w:style>
  <w:style w:type="paragraph" w:customStyle="1" w:styleId="PROnavaden">
    <w:name w:val="PRO_navaden"/>
    <w:basedOn w:val="Navaden"/>
    <w:rsid w:val="00B71C56"/>
    <w:pPr>
      <w:spacing w:line="360" w:lineRule="auto"/>
      <w:jc w:val="both"/>
    </w:pPr>
    <w:rPr>
      <w:rFonts w:ascii="Arial" w:hAnsi="Arial" w:cs="Arial"/>
    </w:rPr>
  </w:style>
  <w:style w:type="character" w:customStyle="1" w:styleId="Heading1Char1">
    <w:name w:val="Heading 1 Char1"/>
    <w:aliases w:val="Naslov 1 T Char1"/>
    <w:rsid w:val="00B71C56"/>
    <w:rPr>
      <w:rFonts w:ascii="Arial" w:hAnsi="Arial" w:cs="Arial"/>
      <w:b/>
      <w:bCs/>
      <w:kern w:val="32"/>
      <w:sz w:val="32"/>
      <w:szCs w:val="32"/>
    </w:rPr>
  </w:style>
  <w:style w:type="paragraph" w:customStyle="1" w:styleId="arial110">
    <w:name w:val="arial11"/>
    <w:basedOn w:val="Navaden"/>
    <w:rsid w:val="00B71C56"/>
    <w:pPr>
      <w:jc w:val="both"/>
    </w:pPr>
    <w:rPr>
      <w:rFonts w:ascii="Arial" w:hAnsi="Arial" w:cs="Arial"/>
      <w:b/>
      <w:bCs/>
    </w:rPr>
  </w:style>
  <w:style w:type="paragraph" w:customStyle="1" w:styleId="izjava">
    <w:name w:val="izjava"/>
    <w:basedOn w:val="Glava"/>
    <w:rsid w:val="00B71C56"/>
    <w:pPr>
      <w:tabs>
        <w:tab w:val="clear" w:pos="4320"/>
        <w:tab w:val="clear" w:pos="8640"/>
        <w:tab w:val="center" w:pos="4536"/>
        <w:tab w:val="right" w:pos="9072"/>
      </w:tabs>
      <w:jc w:val="both"/>
    </w:pPr>
    <w:rPr>
      <w:rFonts w:ascii="Arial" w:hAnsi="Arial"/>
      <w:sz w:val="20"/>
      <w:szCs w:val="20"/>
      <w:lang w:val="x-none" w:eastAsia="x-none"/>
    </w:rPr>
  </w:style>
  <w:style w:type="paragraph" w:customStyle="1" w:styleId="normalbold">
    <w:name w:val="normalbold"/>
    <w:basedOn w:val="Navaden"/>
    <w:rsid w:val="00B71C56"/>
    <w:pPr>
      <w:jc w:val="both"/>
    </w:pPr>
    <w:rPr>
      <w:rFonts w:ascii="Arial" w:hAnsi="Arial" w:cs="Arial"/>
      <w:b/>
      <w:bCs/>
    </w:rPr>
  </w:style>
  <w:style w:type="paragraph" w:customStyle="1" w:styleId="REVIZIJA">
    <w:name w:val="REVIZIJA"/>
    <w:basedOn w:val="Glava"/>
    <w:rsid w:val="00B71C56"/>
    <w:pPr>
      <w:tabs>
        <w:tab w:val="clear" w:pos="4320"/>
        <w:tab w:val="clear" w:pos="8640"/>
        <w:tab w:val="center" w:pos="4536"/>
        <w:tab w:val="right" w:pos="9072"/>
      </w:tabs>
    </w:pPr>
    <w:rPr>
      <w:rFonts w:ascii="Arial" w:hAnsi="Arial"/>
      <w:sz w:val="16"/>
      <w:szCs w:val="16"/>
      <w:lang w:val="x-none" w:eastAsia="x-none"/>
    </w:rPr>
  </w:style>
  <w:style w:type="paragraph" w:customStyle="1" w:styleId="opombe">
    <w:name w:val="opombe"/>
    <w:basedOn w:val="REVIZIJA"/>
    <w:rsid w:val="00B71C56"/>
    <w:rPr>
      <w:i/>
      <w:iCs/>
      <w:color w:val="FF0000"/>
      <w:sz w:val="12"/>
      <w:szCs w:val="12"/>
    </w:rPr>
  </w:style>
  <w:style w:type="paragraph" w:customStyle="1" w:styleId="arial10">
    <w:name w:val="arial10"/>
    <w:basedOn w:val="arial11bold"/>
    <w:uiPriority w:val="99"/>
    <w:rsid w:val="00B71C56"/>
    <w:rPr>
      <w:b w:val="0"/>
      <w:bCs w:val="0"/>
      <w:sz w:val="20"/>
      <w:szCs w:val="20"/>
    </w:rPr>
  </w:style>
  <w:style w:type="paragraph" w:customStyle="1" w:styleId="arial11bold">
    <w:name w:val="arial11bold"/>
    <w:basedOn w:val="Navaden"/>
    <w:rsid w:val="00B71C56"/>
    <w:pPr>
      <w:jc w:val="both"/>
    </w:pPr>
    <w:rPr>
      <w:rFonts w:ascii="Arial" w:hAnsi="Arial" w:cs="Arial"/>
      <w:b/>
      <w:bCs/>
    </w:rPr>
  </w:style>
  <w:style w:type="character" w:customStyle="1" w:styleId="arial11boldZnak">
    <w:name w:val="arial11bold Znak"/>
    <w:rsid w:val="00B71C56"/>
    <w:rPr>
      <w:rFonts w:ascii="Arial" w:hAnsi="Arial" w:cs="Arial"/>
      <w:b/>
      <w:bCs/>
      <w:sz w:val="24"/>
      <w:szCs w:val="24"/>
      <w:lang w:val="sl-SI" w:eastAsia="sl-SI"/>
    </w:rPr>
  </w:style>
  <w:style w:type="character" w:customStyle="1" w:styleId="arial10Znak">
    <w:name w:val="arial10 Znak"/>
    <w:rsid w:val="00B71C56"/>
    <w:rPr>
      <w:rFonts w:ascii="Arial" w:hAnsi="Arial" w:cs="Arial"/>
      <w:b/>
      <w:bCs/>
      <w:snapToGrid w:val="0"/>
      <w:sz w:val="24"/>
      <w:szCs w:val="24"/>
      <w:lang w:val="sl-SI" w:eastAsia="sl-SI"/>
    </w:rPr>
  </w:style>
  <w:style w:type="character" w:customStyle="1" w:styleId="tehninoporoiloZnak">
    <w:name w:val="tehnično poročilo Znak"/>
    <w:basedOn w:val="arial10Znak"/>
    <w:rsid w:val="00B71C56"/>
    <w:rPr>
      <w:rFonts w:ascii="Arial" w:hAnsi="Arial" w:cs="Arial"/>
      <w:b/>
      <w:bCs/>
      <w:snapToGrid w:val="0"/>
      <w:sz w:val="24"/>
      <w:szCs w:val="24"/>
      <w:lang w:val="sl-SI" w:eastAsia="sl-SI"/>
    </w:rPr>
  </w:style>
  <w:style w:type="paragraph" w:customStyle="1" w:styleId="kazalovsebinenacrta">
    <w:name w:val="kazalo vsebine nacrta"/>
    <w:basedOn w:val="Navaden"/>
    <w:rsid w:val="00B71C56"/>
    <w:pPr>
      <w:spacing w:line="360" w:lineRule="auto"/>
    </w:pPr>
    <w:rPr>
      <w:rFonts w:ascii="Arial" w:hAnsi="Arial" w:cs="Arial"/>
      <w:sz w:val="20"/>
      <w:szCs w:val="20"/>
    </w:rPr>
  </w:style>
  <w:style w:type="paragraph" w:customStyle="1" w:styleId="arial10bold">
    <w:name w:val="arial10bold"/>
    <w:basedOn w:val="arial11bold"/>
    <w:rsid w:val="00B71C56"/>
    <w:rPr>
      <w:sz w:val="20"/>
      <w:szCs w:val="20"/>
    </w:rPr>
  </w:style>
  <w:style w:type="paragraph" w:customStyle="1" w:styleId="ARIAL12BOLD">
    <w:name w:val="ARIAL12BOLD"/>
    <w:basedOn w:val="Navaden"/>
    <w:rsid w:val="00B71C56"/>
    <w:pPr>
      <w:jc w:val="center"/>
    </w:pPr>
    <w:rPr>
      <w:rFonts w:ascii="Arial" w:hAnsi="Arial" w:cs="Arial"/>
      <w:sz w:val="24"/>
      <w:szCs w:val="24"/>
    </w:rPr>
  </w:style>
  <w:style w:type="paragraph" w:customStyle="1" w:styleId="kazalovsebineprojekta">
    <w:name w:val="kazalo vsebine projekta"/>
    <w:basedOn w:val="Navaden"/>
    <w:rsid w:val="00B71C56"/>
    <w:rPr>
      <w:rFonts w:ascii="Arial" w:hAnsi="Arial" w:cs="Arial"/>
      <w:sz w:val="20"/>
      <w:szCs w:val="20"/>
    </w:rPr>
  </w:style>
  <w:style w:type="paragraph" w:customStyle="1" w:styleId="projektnoporoilo">
    <w:name w:val="projektno poročilo"/>
    <w:basedOn w:val="Navaden"/>
    <w:rsid w:val="00B71C56"/>
    <w:pPr>
      <w:jc w:val="both"/>
    </w:pPr>
    <w:rPr>
      <w:rFonts w:ascii="Arial" w:hAnsi="Arial" w:cs="Arial"/>
    </w:rPr>
  </w:style>
  <w:style w:type="character" w:customStyle="1" w:styleId="GlavasporoilaZnak">
    <w:name w:val="Glava sporočila Znak"/>
    <w:basedOn w:val="Privzetapisavaodstavka"/>
    <w:link w:val="Glavasporoila"/>
    <w:semiHidden/>
    <w:rsid w:val="00B71C56"/>
    <w:rPr>
      <w:rFonts w:ascii="Arial" w:hAnsi="Arial" w:cs="Arial"/>
    </w:rPr>
  </w:style>
  <w:style w:type="paragraph" w:styleId="Glavasporoila">
    <w:name w:val="Message Header"/>
    <w:basedOn w:val="Navaden"/>
    <w:link w:val="GlavasporoilaZnak"/>
    <w:semiHidden/>
    <w:rsid w:val="00B71C56"/>
    <w:pPr>
      <w:overflowPunct w:val="0"/>
      <w:autoSpaceDE w:val="0"/>
      <w:autoSpaceDN w:val="0"/>
      <w:adjustRightInd w:val="0"/>
      <w:spacing w:line="300" w:lineRule="atLeast"/>
      <w:ind w:left="1134" w:hanging="1134"/>
      <w:jc w:val="both"/>
      <w:textAlignment w:val="baseline"/>
    </w:pPr>
    <w:rPr>
      <w:rFonts w:ascii="Arial" w:hAnsi="Arial" w:cs="Arial"/>
      <w:sz w:val="20"/>
      <w:szCs w:val="20"/>
    </w:rPr>
  </w:style>
  <w:style w:type="character" w:customStyle="1" w:styleId="GlavasporoilaZnak1">
    <w:name w:val="Glava sporočila Znak1"/>
    <w:basedOn w:val="Privzetapisavaodstavka"/>
    <w:uiPriority w:val="99"/>
    <w:semiHidden/>
    <w:rsid w:val="00B71C56"/>
    <w:rPr>
      <w:rFonts w:asciiTheme="majorHAnsi" w:eastAsiaTheme="majorEastAsia" w:hAnsiTheme="majorHAnsi" w:cstheme="majorBidi"/>
      <w:sz w:val="24"/>
      <w:szCs w:val="24"/>
      <w:shd w:val="pct20" w:color="auto" w:fill="auto"/>
    </w:rPr>
  </w:style>
  <w:style w:type="paragraph" w:customStyle="1" w:styleId="NASLOVPL">
    <w:name w:val="NASLOV_PL"/>
    <w:basedOn w:val="Navaden"/>
    <w:rsid w:val="00B71C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360" w:lineRule="auto"/>
      <w:jc w:val="both"/>
    </w:pPr>
    <w:rPr>
      <w:rFonts w:ascii="Arial" w:hAnsi="Arial" w:cs="Arial"/>
      <w:b/>
      <w:bCs/>
    </w:rPr>
  </w:style>
  <w:style w:type="paragraph" w:customStyle="1" w:styleId="JTEXT">
    <w:name w:val="JTEXT"/>
    <w:basedOn w:val="Navaden"/>
    <w:rsid w:val="00B71C56"/>
    <w:pPr>
      <w:spacing w:line="360" w:lineRule="auto"/>
      <w:jc w:val="both"/>
    </w:pPr>
    <w:rPr>
      <w:rFonts w:ascii="Arial" w:hAnsi="Arial" w:cs="Arial"/>
    </w:rPr>
  </w:style>
  <w:style w:type="character" w:customStyle="1" w:styleId="JTEXTZnak">
    <w:name w:val="JTEXT Znak"/>
    <w:rsid w:val="00B71C56"/>
    <w:rPr>
      <w:rFonts w:ascii="Arial" w:hAnsi="Arial" w:cs="Arial"/>
      <w:sz w:val="24"/>
      <w:szCs w:val="24"/>
      <w:lang w:val="sl-SI" w:eastAsia="sl-SI"/>
    </w:rPr>
  </w:style>
  <w:style w:type="paragraph" w:customStyle="1" w:styleId="JNASLOV1">
    <w:name w:val="JNASLOV1"/>
    <w:basedOn w:val="Naslov1"/>
    <w:rsid w:val="00B71C56"/>
    <w:pPr>
      <w:numPr>
        <w:numId w:val="0"/>
      </w:numPr>
      <w:tabs>
        <w:tab w:val="num" w:pos="360"/>
        <w:tab w:val="num" w:pos="720"/>
        <w:tab w:val="left" w:pos="1134"/>
      </w:tabs>
      <w:overflowPunct w:val="0"/>
      <w:autoSpaceDE w:val="0"/>
      <w:autoSpaceDN w:val="0"/>
      <w:adjustRightInd w:val="0"/>
      <w:spacing w:before="0" w:after="0" w:line="300" w:lineRule="atLeast"/>
      <w:ind w:left="720" w:hanging="340"/>
      <w:jc w:val="both"/>
      <w:textAlignment w:val="baseline"/>
    </w:pPr>
    <w:rPr>
      <w:rFonts w:cs="Times New Roman"/>
      <w:kern w:val="32"/>
      <w:lang w:val="x-none" w:eastAsia="x-none"/>
    </w:rPr>
  </w:style>
  <w:style w:type="paragraph" w:customStyle="1" w:styleId="Slog">
    <w:name w:val="Slog"/>
    <w:rsid w:val="00B71C56"/>
    <w:pPr>
      <w:widowControl w:val="0"/>
      <w:autoSpaceDE w:val="0"/>
      <w:autoSpaceDN w:val="0"/>
      <w:adjustRightInd w:val="0"/>
    </w:pPr>
    <w:rPr>
      <w:rFonts w:ascii="Times New Roman" w:hAnsi="Times New Roman"/>
      <w:sz w:val="24"/>
      <w:szCs w:val="24"/>
    </w:rPr>
  </w:style>
  <w:style w:type="character" w:customStyle="1" w:styleId="ZgradbadokumentaZnak">
    <w:name w:val="Zgradba dokumenta Znak"/>
    <w:basedOn w:val="Privzetapisavaodstavka"/>
    <w:link w:val="Zgradbadokumenta"/>
    <w:semiHidden/>
    <w:rsid w:val="00B71C56"/>
    <w:rPr>
      <w:rFonts w:ascii="Tahoma" w:hAnsi="Tahoma" w:cs="Tahoma"/>
      <w:shd w:val="clear" w:color="auto" w:fill="000080"/>
    </w:rPr>
  </w:style>
  <w:style w:type="paragraph" w:styleId="Zgradbadokumenta">
    <w:name w:val="Document Map"/>
    <w:basedOn w:val="Navaden"/>
    <w:link w:val="ZgradbadokumentaZnak"/>
    <w:semiHidden/>
    <w:rsid w:val="00B71C56"/>
    <w:pPr>
      <w:shd w:val="clear" w:color="auto" w:fill="000080"/>
      <w:spacing w:after="120"/>
      <w:jc w:val="both"/>
    </w:pPr>
    <w:rPr>
      <w:rFonts w:ascii="Tahoma" w:hAnsi="Tahoma" w:cs="Tahoma"/>
      <w:sz w:val="20"/>
      <w:szCs w:val="20"/>
    </w:rPr>
  </w:style>
  <w:style w:type="character" w:customStyle="1" w:styleId="ZgradbadokumentaZnak1">
    <w:name w:val="Zgradba dokumenta Znak1"/>
    <w:basedOn w:val="Privzetapisavaodstavka"/>
    <w:uiPriority w:val="99"/>
    <w:semiHidden/>
    <w:rsid w:val="00B71C56"/>
    <w:rPr>
      <w:rFonts w:ascii="Segoe UI" w:hAnsi="Segoe UI" w:cs="Segoe UI"/>
      <w:sz w:val="16"/>
      <w:szCs w:val="16"/>
    </w:rPr>
  </w:style>
  <w:style w:type="paragraph" w:customStyle="1" w:styleId="NASLOV02PL">
    <w:name w:val="NASLOV_02_PL"/>
    <w:basedOn w:val="NASLOVPL"/>
    <w:rsid w:val="00B71C56"/>
    <w:pPr>
      <w:spacing w:before="120" w:line="240" w:lineRule="auto"/>
    </w:pPr>
    <w:rPr>
      <w:sz w:val="20"/>
      <w:szCs w:val="20"/>
    </w:rPr>
  </w:style>
  <w:style w:type="paragraph" w:customStyle="1" w:styleId="naslovnetevileno">
    <w:name w:val="naslov_neštevilčeno"/>
    <w:basedOn w:val="Navaden"/>
    <w:rsid w:val="00B71C56"/>
    <w:pPr>
      <w:tabs>
        <w:tab w:val="left" w:pos="720"/>
        <w:tab w:val="left" w:pos="1843"/>
        <w:tab w:val="left" w:pos="1985"/>
        <w:tab w:val="left" w:pos="2160"/>
        <w:tab w:val="left" w:pos="2880"/>
        <w:tab w:val="left" w:pos="3600"/>
        <w:tab w:val="left" w:pos="4320"/>
        <w:tab w:val="left" w:pos="5040"/>
        <w:tab w:val="left" w:pos="5760"/>
        <w:tab w:val="left" w:pos="6480"/>
        <w:tab w:val="left" w:pos="7200"/>
        <w:tab w:val="left" w:pos="7920"/>
      </w:tabs>
      <w:spacing w:after="120"/>
      <w:jc w:val="center"/>
    </w:pPr>
    <w:rPr>
      <w:rFonts w:ascii="Arial" w:hAnsi="Arial" w:cs="Arial"/>
      <w:b/>
      <w:bCs/>
      <w:sz w:val="28"/>
      <w:szCs w:val="28"/>
    </w:rPr>
  </w:style>
  <w:style w:type="paragraph" w:styleId="Oznaenseznam2">
    <w:name w:val="List Bullet 2"/>
    <w:basedOn w:val="Navaden"/>
    <w:autoRedefine/>
    <w:semiHidden/>
    <w:rsid w:val="00B71C56"/>
    <w:pPr>
      <w:numPr>
        <w:numId w:val="20"/>
      </w:numPr>
      <w:tabs>
        <w:tab w:val="clear" w:pos="926"/>
        <w:tab w:val="num" w:pos="643"/>
      </w:tabs>
      <w:spacing w:after="60"/>
      <w:ind w:left="643"/>
      <w:jc w:val="both"/>
    </w:pPr>
    <w:rPr>
      <w:rFonts w:ascii="Arial" w:hAnsi="Arial" w:cs="Arial"/>
      <w:sz w:val="20"/>
      <w:szCs w:val="20"/>
      <w:lang w:eastAsia="en-US"/>
    </w:rPr>
  </w:style>
  <w:style w:type="paragraph" w:styleId="Oznaenseznam3">
    <w:name w:val="List Bullet 3"/>
    <w:basedOn w:val="Navaden"/>
    <w:autoRedefine/>
    <w:semiHidden/>
    <w:rsid w:val="00B71C56"/>
    <w:pPr>
      <w:numPr>
        <w:numId w:val="21"/>
      </w:numPr>
      <w:tabs>
        <w:tab w:val="clear" w:pos="1209"/>
        <w:tab w:val="num" w:pos="926"/>
      </w:tabs>
      <w:spacing w:after="60"/>
      <w:ind w:left="926"/>
      <w:jc w:val="both"/>
    </w:pPr>
    <w:rPr>
      <w:rFonts w:ascii="Arial" w:hAnsi="Arial" w:cs="Arial"/>
      <w:sz w:val="20"/>
      <w:szCs w:val="20"/>
      <w:lang w:eastAsia="en-US"/>
    </w:rPr>
  </w:style>
  <w:style w:type="paragraph" w:customStyle="1" w:styleId="Slog1">
    <w:name w:val="Slog1"/>
    <w:basedOn w:val="Navaden"/>
    <w:rsid w:val="00B71C56"/>
    <w:pPr>
      <w:spacing w:after="60"/>
      <w:jc w:val="both"/>
    </w:pPr>
    <w:rPr>
      <w:rFonts w:ascii="Arial" w:hAnsi="Arial" w:cs="Arial"/>
      <w:sz w:val="20"/>
      <w:szCs w:val="20"/>
      <w:lang w:eastAsia="en-US"/>
    </w:rPr>
  </w:style>
  <w:style w:type="paragraph" w:customStyle="1" w:styleId="temnitekst">
    <w:name w:val="temnitekst"/>
    <w:basedOn w:val="Navaden"/>
    <w:rsid w:val="00B71C56"/>
    <w:pPr>
      <w:spacing w:before="100" w:beforeAutospacing="1" w:after="100" w:afterAutospacing="1"/>
      <w:jc w:val="both"/>
    </w:pPr>
    <w:rPr>
      <w:rFonts w:ascii="Verdana" w:hAnsi="Verdana" w:cs="Verdana"/>
      <w:sz w:val="14"/>
      <w:szCs w:val="14"/>
    </w:rPr>
  </w:style>
  <w:style w:type="paragraph" w:customStyle="1" w:styleId="N1">
    <w:name w:val="N1"/>
    <w:basedOn w:val="tehninoporoilo1"/>
    <w:rsid w:val="00B71C56"/>
    <w:pPr>
      <w:numPr>
        <w:numId w:val="0"/>
      </w:numPr>
      <w:tabs>
        <w:tab w:val="clear" w:pos="1021"/>
        <w:tab w:val="num" w:pos="360"/>
      </w:tabs>
      <w:spacing w:before="120" w:after="120"/>
      <w:ind w:left="360" w:hanging="360"/>
    </w:pPr>
    <w:rPr>
      <w:rFonts w:cs="Arial"/>
      <w:bCs/>
      <w:iCs/>
      <w:smallCaps w:val="0"/>
      <w:szCs w:val="24"/>
    </w:rPr>
  </w:style>
  <w:style w:type="paragraph" w:customStyle="1" w:styleId="N2">
    <w:name w:val="N2"/>
    <w:basedOn w:val="tehninoporoilo2"/>
    <w:rsid w:val="00B71C56"/>
    <w:pPr>
      <w:numPr>
        <w:ilvl w:val="2"/>
        <w:numId w:val="9"/>
      </w:numPr>
      <w:tabs>
        <w:tab w:val="num" w:pos="1021"/>
      </w:tabs>
      <w:spacing w:before="120" w:after="120"/>
      <w:ind w:left="1021" w:hanging="1021"/>
    </w:pPr>
    <w:rPr>
      <w:rFonts w:cs="Arial"/>
      <w:bCs/>
      <w:szCs w:val="22"/>
    </w:rPr>
  </w:style>
  <w:style w:type="character" w:customStyle="1" w:styleId="tehninoporoilo1Znak">
    <w:name w:val="tehnično poročilo1 Znak"/>
    <w:rsid w:val="00B71C56"/>
    <w:rPr>
      <w:rFonts w:ascii="Arial" w:hAnsi="Arial" w:cs="Arial"/>
      <w:b/>
      <w:bCs/>
      <w:i/>
      <w:iCs/>
      <w:sz w:val="28"/>
      <w:szCs w:val="28"/>
      <w:lang w:val="sl-SI" w:eastAsia="sl-SI"/>
    </w:rPr>
  </w:style>
  <w:style w:type="character" w:customStyle="1" w:styleId="N1Znak">
    <w:name w:val="N1 Znak"/>
    <w:rsid w:val="00B71C56"/>
    <w:rPr>
      <w:rFonts w:ascii="Arial" w:hAnsi="Arial" w:cs="Arial"/>
      <w:b/>
      <w:bCs/>
      <w:i/>
      <w:iCs/>
      <w:sz w:val="24"/>
      <w:szCs w:val="24"/>
      <w:lang w:val="sl-SI" w:eastAsia="sl-SI"/>
    </w:rPr>
  </w:style>
  <w:style w:type="paragraph" w:customStyle="1" w:styleId="N3">
    <w:name w:val="N3"/>
    <w:basedOn w:val="tehninoporoilo3"/>
    <w:rsid w:val="00B71C56"/>
    <w:pPr>
      <w:numPr>
        <w:numId w:val="2"/>
      </w:numPr>
      <w:tabs>
        <w:tab w:val="clear" w:pos="1474"/>
        <w:tab w:val="num" w:pos="709"/>
        <w:tab w:val="num" w:pos="2160"/>
      </w:tabs>
      <w:spacing w:before="120" w:after="120"/>
      <w:ind w:left="0" w:firstLine="0"/>
    </w:pPr>
    <w:rPr>
      <w:rFonts w:cs="Arial"/>
      <w:b/>
      <w:bCs/>
      <w:iCs/>
      <w:szCs w:val="22"/>
      <w:u w:val="none"/>
    </w:rPr>
  </w:style>
  <w:style w:type="character" w:customStyle="1" w:styleId="tehninoporoilo2Znak">
    <w:name w:val="tehnično poročilo2 Znak"/>
    <w:rsid w:val="00B71C56"/>
    <w:rPr>
      <w:rFonts w:ascii="Arial" w:hAnsi="Arial" w:cs="Arial"/>
      <w:b/>
      <w:bCs/>
      <w:sz w:val="22"/>
      <w:szCs w:val="22"/>
      <w:lang w:val="sl-SI" w:eastAsia="sl-SI"/>
    </w:rPr>
  </w:style>
  <w:style w:type="character" w:customStyle="1" w:styleId="N2Znak">
    <w:name w:val="N2 Znak"/>
    <w:basedOn w:val="tehninoporoilo2Znak"/>
    <w:rsid w:val="00B71C56"/>
    <w:rPr>
      <w:rFonts w:ascii="Arial" w:hAnsi="Arial" w:cs="Arial"/>
      <w:b/>
      <w:bCs/>
      <w:sz w:val="22"/>
      <w:szCs w:val="22"/>
      <w:lang w:val="sl-SI" w:eastAsia="sl-SI"/>
    </w:rPr>
  </w:style>
  <w:style w:type="character" w:customStyle="1" w:styleId="tehninoporoilo3Znak">
    <w:name w:val="tehnično poročilo3 Znak"/>
    <w:rsid w:val="00B71C56"/>
    <w:rPr>
      <w:rFonts w:ascii="Arial" w:hAnsi="Arial" w:cs="Arial"/>
      <w:b/>
      <w:bCs/>
      <w:i/>
      <w:iCs/>
      <w:sz w:val="22"/>
      <w:szCs w:val="22"/>
      <w:lang w:val="sl-SI" w:eastAsia="sl-SI"/>
    </w:rPr>
  </w:style>
  <w:style w:type="character" w:customStyle="1" w:styleId="N3Znak">
    <w:name w:val="N3 Znak"/>
    <w:basedOn w:val="tehninoporoilo3Znak"/>
    <w:rsid w:val="00B71C56"/>
    <w:rPr>
      <w:rFonts w:ascii="Arial" w:hAnsi="Arial" w:cs="Arial"/>
      <w:b/>
      <w:bCs/>
      <w:i/>
      <w:iCs/>
      <w:sz w:val="22"/>
      <w:szCs w:val="22"/>
      <w:lang w:val="sl-SI" w:eastAsia="sl-SI"/>
    </w:rPr>
  </w:style>
  <w:style w:type="character" w:customStyle="1" w:styleId="N3Znak0">
    <w:name w:val="N3_ Znak"/>
    <w:basedOn w:val="N3Znak"/>
    <w:rsid w:val="00B71C56"/>
    <w:rPr>
      <w:rFonts w:ascii="Arial" w:hAnsi="Arial" w:cs="Arial"/>
      <w:b/>
      <w:bCs/>
      <w:i/>
      <w:iCs/>
      <w:sz w:val="22"/>
      <w:szCs w:val="22"/>
      <w:lang w:val="sl-SI" w:eastAsia="sl-SI"/>
    </w:rPr>
  </w:style>
  <w:style w:type="paragraph" w:customStyle="1" w:styleId="S1">
    <w:name w:val="S1"/>
    <w:basedOn w:val="tehninoporoilo1"/>
    <w:autoRedefine/>
    <w:rsid w:val="00B71C56"/>
    <w:pPr>
      <w:numPr>
        <w:numId w:val="0"/>
      </w:numPr>
      <w:tabs>
        <w:tab w:val="clear" w:pos="1021"/>
        <w:tab w:val="num" w:pos="360"/>
      </w:tabs>
      <w:spacing w:before="120" w:after="120"/>
      <w:ind w:left="360" w:hanging="360"/>
    </w:pPr>
    <w:rPr>
      <w:rFonts w:ascii="Calibri" w:hAnsi="Calibri" w:cs="Calibri"/>
      <w:bCs/>
      <w:iCs/>
      <w:smallCaps w:val="0"/>
      <w:sz w:val="28"/>
      <w:szCs w:val="28"/>
    </w:rPr>
  </w:style>
  <w:style w:type="paragraph" w:customStyle="1" w:styleId="S2">
    <w:name w:val="S2"/>
    <w:basedOn w:val="tehninoporoilo2"/>
    <w:rsid w:val="00B71C56"/>
    <w:pPr>
      <w:numPr>
        <w:ilvl w:val="0"/>
        <w:numId w:val="0"/>
      </w:numPr>
      <w:tabs>
        <w:tab w:val="num" w:pos="1021"/>
      </w:tabs>
      <w:spacing w:before="120" w:after="120"/>
      <w:ind w:left="1021" w:hanging="1021"/>
    </w:pPr>
    <w:rPr>
      <w:rFonts w:ascii="Calibri" w:hAnsi="Calibri" w:cs="Calibri"/>
      <w:bCs/>
      <w:szCs w:val="22"/>
    </w:rPr>
  </w:style>
  <w:style w:type="character" w:customStyle="1" w:styleId="S1Znak">
    <w:name w:val="S1 Znak"/>
    <w:rsid w:val="00B71C56"/>
    <w:rPr>
      <w:rFonts w:ascii="Calibri" w:hAnsi="Calibri" w:cs="Calibri"/>
      <w:b/>
      <w:bCs/>
      <w:i/>
      <w:iCs/>
      <w:sz w:val="28"/>
      <w:szCs w:val="28"/>
      <w:lang w:val="sl-SI" w:eastAsia="sl-SI"/>
    </w:rPr>
  </w:style>
  <w:style w:type="paragraph" w:customStyle="1" w:styleId="S3">
    <w:name w:val="S3"/>
    <w:basedOn w:val="tehninoporoilo3"/>
    <w:autoRedefine/>
    <w:rsid w:val="00B71C56"/>
    <w:pPr>
      <w:numPr>
        <w:ilvl w:val="0"/>
        <w:numId w:val="0"/>
      </w:numPr>
      <w:tabs>
        <w:tab w:val="clear" w:pos="1474"/>
      </w:tabs>
      <w:spacing w:before="120" w:after="120"/>
      <w:jc w:val="both"/>
    </w:pPr>
    <w:rPr>
      <w:rFonts w:ascii="Calibri" w:hAnsi="Calibri" w:cs="Calibri"/>
      <w:b/>
      <w:bCs/>
      <w:i w:val="0"/>
      <w:szCs w:val="22"/>
      <w:u w:val="none"/>
      <w:lang w:eastAsia="en-US"/>
    </w:rPr>
  </w:style>
  <w:style w:type="character" w:customStyle="1" w:styleId="S2Znak">
    <w:name w:val="S2 Znak"/>
    <w:rsid w:val="00B71C56"/>
    <w:rPr>
      <w:rFonts w:ascii="Calibri" w:hAnsi="Calibri" w:cs="Calibri"/>
      <w:b/>
      <w:bCs/>
      <w:sz w:val="22"/>
      <w:szCs w:val="22"/>
      <w:lang w:val="sl-SI" w:eastAsia="sl-SI"/>
    </w:rPr>
  </w:style>
  <w:style w:type="character" w:customStyle="1" w:styleId="S3Znak">
    <w:name w:val="S3 Znak"/>
    <w:rsid w:val="00B71C56"/>
    <w:rPr>
      <w:rFonts w:ascii="Calibri" w:eastAsia="Times New Roman" w:hAnsi="Calibri" w:cs="Calibri"/>
      <w:b/>
      <w:bCs/>
      <w:i/>
      <w:iCs/>
      <w:sz w:val="22"/>
      <w:szCs w:val="22"/>
      <w:lang w:val="sl-SI" w:eastAsia="en-US"/>
    </w:rPr>
  </w:style>
  <w:style w:type="character" w:customStyle="1" w:styleId="ZadevakomentarjaZnak">
    <w:name w:val="Zadeva komentarja Znak"/>
    <w:rsid w:val="00B71C56"/>
    <w:rPr>
      <w:rFonts w:ascii="Arial" w:hAnsi="Arial" w:cs="Arial"/>
      <w:b/>
      <w:bCs/>
    </w:rPr>
  </w:style>
  <w:style w:type="paragraph" w:customStyle="1" w:styleId="TP1">
    <w:name w:val="TP1"/>
    <w:basedOn w:val="tehninoporoilo1"/>
    <w:rsid w:val="00B71C56"/>
    <w:pPr>
      <w:numPr>
        <w:numId w:val="0"/>
      </w:numPr>
      <w:tabs>
        <w:tab w:val="clear" w:pos="1021"/>
        <w:tab w:val="num" w:pos="360"/>
      </w:tabs>
      <w:spacing w:before="120" w:after="120"/>
      <w:ind w:left="360" w:hanging="360"/>
      <w:jc w:val="both"/>
    </w:pPr>
    <w:rPr>
      <w:rFonts w:cs="Arial"/>
      <w:bCs/>
      <w:i w:val="0"/>
      <w:smallCaps w:val="0"/>
      <w:sz w:val="28"/>
      <w:szCs w:val="28"/>
    </w:rPr>
  </w:style>
  <w:style w:type="paragraph" w:customStyle="1" w:styleId="TP2">
    <w:name w:val="TP2"/>
    <w:basedOn w:val="tehninoporoilo2"/>
    <w:rsid w:val="00B71C56"/>
    <w:pPr>
      <w:numPr>
        <w:ilvl w:val="0"/>
        <w:numId w:val="0"/>
      </w:numPr>
      <w:tabs>
        <w:tab w:val="num" w:pos="567"/>
      </w:tabs>
      <w:spacing w:before="120" w:after="120"/>
      <w:ind w:left="1021" w:hanging="1021"/>
    </w:pPr>
    <w:rPr>
      <w:rFonts w:cs="Arial"/>
      <w:bCs/>
      <w:sz w:val="24"/>
      <w:szCs w:val="24"/>
    </w:rPr>
  </w:style>
  <w:style w:type="character" w:customStyle="1" w:styleId="TP1Znak">
    <w:name w:val="TP1 Znak"/>
    <w:basedOn w:val="tehninoporoilo1Znak"/>
    <w:rsid w:val="00B71C56"/>
    <w:rPr>
      <w:rFonts w:ascii="Arial" w:hAnsi="Arial" w:cs="Arial"/>
      <w:b/>
      <w:bCs/>
      <w:i/>
      <w:iCs/>
      <w:sz w:val="28"/>
      <w:szCs w:val="28"/>
      <w:lang w:val="sl-SI" w:eastAsia="sl-SI"/>
    </w:rPr>
  </w:style>
  <w:style w:type="paragraph" w:customStyle="1" w:styleId="TP3">
    <w:name w:val="TP3"/>
    <w:basedOn w:val="tehninoporoilo3"/>
    <w:rsid w:val="00B71C56"/>
    <w:pPr>
      <w:numPr>
        <w:ilvl w:val="0"/>
        <w:numId w:val="0"/>
      </w:numPr>
      <w:tabs>
        <w:tab w:val="clear" w:pos="1474"/>
        <w:tab w:val="num" w:pos="360"/>
        <w:tab w:val="num" w:pos="709"/>
      </w:tabs>
      <w:spacing w:before="120" w:after="120"/>
      <w:ind w:left="360" w:hanging="1044"/>
    </w:pPr>
    <w:rPr>
      <w:rFonts w:cs="Arial"/>
      <w:b/>
      <w:bCs/>
      <w:iCs/>
      <w:sz w:val="24"/>
      <w:szCs w:val="24"/>
      <w:u w:val="none"/>
    </w:rPr>
  </w:style>
  <w:style w:type="character" w:customStyle="1" w:styleId="TP2Znak">
    <w:name w:val="TP2 Znak"/>
    <w:rsid w:val="00B71C56"/>
    <w:rPr>
      <w:rFonts w:ascii="Arial" w:hAnsi="Arial" w:cs="Arial"/>
      <w:b/>
      <w:bCs/>
      <w:sz w:val="24"/>
      <w:szCs w:val="24"/>
      <w:lang w:val="sl-SI" w:eastAsia="sl-SI"/>
    </w:rPr>
  </w:style>
  <w:style w:type="paragraph" w:customStyle="1" w:styleId="TPnavaden">
    <w:name w:val="TP_navaden"/>
    <w:basedOn w:val="Navaden"/>
    <w:rsid w:val="00B71C56"/>
    <w:pPr>
      <w:spacing w:line="360" w:lineRule="auto"/>
      <w:jc w:val="both"/>
    </w:pPr>
    <w:rPr>
      <w:rFonts w:ascii="Arial" w:hAnsi="Arial" w:cs="Arial"/>
    </w:rPr>
  </w:style>
  <w:style w:type="character" w:customStyle="1" w:styleId="TP3Znak">
    <w:name w:val="TP3 Znak"/>
    <w:rsid w:val="00B71C56"/>
    <w:rPr>
      <w:rFonts w:ascii="Arial" w:hAnsi="Arial" w:cs="Arial"/>
      <w:b/>
      <w:bCs/>
      <w:i/>
      <w:iCs/>
      <w:sz w:val="24"/>
      <w:szCs w:val="24"/>
      <w:lang w:val="sl-SI" w:eastAsia="sl-SI"/>
    </w:rPr>
  </w:style>
  <w:style w:type="paragraph" w:customStyle="1" w:styleId="TPtabela">
    <w:name w:val="TP_tabela"/>
    <w:basedOn w:val="TPnavaden"/>
    <w:rsid w:val="00B71C56"/>
    <w:pPr>
      <w:ind w:left="142"/>
      <w:jc w:val="left"/>
    </w:pPr>
  </w:style>
  <w:style w:type="character" w:customStyle="1" w:styleId="TPnavadenZnak">
    <w:name w:val="TP_navaden Znak"/>
    <w:rsid w:val="00B71C56"/>
    <w:rPr>
      <w:rFonts w:ascii="Arial" w:hAnsi="Arial" w:cs="Arial"/>
      <w:sz w:val="22"/>
      <w:szCs w:val="22"/>
    </w:rPr>
  </w:style>
  <w:style w:type="paragraph" w:customStyle="1" w:styleId="TP4">
    <w:name w:val="TP_4"/>
    <w:basedOn w:val="TPnavaden"/>
    <w:rsid w:val="00B71C56"/>
    <w:rPr>
      <w:b/>
      <w:bCs/>
      <w:u w:val="single"/>
    </w:rPr>
  </w:style>
  <w:style w:type="paragraph" w:customStyle="1" w:styleId="TP30">
    <w:name w:val="TP_3"/>
    <w:basedOn w:val="TP2"/>
    <w:rsid w:val="00B71C56"/>
    <w:pPr>
      <w:tabs>
        <w:tab w:val="clear" w:pos="567"/>
        <w:tab w:val="num" w:pos="851"/>
      </w:tabs>
      <w:ind w:left="709" w:hanging="709"/>
    </w:pPr>
    <w:rPr>
      <w:i/>
      <w:iCs/>
    </w:rPr>
  </w:style>
  <w:style w:type="character" w:customStyle="1" w:styleId="TP4Znak">
    <w:name w:val="TP_4 Znak"/>
    <w:rsid w:val="00B71C56"/>
    <w:rPr>
      <w:rFonts w:ascii="Arial" w:hAnsi="Arial" w:cs="Arial"/>
      <w:b/>
      <w:bCs/>
      <w:sz w:val="22"/>
      <w:szCs w:val="22"/>
      <w:u w:val="single"/>
    </w:rPr>
  </w:style>
  <w:style w:type="paragraph" w:customStyle="1" w:styleId="PRO1">
    <w:name w:val="PRO_1"/>
    <w:basedOn w:val="TP1"/>
    <w:rsid w:val="00B71C56"/>
  </w:style>
  <w:style w:type="character" w:customStyle="1" w:styleId="TP3Znak0">
    <w:name w:val="TP_3 Znak"/>
    <w:rsid w:val="00B71C56"/>
    <w:rPr>
      <w:rFonts w:ascii="Arial" w:hAnsi="Arial" w:cs="Arial"/>
      <w:b/>
      <w:bCs/>
      <w:i/>
      <w:iCs/>
      <w:sz w:val="24"/>
      <w:szCs w:val="24"/>
      <w:lang w:val="sl-SI" w:eastAsia="sl-SI"/>
    </w:rPr>
  </w:style>
  <w:style w:type="paragraph" w:customStyle="1" w:styleId="PRO2">
    <w:name w:val="PRO_2"/>
    <w:basedOn w:val="TP2"/>
    <w:rsid w:val="00B71C56"/>
  </w:style>
  <w:style w:type="character" w:customStyle="1" w:styleId="PRO1Znak">
    <w:name w:val="PRO_1 Znak"/>
    <w:basedOn w:val="TP1Znak"/>
    <w:rsid w:val="00B71C56"/>
    <w:rPr>
      <w:rFonts w:ascii="Arial" w:hAnsi="Arial" w:cs="Arial"/>
      <w:b/>
      <w:bCs/>
      <w:i/>
      <w:iCs/>
      <w:sz w:val="28"/>
      <w:szCs w:val="28"/>
      <w:lang w:val="sl-SI" w:eastAsia="sl-SI"/>
    </w:rPr>
  </w:style>
  <w:style w:type="paragraph" w:customStyle="1" w:styleId="PRO3">
    <w:name w:val="PRO_3"/>
    <w:basedOn w:val="TP30"/>
    <w:rsid w:val="00B71C56"/>
    <w:pPr>
      <w:numPr>
        <w:numId w:val="18"/>
      </w:numPr>
      <w:tabs>
        <w:tab w:val="num" w:pos="851"/>
      </w:tabs>
      <w:ind w:left="709" w:hanging="709"/>
    </w:pPr>
  </w:style>
  <w:style w:type="character" w:customStyle="1" w:styleId="PRO2Znak">
    <w:name w:val="PRO_2 Znak"/>
    <w:basedOn w:val="TP2Znak"/>
    <w:rsid w:val="00B71C56"/>
    <w:rPr>
      <w:rFonts w:ascii="Arial" w:hAnsi="Arial" w:cs="Arial"/>
      <w:b/>
      <w:bCs/>
      <w:sz w:val="24"/>
      <w:szCs w:val="24"/>
      <w:lang w:val="sl-SI" w:eastAsia="sl-SI"/>
    </w:rPr>
  </w:style>
  <w:style w:type="paragraph" w:customStyle="1" w:styleId="PRO4">
    <w:name w:val="PRO_4"/>
    <w:basedOn w:val="TP4"/>
    <w:rsid w:val="00B71C56"/>
  </w:style>
  <w:style w:type="character" w:customStyle="1" w:styleId="PRO3Znak">
    <w:name w:val="PRO_3 Znak"/>
    <w:basedOn w:val="TP3Znak0"/>
    <w:rsid w:val="00B71C56"/>
    <w:rPr>
      <w:rFonts w:ascii="Arial" w:hAnsi="Arial" w:cs="Arial"/>
      <w:b/>
      <w:bCs/>
      <w:i/>
      <w:iCs/>
      <w:sz w:val="24"/>
      <w:szCs w:val="24"/>
      <w:lang w:val="sl-SI" w:eastAsia="sl-SI"/>
    </w:rPr>
  </w:style>
  <w:style w:type="character" w:customStyle="1" w:styleId="PRO4Znak">
    <w:name w:val="PRO_4 Znak"/>
    <w:basedOn w:val="TP4Znak"/>
    <w:rsid w:val="00B71C56"/>
    <w:rPr>
      <w:rFonts w:ascii="Arial" w:hAnsi="Arial" w:cs="Arial"/>
      <w:b/>
      <w:bCs/>
      <w:sz w:val="22"/>
      <w:szCs w:val="22"/>
      <w:u w:val="single"/>
    </w:rPr>
  </w:style>
  <w:style w:type="paragraph" w:customStyle="1" w:styleId="PROnaslov">
    <w:name w:val="PRO_naslov"/>
    <w:basedOn w:val="TPnavaden"/>
    <w:rsid w:val="00B71C56"/>
    <w:pPr>
      <w:spacing w:line="240" w:lineRule="auto"/>
      <w:jc w:val="center"/>
    </w:pPr>
    <w:rPr>
      <w:b/>
      <w:bCs/>
      <w:sz w:val="24"/>
      <w:szCs w:val="24"/>
    </w:rPr>
  </w:style>
  <w:style w:type="character" w:customStyle="1" w:styleId="PROnavadenZnak">
    <w:name w:val="PRO_navaden Znak"/>
    <w:basedOn w:val="TPnavadenZnak"/>
    <w:rsid w:val="00B71C56"/>
    <w:rPr>
      <w:rFonts w:ascii="Arial" w:hAnsi="Arial" w:cs="Arial"/>
      <w:sz w:val="22"/>
      <w:szCs w:val="22"/>
    </w:rPr>
  </w:style>
  <w:style w:type="paragraph" w:customStyle="1" w:styleId="PROglava">
    <w:name w:val="PRO_glava"/>
    <w:basedOn w:val="Glava"/>
    <w:rsid w:val="00B71C56"/>
    <w:pPr>
      <w:tabs>
        <w:tab w:val="clear" w:pos="4320"/>
        <w:tab w:val="clear" w:pos="8640"/>
        <w:tab w:val="center" w:pos="4536"/>
        <w:tab w:val="right" w:pos="8787"/>
        <w:tab w:val="right" w:pos="9072"/>
      </w:tabs>
    </w:pPr>
    <w:rPr>
      <w:rFonts w:ascii="Arial" w:hAnsi="Arial"/>
      <w:sz w:val="16"/>
      <w:szCs w:val="16"/>
      <w:lang w:val="x-none" w:eastAsia="x-none"/>
    </w:rPr>
  </w:style>
  <w:style w:type="character" w:customStyle="1" w:styleId="PROnaslovZnak">
    <w:name w:val="PRO_naslov Znak"/>
    <w:rsid w:val="00B71C56"/>
    <w:rPr>
      <w:rFonts w:ascii="Arial" w:hAnsi="Arial" w:cs="Arial"/>
      <w:b/>
      <w:bCs/>
      <w:sz w:val="24"/>
      <w:szCs w:val="24"/>
    </w:rPr>
  </w:style>
  <w:style w:type="paragraph" w:customStyle="1" w:styleId="PROnaslovnica">
    <w:name w:val="PRO_naslovnica"/>
    <w:basedOn w:val="TPnavaden"/>
    <w:rsid w:val="00B71C56"/>
    <w:pPr>
      <w:spacing w:line="240" w:lineRule="auto"/>
      <w:jc w:val="right"/>
    </w:pPr>
    <w:rPr>
      <w:b/>
      <w:bCs/>
      <w:i/>
      <w:iCs/>
      <w:sz w:val="32"/>
      <w:szCs w:val="32"/>
    </w:rPr>
  </w:style>
  <w:style w:type="character" w:customStyle="1" w:styleId="PROglavaZnak">
    <w:name w:val="PRO_glava Znak"/>
    <w:basedOn w:val="Privzetapisavaodstavka"/>
    <w:rsid w:val="00B71C56"/>
    <w:rPr>
      <w:rFonts w:ascii="Arial" w:hAnsi="Arial" w:cs="Arial"/>
      <w:sz w:val="24"/>
      <w:szCs w:val="24"/>
      <w:lang w:val="en-US" w:eastAsia="sl-SI"/>
    </w:rPr>
  </w:style>
  <w:style w:type="paragraph" w:customStyle="1" w:styleId="PROtabela">
    <w:name w:val="PRO_tabela"/>
    <w:basedOn w:val="PROnavaden"/>
    <w:rsid w:val="00B71C56"/>
    <w:pPr>
      <w:spacing w:before="60" w:after="60" w:line="240" w:lineRule="auto"/>
      <w:ind w:left="113"/>
    </w:pPr>
    <w:rPr>
      <w:sz w:val="20"/>
      <w:szCs w:val="20"/>
    </w:rPr>
  </w:style>
  <w:style w:type="character" w:customStyle="1" w:styleId="PROnaslovnicaZnak">
    <w:name w:val="PRO_naslovnica Znak"/>
    <w:rsid w:val="00B71C56"/>
    <w:rPr>
      <w:rFonts w:ascii="Arial" w:hAnsi="Arial" w:cs="Arial"/>
      <w:b/>
      <w:bCs/>
      <w:i/>
      <w:iCs/>
      <w:sz w:val="32"/>
      <w:szCs w:val="32"/>
    </w:rPr>
  </w:style>
  <w:style w:type="character" w:customStyle="1" w:styleId="PROtabelaZnak">
    <w:name w:val="PRO_tabela Znak"/>
    <w:basedOn w:val="PROnavadenZnak"/>
    <w:rsid w:val="00B71C56"/>
    <w:rPr>
      <w:rFonts w:ascii="Arial" w:hAnsi="Arial" w:cs="Arial"/>
      <w:sz w:val="22"/>
      <w:szCs w:val="22"/>
    </w:rPr>
  </w:style>
  <w:style w:type="paragraph" w:customStyle="1" w:styleId="tehninoporoilo4">
    <w:name w:val="tehninoporoilo"/>
    <w:basedOn w:val="Navaden"/>
    <w:rsid w:val="00B71C56"/>
    <w:pPr>
      <w:spacing w:before="100" w:beforeAutospacing="1" w:after="100" w:afterAutospacing="1"/>
    </w:pPr>
    <w:rPr>
      <w:sz w:val="24"/>
      <w:szCs w:val="24"/>
    </w:rPr>
  </w:style>
  <w:style w:type="paragraph" w:customStyle="1" w:styleId="Niko">
    <w:name w:val="Niko"/>
    <w:basedOn w:val="Navaden"/>
    <w:rsid w:val="00B71C56"/>
    <w:pPr>
      <w:jc w:val="both"/>
    </w:pPr>
    <w:rPr>
      <w:rFonts w:ascii="Arial" w:hAnsi="Arial"/>
      <w:sz w:val="24"/>
      <w:szCs w:val="20"/>
      <w:lang w:val="en-US" w:eastAsia="en-US"/>
    </w:rPr>
  </w:style>
  <w:style w:type="paragraph" w:customStyle="1" w:styleId="esegmenth4">
    <w:name w:val="esegment_h4"/>
    <w:basedOn w:val="Navaden"/>
    <w:rsid w:val="00B71C56"/>
    <w:pPr>
      <w:spacing w:after="210"/>
      <w:jc w:val="center"/>
    </w:pPr>
    <w:rPr>
      <w:b/>
      <w:bCs/>
      <w:color w:val="333333"/>
      <w:sz w:val="18"/>
      <w:szCs w:val="18"/>
    </w:rPr>
  </w:style>
  <w:style w:type="paragraph" w:customStyle="1" w:styleId="naslov11">
    <w:name w:val="naslov 1.1."/>
    <w:basedOn w:val="Navaden"/>
    <w:rsid w:val="00B71C56"/>
    <w:pPr>
      <w:suppressAutoHyphens/>
      <w:jc w:val="both"/>
    </w:pPr>
    <w:rPr>
      <w:rFonts w:ascii="Swis721 Cn BT" w:hAnsi="Swis721 Cn BT"/>
      <w:b/>
      <w:caps/>
      <w:lang w:eastAsia="ar-SA"/>
    </w:rPr>
  </w:style>
  <w:style w:type="paragraph" w:customStyle="1" w:styleId="Style3">
    <w:name w:val="Style 3"/>
    <w:basedOn w:val="Navaden"/>
    <w:uiPriority w:val="99"/>
    <w:rsid w:val="00B71C56"/>
    <w:pPr>
      <w:widowControl w:val="0"/>
      <w:autoSpaceDE w:val="0"/>
      <w:autoSpaceDN w:val="0"/>
      <w:ind w:right="432"/>
    </w:pPr>
    <w:rPr>
      <w:rFonts w:ascii="Verdana" w:hAnsi="Verdana" w:cs="Verdana"/>
      <w:sz w:val="21"/>
      <w:szCs w:val="21"/>
    </w:rPr>
  </w:style>
  <w:style w:type="character" w:customStyle="1" w:styleId="CharacterStyle3">
    <w:name w:val="Character Style 3"/>
    <w:uiPriority w:val="99"/>
    <w:rsid w:val="00B71C56"/>
    <w:rPr>
      <w:rFonts w:ascii="Verdana" w:hAnsi="Verdana" w:cs="Verdana" w:hint="default"/>
      <w:sz w:val="21"/>
      <w:szCs w:val="21"/>
    </w:rPr>
  </w:style>
  <w:style w:type="paragraph" w:customStyle="1" w:styleId="Style4">
    <w:name w:val="Style 4"/>
    <w:basedOn w:val="Navaden"/>
    <w:uiPriority w:val="99"/>
    <w:rsid w:val="00B71C56"/>
    <w:pPr>
      <w:widowControl w:val="0"/>
      <w:autoSpaceDE w:val="0"/>
      <w:autoSpaceDN w:val="0"/>
      <w:ind w:left="72" w:right="216"/>
    </w:pPr>
    <w:rPr>
      <w:rFonts w:ascii="Tahoma" w:hAnsi="Tahoma" w:cs="Tahoma"/>
      <w:sz w:val="21"/>
      <w:szCs w:val="21"/>
    </w:rPr>
  </w:style>
  <w:style w:type="character" w:customStyle="1" w:styleId="CharacterStyle4">
    <w:name w:val="Character Style 4"/>
    <w:uiPriority w:val="99"/>
    <w:rsid w:val="00B71C56"/>
    <w:rPr>
      <w:rFonts w:ascii="Tahoma" w:hAnsi="Tahoma" w:cs="Tahoma" w:hint="default"/>
      <w:sz w:val="21"/>
      <w:szCs w:val="21"/>
    </w:rPr>
  </w:style>
  <w:style w:type="paragraph" w:customStyle="1" w:styleId="Style5">
    <w:name w:val="Style 5"/>
    <w:basedOn w:val="Navaden"/>
    <w:uiPriority w:val="99"/>
    <w:rsid w:val="00B71C56"/>
    <w:pPr>
      <w:widowControl w:val="0"/>
      <w:autoSpaceDE w:val="0"/>
      <w:autoSpaceDN w:val="0"/>
      <w:ind w:left="216"/>
    </w:pPr>
    <w:rPr>
      <w:rFonts w:ascii="Verdana" w:hAnsi="Verdana" w:cs="Verdana"/>
      <w:sz w:val="21"/>
      <w:szCs w:val="21"/>
    </w:rPr>
  </w:style>
  <w:style w:type="paragraph" w:customStyle="1" w:styleId="Style6">
    <w:name w:val="Style 6"/>
    <w:basedOn w:val="Navaden"/>
    <w:uiPriority w:val="99"/>
    <w:rsid w:val="00B71C56"/>
    <w:pPr>
      <w:widowControl w:val="0"/>
      <w:autoSpaceDE w:val="0"/>
      <w:autoSpaceDN w:val="0"/>
      <w:spacing w:before="36"/>
      <w:ind w:left="72" w:right="216"/>
    </w:pPr>
    <w:rPr>
      <w:rFonts w:ascii="Arial" w:hAnsi="Arial" w:cs="Arial"/>
    </w:rPr>
  </w:style>
  <w:style w:type="paragraph" w:customStyle="1" w:styleId="xl63">
    <w:name w:val="xl63"/>
    <w:basedOn w:val="Navaden"/>
    <w:rsid w:val="00B71C56"/>
    <w:pPr>
      <w:spacing w:before="100" w:beforeAutospacing="1" w:after="100" w:afterAutospacing="1"/>
    </w:pPr>
    <w:rPr>
      <w:b/>
      <w:bCs/>
      <w:sz w:val="24"/>
      <w:szCs w:val="24"/>
    </w:rPr>
  </w:style>
  <w:style w:type="paragraph" w:customStyle="1" w:styleId="xl64">
    <w:name w:val="xl64"/>
    <w:basedOn w:val="Navaden"/>
    <w:rsid w:val="00B71C56"/>
    <w:pPr>
      <w:spacing w:before="100" w:beforeAutospacing="1" w:after="100" w:afterAutospacing="1"/>
      <w:jc w:val="right"/>
    </w:pPr>
    <w:rPr>
      <w:sz w:val="24"/>
      <w:szCs w:val="24"/>
    </w:rPr>
  </w:style>
  <w:style w:type="paragraph" w:customStyle="1" w:styleId="xl65">
    <w:name w:val="xl65"/>
    <w:basedOn w:val="Navaden"/>
    <w:rsid w:val="00B71C56"/>
    <w:pPr>
      <w:spacing w:before="100" w:beforeAutospacing="1" w:after="100" w:afterAutospacing="1"/>
      <w:jc w:val="right"/>
    </w:pPr>
    <w:rPr>
      <w:sz w:val="24"/>
      <w:szCs w:val="24"/>
    </w:rPr>
  </w:style>
  <w:style w:type="paragraph" w:customStyle="1" w:styleId="xl66">
    <w:name w:val="xl66"/>
    <w:basedOn w:val="Navaden"/>
    <w:rsid w:val="00B71C56"/>
    <w:pPr>
      <w:spacing w:before="100" w:beforeAutospacing="1" w:after="100" w:afterAutospacing="1"/>
      <w:jc w:val="right"/>
      <w:textAlignment w:val="center"/>
    </w:pPr>
    <w:rPr>
      <w:sz w:val="24"/>
      <w:szCs w:val="24"/>
    </w:rPr>
  </w:style>
  <w:style w:type="paragraph" w:customStyle="1" w:styleId="xl67">
    <w:name w:val="xl67"/>
    <w:basedOn w:val="Navaden"/>
    <w:rsid w:val="00B71C56"/>
    <w:pPr>
      <w:spacing w:before="100" w:beforeAutospacing="1" w:after="100" w:afterAutospacing="1"/>
      <w:jc w:val="right"/>
      <w:textAlignment w:val="center"/>
    </w:pPr>
    <w:rPr>
      <w:sz w:val="24"/>
      <w:szCs w:val="24"/>
    </w:rPr>
  </w:style>
  <w:style w:type="paragraph" w:customStyle="1" w:styleId="xl68">
    <w:name w:val="xl68"/>
    <w:basedOn w:val="Navaden"/>
    <w:rsid w:val="00B71C56"/>
    <w:pPr>
      <w:shd w:val="clear" w:color="000000" w:fill="D9D9D9"/>
      <w:spacing w:before="100" w:beforeAutospacing="1" w:after="100" w:afterAutospacing="1"/>
    </w:pPr>
    <w:rPr>
      <w:b/>
      <w:bCs/>
      <w:sz w:val="24"/>
      <w:szCs w:val="24"/>
    </w:rPr>
  </w:style>
  <w:style w:type="paragraph" w:customStyle="1" w:styleId="xl69">
    <w:name w:val="xl69"/>
    <w:basedOn w:val="Navaden"/>
    <w:rsid w:val="00B71C56"/>
    <w:pPr>
      <w:spacing w:before="100" w:beforeAutospacing="1" w:after="100" w:afterAutospacing="1"/>
      <w:jc w:val="right"/>
    </w:pPr>
    <w:rPr>
      <w:b/>
      <w:bCs/>
      <w:sz w:val="24"/>
      <w:szCs w:val="24"/>
    </w:rPr>
  </w:style>
  <w:style w:type="paragraph" w:customStyle="1" w:styleId="xl70">
    <w:name w:val="xl70"/>
    <w:basedOn w:val="Navaden"/>
    <w:rsid w:val="00B71C56"/>
    <w:pPr>
      <w:spacing w:before="100" w:beforeAutospacing="1" w:after="100" w:afterAutospacing="1"/>
      <w:jc w:val="right"/>
      <w:textAlignment w:val="center"/>
    </w:pPr>
    <w:rPr>
      <w:b/>
      <w:bCs/>
      <w:sz w:val="24"/>
      <w:szCs w:val="24"/>
    </w:rPr>
  </w:style>
  <w:style w:type="paragraph" w:customStyle="1" w:styleId="xl71">
    <w:name w:val="xl71"/>
    <w:basedOn w:val="Navaden"/>
    <w:rsid w:val="00B71C56"/>
    <w:pPr>
      <w:shd w:val="clear" w:color="000000" w:fill="D9D9D9"/>
      <w:spacing w:before="100" w:beforeAutospacing="1" w:after="100" w:afterAutospacing="1"/>
      <w:jc w:val="right"/>
    </w:pPr>
    <w:rPr>
      <w:sz w:val="24"/>
      <w:szCs w:val="24"/>
    </w:rPr>
  </w:style>
  <w:style w:type="paragraph" w:customStyle="1" w:styleId="xl72">
    <w:name w:val="xl72"/>
    <w:basedOn w:val="Navaden"/>
    <w:rsid w:val="00B71C56"/>
    <w:pPr>
      <w:shd w:val="clear" w:color="000000" w:fill="D9D9D9"/>
      <w:spacing w:before="100" w:beforeAutospacing="1" w:after="100" w:afterAutospacing="1"/>
      <w:jc w:val="right"/>
      <w:textAlignment w:val="center"/>
    </w:pPr>
    <w:rPr>
      <w:sz w:val="24"/>
      <w:szCs w:val="24"/>
    </w:rPr>
  </w:style>
  <w:style w:type="paragraph" w:customStyle="1" w:styleId="xl73">
    <w:name w:val="xl73"/>
    <w:basedOn w:val="Navaden"/>
    <w:rsid w:val="00B71C56"/>
    <w:pPr>
      <w:spacing w:before="100" w:beforeAutospacing="1" w:after="100" w:afterAutospacing="1"/>
      <w:jc w:val="right"/>
    </w:pPr>
    <w:rPr>
      <w:sz w:val="24"/>
      <w:szCs w:val="24"/>
    </w:rPr>
  </w:style>
  <w:style w:type="paragraph" w:customStyle="1" w:styleId="xl74">
    <w:name w:val="xl74"/>
    <w:basedOn w:val="Navaden"/>
    <w:rsid w:val="00B71C56"/>
    <w:pPr>
      <w:spacing w:before="100" w:beforeAutospacing="1" w:after="100" w:afterAutospacing="1"/>
    </w:pPr>
    <w:rPr>
      <w:sz w:val="24"/>
      <w:szCs w:val="24"/>
    </w:rPr>
  </w:style>
  <w:style w:type="paragraph" w:customStyle="1" w:styleId="xl75">
    <w:name w:val="xl75"/>
    <w:basedOn w:val="Navaden"/>
    <w:rsid w:val="00B71C56"/>
    <w:pPr>
      <w:spacing w:before="100" w:beforeAutospacing="1" w:after="100" w:afterAutospacing="1"/>
      <w:jc w:val="right"/>
    </w:pPr>
    <w:rPr>
      <w:b/>
      <w:bCs/>
      <w:sz w:val="24"/>
      <w:szCs w:val="24"/>
    </w:rPr>
  </w:style>
  <w:style w:type="paragraph" w:customStyle="1" w:styleId="xl76">
    <w:name w:val="xl76"/>
    <w:basedOn w:val="Navaden"/>
    <w:rsid w:val="00B71C56"/>
    <w:pPr>
      <w:spacing w:before="100" w:beforeAutospacing="1" w:after="100" w:afterAutospacing="1"/>
      <w:jc w:val="right"/>
      <w:textAlignment w:val="center"/>
    </w:pPr>
    <w:rPr>
      <w:b/>
      <w:bCs/>
      <w:sz w:val="24"/>
      <w:szCs w:val="24"/>
    </w:rPr>
  </w:style>
  <w:style w:type="paragraph" w:customStyle="1" w:styleId="xl77">
    <w:name w:val="xl77"/>
    <w:basedOn w:val="Navaden"/>
    <w:rsid w:val="00B71C56"/>
    <w:pPr>
      <w:spacing w:before="100" w:beforeAutospacing="1" w:after="100" w:afterAutospacing="1"/>
      <w:textAlignment w:val="center"/>
    </w:pPr>
    <w:rPr>
      <w:sz w:val="24"/>
      <w:szCs w:val="24"/>
    </w:rPr>
  </w:style>
  <w:style w:type="paragraph" w:customStyle="1" w:styleId="xl78">
    <w:name w:val="xl78"/>
    <w:basedOn w:val="Navaden"/>
    <w:rsid w:val="00B71C56"/>
    <w:pPr>
      <w:spacing w:before="100" w:beforeAutospacing="1" w:after="100" w:afterAutospacing="1"/>
    </w:pPr>
    <w:rPr>
      <w:b/>
      <w:bCs/>
      <w:sz w:val="24"/>
      <w:szCs w:val="24"/>
    </w:rPr>
  </w:style>
  <w:style w:type="paragraph" w:customStyle="1" w:styleId="xl79">
    <w:name w:val="xl79"/>
    <w:basedOn w:val="Navaden"/>
    <w:rsid w:val="00B71C56"/>
    <w:pPr>
      <w:pBdr>
        <w:top w:val="single" w:sz="4" w:space="0" w:color="auto"/>
      </w:pBdr>
      <w:spacing w:before="100" w:beforeAutospacing="1" w:after="100" w:afterAutospacing="1"/>
    </w:pPr>
    <w:rPr>
      <w:b/>
      <w:bCs/>
      <w:sz w:val="24"/>
      <w:szCs w:val="24"/>
    </w:rPr>
  </w:style>
  <w:style w:type="paragraph" w:customStyle="1" w:styleId="xl80">
    <w:name w:val="xl80"/>
    <w:basedOn w:val="Navaden"/>
    <w:rsid w:val="00B71C56"/>
    <w:pPr>
      <w:pBdr>
        <w:top w:val="single" w:sz="4" w:space="0" w:color="auto"/>
      </w:pBdr>
      <w:spacing w:before="100" w:beforeAutospacing="1" w:after="100" w:afterAutospacing="1"/>
      <w:jc w:val="right"/>
    </w:pPr>
    <w:rPr>
      <w:b/>
      <w:bCs/>
      <w:sz w:val="24"/>
      <w:szCs w:val="24"/>
    </w:rPr>
  </w:style>
  <w:style w:type="paragraph" w:styleId="Brezrazmikov">
    <w:name w:val="No Spacing"/>
    <w:uiPriority w:val="1"/>
    <w:qFormat/>
    <w:rsid w:val="00B71C56"/>
    <w:rPr>
      <w:rFonts w:eastAsia="Calibri"/>
      <w:sz w:val="22"/>
      <w:szCs w:val="22"/>
      <w:lang w:eastAsia="en-US"/>
    </w:rPr>
  </w:style>
  <w:style w:type="character" w:customStyle="1" w:styleId="HeaderChar1">
    <w:name w:val="Header Char1"/>
    <w:rsid w:val="00B71C56"/>
    <w:rPr>
      <w:rFonts w:ascii="Arial" w:hAnsi="Arial" w:cs="Arial"/>
      <w:sz w:val="16"/>
      <w:szCs w:val="16"/>
    </w:rPr>
  </w:style>
  <w:style w:type="paragraph" w:styleId="Blokbesedila">
    <w:name w:val="Block Text"/>
    <w:basedOn w:val="Navaden"/>
    <w:uiPriority w:val="99"/>
    <w:rsid w:val="00B71C56"/>
    <w:pPr>
      <w:ind w:left="362" w:right="565"/>
      <w:jc w:val="both"/>
    </w:pPr>
    <w:rPr>
      <w:rFonts w:ascii="Tahoma" w:hAnsi="Tahoma" w:cs="Tahoma"/>
      <w:sz w:val="24"/>
      <w:szCs w:val="24"/>
    </w:rPr>
  </w:style>
  <w:style w:type="paragraph" w:customStyle="1" w:styleId="Napis2">
    <w:name w:val="Napis2"/>
    <w:basedOn w:val="Navaden"/>
    <w:next w:val="Navaden"/>
    <w:rsid w:val="00B71C56"/>
    <w:pPr>
      <w:suppressAutoHyphens/>
      <w:overflowPunct w:val="0"/>
      <w:autoSpaceDE w:val="0"/>
      <w:spacing w:before="120" w:after="120" w:line="360" w:lineRule="auto"/>
      <w:jc w:val="both"/>
      <w:textAlignment w:val="baseline"/>
    </w:pPr>
    <w:rPr>
      <w:rFonts w:ascii="Arial" w:hAnsi="Arial"/>
      <w:b/>
      <w:szCs w:val="20"/>
      <w:lang w:eastAsia="ar-SA"/>
    </w:rPr>
  </w:style>
  <w:style w:type="table" w:customStyle="1" w:styleId="NormalTablePHPDOCX">
    <w:name w:val="Normal Table PHPDOCX"/>
    <w:uiPriority w:val="99"/>
    <w:semiHidden/>
    <w:unhideWhenUsed/>
    <w:qFormat/>
    <w:rsid w:val="00C4142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CC40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D41B5D"/>
    <w:rPr>
      <w:color w:val="605E5C"/>
      <w:shd w:val="clear" w:color="auto" w:fill="E1DFDD"/>
    </w:rPr>
  </w:style>
  <w:style w:type="character" w:customStyle="1" w:styleId="Bodytext10">
    <w:name w:val="Body text (10)"/>
    <w:link w:val="Bodytext101"/>
    <w:uiPriority w:val="99"/>
    <w:locked/>
    <w:rsid w:val="00A50F46"/>
    <w:rPr>
      <w:shd w:val="clear" w:color="auto" w:fill="FFFFFF"/>
    </w:rPr>
  </w:style>
  <w:style w:type="paragraph" w:customStyle="1" w:styleId="Bodytext101">
    <w:name w:val="Body text (10)1"/>
    <w:basedOn w:val="Navaden"/>
    <w:link w:val="Bodytext10"/>
    <w:uiPriority w:val="99"/>
    <w:rsid w:val="00A50F46"/>
    <w:pPr>
      <w:shd w:val="clear" w:color="auto" w:fill="FFFFFF"/>
      <w:spacing w:before="600" w:line="518" w:lineRule="exact"/>
    </w:pPr>
    <w:rPr>
      <w:rFonts w:ascii="Calibri" w:hAnsi="Calibri"/>
      <w:sz w:val="20"/>
      <w:szCs w:val="20"/>
    </w:rPr>
  </w:style>
  <w:style w:type="character" w:customStyle="1" w:styleId="Bodytext17">
    <w:name w:val="Body text (17)"/>
    <w:link w:val="Bodytext171"/>
    <w:uiPriority w:val="99"/>
    <w:locked/>
    <w:rsid w:val="00A50F46"/>
    <w:rPr>
      <w:shd w:val="clear" w:color="auto" w:fill="FFFFFF"/>
    </w:rPr>
  </w:style>
  <w:style w:type="paragraph" w:customStyle="1" w:styleId="Bodytext171">
    <w:name w:val="Body text (17)1"/>
    <w:basedOn w:val="Navaden"/>
    <w:link w:val="Bodytext17"/>
    <w:uiPriority w:val="99"/>
    <w:rsid w:val="00A50F46"/>
    <w:pPr>
      <w:shd w:val="clear" w:color="auto" w:fill="FFFFFF"/>
      <w:spacing w:line="398" w:lineRule="exact"/>
      <w:ind w:hanging="360"/>
      <w:jc w:val="both"/>
    </w:pPr>
    <w:rPr>
      <w:rFonts w:ascii="Calibri" w:hAnsi="Calibri"/>
      <w:sz w:val="20"/>
      <w:szCs w:val="20"/>
    </w:rPr>
  </w:style>
  <w:style w:type="character" w:customStyle="1" w:styleId="Bodytext179pt4">
    <w:name w:val="Body text (17) + 9 pt4"/>
    <w:uiPriority w:val="99"/>
    <w:rsid w:val="00A50F46"/>
    <w:rPr>
      <w:rFonts w:ascii="Arial Unicode MS" w:eastAsia="Times New Roman"/>
      <w:noProof/>
      <w:sz w:val="18"/>
      <w:shd w:val="clear" w:color="auto" w:fill="FFFFFF"/>
    </w:rPr>
  </w:style>
  <w:style w:type="character" w:styleId="Besedilooznabemesta">
    <w:name w:val="Placeholder Text"/>
    <w:basedOn w:val="Privzetapisavaodstavka"/>
    <w:uiPriority w:val="99"/>
    <w:semiHidden/>
    <w:rsid w:val="000A2BF2"/>
    <w:rPr>
      <w:color w:val="80808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81748A"/>
    <w:rPr>
      <w:vertAlign w:val="superscript"/>
    </w:rPr>
  </w:style>
  <w:style w:type="paragraph" w:styleId="Revizija0">
    <w:name w:val="Revision"/>
    <w:hidden/>
    <w:uiPriority w:val="99"/>
    <w:semiHidden/>
    <w:rsid w:val="00944092"/>
    <w:rPr>
      <w:rFonts w:ascii="Times New Roman" w:hAnsi="Times New Roman"/>
      <w:sz w:val="22"/>
      <w:szCs w:val="22"/>
    </w:rPr>
  </w:style>
  <w:style w:type="character" w:customStyle="1" w:styleId="OdstavekseznamaZnak">
    <w:name w:val="Odstavek seznama Znak"/>
    <w:aliases w:val="za tekst Znak,Označevanje Znak"/>
    <w:basedOn w:val="Privzetapisavaodstavka"/>
    <w:link w:val="Odstavekseznama"/>
    <w:uiPriority w:val="1"/>
    <w:qFormat/>
    <w:rsid w:val="00A27240"/>
    <w:rPr>
      <w:rFonts w:ascii="Times New Roman" w:hAnsi="Times New Roman"/>
      <w:sz w:val="22"/>
      <w:szCs w:val="22"/>
    </w:rPr>
  </w:style>
  <w:style w:type="character" w:styleId="Nerazreenaomemba">
    <w:name w:val="Unresolved Mention"/>
    <w:basedOn w:val="Privzetapisavaodstavka"/>
    <w:uiPriority w:val="99"/>
    <w:semiHidden/>
    <w:unhideWhenUsed/>
    <w:rsid w:val="00D94315"/>
    <w:rPr>
      <w:color w:val="605E5C"/>
      <w:shd w:val="clear" w:color="auto" w:fill="E1DFDD"/>
    </w:rPr>
  </w:style>
  <w:style w:type="character" w:styleId="Konnaopomba-sklic">
    <w:name w:val="endnote reference"/>
    <w:basedOn w:val="Privzetapisavaodstavka"/>
    <w:uiPriority w:val="99"/>
    <w:semiHidden/>
    <w:unhideWhenUsed/>
    <w:rsid w:val="00036C10"/>
    <w:rPr>
      <w:vertAlign w:val="superscript"/>
    </w:rPr>
  </w:style>
  <w:style w:type="paragraph" w:customStyle="1" w:styleId="TableParagraph">
    <w:name w:val="Table Paragraph"/>
    <w:basedOn w:val="Navaden"/>
    <w:uiPriority w:val="1"/>
    <w:qFormat/>
    <w:rsid w:val="00593028"/>
    <w:pPr>
      <w:widowControl w:val="0"/>
      <w:autoSpaceDE w:val="0"/>
      <w:autoSpaceDN w:val="0"/>
    </w:pPr>
    <w:rPr>
      <w:rFonts w:ascii="Cambria" w:eastAsia="Cambria" w:hAnsi="Cambria" w:cs="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317">
      <w:bodyDiv w:val="1"/>
      <w:marLeft w:val="0"/>
      <w:marRight w:val="0"/>
      <w:marTop w:val="0"/>
      <w:marBottom w:val="0"/>
      <w:divBdr>
        <w:top w:val="none" w:sz="0" w:space="0" w:color="auto"/>
        <w:left w:val="none" w:sz="0" w:space="0" w:color="auto"/>
        <w:bottom w:val="none" w:sz="0" w:space="0" w:color="auto"/>
        <w:right w:val="none" w:sz="0" w:space="0" w:color="auto"/>
      </w:divBdr>
    </w:div>
    <w:div w:id="11998796">
      <w:bodyDiv w:val="1"/>
      <w:marLeft w:val="0"/>
      <w:marRight w:val="0"/>
      <w:marTop w:val="0"/>
      <w:marBottom w:val="0"/>
      <w:divBdr>
        <w:top w:val="none" w:sz="0" w:space="0" w:color="auto"/>
        <w:left w:val="none" w:sz="0" w:space="0" w:color="auto"/>
        <w:bottom w:val="none" w:sz="0" w:space="0" w:color="auto"/>
        <w:right w:val="none" w:sz="0" w:space="0" w:color="auto"/>
      </w:divBdr>
    </w:div>
    <w:div w:id="16128732">
      <w:bodyDiv w:val="1"/>
      <w:marLeft w:val="0"/>
      <w:marRight w:val="0"/>
      <w:marTop w:val="0"/>
      <w:marBottom w:val="0"/>
      <w:divBdr>
        <w:top w:val="none" w:sz="0" w:space="0" w:color="auto"/>
        <w:left w:val="none" w:sz="0" w:space="0" w:color="auto"/>
        <w:bottom w:val="none" w:sz="0" w:space="0" w:color="auto"/>
        <w:right w:val="none" w:sz="0" w:space="0" w:color="auto"/>
      </w:divBdr>
    </w:div>
    <w:div w:id="20520192">
      <w:bodyDiv w:val="1"/>
      <w:marLeft w:val="0"/>
      <w:marRight w:val="0"/>
      <w:marTop w:val="0"/>
      <w:marBottom w:val="0"/>
      <w:divBdr>
        <w:top w:val="none" w:sz="0" w:space="0" w:color="auto"/>
        <w:left w:val="none" w:sz="0" w:space="0" w:color="auto"/>
        <w:bottom w:val="none" w:sz="0" w:space="0" w:color="auto"/>
        <w:right w:val="none" w:sz="0" w:space="0" w:color="auto"/>
      </w:divBdr>
      <w:divsChild>
        <w:div w:id="1529180208">
          <w:marLeft w:val="0"/>
          <w:marRight w:val="0"/>
          <w:marTop w:val="0"/>
          <w:marBottom w:val="0"/>
          <w:divBdr>
            <w:top w:val="none" w:sz="0" w:space="0" w:color="auto"/>
            <w:left w:val="none" w:sz="0" w:space="0" w:color="auto"/>
            <w:bottom w:val="none" w:sz="0" w:space="0" w:color="auto"/>
            <w:right w:val="none" w:sz="0" w:space="0" w:color="auto"/>
          </w:divBdr>
          <w:divsChild>
            <w:div w:id="1132134906">
              <w:marLeft w:val="0"/>
              <w:marRight w:val="53"/>
              <w:marTop w:val="0"/>
              <w:marBottom w:val="0"/>
              <w:divBdr>
                <w:top w:val="none" w:sz="0" w:space="0" w:color="auto"/>
                <w:left w:val="none" w:sz="0" w:space="0" w:color="auto"/>
                <w:bottom w:val="none" w:sz="0" w:space="0" w:color="auto"/>
                <w:right w:val="none" w:sz="0" w:space="0" w:color="auto"/>
              </w:divBdr>
              <w:divsChild>
                <w:div w:id="96103887">
                  <w:marLeft w:val="0"/>
                  <w:marRight w:val="0"/>
                  <w:marTop w:val="0"/>
                  <w:marBottom w:val="133"/>
                  <w:divBdr>
                    <w:top w:val="none" w:sz="0" w:space="0" w:color="auto"/>
                    <w:left w:val="none" w:sz="0" w:space="0" w:color="auto"/>
                    <w:bottom w:val="none" w:sz="0" w:space="0" w:color="auto"/>
                    <w:right w:val="none" w:sz="0" w:space="0" w:color="auto"/>
                  </w:divBdr>
                  <w:divsChild>
                    <w:div w:id="1103452660">
                      <w:marLeft w:val="0"/>
                      <w:marRight w:val="0"/>
                      <w:marTop w:val="0"/>
                      <w:marBottom w:val="0"/>
                      <w:divBdr>
                        <w:top w:val="none" w:sz="0" w:space="0" w:color="auto"/>
                        <w:left w:val="none" w:sz="0" w:space="0" w:color="auto"/>
                        <w:bottom w:val="none" w:sz="0" w:space="0" w:color="auto"/>
                        <w:right w:val="none" w:sz="0" w:space="0" w:color="auto"/>
                      </w:divBdr>
                      <w:divsChild>
                        <w:div w:id="11896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981859">
      <w:bodyDiv w:val="1"/>
      <w:marLeft w:val="0"/>
      <w:marRight w:val="0"/>
      <w:marTop w:val="0"/>
      <w:marBottom w:val="0"/>
      <w:divBdr>
        <w:top w:val="none" w:sz="0" w:space="0" w:color="auto"/>
        <w:left w:val="none" w:sz="0" w:space="0" w:color="auto"/>
        <w:bottom w:val="none" w:sz="0" w:space="0" w:color="auto"/>
        <w:right w:val="none" w:sz="0" w:space="0" w:color="auto"/>
      </w:divBdr>
    </w:div>
    <w:div w:id="48311360">
      <w:bodyDiv w:val="1"/>
      <w:marLeft w:val="0"/>
      <w:marRight w:val="0"/>
      <w:marTop w:val="0"/>
      <w:marBottom w:val="0"/>
      <w:divBdr>
        <w:top w:val="none" w:sz="0" w:space="0" w:color="auto"/>
        <w:left w:val="none" w:sz="0" w:space="0" w:color="auto"/>
        <w:bottom w:val="none" w:sz="0" w:space="0" w:color="auto"/>
        <w:right w:val="none" w:sz="0" w:space="0" w:color="auto"/>
      </w:divBdr>
    </w:div>
    <w:div w:id="48379368">
      <w:bodyDiv w:val="1"/>
      <w:marLeft w:val="0"/>
      <w:marRight w:val="0"/>
      <w:marTop w:val="0"/>
      <w:marBottom w:val="0"/>
      <w:divBdr>
        <w:top w:val="none" w:sz="0" w:space="0" w:color="auto"/>
        <w:left w:val="none" w:sz="0" w:space="0" w:color="auto"/>
        <w:bottom w:val="none" w:sz="0" w:space="0" w:color="auto"/>
        <w:right w:val="none" w:sz="0" w:space="0" w:color="auto"/>
      </w:divBdr>
    </w:div>
    <w:div w:id="62994581">
      <w:bodyDiv w:val="1"/>
      <w:marLeft w:val="0"/>
      <w:marRight w:val="0"/>
      <w:marTop w:val="0"/>
      <w:marBottom w:val="0"/>
      <w:divBdr>
        <w:top w:val="none" w:sz="0" w:space="0" w:color="auto"/>
        <w:left w:val="none" w:sz="0" w:space="0" w:color="auto"/>
        <w:bottom w:val="none" w:sz="0" w:space="0" w:color="auto"/>
        <w:right w:val="none" w:sz="0" w:space="0" w:color="auto"/>
      </w:divBdr>
    </w:div>
    <w:div w:id="64182764">
      <w:bodyDiv w:val="1"/>
      <w:marLeft w:val="0"/>
      <w:marRight w:val="0"/>
      <w:marTop w:val="0"/>
      <w:marBottom w:val="0"/>
      <w:divBdr>
        <w:top w:val="none" w:sz="0" w:space="0" w:color="auto"/>
        <w:left w:val="none" w:sz="0" w:space="0" w:color="auto"/>
        <w:bottom w:val="none" w:sz="0" w:space="0" w:color="auto"/>
        <w:right w:val="none" w:sz="0" w:space="0" w:color="auto"/>
      </w:divBdr>
    </w:div>
    <w:div w:id="74057269">
      <w:bodyDiv w:val="1"/>
      <w:marLeft w:val="0"/>
      <w:marRight w:val="0"/>
      <w:marTop w:val="0"/>
      <w:marBottom w:val="0"/>
      <w:divBdr>
        <w:top w:val="none" w:sz="0" w:space="0" w:color="auto"/>
        <w:left w:val="none" w:sz="0" w:space="0" w:color="auto"/>
        <w:bottom w:val="none" w:sz="0" w:space="0" w:color="auto"/>
        <w:right w:val="none" w:sz="0" w:space="0" w:color="auto"/>
      </w:divBdr>
    </w:div>
    <w:div w:id="76176829">
      <w:bodyDiv w:val="1"/>
      <w:marLeft w:val="0"/>
      <w:marRight w:val="0"/>
      <w:marTop w:val="0"/>
      <w:marBottom w:val="0"/>
      <w:divBdr>
        <w:top w:val="none" w:sz="0" w:space="0" w:color="auto"/>
        <w:left w:val="none" w:sz="0" w:space="0" w:color="auto"/>
        <w:bottom w:val="none" w:sz="0" w:space="0" w:color="auto"/>
        <w:right w:val="none" w:sz="0" w:space="0" w:color="auto"/>
      </w:divBdr>
    </w:div>
    <w:div w:id="77870745">
      <w:bodyDiv w:val="1"/>
      <w:marLeft w:val="0"/>
      <w:marRight w:val="0"/>
      <w:marTop w:val="0"/>
      <w:marBottom w:val="0"/>
      <w:divBdr>
        <w:top w:val="none" w:sz="0" w:space="0" w:color="auto"/>
        <w:left w:val="none" w:sz="0" w:space="0" w:color="auto"/>
        <w:bottom w:val="none" w:sz="0" w:space="0" w:color="auto"/>
        <w:right w:val="none" w:sz="0" w:space="0" w:color="auto"/>
      </w:divBdr>
    </w:div>
    <w:div w:id="95563344">
      <w:bodyDiv w:val="1"/>
      <w:marLeft w:val="0"/>
      <w:marRight w:val="0"/>
      <w:marTop w:val="0"/>
      <w:marBottom w:val="0"/>
      <w:divBdr>
        <w:top w:val="none" w:sz="0" w:space="0" w:color="auto"/>
        <w:left w:val="none" w:sz="0" w:space="0" w:color="auto"/>
        <w:bottom w:val="none" w:sz="0" w:space="0" w:color="auto"/>
        <w:right w:val="none" w:sz="0" w:space="0" w:color="auto"/>
      </w:divBdr>
    </w:div>
    <w:div w:id="106046037">
      <w:bodyDiv w:val="1"/>
      <w:marLeft w:val="0"/>
      <w:marRight w:val="0"/>
      <w:marTop w:val="0"/>
      <w:marBottom w:val="0"/>
      <w:divBdr>
        <w:top w:val="none" w:sz="0" w:space="0" w:color="auto"/>
        <w:left w:val="none" w:sz="0" w:space="0" w:color="auto"/>
        <w:bottom w:val="none" w:sz="0" w:space="0" w:color="auto"/>
        <w:right w:val="none" w:sz="0" w:space="0" w:color="auto"/>
      </w:divBdr>
    </w:div>
    <w:div w:id="108084654">
      <w:bodyDiv w:val="1"/>
      <w:marLeft w:val="0"/>
      <w:marRight w:val="0"/>
      <w:marTop w:val="0"/>
      <w:marBottom w:val="0"/>
      <w:divBdr>
        <w:top w:val="none" w:sz="0" w:space="0" w:color="auto"/>
        <w:left w:val="none" w:sz="0" w:space="0" w:color="auto"/>
        <w:bottom w:val="none" w:sz="0" w:space="0" w:color="auto"/>
        <w:right w:val="none" w:sz="0" w:space="0" w:color="auto"/>
      </w:divBdr>
    </w:div>
    <w:div w:id="121118501">
      <w:bodyDiv w:val="1"/>
      <w:marLeft w:val="0"/>
      <w:marRight w:val="0"/>
      <w:marTop w:val="0"/>
      <w:marBottom w:val="0"/>
      <w:divBdr>
        <w:top w:val="none" w:sz="0" w:space="0" w:color="auto"/>
        <w:left w:val="none" w:sz="0" w:space="0" w:color="auto"/>
        <w:bottom w:val="none" w:sz="0" w:space="0" w:color="auto"/>
        <w:right w:val="none" w:sz="0" w:space="0" w:color="auto"/>
      </w:divBdr>
    </w:div>
    <w:div w:id="149247774">
      <w:bodyDiv w:val="1"/>
      <w:marLeft w:val="0"/>
      <w:marRight w:val="0"/>
      <w:marTop w:val="0"/>
      <w:marBottom w:val="0"/>
      <w:divBdr>
        <w:top w:val="none" w:sz="0" w:space="0" w:color="auto"/>
        <w:left w:val="none" w:sz="0" w:space="0" w:color="auto"/>
        <w:bottom w:val="none" w:sz="0" w:space="0" w:color="auto"/>
        <w:right w:val="none" w:sz="0" w:space="0" w:color="auto"/>
      </w:divBdr>
    </w:div>
    <w:div w:id="155734574">
      <w:bodyDiv w:val="1"/>
      <w:marLeft w:val="0"/>
      <w:marRight w:val="0"/>
      <w:marTop w:val="0"/>
      <w:marBottom w:val="0"/>
      <w:divBdr>
        <w:top w:val="none" w:sz="0" w:space="0" w:color="auto"/>
        <w:left w:val="none" w:sz="0" w:space="0" w:color="auto"/>
        <w:bottom w:val="none" w:sz="0" w:space="0" w:color="auto"/>
        <w:right w:val="none" w:sz="0" w:space="0" w:color="auto"/>
      </w:divBdr>
    </w:div>
    <w:div w:id="158154513">
      <w:bodyDiv w:val="1"/>
      <w:marLeft w:val="0"/>
      <w:marRight w:val="0"/>
      <w:marTop w:val="0"/>
      <w:marBottom w:val="0"/>
      <w:divBdr>
        <w:top w:val="none" w:sz="0" w:space="0" w:color="auto"/>
        <w:left w:val="none" w:sz="0" w:space="0" w:color="auto"/>
        <w:bottom w:val="none" w:sz="0" w:space="0" w:color="auto"/>
        <w:right w:val="none" w:sz="0" w:space="0" w:color="auto"/>
      </w:divBdr>
    </w:div>
    <w:div w:id="174924688">
      <w:bodyDiv w:val="1"/>
      <w:marLeft w:val="0"/>
      <w:marRight w:val="0"/>
      <w:marTop w:val="0"/>
      <w:marBottom w:val="0"/>
      <w:divBdr>
        <w:top w:val="none" w:sz="0" w:space="0" w:color="auto"/>
        <w:left w:val="none" w:sz="0" w:space="0" w:color="auto"/>
        <w:bottom w:val="none" w:sz="0" w:space="0" w:color="auto"/>
        <w:right w:val="none" w:sz="0" w:space="0" w:color="auto"/>
      </w:divBdr>
    </w:div>
    <w:div w:id="184442744">
      <w:bodyDiv w:val="1"/>
      <w:marLeft w:val="0"/>
      <w:marRight w:val="0"/>
      <w:marTop w:val="0"/>
      <w:marBottom w:val="0"/>
      <w:divBdr>
        <w:top w:val="none" w:sz="0" w:space="0" w:color="auto"/>
        <w:left w:val="none" w:sz="0" w:space="0" w:color="auto"/>
        <w:bottom w:val="none" w:sz="0" w:space="0" w:color="auto"/>
        <w:right w:val="none" w:sz="0" w:space="0" w:color="auto"/>
      </w:divBdr>
    </w:div>
    <w:div w:id="204223088">
      <w:bodyDiv w:val="1"/>
      <w:marLeft w:val="0"/>
      <w:marRight w:val="0"/>
      <w:marTop w:val="0"/>
      <w:marBottom w:val="0"/>
      <w:divBdr>
        <w:top w:val="none" w:sz="0" w:space="0" w:color="auto"/>
        <w:left w:val="none" w:sz="0" w:space="0" w:color="auto"/>
        <w:bottom w:val="none" w:sz="0" w:space="0" w:color="auto"/>
        <w:right w:val="none" w:sz="0" w:space="0" w:color="auto"/>
      </w:divBdr>
    </w:div>
    <w:div w:id="230428050">
      <w:bodyDiv w:val="1"/>
      <w:marLeft w:val="0"/>
      <w:marRight w:val="0"/>
      <w:marTop w:val="0"/>
      <w:marBottom w:val="0"/>
      <w:divBdr>
        <w:top w:val="none" w:sz="0" w:space="0" w:color="auto"/>
        <w:left w:val="none" w:sz="0" w:space="0" w:color="auto"/>
        <w:bottom w:val="none" w:sz="0" w:space="0" w:color="auto"/>
        <w:right w:val="none" w:sz="0" w:space="0" w:color="auto"/>
      </w:divBdr>
    </w:div>
    <w:div w:id="243531786">
      <w:bodyDiv w:val="1"/>
      <w:marLeft w:val="0"/>
      <w:marRight w:val="0"/>
      <w:marTop w:val="0"/>
      <w:marBottom w:val="0"/>
      <w:divBdr>
        <w:top w:val="none" w:sz="0" w:space="0" w:color="auto"/>
        <w:left w:val="none" w:sz="0" w:space="0" w:color="auto"/>
        <w:bottom w:val="none" w:sz="0" w:space="0" w:color="auto"/>
        <w:right w:val="none" w:sz="0" w:space="0" w:color="auto"/>
      </w:divBdr>
    </w:div>
    <w:div w:id="250823912">
      <w:bodyDiv w:val="1"/>
      <w:marLeft w:val="0"/>
      <w:marRight w:val="0"/>
      <w:marTop w:val="0"/>
      <w:marBottom w:val="0"/>
      <w:divBdr>
        <w:top w:val="none" w:sz="0" w:space="0" w:color="auto"/>
        <w:left w:val="none" w:sz="0" w:space="0" w:color="auto"/>
        <w:bottom w:val="none" w:sz="0" w:space="0" w:color="auto"/>
        <w:right w:val="none" w:sz="0" w:space="0" w:color="auto"/>
      </w:divBdr>
    </w:div>
    <w:div w:id="267660938">
      <w:bodyDiv w:val="1"/>
      <w:marLeft w:val="0"/>
      <w:marRight w:val="0"/>
      <w:marTop w:val="0"/>
      <w:marBottom w:val="0"/>
      <w:divBdr>
        <w:top w:val="none" w:sz="0" w:space="0" w:color="auto"/>
        <w:left w:val="none" w:sz="0" w:space="0" w:color="auto"/>
        <w:bottom w:val="none" w:sz="0" w:space="0" w:color="auto"/>
        <w:right w:val="none" w:sz="0" w:space="0" w:color="auto"/>
      </w:divBdr>
    </w:div>
    <w:div w:id="279073551">
      <w:bodyDiv w:val="1"/>
      <w:marLeft w:val="0"/>
      <w:marRight w:val="0"/>
      <w:marTop w:val="0"/>
      <w:marBottom w:val="0"/>
      <w:divBdr>
        <w:top w:val="none" w:sz="0" w:space="0" w:color="auto"/>
        <w:left w:val="none" w:sz="0" w:space="0" w:color="auto"/>
        <w:bottom w:val="none" w:sz="0" w:space="0" w:color="auto"/>
        <w:right w:val="none" w:sz="0" w:space="0" w:color="auto"/>
      </w:divBdr>
    </w:div>
    <w:div w:id="281376662">
      <w:bodyDiv w:val="1"/>
      <w:marLeft w:val="0"/>
      <w:marRight w:val="0"/>
      <w:marTop w:val="0"/>
      <w:marBottom w:val="0"/>
      <w:divBdr>
        <w:top w:val="none" w:sz="0" w:space="0" w:color="auto"/>
        <w:left w:val="none" w:sz="0" w:space="0" w:color="auto"/>
        <w:bottom w:val="none" w:sz="0" w:space="0" w:color="auto"/>
        <w:right w:val="none" w:sz="0" w:space="0" w:color="auto"/>
      </w:divBdr>
    </w:div>
    <w:div w:id="281964773">
      <w:bodyDiv w:val="1"/>
      <w:marLeft w:val="0"/>
      <w:marRight w:val="0"/>
      <w:marTop w:val="0"/>
      <w:marBottom w:val="0"/>
      <w:divBdr>
        <w:top w:val="none" w:sz="0" w:space="0" w:color="auto"/>
        <w:left w:val="none" w:sz="0" w:space="0" w:color="auto"/>
        <w:bottom w:val="none" w:sz="0" w:space="0" w:color="auto"/>
        <w:right w:val="none" w:sz="0" w:space="0" w:color="auto"/>
      </w:divBdr>
    </w:div>
    <w:div w:id="330180608">
      <w:bodyDiv w:val="1"/>
      <w:marLeft w:val="0"/>
      <w:marRight w:val="0"/>
      <w:marTop w:val="0"/>
      <w:marBottom w:val="0"/>
      <w:divBdr>
        <w:top w:val="none" w:sz="0" w:space="0" w:color="auto"/>
        <w:left w:val="none" w:sz="0" w:space="0" w:color="auto"/>
        <w:bottom w:val="none" w:sz="0" w:space="0" w:color="auto"/>
        <w:right w:val="none" w:sz="0" w:space="0" w:color="auto"/>
      </w:divBdr>
    </w:div>
    <w:div w:id="358169436">
      <w:bodyDiv w:val="1"/>
      <w:marLeft w:val="0"/>
      <w:marRight w:val="0"/>
      <w:marTop w:val="0"/>
      <w:marBottom w:val="0"/>
      <w:divBdr>
        <w:top w:val="none" w:sz="0" w:space="0" w:color="auto"/>
        <w:left w:val="none" w:sz="0" w:space="0" w:color="auto"/>
        <w:bottom w:val="none" w:sz="0" w:space="0" w:color="auto"/>
        <w:right w:val="none" w:sz="0" w:space="0" w:color="auto"/>
      </w:divBdr>
    </w:div>
    <w:div w:id="359360314">
      <w:bodyDiv w:val="1"/>
      <w:marLeft w:val="0"/>
      <w:marRight w:val="0"/>
      <w:marTop w:val="0"/>
      <w:marBottom w:val="0"/>
      <w:divBdr>
        <w:top w:val="none" w:sz="0" w:space="0" w:color="auto"/>
        <w:left w:val="none" w:sz="0" w:space="0" w:color="auto"/>
        <w:bottom w:val="none" w:sz="0" w:space="0" w:color="auto"/>
        <w:right w:val="none" w:sz="0" w:space="0" w:color="auto"/>
      </w:divBdr>
    </w:div>
    <w:div w:id="379717636">
      <w:bodyDiv w:val="1"/>
      <w:marLeft w:val="0"/>
      <w:marRight w:val="0"/>
      <w:marTop w:val="0"/>
      <w:marBottom w:val="0"/>
      <w:divBdr>
        <w:top w:val="none" w:sz="0" w:space="0" w:color="auto"/>
        <w:left w:val="none" w:sz="0" w:space="0" w:color="auto"/>
        <w:bottom w:val="none" w:sz="0" w:space="0" w:color="auto"/>
        <w:right w:val="none" w:sz="0" w:space="0" w:color="auto"/>
      </w:divBdr>
    </w:div>
    <w:div w:id="389576878">
      <w:bodyDiv w:val="1"/>
      <w:marLeft w:val="0"/>
      <w:marRight w:val="0"/>
      <w:marTop w:val="0"/>
      <w:marBottom w:val="0"/>
      <w:divBdr>
        <w:top w:val="none" w:sz="0" w:space="0" w:color="auto"/>
        <w:left w:val="none" w:sz="0" w:space="0" w:color="auto"/>
        <w:bottom w:val="none" w:sz="0" w:space="0" w:color="auto"/>
        <w:right w:val="none" w:sz="0" w:space="0" w:color="auto"/>
      </w:divBdr>
    </w:div>
    <w:div w:id="409277154">
      <w:bodyDiv w:val="1"/>
      <w:marLeft w:val="0"/>
      <w:marRight w:val="0"/>
      <w:marTop w:val="0"/>
      <w:marBottom w:val="0"/>
      <w:divBdr>
        <w:top w:val="none" w:sz="0" w:space="0" w:color="auto"/>
        <w:left w:val="none" w:sz="0" w:space="0" w:color="auto"/>
        <w:bottom w:val="none" w:sz="0" w:space="0" w:color="auto"/>
        <w:right w:val="none" w:sz="0" w:space="0" w:color="auto"/>
      </w:divBdr>
    </w:div>
    <w:div w:id="424302500">
      <w:bodyDiv w:val="1"/>
      <w:marLeft w:val="0"/>
      <w:marRight w:val="0"/>
      <w:marTop w:val="0"/>
      <w:marBottom w:val="0"/>
      <w:divBdr>
        <w:top w:val="none" w:sz="0" w:space="0" w:color="auto"/>
        <w:left w:val="none" w:sz="0" w:space="0" w:color="auto"/>
        <w:bottom w:val="none" w:sz="0" w:space="0" w:color="auto"/>
        <w:right w:val="none" w:sz="0" w:space="0" w:color="auto"/>
      </w:divBdr>
    </w:div>
    <w:div w:id="440800054">
      <w:bodyDiv w:val="1"/>
      <w:marLeft w:val="0"/>
      <w:marRight w:val="0"/>
      <w:marTop w:val="0"/>
      <w:marBottom w:val="0"/>
      <w:divBdr>
        <w:top w:val="none" w:sz="0" w:space="0" w:color="auto"/>
        <w:left w:val="none" w:sz="0" w:space="0" w:color="auto"/>
        <w:bottom w:val="none" w:sz="0" w:space="0" w:color="auto"/>
        <w:right w:val="none" w:sz="0" w:space="0" w:color="auto"/>
      </w:divBdr>
    </w:div>
    <w:div w:id="445736891">
      <w:bodyDiv w:val="1"/>
      <w:marLeft w:val="0"/>
      <w:marRight w:val="0"/>
      <w:marTop w:val="0"/>
      <w:marBottom w:val="0"/>
      <w:divBdr>
        <w:top w:val="none" w:sz="0" w:space="0" w:color="auto"/>
        <w:left w:val="none" w:sz="0" w:space="0" w:color="auto"/>
        <w:bottom w:val="none" w:sz="0" w:space="0" w:color="auto"/>
        <w:right w:val="none" w:sz="0" w:space="0" w:color="auto"/>
      </w:divBdr>
    </w:div>
    <w:div w:id="452098776">
      <w:bodyDiv w:val="1"/>
      <w:marLeft w:val="0"/>
      <w:marRight w:val="0"/>
      <w:marTop w:val="0"/>
      <w:marBottom w:val="0"/>
      <w:divBdr>
        <w:top w:val="none" w:sz="0" w:space="0" w:color="auto"/>
        <w:left w:val="none" w:sz="0" w:space="0" w:color="auto"/>
        <w:bottom w:val="none" w:sz="0" w:space="0" w:color="auto"/>
        <w:right w:val="none" w:sz="0" w:space="0" w:color="auto"/>
      </w:divBdr>
    </w:div>
    <w:div w:id="454720234">
      <w:bodyDiv w:val="1"/>
      <w:marLeft w:val="0"/>
      <w:marRight w:val="0"/>
      <w:marTop w:val="0"/>
      <w:marBottom w:val="0"/>
      <w:divBdr>
        <w:top w:val="none" w:sz="0" w:space="0" w:color="auto"/>
        <w:left w:val="none" w:sz="0" w:space="0" w:color="auto"/>
        <w:bottom w:val="none" w:sz="0" w:space="0" w:color="auto"/>
        <w:right w:val="none" w:sz="0" w:space="0" w:color="auto"/>
      </w:divBdr>
    </w:div>
    <w:div w:id="454833376">
      <w:bodyDiv w:val="1"/>
      <w:marLeft w:val="0"/>
      <w:marRight w:val="0"/>
      <w:marTop w:val="0"/>
      <w:marBottom w:val="0"/>
      <w:divBdr>
        <w:top w:val="none" w:sz="0" w:space="0" w:color="auto"/>
        <w:left w:val="none" w:sz="0" w:space="0" w:color="auto"/>
        <w:bottom w:val="none" w:sz="0" w:space="0" w:color="auto"/>
        <w:right w:val="none" w:sz="0" w:space="0" w:color="auto"/>
      </w:divBdr>
    </w:div>
    <w:div w:id="464978339">
      <w:bodyDiv w:val="1"/>
      <w:marLeft w:val="0"/>
      <w:marRight w:val="0"/>
      <w:marTop w:val="0"/>
      <w:marBottom w:val="0"/>
      <w:divBdr>
        <w:top w:val="none" w:sz="0" w:space="0" w:color="auto"/>
        <w:left w:val="none" w:sz="0" w:space="0" w:color="auto"/>
        <w:bottom w:val="none" w:sz="0" w:space="0" w:color="auto"/>
        <w:right w:val="none" w:sz="0" w:space="0" w:color="auto"/>
      </w:divBdr>
    </w:div>
    <w:div w:id="469830383">
      <w:bodyDiv w:val="1"/>
      <w:marLeft w:val="0"/>
      <w:marRight w:val="0"/>
      <w:marTop w:val="0"/>
      <w:marBottom w:val="0"/>
      <w:divBdr>
        <w:top w:val="none" w:sz="0" w:space="0" w:color="auto"/>
        <w:left w:val="none" w:sz="0" w:space="0" w:color="auto"/>
        <w:bottom w:val="none" w:sz="0" w:space="0" w:color="auto"/>
        <w:right w:val="none" w:sz="0" w:space="0" w:color="auto"/>
      </w:divBdr>
    </w:div>
    <w:div w:id="474949310">
      <w:bodyDiv w:val="1"/>
      <w:marLeft w:val="0"/>
      <w:marRight w:val="0"/>
      <w:marTop w:val="0"/>
      <w:marBottom w:val="0"/>
      <w:divBdr>
        <w:top w:val="none" w:sz="0" w:space="0" w:color="auto"/>
        <w:left w:val="none" w:sz="0" w:space="0" w:color="auto"/>
        <w:bottom w:val="none" w:sz="0" w:space="0" w:color="auto"/>
        <w:right w:val="none" w:sz="0" w:space="0" w:color="auto"/>
      </w:divBdr>
    </w:div>
    <w:div w:id="480075606">
      <w:bodyDiv w:val="1"/>
      <w:marLeft w:val="0"/>
      <w:marRight w:val="0"/>
      <w:marTop w:val="0"/>
      <w:marBottom w:val="0"/>
      <w:divBdr>
        <w:top w:val="none" w:sz="0" w:space="0" w:color="auto"/>
        <w:left w:val="none" w:sz="0" w:space="0" w:color="auto"/>
        <w:bottom w:val="none" w:sz="0" w:space="0" w:color="auto"/>
        <w:right w:val="none" w:sz="0" w:space="0" w:color="auto"/>
      </w:divBdr>
    </w:div>
    <w:div w:id="489755319">
      <w:bodyDiv w:val="1"/>
      <w:marLeft w:val="0"/>
      <w:marRight w:val="0"/>
      <w:marTop w:val="0"/>
      <w:marBottom w:val="0"/>
      <w:divBdr>
        <w:top w:val="none" w:sz="0" w:space="0" w:color="auto"/>
        <w:left w:val="none" w:sz="0" w:space="0" w:color="auto"/>
        <w:bottom w:val="none" w:sz="0" w:space="0" w:color="auto"/>
        <w:right w:val="none" w:sz="0" w:space="0" w:color="auto"/>
      </w:divBdr>
    </w:div>
    <w:div w:id="490871275">
      <w:bodyDiv w:val="1"/>
      <w:marLeft w:val="0"/>
      <w:marRight w:val="0"/>
      <w:marTop w:val="0"/>
      <w:marBottom w:val="0"/>
      <w:divBdr>
        <w:top w:val="none" w:sz="0" w:space="0" w:color="auto"/>
        <w:left w:val="none" w:sz="0" w:space="0" w:color="auto"/>
        <w:bottom w:val="none" w:sz="0" w:space="0" w:color="auto"/>
        <w:right w:val="none" w:sz="0" w:space="0" w:color="auto"/>
      </w:divBdr>
    </w:div>
    <w:div w:id="492646591">
      <w:bodyDiv w:val="1"/>
      <w:marLeft w:val="0"/>
      <w:marRight w:val="0"/>
      <w:marTop w:val="0"/>
      <w:marBottom w:val="0"/>
      <w:divBdr>
        <w:top w:val="none" w:sz="0" w:space="0" w:color="auto"/>
        <w:left w:val="none" w:sz="0" w:space="0" w:color="auto"/>
        <w:bottom w:val="none" w:sz="0" w:space="0" w:color="auto"/>
        <w:right w:val="none" w:sz="0" w:space="0" w:color="auto"/>
      </w:divBdr>
    </w:div>
    <w:div w:id="494344737">
      <w:bodyDiv w:val="1"/>
      <w:marLeft w:val="0"/>
      <w:marRight w:val="0"/>
      <w:marTop w:val="0"/>
      <w:marBottom w:val="0"/>
      <w:divBdr>
        <w:top w:val="none" w:sz="0" w:space="0" w:color="auto"/>
        <w:left w:val="none" w:sz="0" w:space="0" w:color="auto"/>
        <w:bottom w:val="none" w:sz="0" w:space="0" w:color="auto"/>
        <w:right w:val="none" w:sz="0" w:space="0" w:color="auto"/>
      </w:divBdr>
    </w:div>
    <w:div w:id="497618832">
      <w:bodyDiv w:val="1"/>
      <w:marLeft w:val="0"/>
      <w:marRight w:val="0"/>
      <w:marTop w:val="0"/>
      <w:marBottom w:val="0"/>
      <w:divBdr>
        <w:top w:val="none" w:sz="0" w:space="0" w:color="auto"/>
        <w:left w:val="none" w:sz="0" w:space="0" w:color="auto"/>
        <w:bottom w:val="none" w:sz="0" w:space="0" w:color="auto"/>
        <w:right w:val="none" w:sz="0" w:space="0" w:color="auto"/>
      </w:divBdr>
    </w:div>
    <w:div w:id="508372650">
      <w:bodyDiv w:val="1"/>
      <w:marLeft w:val="0"/>
      <w:marRight w:val="0"/>
      <w:marTop w:val="0"/>
      <w:marBottom w:val="0"/>
      <w:divBdr>
        <w:top w:val="none" w:sz="0" w:space="0" w:color="auto"/>
        <w:left w:val="none" w:sz="0" w:space="0" w:color="auto"/>
        <w:bottom w:val="none" w:sz="0" w:space="0" w:color="auto"/>
        <w:right w:val="none" w:sz="0" w:space="0" w:color="auto"/>
      </w:divBdr>
    </w:div>
    <w:div w:id="570166290">
      <w:bodyDiv w:val="1"/>
      <w:marLeft w:val="0"/>
      <w:marRight w:val="0"/>
      <w:marTop w:val="0"/>
      <w:marBottom w:val="0"/>
      <w:divBdr>
        <w:top w:val="none" w:sz="0" w:space="0" w:color="auto"/>
        <w:left w:val="none" w:sz="0" w:space="0" w:color="auto"/>
        <w:bottom w:val="none" w:sz="0" w:space="0" w:color="auto"/>
        <w:right w:val="none" w:sz="0" w:space="0" w:color="auto"/>
      </w:divBdr>
    </w:div>
    <w:div w:id="595092353">
      <w:bodyDiv w:val="1"/>
      <w:marLeft w:val="0"/>
      <w:marRight w:val="0"/>
      <w:marTop w:val="0"/>
      <w:marBottom w:val="0"/>
      <w:divBdr>
        <w:top w:val="none" w:sz="0" w:space="0" w:color="auto"/>
        <w:left w:val="none" w:sz="0" w:space="0" w:color="auto"/>
        <w:bottom w:val="none" w:sz="0" w:space="0" w:color="auto"/>
        <w:right w:val="none" w:sz="0" w:space="0" w:color="auto"/>
      </w:divBdr>
    </w:div>
    <w:div w:id="597326202">
      <w:bodyDiv w:val="1"/>
      <w:marLeft w:val="0"/>
      <w:marRight w:val="0"/>
      <w:marTop w:val="0"/>
      <w:marBottom w:val="0"/>
      <w:divBdr>
        <w:top w:val="none" w:sz="0" w:space="0" w:color="auto"/>
        <w:left w:val="none" w:sz="0" w:space="0" w:color="auto"/>
        <w:bottom w:val="none" w:sz="0" w:space="0" w:color="auto"/>
        <w:right w:val="none" w:sz="0" w:space="0" w:color="auto"/>
      </w:divBdr>
    </w:div>
    <w:div w:id="600575990">
      <w:bodyDiv w:val="1"/>
      <w:marLeft w:val="0"/>
      <w:marRight w:val="0"/>
      <w:marTop w:val="0"/>
      <w:marBottom w:val="0"/>
      <w:divBdr>
        <w:top w:val="none" w:sz="0" w:space="0" w:color="auto"/>
        <w:left w:val="none" w:sz="0" w:space="0" w:color="auto"/>
        <w:bottom w:val="none" w:sz="0" w:space="0" w:color="auto"/>
        <w:right w:val="none" w:sz="0" w:space="0" w:color="auto"/>
      </w:divBdr>
    </w:div>
    <w:div w:id="603415486">
      <w:bodyDiv w:val="1"/>
      <w:marLeft w:val="0"/>
      <w:marRight w:val="0"/>
      <w:marTop w:val="0"/>
      <w:marBottom w:val="0"/>
      <w:divBdr>
        <w:top w:val="none" w:sz="0" w:space="0" w:color="auto"/>
        <w:left w:val="none" w:sz="0" w:space="0" w:color="auto"/>
        <w:bottom w:val="none" w:sz="0" w:space="0" w:color="auto"/>
        <w:right w:val="none" w:sz="0" w:space="0" w:color="auto"/>
      </w:divBdr>
    </w:div>
    <w:div w:id="616832048">
      <w:bodyDiv w:val="1"/>
      <w:marLeft w:val="0"/>
      <w:marRight w:val="0"/>
      <w:marTop w:val="0"/>
      <w:marBottom w:val="0"/>
      <w:divBdr>
        <w:top w:val="none" w:sz="0" w:space="0" w:color="auto"/>
        <w:left w:val="none" w:sz="0" w:space="0" w:color="auto"/>
        <w:bottom w:val="none" w:sz="0" w:space="0" w:color="auto"/>
        <w:right w:val="none" w:sz="0" w:space="0" w:color="auto"/>
      </w:divBdr>
    </w:div>
    <w:div w:id="617218918">
      <w:bodyDiv w:val="1"/>
      <w:marLeft w:val="0"/>
      <w:marRight w:val="0"/>
      <w:marTop w:val="0"/>
      <w:marBottom w:val="0"/>
      <w:divBdr>
        <w:top w:val="none" w:sz="0" w:space="0" w:color="auto"/>
        <w:left w:val="none" w:sz="0" w:space="0" w:color="auto"/>
        <w:bottom w:val="none" w:sz="0" w:space="0" w:color="auto"/>
        <w:right w:val="none" w:sz="0" w:space="0" w:color="auto"/>
      </w:divBdr>
    </w:div>
    <w:div w:id="647899340">
      <w:bodyDiv w:val="1"/>
      <w:marLeft w:val="0"/>
      <w:marRight w:val="0"/>
      <w:marTop w:val="0"/>
      <w:marBottom w:val="0"/>
      <w:divBdr>
        <w:top w:val="none" w:sz="0" w:space="0" w:color="auto"/>
        <w:left w:val="none" w:sz="0" w:space="0" w:color="auto"/>
        <w:bottom w:val="none" w:sz="0" w:space="0" w:color="auto"/>
        <w:right w:val="none" w:sz="0" w:space="0" w:color="auto"/>
      </w:divBdr>
    </w:div>
    <w:div w:id="652952521">
      <w:bodyDiv w:val="1"/>
      <w:marLeft w:val="0"/>
      <w:marRight w:val="0"/>
      <w:marTop w:val="0"/>
      <w:marBottom w:val="0"/>
      <w:divBdr>
        <w:top w:val="none" w:sz="0" w:space="0" w:color="auto"/>
        <w:left w:val="none" w:sz="0" w:space="0" w:color="auto"/>
        <w:bottom w:val="none" w:sz="0" w:space="0" w:color="auto"/>
        <w:right w:val="none" w:sz="0" w:space="0" w:color="auto"/>
      </w:divBdr>
    </w:div>
    <w:div w:id="654649080">
      <w:bodyDiv w:val="1"/>
      <w:marLeft w:val="0"/>
      <w:marRight w:val="0"/>
      <w:marTop w:val="0"/>
      <w:marBottom w:val="0"/>
      <w:divBdr>
        <w:top w:val="none" w:sz="0" w:space="0" w:color="auto"/>
        <w:left w:val="none" w:sz="0" w:space="0" w:color="auto"/>
        <w:bottom w:val="none" w:sz="0" w:space="0" w:color="auto"/>
        <w:right w:val="none" w:sz="0" w:space="0" w:color="auto"/>
      </w:divBdr>
    </w:div>
    <w:div w:id="661852680">
      <w:bodyDiv w:val="1"/>
      <w:marLeft w:val="0"/>
      <w:marRight w:val="0"/>
      <w:marTop w:val="0"/>
      <w:marBottom w:val="0"/>
      <w:divBdr>
        <w:top w:val="none" w:sz="0" w:space="0" w:color="auto"/>
        <w:left w:val="none" w:sz="0" w:space="0" w:color="auto"/>
        <w:bottom w:val="none" w:sz="0" w:space="0" w:color="auto"/>
        <w:right w:val="none" w:sz="0" w:space="0" w:color="auto"/>
      </w:divBdr>
    </w:div>
    <w:div w:id="663238236">
      <w:bodyDiv w:val="1"/>
      <w:marLeft w:val="0"/>
      <w:marRight w:val="0"/>
      <w:marTop w:val="0"/>
      <w:marBottom w:val="0"/>
      <w:divBdr>
        <w:top w:val="none" w:sz="0" w:space="0" w:color="auto"/>
        <w:left w:val="none" w:sz="0" w:space="0" w:color="auto"/>
        <w:bottom w:val="none" w:sz="0" w:space="0" w:color="auto"/>
        <w:right w:val="none" w:sz="0" w:space="0" w:color="auto"/>
      </w:divBdr>
    </w:div>
    <w:div w:id="676034283">
      <w:bodyDiv w:val="1"/>
      <w:marLeft w:val="0"/>
      <w:marRight w:val="0"/>
      <w:marTop w:val="0"/>
      <w:marBottom w:val="0"/>
      <w:divBdr>
        <w:top w:val="none" w:sz="0" w:space="0" w:color="auto"/>
        <w:left w:val="none" w:sz="0" w:space="0" w:color="auto"/>
        <w:bottom w:val="none" w:sz="0" w:space="0" w:color="auto"/>
        <w:right w:val="none" w:sz="0" w:space="0" w:color="auto"/>
      </w:divBdr>
    </w:div>
    <w:div w:id="700664849">
      <w:bodyDiv w:val="1"/>
      <w:marLeft w:val="0"/>
      <w:marRight w:val="0"/>
      <w:marTop w:val="0"/>
      <w:marBottom w:val="0"/>
      <w:divBdr>
        <w:top w:val="none" w:sz="0" w:space="0" w:color="auto"/>
        <w:left w:val="none" w:sz="0" w:space="0" w:color="auto"/>
        <w:bottom w:val="none" w:sz="0" w:space="0" w:color="auto"/>
        <w:right w:val="none" w:sz="0" w:space="0" w:color="auto"/>
      </w:divBdr>
    </w:div>
    <w:div w:id="709574620">
      <w:bodyDiv w:val="1"/>
      <w:marLeft w:val="0"/>
      <w:marRight w:val="0"/>
      <w:marTop w:val="0"/>
      <w:marBottom w:val="0"/>
      <w:divBdr>
        <w:top w:val="none" w:sz="0" w:space="0" w:color="auto"/>
        <w:left w:val="none" w:sz="0" w:space="0" w:color="auto"/>
        <w:bottom w:val="none" w:sz="0" w:space="0" w:color="auto"/>
        <w:right w:val="none" w:sz="0" w:space="0" w:color="auto"/>
      </w:divBdr>
    </w:div>
    <w:div w:id="724793966">
      <w:bodyDiv w:val="1"/>
      <w:marLeft w:val="0"/>
      <w:marRight w:val="0"/>
      <w:marTop w:val="0"/>
      <w:marBottom w:val="0"/>
      <w:divBdr>
        <w:top w:val="none" w:sz="0" w:space="0" w:color="auto"/>
        <w:left w:val="none" w:sz="0" w:space="0" w:color="auto"/>
        <w:bottom w:val="none" w:sz="0" w:space="0" w:color="auto"/>
        <w:right w:val="none" w:sz="0" w:space="0" w:color="auto"/>
      </w:divBdr>
    </w:div>
    <w:div w:id="724837936">
      <w:bodyDiv w:val="1"/>
      <w:marLeft w:val="0"/>
      <w:marRight w:val="0"/>
      <w:marTop w:val="0"/>
      <w:marBottom w:val="0"/>
      <w:divBdr>
        <w:top w:val="none" w:sz="0" w:space="0" w:color="auto"/>
        <w:left w:val="none" w:sz="0" w:space="0" w:color="auto"/>
        <w:bottom w:val="none" w:sz="0" w:space="0" w:color="auto"/>
        <w:right w:val="none" w:sz="0" w:space="0" w:color="auto"/>
      </w:divBdr>
    </w:div>
    <w:div w:id="730276605">
      <w:bodyDiv w:val="1"/>
      <w:marLeft w:val="0"/>
      <w:marRight w:val="0"/>
      <w:marTop w:val="0"/>
      <w:marBottom w:val="0"/>
      <w:divBdr>
        <w:top w:val="none" w:sz="0" w:space="0" w:color="auto"/>
        <w:left w:val="none" w:sz="0" w:space="0" w:color="auto"/>
        <w:bottom w:val="none" w:sz="0" w:space="0" w:color="auto"/>
        <w:right w:val="none" w:sz="0" w:space="0" w:color="auto"/>
      </w:divBdr>
    </w:div>
    <w:div w:id="742341399">
      <w:bodyDiv w:val="1"/>
      <w:marLeft w:val="0"/>
      <w:marRight w:val="0"/>
      <w:marTop w:val="0"/>
      <w:marBottom w:val="0"/>
      <w:divBdr>
        <w:top w:val="none" w:sz="0" w:space="0" w:color="auto"/>
        <w:left w:val="none" w:sz="0" w:space="0" w:color="auto"/>
        <w:bottom w:val="none" w:sz="0" w:space="0" w:color="auto"/>
        <w:right w:val="none" w:sz="0" w:space="0" w:color="auto"/>
      </w:divBdr>
    </w:div>
    <w:div w:id="753626276">
      <w:bodyDiv w:val="1"/>
      <w:marLeft w:val="0"/>
      <w:marRight w:val="0"/>
      <w:marTop w:val="0"/>
      <w:marBottom w:val="0"/>
      <w:divBdr>
        <w:top w:val="none" w:sz="0" w:space="0" w:color="auto"/>
        <w:left w:val="none" w:sz="0" w:space="0" w:color="auto"/>
        <w:bottom w:val="none" w:sz="0" w:space="0" w:color="auto"/>
        <w:right w:val="none" w:sz="0" w:space="0" w:color="auto"/>
      </w:divBdr>
    </w:div>
    <w:div w:id="753941262">
      <w:bodyDiv w:val="1"/>
      <w:marLeft w:val="0"/>
      <w:marRight w:val="0"/>
      <w:marTop w:val="0"/>
      <w:marBottom w:val="0"/>
      <w:divBdr>
        <w:top w:val="none" w:sz="0" w:space="0" w:color="auto"/>
        <w:left w:val="none" w:sz="0" w:space="0" w:color="auto"/>
        <w:bottom w:val="none" w:sz="0" w:space="0" w:color="auto"/>
        <w:right w:val="none" w:sz="0" w:space="0" w:color="auto"/>
      </w:divBdr>
    </w:div>
    <w:div w:id="759839204">
      <w:bodyDiv w:val="1"/>
      <w:marLeft w:val="0"/>
      <w:marRight w:val="0"/>
      <w:marTop w:val="0"/>
      <w:marBottom w:val="0"/>
      <w:divBdr>
        <w:top w:val="none" w:sz="0" w:space="0" w:color="auto"/>
        <w:left w:val="none" w:sz="0" w:space="0" w:color="auto"/>
        <w:bottom w:val="none" w:sz="0" w:space="0" w:color="auto"/>
        <w:right w:val="none" w:sz="0" w:space="0" w:color="auto"/>
      </w:divBdr>
    </w:div>
    <w:div w:id="789785714">
      <w:bodyDiv w:val="1"/>
      <w:marLeft w:val="0"/>
      <w:marRight w:val="0"/>
      <w:marTop w:val="0"/>
      <w:marBottom w:val="0"/>
      <w:divBdr>
        <w:top w:val="none" w:sz="0" w:space="0" w:color="auto"/>
        <w:left w:val="none" w:sz="0" w:space="0" w:color="auto"/>
        <w:bottom w:val="none" w:sz="0" w:space="0" w:color="auto"/>
        <w:right w:val="none" w:sz="0" w:space="0" w:color="auto"/>
      </w:divBdr>
    </w:div>
    <w:div w:id="805126130">
      <w:bodyDiv w:val="1"/>
      <w:marLeft w:val="0"/>
      <w:marRight w:val="0"/>
      <w:marTop w:val="0"/>
      <w:marBottom w:val="0"/>
      <w:divBdr>
        <w:top w:val="none" w:sz="0" w:space="0" w:color="auto"/>
        <w:left w:val="none" w:sz="0" w:space="0" w:color="auto"/>
        <w:bottom w:val="none" w:sz="0" w:space="0" w:color="auto"/>
        <w:right w:val="none" w:sz="0" w:space="0" w:color="auto"/>
      </w:divBdr>
    </w:div>
    <w:div w:id="818036319">
      <w:bodyDiv w:val="1"/>
      <w:marLeft w:val="0"/>
      <w:marRight w:val="0"/>
      <w:marTop w:val="0"/>
      <w:marBottom w:val="0"/>
      <w:divBdr>
        <w:top w:val="none" w:sz="0" w:space="0" w:color="auto"/>
        <w:left w:val="none" w:sz="0" w:space="0" w:color="auto"/>
        <w:bottom w:val="none" w:sz="0" w:space="0" w:color="auto"/>
        <w:right w:val="none" w:sz="0" w:space="0" w:color="auto"/>
      </w:divBdr>
    </w:div>
    <w:div w:id="819924517">
      <w:bodyDiv w:val="1"/>
      <w:marLeft w:val="0"/>
      <w:marRight w:val="0"/>
      <w:marTop w:val="0"/>
      <w:marBottom w:val="0"/>
      <w:divBdr>
        <w:top w:val="none" w:sz="0" w:space="0" w:color="auto"/>
        <w:left w:val="none" w:sz="0" w:space="0" w:color="auto"/>
        <w:bottom w:val="none" w:sz="0" w:space="0" w:color="auto"/>
        <w:right w:val="none" w:sz="0" w:space="0" w:color="auto"/>
      </w:divBdr>
    </w:div>
    <w:div w:id="848831565">
      <w:bodyDiv w:val="1"/>
      <w:marLeft w:val="0"/>
      <w:marRight w:val="0"/>
      <w:marTop w:val="0"/>
      <w:marBottom w:val="0"/>
      <w:divBdr>
        <w:top w:val="none" w:sz="0" w:space="0" w:color="auto"/>
        <w:left w:val="none" w:sz="0" w:space="0" w:color="auto"/>
        <w:bottom w:val="none" w:sz="0" w:space="0" w:color="auto"/>
        <w:right w:val="none" w:sz="0" w:space="0" w:color="auto"/>
      </w:divBdr>
    </w:div>
    <w:div w:id="862864811">
      <w:bodyDiv w:val="1"/>
      <w:marLeft w:val="0"/>
      <w:marRight w:val="0"/>
      <w:marTop w:val="0"/>
      <w:marBottom w:val="0"/>
      <w:divBdr>
        <w:top w:val="none" w:sz="0" w:space="0" w:color="auto"/>
        <w:left w:val="none" w:sz="0" w:space="0" w:color="auto"/>
        <w:bottom w:val="none" w:sz="0" w:space="0" w:color="auto"/>
        <w:right w:val="none" w:sz="0" w:space="0" w:color="auto"/>
      </w:divBdr>
    </w:div>
    <w:div w:id="863713608">
      <w:bodyDiv w:val="1"/>
      <w:marLeft w:val="0"/>
      <w:marRight w:val="0"/>
      <w:marTop w:val="0"/>
      <w:marBottom w:val="0"/>
      <w:divBdr>
        <w:top w:val="none" w:sz="0" w:space="0" w:color="auto"/>
        <w:left w:val="none" w:sz="0" w:space="0" w:color="auto"/>
        <w:bottom w:val="none" w:sz="0" w:space="0" w:color="auto"/>
        <w:right w:val="none" w:sz="0" w:space="0" w:color="auto"/>
      </w:divBdr>
    </w:div>
    <w:div w:id="873732475">
      <w:bodyDiv w:val="1"/>
      <w:marLeft w:val="0"/>
      <w:marRight w:val="0"/>
      <w:marTop w:val="0"/>
      <w:marBottom w:val="0"/>
      <w:divBdr>
        <w:top w:val="none" w:sz="0" w:space="0" w:color="auto"/>
        <w:left w:val="none" w:sz="0" w:space="0" w:color="auto"/>
        <w:bottom w:val="none" w:sz="0" w:space="0" w:color="auto"/>
        <w:right w:val="none" w:sz="0" w:space="0" w:color="auto"/>
      </w:divBdr>
    </w:div>
    <w:div w:id="876813685">
      <w:bodyDiv w:val="1"/>
      <w:marLeft w:val="0"/>
      <w:marRight w:val="0"/>
      <w:marTop w:val="0"/>
      <w:marBottom w:val="0"/>
      <w:divBdr>
        <w:top w:val="none" w:sz="0" w:space="0" w:color="auto"/>
        <w:left w:val="none" w:sz="0" w:space="0" w:color="auto"/>
        <w:bottom w:val="none" w:sz="0" w:space="0" w:color="auto"/>
        <w:right w:val="none" w:sz="0" w:space="0" w:color="auto"/>
      </w:divBdr>
    </w:div>
    <w:div w:id="880819956">
      <w:bodyDiv w:val="1"/>
      <w:marLeft w:val="0"/>
      <w:marRight w:val="0"/>
      <w:marTop w:val="0"/>
      <w:marBottom w:val="0"/>
      <w:divBdr>
        <w:top w:val="none" w:sz="0" w:space="0" w:color="auto"/>
        <w:left w:val="none" w:sz="0" w:space="0" w:color="auto"/>
        <w:bottom w:val="none" w:sz="0" w:space="0" w:color="auto"/>
        <w:right w:val="none" w:sz="0" w:space="0" w:color="auto"/>
      </w:divBdr>
      <w:divsChild>
        <w:div w:id="1272855876">
          <w:marLeft w:val="0"/>
          <w:marRight w:val="0"/>
          <w:marTop w:val="0"/>
          <w:marBottom w:val="0"/>
          <w:divBdr>
            <w:top w:val="none" w:sz="0" w:space="0" w:color="auto"/>
            <w:left w:val="none" w:sz="0" w:space="0" w:color="auto"/>
            <w:bottom w:val="none" w:sz="0" w:space="0" w:color="auto"/>
            <w:right w:val="none" w:sz="0" w:space="0" w:color="auto"/>
          </w:divBdr>
        </w:div>
        <w:div w:id="4018128">
          <w:marLeft w:val="0"/>
          <w:marRight w:val="0"/>
          <w:marTop w:val="0"/>
          <w:marBottom w:val="0"/>
          <w:divBdr>
            <w:top w:val="none" w:sz="0" w:space="0" w:color="auto"/>
            <w:left w:val="none" w:sz="0" w:space="0" w:color="auto"/>
            <w:bottom w:val="none" w:sz="0" w:space="0" w:color="auto"/>
            <w:right w:val="none" w:sz="0" w:space="0" w:color="auto"/>
          </w:divBdr>
        </w:div>
        <w:div w:id="95370303">
          <w:marLeft w:val="0"/>
          <w:marRight w:val="0"/>
          <w:marTop w:val="0"/>
          <w:marBottom w:val="0"/>
          <w:divBdr>
            <w:top w:val="none" w:sz="0" w:space="0" w:color="auto"/>
            <w:left w:val="none" w:sz="0" w:space="0" w:color="auto"/>
            <w:bottom w:val="none" w:sz="0" w:space="0" w:color="auto"/>
            <w:right w:val="none" w:sz="0" w:space="0" w:color="auto"/>
          </w:divBdr>
        </w:div>
        <w:div w:id="1443648457">
          <w:marLeft w:val="0"/>
          <w:marRight w:val="0"/>
          <w:marTop w:val="0"/>
          <w:marBottom w:val="0"/>
          <w:divBdr>
            <w:top w:val="none" w:sz="0" w:space="0" w:color="auto"/>
            <w:left w:val="none" w:sz="0" w:space="0" w:color="auto"/>
            <w:bottom w:val="none" w:sz="0" w:space="0" w:color="auto"/>
            <w:right w:val="none" w:sz="0" w:space="0" w:color="auto"/>
          </w:divBdr>
        </w:div>
        <w:div w:id="1810709460">
          <w:marLeft w:val="0"/>
          <w:marRight w:val="0"/>
          <w:marTop w:val="0"/>
          <w:marBottom w:val="0"/>
          <w:divBdr>
            <w:top w:val="none" w:sz="0" w:space="0" w:color="auto"/>
            <w:left w:val="none" w:sz="0" w:space="0" w:color="auto"/>
            <w:bottom w:val="none" w:sz="0" w:space="0" w:color="auto"/>
            <w:right w:val="none" w:sz="0" w:space="0" w:color="auto"/>
          </w:divBdr>
        </w:div>
        <w:div w:id="1597909147">
          <w:marLeft w:val="0"/>
          <w:marRight w:val="0"/>
          <w:marTop w:val="0"/>
          <w:marBottom w:val="0"/>
          <w:divBdr>
            <w:top w:val="none" w:sz="0" w:space="0" w:color="auto"/>
            <w:left w:val="none" w:sz="0" w:space="0" w:color="auto"/>
            <w:bottom w:val="none" w:sz="0" w:space="0" w:color="auto"/>
            <w:right w:val="none" w:sz="0" w:space="0" w:color="auto"/>
          </w:divBdr>
        </w:div>
        <w:div w:id="1653409230">
          <w:marLeft w:val="0"/>
          <w:marRight w:val="0"/>
          <w:marTop w:val="0"/>
          <w:marBottom w:val="0"/>
          <w:divBdr>
            <w:top w:val="none" w:sz="0" w:space="0" w:color="auto"/>
            <w:left w:val="none" w:sz="0" w:space="0" w:color="auto"/>
            <w:bottom w:val="none" w:sz="0" w:space="0" w:color="auto"/>
            <w:right w:val="none" w:sz="0" w:space="0" w:color="auto"/>
          </w:divBdr>
        </w:div>
        <w:div w:id="694379220">
          <w:marLeft w:val="0"/>
          <w:marRight w:val="0"/>
          <w:marTop w:val="0"/>
          <w:marBottom w:val="0"/>
          <w:divBdr>
            <w:top w:val="none" w:sz="0" w:space="0" w:color="auto"/>
            <w:left w:val="none" w:sz="0" w:space="0" w:color="auto"/>
            <w:bottom w:val="none" w:sz="0" w:space="0" w:color="auto"/>
            <w:right w:val="none" w:sz="0" w:space="0" w:color="auto"/>
          </w:divBdr>
        </w:div>
        <w:div w:id="172186205">
          <w:marLeft w:val="0"/>
          <w:marRight w:val="0"/>
          <w:marTop w:val="0"/>
          <w:marBottom w:val="0"/>
          <w:divBdr>
            <w:top w:val="none" w:sz="0" w:space="0" w:color="auto"/>
            <w:left w:val="none" w:sz="0" w:space="0" w:color="auto"/>
            <w:bottom w:val="none" w:sz="0" w:space="0" w:color="auto"/>
            <w:right w:val="none" w:sz="0" w:space="0" w:color="auto"/>
          </w:divBdr>
        </w:div>
      </w:divsChild>
    </w:div>
    <w:div w:id="888103482">
      <w:bodyDiv w:val="1"/>
      <w:marLeft w:val="0"/>
      <w:marRight w:val="0"/>
      <w:marTop w:val="0"/>
      <w:marBottom w:val="0"/>
      <w:divBdr>
        <w:top w:val="none" w:sz="0" w:space="0" w:color="auto"/>
        <w:left w:val="none" w:sz="0" w:space="0" w:color="auto"/>
        <w:bottom w:val="none" w:sz="0" w:space="0" w:color="auto"/>
        <w:right w:val="none" w:sz="0" w:space="0" w:color="auto"/>
      </w:divBdr>
    </w:div>
    <w:div w:id="890918039">
      <w:bodyDiv w:val="1"/>
      <w:marLeft w:val="0"/>
      <w:marRight w:val="0"/>
      <w:marTop w:val="0"/>
      <w:marBottom w:val="0"/>
      <w:divBdr>
        <w:top w:val="none" w:sz="0" w:space="0" w:color="auto"/>
        <w:left w:val="none" w:sz="0" w:space="0" w:color="auto"/>
        <w:bottom w:val="none" w:sz="0" w:space="0" w:color="auto"/>
        <w:right w:val="none" w:sz="0" w:space="0" w:color="auto"/>
      </w:divBdr>
    </w:div>
    <w:div w:id="899946498">
      <w:bodyDiv w:val="1"/>
      <w:marLeft w:val="0"/>
      <w:marRight w:val="0"/>
      <w:marTop w:val="0"/>
      <w:marBottom w:val="0"/>
      <w:divBdr>
        <w:top w:val="none" w:sz="0" w:space="0" w:color="auto"/>
        <w:left w:val="none" w:sz="0" w:space="0" w:color="auto"/>
        <w:bottom w:val="none" w:sz="0" w:space="0" w:color="auto"/>
        <w:right w:val="none" w:sz="0" w:space="0" w:color="auto"/>
      </w:divBdr>
    </w:div>
    <w:div w:id="902374068">
      <w:bodyDiv w:val="1"/>
      <w:marLeft w:val="0"/>
      <w:marRight w:val="0"/>
      <w:marTop w:val="0"/>
      <w:marBottom w:val="0"/>
      <w:divBdr>
        <w:top w:val="none" w:sz="0" w:space="0" w:color="auto"/>
        <w:left w:val="none" w:sz="0" w:space="0" w:color="auto"/>
        <w:bottom w:val="none" w:sz="0" w:space="0" w:color="auto"/>
        <w:right w:val="none" w:sz="0" w:space="0" w:color="auto"/>
      </w:divBdr>
    </w:div>
    <w:div w:id="919290141">
      <w:bodyDiv w:val="1"/>
      <w:marLeft w:val="0"/>
      <w:marRight w:val="0"/>
      <w:marTop w:val="0"/>
      <w:marBottom w:val="0"/>
      <w:divBdr>
        <w:top w:val="none" w:sz="0" w:space="0" w:color="auto"/>
        <w:left w:val="none" w:sz="0" w:space="0" w:color="auto"/>
        <w:bottom w:val="none" w:sz="0" w:space="0" w:color="auto"/>
        <w:right w:val="none" w:sz="0" w:space="0" w:color="auto"/>
      </w:divBdr>
    </w:div>
    <w:div w:id="939026530">
      <w:bodyDiv w:val="1"/>
      <w:marLeft w:val="0"/>
      <w:marRight w:val="0"/>
      <w:marTop w:val="0"/>
      <w:marBottom w:val="0"/>
      <w:divBdr>
        <w:top w:val="none" w:sz="0" w:space="0" w:color="auto"/>
        <w:left w:val="none" w:sz="0" w:space="0" w:color="auto"/>
        <w:bottom w:val="none" w:sz="0" w:space="0" w:color="auto"/>
        <w:right w:val="none" w:sz="0" w:space="0" w:color="auto"/>
      </w:divBdr>
    </w:div>
    <w:div w:id="976108469">
      <w:bodyDiv w:val="1"/>
      <w:marLeft w:val="0"/>
      <w:marRight w:val="0"/>
      <w:marTop w:val="0"/>
      <w:marBottom w:val="0"/>
      <w:divBdr>
        <w:top w:val="none" w:sz="0" w:space="0" w:color="auto"/>
        <w:left w:val="none" w:sz="0" w:space="0" w:color="auto"/>
        <w:bottom w:val="none" w:sz="0" w:space="0" w:color="auto"/>
        <w:right w:val="none" w:sz="0" w:space="0" w:color="auto"/>
      </w:divBdr>
    </w:div>
    <w:div w:id="993602847">
      <w:bodyDiv w:val="1"/>
      <w:marLeft w:val="0"/>
      <w:marRight w:val="0"/>
      <w:marTop w:val="0"/>
      <w:marBottom w:val="0"/>
      <w:divBdr>
        <w:top w:val="none" w:sz="0" w:space="0" w:color="auto"/>
        <w:left w:val="none" w:sz="0" w:space="0" w:color="auto"/>
        <w:bottom w:val="none" w:sz="0" w:space="0" w:color="auto"/>
        <w:right w:val="none" w:sz="0" w:space="0" w:color="auto"/>
      </w:divBdr>
    </w:div>
    <w:div w:id="1008867880">
      <w:bodyDiv w:val="1"/>
      <w:marLeft w:val="0"/>
      <w:marRight w:val="0"/>
      <w:marTop w:val="0"/>
      <w:marBottom w:val="0"/>
      <w:divBdr>
        <w:top w:val="none" w:sz="0" w:space="0" w:color="auto"/>
        <w:left w:val="none" w:sz="0" w:space="0" w:color="auto"/>
        <w:bottom w:val="none" w:sz="0" w:space="0" w:color="auto"/>
        <w:right w:val="none" w:sz="0" w:space="0" w:color="auto"/>
      </w:divBdr>
    </w:div>
    <w:div w:id="1027871943">
      <w:bodyDiv w:val="1"/>
      <w:marLeft w:val="0"/>
      <w:marRight w:val="0"/>
      <w:marTop w:val="0"/>
      <w:marBottom w:val="0"/>
      <w:divBdr>
        <w:top w:val="none" w:sz="0" w:space="0" w:color="auto"/>
        <w:left w:val="none" w:sz="0" w:space="0" w:color="auto"/>
        <w:bottom w:val="none" w:sz="0" w:space="0" w:color="auto"/>
        <w:right w:val="none" w:sz="0" w:space="0" w:color="auto"/>
      </w:divBdr>
    </w:div>
    <w:div w:id="1030913773">
      <w:bodyDiv w:val="1"/>
      <w:marLeft w:val="0"/>
      <w:marRight w:val="0"/>
      <w:marTop w:val="0"/>
      <w:marBottom w:val="0"/>
      <w:divBdr>
        <w:top w:val="none" w:sz="0" w:space="0" w:color="auto"/>
        <w:left w:val="none" w:sz="0" w:space="0" w:color="auto"/>
        <w:bottom w:val="none" w:sz="0" w:space="0" w:color="auto"/>
        <w:right w:val="none" w:sz="0" w:space="0" w:color="auto"/>
      </w:divBdr>
    </w:div>
    <w:div w:id="1043168950">
      <w:bodyDiv w:val="1"/>
      <w:marLeft w:val="0"/>
      <w:marRight w:val="0"/>
      <w:marTop w:val="0"/>
      <w:marBottom w:val="0"/>
      <w:divBdr>
        <w:top w:val="none" w:sz="0" w:space="0" w:color="auto"/>
        <w:left w:val="none" w:sz="0" w:space="0" w:color="auto"/>
        <w:bottom w:val="none" w:sz="0" w:space="0" w:color="auto"/>
        <w:right w:val="none" w:sz="0" w:space="0" w:color="auto"/>
      </w:divBdr>
    </w:div>
    <w:div w:id="1065178213">
      <w:bodyDiv w:val="1"/>
      <w:marLeft w:val="0"/>
      <w:marRight w:val="0"/>
      <w:marTop w:val="0"/>
      <w:marBottom w:val="0"/>
      <w:divBdr>
        <w:top w:val="none" w:sz="0" w:space="0" w:color="auto"/>
        <w:left w:val="none" w:sz="0" w:space="0" w:color="auto"/>
        <w:bottom w:val="none" w:sz="0" w:space="0" w:color="auto"/>
        <w:right w:val="none" w:sz="0" w:space="0" w:color="auto"/>
      </w:divBdr>
    </w:div>
    <w:div w:id="1082994050">
      <w:bodyDiv w:val="1"/>
      <w:marLeft w:val="0"/>
      <w:marRight w:val="0"/>
      <w:marTop w:val="0"/>
      <w:marBottom w:val="0"/>
      <w:divBdr>
        <w:top w:val="none" w:sz="0" w:space="0" w:color="auto"/>
        <w:left w:val="none" w:sz="0" w:space="0" w:color="auto"/>
        <w:bottom w:val="none" w:sz="0" w:space="0" w:color="auto"/>
        <w:right w:val="none" w:sz="0" w:space="0" w:color="auto"/>
      </w:divBdr>
    </w:div>
    <w:div w:id="1106803861">
      <w:bodyDiv w:val="1"/>
      <w:marLeft w:val="0"/>
      <w:marRight w:val="0"/>
      <w:marTop w:val="0"/>
      <w:marBottom w:val="0"/>
      <w:divBdr>
        <w:top w:val="none" w:sz="0" w:space="0" w:color="auto"/>
        <w:left w:val="none" w:sz="0" w:space="0" w:color="auto"/>
        <w:bottom w:val="none" w:sz="0" w:space="0" w:color="auto"/>
        <w:right w:val="none" w:sz="0" w:space="0" w:color="auto"/>
      </w:divBdr>
    </w:div>
    <w:div w:id="1109591555">
      <w:bodyDiv w:val="1"/>
      <w:marLeft w:val="0"/>
      <w:marRight w:val="0"/>
      <w:marTop w:val="0"/>
      <w:marBottom w:val="0"/>
      <w:divBdr>
        <w:top w:val="none" w:sz="0" w:space="0" w:color="auto"/>
        <w:left w:val="none" w:sz="0" w:space="0" w:color="auto"/>
        <w:bottom w:val="none" w:sz="0" w:space="0" w:color="auto"/>
        <w:right w:val="none" w:sz="0" w:space="0" w:color="auto"/>
      </w:divBdr>
    </w:div>
    <w:div w:id="1111784483">
      <w:bodyDiv w:val="1"/>
      <w:marLeft w:val="0"/>
      <w:marRight w:val="0"/>
      <w:marTop w:val="0"/>
      <w:marBottom w:val="0"/>
      <w:divBdr>
        <w:top w:val="none" w:sz="0" w:space="0" w:color="auto"/>
        <w:left w:val="none" w:sz="0" w:space="0" w:color="auto"/>
        <w:bottom w:val="none" w:sz="0" w:space="0" w:color="auto"/>
        <w:right w:val="none" w:sz="0" w:space="0" w:color="auto"/>
      </w:divBdr>
    </w:div>
    <w:div w:id="1117601492">
      <w:bodyDiv w:val="1"/>
      <w:marLeft w:val="0"/>
      <w:marRight w:val="0"/>
      <w:marTop w:val="0"/>
      <w:marBottom w:val="0"/>
      <w:divBdr>
        <w:top w:val="none" w:sz="0" w:space="0" w:color="auto"/>
        <w:left w:val="none" w:sz="0" w:space="0" w:color="auto"/>
        <w:bottom w:val="none" w:sz="0" w:space="0" w:color="auto"/>
        <w:right w:val="none" w:sz="0" w:space="0" w:color="auto"/>
      </w:divBdr>
    </w:div>
    <w:div w:id="1130628516">
      <w:bodyDiv w:val="1"/>
      <w:marLeft w:val="0"/>
      <w:marRight w:val="0"/>
      <w:marTop w:val="0"/>
      <w:marBottom w:val="0"/>
      <w:divBdr>
        <w:top w:val="none" w:sz="0" w:space="0" w:color="auto"/>
        <w:left w:val="none" w:sz="0" w:space="0" w:color="auto"/>
        <w:bottom w:val="none" w:sz="0" w:space="0" w:color="auto"/>
        <w:right w:val="none" w:sz="0" w:space="0" w:color="auto"/>
      </w:divBdr>
    </w:div>
    <w:div w:id="1137380167">
      <w:bodyDiv w:val="1"/>
      <w:marLeft w:val="0"/>
      <w:marRight w:val="0"/>
      <w:marTop w:val="0"/>
      <w:marBottom w:val="0"/>
      <w:divBdr>
        <w:top w:val="none" w:sz="0" w:space="0" w:color="auto"/>
        <w:left w:val="none" w:sz="0" w:space="0" w:color="auto"/>
        <w:bottom w:val="none" w:sz="0" w:space="0" w:color="auto"/>
        <w:right w:val="none" w:sz="0" w:space="0" w:color="auto"/>
      </w:divBdr>
    </w:div>
    <w:div w:id="1165392598">
      <w:bodyDiv w:val="1"/>
      <w:marLeft w:val="0"/>
      <w:marRight w:val="0"/>
      <w:marTop w:val="0"/>
      <w:marBottom w:val="0"/>
      <w:divBdr>
        <w:top w:val="none" w:sz="0" w:space="0" w:color="auto"/>
        <w:left w:val="none" w:sz="0" w:space="0" w:color="auto"/>
        <w:bottom w:val="none" w:sz="0" w:space="0" w:color="auto"/>
        <w:right w:val="none" w:sz="0" w:space="0" w:color="auto"/>
      </w:divBdr>
    </w:div>
    <w:div w:id="1184592467">
      <w:bodyDiv w:val="1"/>
      <w:marLeft w:val="0"/>
      <w:marRight w:val="0"/>
      <w:marTop w:val="0"/>
      <w:marBottom w:val="0"/>
      <w:divBdr>
        <w:top w:val="none" w:sz="0" w:space="0" w:color="auto"/>
        <w:left w:val="none" w:sz="0" w:space="0" w:color="auto"/>
        <w:bottom w:val="none" w:sz="0" w:space="0" w:color="auto"/>
        <w:right w:val="none" w:sz="0" w:space="0" w:color="auto"/>
      </w:divBdr>
    </w:div>
    <w:div w:id="1248151071">
      <w:bodyDiv w:val="1"/>
      <w:marLeft w:val="0"/>
      <w:marRight w:val="0"/>
      <w:marTop w:val="0"/>
      <w:marBottom w:val="0"/>
      <w:divBdr>
        <w:top w:val="none" w:sz="0" w:space="0" w:color="auto"/>
        <w:left w:val="none" w:sz="0" w:space="0" w:color="auto"/>
        <w:bottom w:val="none" w:sz="0" w:space="0" w:color="auto"/>
        <w:right w:val="none" w:sz="0" w:space="0" w:color="auto"/>
      </w:divBdr>
      <w:divsChild>
        <w:div w:id="1076590289">
          <w:marLeft w:val="0"/>
          <w:marRight w:val="0"/>
          <w:marTop w:val="0"/>
          <w:marBottom w:val="0"/>
          <w:divBdr>
            <w:top w:val="none" w:sz="0" w:space="0" w:color="auto"/>
            <w:left w:val="none" w:sz="0" w:space="0" w:color="auto"/>
            <w:bottom w:val="none" w:sz="0" w:space="0" w:color="auto"/>
            <w:right w:val="none" w:sz="0" w:space="0" w:color="auto"/>
          </w:divBdr>
        </w:div>
      </w:divsChild>
    </w:div>
    <w:div w:id="1252936153">
      <w:bodyDiv w:val="1"/>
      <w:marLeft w:val="0"/>
      <w:marRight w:val="0"/>
      <w:marTop w:val="0"/>
      <w:marBottom w:val="0"/>
      <w:divBdr>
        <w:top w:val="none" w:sz="0" w:space="0" w:color="auto"/>
        <w:left w:val="none" w:sz="0" w:space="0" w:color="auto"/>
        <w:bottom w:val="none" w:sz="0" w:space="0" w:color="auto"/>
        <w:right w:val="none" w:sz="0" w:space="0" w:color="auto"/>
      </w:divBdr>
    </w:div>
    <w:div w:id="1274167911">
      <w:bodyDiv w:val="1"/>
      <w:marLeft w:val="0"/>
      <w:marRight w:val="0"/>
      <w:marTop w:val="0"/>
      <w:marBottom w:val="0"/>
      <w:divBdr>
        <w:top w:val="none" w:sz="0" w:space="0" w:color="auto"/>
        <w:left w:val="none" w:sz="0" w:space="0" w:color="auto"/>
        <w:bottom w:val="none" w:sz="0" w:space="0" w:color="auto"/>
        <w:right w:val="none" w:sz="0" w:space="0" w:color="auto"/>
      </w:divBdr>
    </w:div>
    <w:div w:id="1287159030">
      <w:bodyDiv w:val="1"/>
      <w:marLeft w:val="0"/>
      <w:marRight w:val="0"/>
      <w:marTop w:val="0"/>
      <w:marBottom w:val="0"/>
      <w:divBdr>
        <w:top w:val="none" w:sz="0" w:space="0" w:color="auto"/>
        <w:left w:val="none" w:sz="0" w:space="0" w:color="auto"/>
        <w:bottom w:val="none" w:sz="0" w:space="0" w:color="auto"/>
        <w:right w:val="none" w:sz="0" w:space="0" w:color="auto"/>
      </w:divBdr>
    </w:div>
    <w:div w:id="1288663258">
      <w:bodyDiv w:val="1"/>
      <w:marLeft w:val="0"/>
      <w:marRight w:val="0"/>
      <w:marTop w:val="0"/>
      <w:marBottom w:val="0"/>
      <w:divBdr>
        <w:top w:val="none" w:sz="0" w:space="0" w:color="auto"/>
        <w:left w:val="none" w:sz="0" w:space="0" w:color="auto"/>
        <w:bottom w:val="none" w:sz="0" w:space="0" w:color="auto"/>
        <w:right w:val="none" w:sz="0" w:space="0" w:color="auto"/>
      </w:divBdr>
    </w:div>
    <w:div w:id="1291476959">
      <w:bodyDiv w:val="1"/>
      <w:marLeft w:val="0"/>
      <w:marRight w:val="0"/>
      <w:marTop w:val="0"/>
      <w:marBottom w:val="0"/>
      <w:divBdr>
        <w:top w:val="none" w:sz="0" w:space="0" w:color="auto"/>
        <w:left w:val="none" w:sz="0" w:space="0" w:color="auto"/>
        <w:bottom w:val="none" w:sz="0" w:space="0" w:color="auto"/>
        <w:right w:val="none" w:sz="0" w:space="0" w:color="auto"/>
      </w:divBdr>
    </w:div>
    <w:div w:id="1291978103">
      <w:bodyDiv w:val="1"/>
      <w:marLeft w:val="0"/>
      <w:marRight w:val="0"/>
      <w:marTop w:val="0"/>
      <w:marBottom w:val="0"/>
      <w:divBdr>
        <w:top w:val="none" w:sz="0" w:space="0" w:color="auto"/>
        <w:left w:val="none" w:sz="0" w:space="0" w:color="auto"/>
        <w:bottom w:val="none" w:sz="0" w:space="0" w:color="auto"/>
        <w:right w:val="none" w:sz="0" w:space="0" w:color="auto"/>
      </w:divBdr>
    </w:div>
    <w:div w:id="1317950667">
      <w:bodyDiv w:val="1"/>
      <w:marLeft w:val="0"/>
      <w:marRight w:val="0"/>
      <w:marTop w:val="0"/>
      <w:marBottom w:val="0"/>
      <w:divBdr>
        <w:top w:val="none" w:sz="0" w:space="0" w:color="auto"/>
        <w:left w:val="none" w:sz="0" w:space="0" w:color="auto"/>
        <w:bottom w:val="none" w:sz="0" w:space="0" w:color="auto"/>
        <w:right w:val="none" w:sz="0" w:space="0" w:color="auto"/>
      </w:divBdr>
    </w:div>
    <w:div w:id="1337882263">
      <w:bodyDiv w:val="1"/>
      <w:marLeft w:val="0"/>
      <w:marRight w:val="0"/>
      <w:marTop w:val="0"/>
      <w:marBottom w:val="0"/>
      <w:divBdr>
        <w:top w:val="none" w:sz="0" w:space="0" w:color="auto"/>
        <w:left w:val="none" w:sz="0" w:space="0" w:color="auto"/>
        <w:bottom w:val="none" w:sz="0" w:space="0" w:color="auto"/>
        <w:right w:val="none" w:sz="0" w:space="0" w:color="auto"/>
      </w:divBdr>
    </w:div>
    <w:div w:id="1353649062">
      <w:bodyDiv w:val="1"/>
      <w:marLeft w:val="0"/>
      <w:marRight w:val="0"/>
      <w:marTop w:val="0"/>
      <w:marBottom w:val="0"/>
      <w:divBdr>
        <w:top w:val="none" w:sz="0" w:space="0" w:color="auto"/>
        <w:left w:val="none" w:sz="0" w:space="0" w:color="auto"/>
        <w:bottom w:val="none" w:sz="0" w:space="0" w:color="auto"/>
        <w:right w:val="none" w:sz="0" w:space="0" w:color="auto"/>
      </w:divBdr>
    </w:div>
    <w:div w:id="1354451470">
      <w:bodyDiv w:val="1"/>
      <w:marLeft w:val="0"/>
      <w:marRight w:val="0"/>
      <w:marTop w:val="0"/>
      <w:marBottom w:val="0"/>
      <w:divBdr>
        <w:top w:val="none" w:sz="0" w:space="0" w:color="auto"/>
        <w:left w:val="none" w:sz="0" w:space="0" w:color="auto"/>
        <w:bottom w:val="none" w:sz="0" w:space="0" w:color="auto"/>
        <w:right w:val="none" w:sz="0" w:space="0" w:color="auto"/>
      </w:divBdr>
    </w:div>
    <w:div w:id="1360353361">
      <w:bodyDiv w:val="1"/>
      <w:marLeft w:val="0"/>
      <w:marRight w:val="0"/>
      <w:marTop w:val="0"/>
      <w:marBottom w:val="0"/>
      <w:divBdr>
        <w:top w:val="none" w:sz="0" w:space="0" w:color="auto"/>
        <w:left w:val="none" w:sz="0" w:space="0" w:color="auto"/>
        <w:bottom w:val="none" w:sz="0" w:space="0" w:color="auto"/>
        <w:right w:val="none" w:sz="0" w:space="0" w:color="auto"/>
      </w:divBdr>
    </w:div>
    <w:div w:id="1394431597">
      <w:bodyDiv w:val="1"/>
      <w:marLeft w:val="0"/>
      <w:marRight w:val="0"/>
      <w:marTop w:val="0"/>
      <w:marBottom w:val="0"/>
      <w:divBdr>
        <w:top w:val="none" w:sz="0" w:space="0" w:color="auto"/>
        <w:left w:val="none" w:sz="0" w:space="0" w:color="auto"/>
        <w:bottom w:val="none" w:sz="0" w:space="0" w:color="auto"/>
        <w:right w:val="none" w:sz="0" w:space="0" w:color="auto"/>
      </w:divBdr>
    </w:div>
    <w:div w:id="1427725942">
      <w:bodyDiv w:val="1"/>
      <w:marLeft w:val="0"/>
      <w:marRight w:val="0"/>
      <w:marTop w:val="0"/>
      <w:marBottom w:val="0"/>
      <w:divBdr>
        <w:top w:val="none" w:sz="0" w:space="0" w:color="auto"/>
        <w:left w:val="none" w:sz="0" w:space="0" w:color="auto"/>
        <w:bottom w:val="none" w:sz="0" w:space="0" w:color="auto"/>
        <w:right w:val="none" w:sz="0" w:space="0" w:color="auto"/>
      </w:divBdr>
    </w:div>
    <w:div w:id="1440418491">
      <w:bodyDiv w:val="1"/>
      <w:marLeft w:val="0"/>
      <w:marRight w:val="0"/>
      <w:marTop w:val="0"/>
      <w:marBottom w:val="0"/>
      <w:divBdr>
        <w:top w:val="none" w:sz="0" w:space="0" w:color="auto"/>
        <w:left w:val="none" w:sz="0" w:space="0" w:color="auto"/>
        <w:bottom w:val="none" w:sz="0" w:space="0" w:color="auto"/>
        <w:right w:val="none" w:sz="0" w:space="0" w:color="auto"/>
      </w:divBdr>
    </w:div>
    <w:div w:id="1455833363">
      <w:bodyDiv w:val="1"/>
      <w:marLeft w:val="0"/>
      <w:marRight w:val="0"/>
      <w:marTop w:val="0"/>
      <w:marBottom w:val="0"/>
      <w:divBdr>
        <w:top w:val="none" w:sz="0" w:space="0" w:color="auto"/>
        <w:left w:val="none" w:sz="0" w:space="0" w:color="auto"/>
        <w:bottom w:val="none" w:sz="0" w:space="0" w:color="auto"/>
        <w:right w:val="none" w:sz="0" w:space="0" w:color="auto"/>
      </w:divBdr>
    </w:div>
    <w:div w:id="1461342345">
      <w:bodyDiv w:val="1"/>
      <w:marLeft w:val="0"/>
      <w:marRight w:val="0"/>
      <w:marTop w:val="0"/>
      <w:marBottom w:val="0"/>
      <w:divBdr>
        <w:top w:val="none" w:sz="0" w:space="0" w:color="auto"/>
        <w:left w:val="none" w:sz="0" w:space="0" w:color="auto"/>
        <w:bottom w:val="none" w:sz="0" w:space="0" w:color="auto"/>
        <w:right w:val="none" w:sz="0" w:space="0" w:color="auto"/>
      </w:divBdr>
    </w:div>
    <w:div w:id="1466579433">
      <w:bodyDiv w:val="1"/>
      <w:marLeft w:val="0"/>
      <w:marRight w:val="0"/>
      <w:marTop w:val="0"/>
      <w:marBottom w:val="0"/>
      <w:divBdr>
        <w:top w:val="none" w:sz="0" w:space="0" w:color="auto"/>
        <w:left w:val="none" w:sz="0" w:space="0" w:color="auto"/>
        <w:bottom w:val="none" w:sz="0" w:space="0" w:color="auto"/>
        <w:right w:val="none" w:sz="0" w:space="0" w:color="auto"/>
      </w:divBdr>
    </w:div>
    <w:div w:id="1482379826">
      <w:bodyDiv w:val="1"/>
      <w:marLeft w:val="0"/>
      <w:marRight w:val="0"/>
      <w:marTop w:val="0"/>
      <w:marBottom w:val="0"/>
      <w:divBdr>
        <w:top w:val="none" w:sz="0" w:space="0" w:color="auto"/>
        <w:left w:val="none" w:sz="0" w:space="0" w:color="auto"/>
        <w:bottom w:val="none" w:sz="0" w:space="0" w:color="auto"/>
        <w:right w:val="none" w:sz="0" w:space="0" w:color="auto"/>
      </w:divBdr>
    </w:div>
    <w:div w:id="1485777098">
      <w:bodyDiv w:val="1"/>
      <w:marLeft w:val="0"/>
      <w:marRight w:val="0"/>
      <w:marTop w:val="0"/>
      <w:marBottom w:val="0"/>
      <w:divBdr>
        <w:top w:val="none" w:sz="0" w:space="0" w:color="auto"/>
        <w:left w:val="none" w:sz="0" w:space="0" w:color="auto"/>
        <w:bottom w:val="none" w:sz="0" w:space="0" w:color="auto"/>
        <w:right w:val="none" w:sz="0" w:space="0" w:color="auto"/>
      </w:divBdr>
    </w:div>
    <w:div w:id="1509247151">
      <w:bodyDiv w:val="1"/>
      <w:marLeft w:val="0"/>
      <w:marRight w:val="0"/>
      <w:marTop w:val="0"/>
      <w:marBottom w:val="0"/>
      <w:divBdr>
        <w:top w:val="none" w:sz="0" w:space="0" w:color="auto"/>
        <w:left w:val="none" w:sz="0" w:space="0" w:color="auto"/>
        <w:bottom w:val="none" w:sz="0" w:space="0" w:color="auto"/>
        <w:right w:val="none" w:sz="0" w:space="0" w:color="auto"/>
      </w:divBdr>
    </w:div>
    <w:div w:id="1534730591">
      <w:bodyDiv w:val="1"/>
      <w:marLeft w:val="0"/>
      <w:marRight w:val="0"/>
      <w:marTop w:val="0"/>
      <w:marBottom w:val="0"/>
      <w:divBdr>
        <w:top w:val="none" w:sz="0" w:space="0" w:color="auto"/>
        <w:left w:val="none" w:sz="0" w:space="0" w:color="auto"/>
        <w:bottom w:val="none" w:sz="0" w:space="0" w:color="auto"/>
        <w:right w:val="none" w:sz="0" w:space="0" w:color="auto"/>
      </w:divBdr>
    </w:div>
    <w:div w:id="1555116267">
      <w:bodyDiv w:val="1"/>
      <w:marLeft w:val="0"/>
      <w:marRight w:val="0"/>
      <w:marTop w:val="0"/>
      <w:marBottom w:val="0"/>
      <w:divBdr>
        <w:top w:val="none" w:sz="0" w:space="0" w:color="auto"/>
        <w:left w:val="none" w:sz="0" w:space="0" w:color="auto"/>
        <w:bottom w:val="none" w:sz="0" w:space="0" w:color="auto"/>
        <w:right w:val="none" w:sz="0" w:space="0" w:color="auto"/>
      </w:divBdr>
    </w:div>
    <w:div w:id="1565024083">
      <w:bodyDiv w:val="1"/>
      <w:marLeft w:val="0"/>
      <w:marRight w:val="0"/>
      <w:marTop w:val="0"/>
      <w:marBottom w:val="0"/>
      <w:divBdr>
        <w:top w:val="none" w:sz="0" w:space="0" w:color="auto"/>
        <w:left w:val="none" w:sz="0" w:space="0" w:color="auto"/>
        <w:bottom w:val="none" w:sz="0" w:space="0" w:color="auto"/>
        <w:right w:val="none" w:sz="0" w:space="0" w:color="auto"/>
      </w:divBdr>
    </w:div>
    <w:div w:id="1594391926">
      <w:bodyDiv w:val="1"/>
      <w:marLeft w:val="0"/>
      <w:marRight w:val="0"/>
      <w:marTop w:val="0"/>
      <w:marBottom w:val="0"/>
      <w:divBdr>
        <w:top w:val="none" w:sz="0" w:space="0" w:color="auto"/>
        <w:left w:val="none" w:sz="0" w:space="0" w:color="auto"/>
        <w:bottom w:val="none" w:sz="0" w:space="0" w:color="auto"/>
        <w:right w:val="none" w:sz="0" w:space="0" w:color="auto"/>
      </w:divBdr>
    </w:div>
    <w:div w:id="1598640506">
      <w:bodyDiv w:val="1"/>
      <w:marLeft w:val="0"/>
      <w:marRight w:val="0"/>
      <w:marTop w:val="0"/>
      <w:marBottom w:val="0"/>
      <w:divBdr>
        <w:top w:val="none" w:sz="0" w:space="0" w:color="auto"/>
        <w:left w:val="none" w:sz="0" w:space="0" w:color="auto"/>
        <w:bottom w:val="none" w:sz="0" w:space="0" w:color="auto"/>
        <w:right w:val="none" w:sz="0" w:space="0" w:color="auto"/>
      </w:divBdr>
    </w:div>
    <w:div w:id="1599950106">
      <w:bodyDiv w:val="1"/>
      <w:marLeft w:val="0"/>
      <w:marRight w:val="0"/>
      <w:marTop w:val="0"/>
      <w:marBottom w:val="0"/>
      <w:divBdr>
        <w:top w:val="none" w:sz="0" w:space="0" w:color="auto"/>
        <w:left w:val="none" w:sz="0" w:space="0" w:color="auto"/>
        <w:bottom w:val="none" w:sz="0" w:space="0" w:color="auto"/>
        <w:right w:val="none" w:sz="0" w:space="0" w:color="auto"/>
      </w:divBdr>
    </w:div>
    <w:div w:id="1610162575">
      <w:bodyDiv w:val="1"/>
      <w:marLeft w:val="0"/>
      <w:marRight w:val="0"/>
      <w:marTop w:val="0"/>
      <w:marBottom w:val="0"/>
      <w:divBdr>
        <w:top w:val="none" w:sz="0" w:space="0" w:color="auto"/>
        <w:left w:val="none" w:sz="0" w:space="0" w:color="auto"/>
        <w:bottom w:val="none" w:sz="0" w:space="0" w:color="auto"/>
        <w:right w:val="none" w:sz="0" w:space="0" w:color="auto"/>
      </w:divBdr>
    </w:div>
    <w:div w:id="1624846022">
      <w:bodyDiv w:val="1"/>
      <w:marLeft w:val="0"/>
      <w:marRight w:val="0"/>
      <w:marTop w:val="0"/>
      <w:marBottom w:val="0"/>
      <w:divBdr>
        <w:top w:val="none" w:sz="0" w:space="0" w:color="auto"/>
        <w:left w:val="none" w:sz="0" w:space="0" w:color="auto"/>
        <w:bottom w:val="none" w:sz="0" w:space="0" w:color="auto"/>
        <w:right w:val="none" w:sz="0" w:space="0" w:color="auto"/>
      </w:divBdr>
    </w:div>
    <w:div w:id="1649942786">
      <w:bodyDiv w:val="1"/>
      <w:marLeft w:val="0"/>
      <w:marRight w:val="0"/>
      <w:marTop w:val="0"/>
      <w:marBottom w:val="0"/>
      <w:divBdr>
        <w:top w:val="none" w:sz="0" w:space="0" w:color="auto"/>
        <w:left w:val="none" w:sz="0" w:space="0" w:color="auto"/>
        <w:bottom w:val="none" w:sz="0" w:space="0" w:color="auto"/>
        <w:right w:val="none" w:sz="0" w:space="0" w:color="auto"/>
      </w:divBdr>
    </w:div>
    <w:div w:id="1691956244">
      <w:bodyDiv w:val="1"/>
      <w:marLeft w:val="0"/>
      <w:marRight w:val="0"/>
      <w:marTop w:val="0"/>
      <w:marBottom w:val="0"/>
      <w:divBdr>
        <w:top w:val="none" w:sz="0" w:space="0" w:color="auto"/>
        <w:left w:val="none" w:sz="0" w:space="0" w:color="auto"/>
        <w:bottom w:val="none" w:sz="0" w:space="0" w:color="auto"/>
        <w:right w:val="none" w:sz="0" w:space="0" w:color="auto"/>
      </w:divBdr>
    </w:div>
    <w:div w:id="1696151104">
      <w:bodyDiv w:val="1"/>
      <w:marLeft w:val="0"/>
      <w:marRight w:val="0"/>
      <w:marTop w:val="0"/>
      <w:marBottom w:val="0"/>
      <w:divBdr>
        <w:top w:val="none" w:sz="0" w:space="0" w:color="auto"/>
        <w:left w:val="none" w:sz="0" w:space="0" w:color="auto"/>
        <w:bottom w:val="none" w:sz="0" w:space="0" w:color="auto"/>
        <w:right w:val="none" w:sz="0" w:space="0" w:color="auto"/>
      </w:divBdr>
    </w:div>
    <w:div w:id="1718582201">
      <w:bodyDiv w:val="1"/>
      <w:marLeft w:val="0"/>
      <w:marRight w:val="0"/>
      <w:marTop w:val="0"/>
      <w:marBottom w:val="0"/>
      <w:divBdr>
        <w:top w:val="none" w:sz="0" w:space="0" w:color="auto"/>
        <w:left w:val="none" w:sz="0" w:space="0" w:color="auto"/>
        <w:bottom w:val="none" w:sz="0" w:space="0" w:color="auto"/>
        <w:right w:val="none" w:sz="0" w:space="0" w:color="auto"/>
      </w:divBdr>
    </w:div>
    <w:div w:id="1721434842">
      <w:bodyDiv w:val="1"/>
      <w:marLeft w:val="0"/>
      <w:marRight w:val="0"/>
      <w:marTop w:val="0"/>
      <w:marBottom w:val="0"/>
      <w:divBdr>
        <w:top w:val="none" w:sz="0" w:space="0" w:color="auto"/>
        <w:left w:val="none" w:sz="0" w:space="0" w:color="auto"/>
        <w:bottom w:val="none" w:sz="0" w:space="0" w:color="auto"/>
        <w:right w:val="none" w:sz="0" w:space="0" w:color="auto"/>
      </w:divBdr>
    </w:div>
    <w:div w:id="1721828172">
      <w:bodyDiv w:val="1"/>
      <w:marLeft w:val="0"/>
      <w:marRight w:val="0"/>
      <w:marTop w:val="0"/>
      <w:marBottom w:val="0"/>
      <w:divBdr>
        <w:top w:val="none" w:sz="0" w:space="0" w:color="auto"/>
        <w:left w:val="none" w:sz="0" w:space="0" w:color="auto"/>
        <w:bottom w:val="none" w:sz="0" w:space="0" w:color="auto"/>
        <w:right w:val="none" w:sz="0" w:space="0" w:color="auto"/>
      </w:divBdr>
    </w:div>
    <w:div w:id="1726446222">
      <w:bodyDiv w:val="1"/>
      <w:marLeft w:val="0"/>
      <w:marRight w:val="0"/>
      <w:marTop w:val="0"/>
      <w:marBottom w:val="0"/>
      <w:divBdr>
        <w:top w:val="none" w:sz="0" w:space="0" w:color="auto"/>
        <w:left w:val="none" w:sz="0" w:space="0" w:color="auto"/>
        <w:bottom w:val="none" w:sz="0" w:space="0" w:color="auto"/>
        <w:right w:val="none" w:sz="0" w:space="0" w:color="auto"/>
      </w:divBdr>
    </w:div>
    <w:div w:id="1733309450">
      <w:bodyDiv w:val="1"/>
      <w:marLeft w:val="0"/>
      <w:marRight w:val="0"/>
      <w:marTop w:val="0"/>
      <w:marBottom w:val="0"/>
      <w:divBdr>
        <w:top w:val="none" w:sz="0" w:space="0" w:color="auto"/>
        <w:left w:val="none" w:sz="0" w:space="0" w:color="auto"/>
        <w:bottom w:val="none" w:sz="0" w:space="0" w:color="auto"/>
        <w:right w:val="none" w:sz="0" w:space="0" w:color="auto"/>
      </w:divBdr>
    </w:div>
    <w:div w:id="1744834377">
      <w:bodyDiv w:val="1"/>
      <w:marLeft w:val="0"/>
      <w:marRight w:val="0"/>
      <w:marTop w:val="0"/>
      <w:marBottom w:val="0"/>
      <w:divBdr>
        <w:top w:val="none" w:sz="0" w:space="0" w:color="auto"/>
        <w:left w:val="none" w:sz="0" w:space="0" w:color="auto"/>
        <w:bottom w:val="none" w:sz="0" w:space="0" w:color="auto"/>
        <w:right w:val="none" w:sz="0" w:space="0" w:color="auto"/>
      </w:divBdr>
    </w:div>
    <w:div w:id="1752460408">
      <w:bodyDiv w:val="1"/>
      <w:marLeft w:val="0"/>
      <w:marRight w:val="0"/>
      <w:marTop w:val="0"/>
      <w:marBottom w:val="0"/>
      <w:divBdr>
        <w:top w:val="none" w:sz="0" w:space="0" w:color="auto"/>
        <w:left w:val="none" w:sz="0" w:space="0" w:color="auto"/>
        <w:bottom w:val="none" w:sz="0" w:space="0" w:color="auto"/>
        <w:right w:val="none" w:sz="0" w:space="0" w:color="auto"/>
      </w:divBdr>
    </w:div>
    <w:div w:id="1755080886">
      <w:bodyDiv w:val="1"/>
      <w:marLeft w:val="0"/>
      <w:marRight w:val="0"/>
      <w:marTop w:val="0"/>
      <w:marBottom w:val="0"/>
      <w:divBdr>
        <w:top w:val="none" w:sz="0" w:space="0" w:color="auto"/>
        <w:left w:val="none" w:sz="0" w:space="0" w:color="auto"/>
        <w:bottom w:val="none" w:sz="0" w:space="0" w:color="auto"/>
        <w:right w:val="none" w:sz="0" w:space="0" w:color="auto"/>
      </w:divBdr>
    </w:div>
    <w:div w:id="1763408105">
      <w:bodyDiv w:val="1"/>
      <w:marLeft w:val="0"/>
      <w:marRight w:val="0"/>
      <w:marTop w:val="0"/>
      <w:marBottom w:val="0"/>
      <w:divBdr>
        <w:top w:val="none" w:sz="0" w:space="0" w:color="auto"/>
        <w:left w:val="none" w:sz="0" w:space="0" w:color="auto"/>
        <w:bottom w:val="none" w:sz="0" w:space="0" w:color="auto"/>
        <w:right w:val="none" w:sz="0" w:space="0" w:color="auto"/>
      </w:divBdr>
    </w:div>
    <w:div w:id="1776441813">
      <w:bodyDiv w:val="1"/>
      <w:marLeft w:val="0"/>
      <w:marRight w:val="0"/>
      <w:marTop w:val="0"/>
      <w:marBottom w:val="0"/>
      <w:divBdr>
        <w:top w:val="none" w:sz="0" w:space="0" w:color="auto"/>
        <w:left w:val="none" w:sz="0" w:space="0" w:color="auto"/>
        <w:bottom w:val="none" w:sz="0" w:space="0" w:color="auto"/>
        <w:right w:val="none" w:sz="0" w:space="0" w:color="auto"/>
      </w:divBdr>
    </w:div>
    <w:div w:id="1778211395">
      <w:bodyDiv w:val="1"/>
      <w:marLeft w:val="0"/>
      <w:marRight w:val="0"/>
      <w:marTop w:val="0"/>
      <w:marBottom w:val="0"/>
      <w:divBdr>
        <w:top w:val="none" w:sz="0" w:space="0" w:color="auto"/>
        <w:left w:val="none" w:sz="0" w:space="0" w:color="auto"/>
        <w:bottom w:val="none" w:sz="0" w:space="0" w:color="auto"/>
        <w:right w:val="none" w:sz="0" w:space="0" w:color="auto"/>
      </w:divBdr>
    </w:div>
    <w:div w:id="1827356309">
      <w:bodyDiv w:val="1"/>
      <w:marLeft w:val="0"/>
      <w:marRight w:val="0"/>
      <w:marTop w:val="0"/>
      <w:marBottom w:val="0"/>
      <w:divBdr>
        <w:top w:val="none" w:sz="0" w:space="0" w:color="auto"/>
        <w:left w:val="none" w:sz="0" w:space="0" w:color="auto"/>
        <w:bottom w:val="none" w:sz="0" w:space="0" w:color="auto"/>
        <w:right w:val="none" w:sz="0" w:space="0" w:color="auto"/>
      </w:divBdr>
    </w:div>
    <w:div w:id="1843819040">
      <w:bodyDiv w:val="1"/>
      <w:marLeft w:val="0"/>
      <w:marRight w:val="0"/>
      <w:marTop w:val="0"/>
      <w:marBottom w:val="0"/>
      <w:divBdr>
        <w:top w:val="none" w:sz="0" w:space="0" w:color="auto"/>
        <w:left w:val="none" w:sz="0" w:space="0" w:color="auto"/>
        <w:bottom w:val="none" w:sz="0" w:space="0" w:color="auto"/>
        <w:right w:val="none" w:sz="0" w:space="0" w:color="auto"/>
      </w:divBdr>
    </w:div>
    <w:div w:id="1848206137">
      <w:bodyDiv w:val="1"/>
      <w:marLeft w:val="0"/>
      <w:marRight w:val="0"/>
      <w:marTop w:val="0"/>
      <w:marBottom w:val="0"/>
      <w:divBdr>
        <w:top w:val="none" w:sz="0" w:space="0" w:color="auto"/>
        <w:left w:val="none" w:sz="0" w:space="0" w:color="auto"/>
        <w:bottom w:val="none" w:sz="0" w:space="0" w:color="auto"/>
        <w:right w:val="none" w:sz="0" w:space="0" w:color="auto"/>
      </w:divBdr>
    </w:div>
    <w:div w:id="1854225035">
      <w:bodyDiv w:val="1"/>
      <w:marLeft w:val="0"/>
      <w:marRight w:val="0"/>
      <w:marTop w:val="0"/>
      <w:marBottom w:val="0"/>
      <w:divBdr>
        <w:top w:val="none" w:sz="0" w:space="0" w:color="auto"/>
        <w:left w:val="none" w:sz="0" w:space="0" w:color="auto"/>
        <w:bottom w:val="none" w:sz="0" w:space="0" w:color="auto"/>
        <w:right w:val="none" w:sz="0" w:space="0" w:color="auto"/>
      </w:divBdr>
    </w:div>
    <w:div w:id="1866096692">
      <w:bodyDiv w:val="1"/>
      <w:marLeft w:val="0"/>
      <w:marRight w:val="0"/>
      <w:marTop w:val="0"/>
      <w:marBottom w:val="0"/>
      <w:divBdr>
        <w:top w:val="none" w:sz="0" w:space="0" w:color="auto"/>
        <w:left w:val="none" w:sz="0" w:space="0" w:color="auto"/>
        <w:bottom w:val="none" w:sz="0" w:space="0" w:color="auto"/>
        <w:right w:val="none" w:sz="0" w:space="0" w:color="auto"/>
      </w:divBdr>
    </w:div>
    <w:div w:id="1866170366">
      <w:bodyDiv w:val="1"/>
      <w:marLeft w:val="0"/>
      <w:marRight w:val="0"/>
      <w:marTop w:val="0"/>
      <w:marBottom w:val="0"/>
      <w:divBdr>
        <w:top w:val="none" w:sz="0" w:space="0" w:color="auto"/>
        <w:left w:val="none" w:sz="0" w:space="0" w:color="auto"/>
        <w:bottom w:val="none" w:sz="0" w:space="0" w:color="auto"/>
        <w:right w:val="none" w:sz="0" w:space="0" w:color="auto"/>
      </w:divBdr>
    </w:div>
    <w:div w:id="1867019009">
      <w:bodyDiv w:val="1"/>
      <w:marLeft w:val="0"/>
      <w:marRight w:val="0"/>
      <w:marTop w:val="0"/>
      <w:marBottom w:val="0"/>
      <w:divBdr>
        <w:top w:val="none" w:sz="0" w:space="0" w:color="auto"/>
        <w:left w:val="none" w:sz="0" w:space="0" w:color="auto"/>
        <w:bottom w:val="none" w:sz="0" w:space="0" w:color="auto"/>
        <w:right w:val="none" w:sz="0" w:space="0" w:color="auto"/>
      </w:divBdr>
    </w:div>
    <w:div w:id="1870097150">
      <w:bodyDiv w:val="1"/>
      <w:marLeft w:val="0"/>
      <w:marRight w:val="0"/>
      <w:marTop w:val="0"/>
      <w:marBottom w:val="0"/>
      <w:divBdr>
        <w:top w:val="none" w:sz="0" w:space="0" w:color="auto"/>
        <w:left w:val="none" w:sz="0" w:space="0" w:color="auto"/>
        <w:bottom w:val="none" w:sz="0" w:space="0" w:color="auto"/>
        <w:right w:val="none" w:sz="0" w:space="0" w:color="auto"/>
      </w:divBdr>
    </w:div>
    <w:div w:id="1875147001">
      <w:bodyDiv w:val="1"/>
      <w:marLeft w:val="0"/>
      <w:marRight w:val="0"/>
      <w:marTop w:val="0"/>
      <w:marBottom w:val="0"/>
      <w:divBdr>
        <w:top w:val="none" w:sz="0" w:space="0" w:color="auto"/>
        <w:left w:val="none" w:sz="0" w:space="0" w:color="auto"/>
        <w:bottom w:val="none" w:sz="0" w:space="0" w:color="auto"/>
        <w:right w:val="none" w:sz="0" w:space="0" w:color="auto"/>
      </w:divBdr>
    </w:div>
    <w:div w:id="1889104761">
      <w:bodyDiv w:val="1"/>
      <w:marLeft w:val="0"/>
      <w:marRight w:val="0"/>
      <w:marTop w:val="0"/>
      <w:marBottom w:val="0"/>
      <w:divBdr>
        <w:top w:val="none" w:sz="0" w:space="0" w:color="auto"/>
        <w:left w:val="none" w:sz="0" w:space="0" w:color="auto"/>
        <w:bottom w:val="none" w:sz="0" w:space="0" w:color="auto"/>
        <w:right w:val="none" w:sz="0" w:space="0" w:color="auto"/>
      </w:divBdr>
    </w:div>
    <w:div w:id="1889536080">
      <w:bodyDiv w:val="1"/>
      <w:marLeft w:val="0"/>
      <w:marRight w:val="0"/>
      <w:marTop w:val="0"/>
      <w:marBottom w:val="0"/>
      <w:divBdr>
        <w:top w:val="none" w:sz="0" w:space="0" w:color="auto"/>
        <w:left w:val="none" w:sz="0" w:space="0" w:color="auto"/>
        <w:bottom w:val="none" w:sz="0" w:space="0" w:color="auto"/>
        <w:right w:val="none" w:sz="0" w:space="0" w:color="auto"/>
      </w:divBdr>
    </w:div>
    <w:div w:id="1892229651">
      <w:bodyDiv w:val="1"/>
      <w:marLeft w:val="0"/>
      <w:marRight w:val="0"/>
      <w:marTop w:val="0"/>
      <w:marBottom w:val="0"/>
      <w:divBdr>
        <w:top w:val="none" w:sz="0" w:space="0" w:color="auto"/>
        <w:left w:val="none" w:sz="0" w:space="0" w:color="auto"/>
        <w:bottom w:val="none" w:sz="0" w:space="0" w:color="auto"/>
        <w:right w:val="none" w:sz="0" w:space="0" w:color="auto"/>
      </w:divBdr>
    </w:div>
    <w:div w:id="1901284113">
      <w:bodyDiv w:val="1"/>
      <w:marLeft w:val="0"/>
      <w:marRight w:val="0"/>
      <w:marTop w:val="0"/>
      <w:marBottom w:val="0"/>
      <w:divBdr>
        <w:top w:val="none" w:sz="0" w:space="0" w:color="auto"/>
        <w:left w:val="none" w:sz="0" w:space="0" w:color="auto"/>
        <w:bottom w:val="none" w:sz="0" w:space="0" w:color="auto"/>
        <w:right w:val="none" w:sz="0" w:space="0" w:color="auto"/>
      </w:divBdr>
    </w:div>
    <w:div w:id="1905681035">
      <w:bodyDiv w:val="1"/>
      <w:marLeft w:val="0"/>
      <w:marRight w:val="0"/>
      <w:marTop w:val="0"/>
      <w:marBottom w:val="0"/>
      <w:divBdr>
        <w:top w:val="none" w:sz="0" w:space="0" w:color="auto"/>
        <w:left w:val="none" w:sz="0" w:space="0" w:color="auto"/>
        <w:bottom w:val="none" w:sz="0" w:space="0" w:color="auto"/>
        <w:right w:val="none" w:sz="0" w:space="0" w:color="auto"/>
      </w:divBdr>
    </w:div>
    <w:div w:id="1913657250">
      <w:bodyDiv w:val="1"/>
      <w:marLeft w:val="0"/>
      <w:marRight w:val="0"/>
      <w:marTop w:val="0"/>
      <w:marBottom w:val="0"/>
      <w:divBdr>
        <w:top w:val="none" w:sz="0" w:space="0" w:color="auto"/>
        <w:left w:val="none" w:sz="0" w:space="0" w:color="auto"/>
        <w:bottom w:val="none" w:sz="0" w:space="0" w:color="auto"/>
        <w:right w:val="none" w:sz="0" w:space="0" w:color="auto"/>
      </w:divBdr>
    </w:div>
    <w:div w:id="1919750473">
      <w:bodyDiv w:val="1"/>
      <w:marLeft w:val="0"/>
      <w:marRight w:val="0"/>
      <w:marTop w:val="0"/>
      <w:marBottom w:val="0"/>
      <w:divBdr>
        <w:top w:val="none" w:sz="0" w:space="0" w:color="auto"/>
        <w:left w:val="none" w:sz="0" w:space="0" w:color="auto"/>
        <w:bottom w:val="none" w:sz="0" w:space="0" w:color="auto"/>
        <w:right w:val="none" w:sz="0" w:space="0" w:color="auto"/>
      </w:divBdr>
      <w:divsChild>
        <w:div w:id="175459046">
          <w:marLeft w:val="0"/>
          <w:marRight w:val="0"/>
          <w:marTop w:val="0"/>
          <w:marBottom w:val="0"/>
          <w:divBdr>
            <w:top w:val="none" w:sz="0" w:space="0" w:color="auto"/>
            <w:left w:val="none" w:sz="0" w:space="0" w:color="auto"/>
            <w:bottom w:val="none" w:sz="0" w:space="0" w:color="auto"/>
            <w:right w:val="none" w:sz="0" w:space="0" w:color="auto"/>
          </w:divBdr>
          <w:divsChild>
            <w:div w:id="460154614">
              <w:marLeft w:val="0"/>
              <w:marRight w:val="60"/>
              <w:marTop w:val="0"/>
              <w:marBottom w:val="0"/>
              <w:divBdr>
                <w:top w:val="none" w:sz="0" w:space="0" w:color="auto"/>
                <w:left w:val="none" w:sz="0" w:space="0" w:color="auto"/>
                <w:bottom w:val="none" w:sz="0" w:space="0" w:color="auto"/>
                <w:right w:val="none" w:sz="0" w:space="0" w:color="auto"/>
              </w:divBdr>
              <w:divsChild>
                <w:div w:id="373507988">
                  <w:marLeft w:val="0"/>
                  <w:marRight w:val="0"/>
                  <w:marTop w:val="0"/>
                  <w:marBottom w:val="150"/>
                  <w:divBdr>
                    <w:top w:val="none" w:sz="0" w:space="0" w:color="auto"/>
                    <w:left w:val="none" w:sz="0" w:space="0" w:color="auto"/>
                    <w:bottom w:val="none" w:sz="0" w:space="0" w:color="auto"/>
                    <w:right w:val="none" w:sz="0" w:space="0" w:color="auto"/>
                  </w:divBdr>
                  <w:divsChild>
                    <w:div w:id="982542874">
                      <w:marLeft w:val="0"/>
                      <w:marRight w:val="0"/>
                      <w:marTop w:val="0"/>
                      <w:marBottom w:val="0"/>
                      <w:divBdr>
                        <w:top w:val="none" w:sz="0" w:space="0" w:color="auto"/>
                        <w:left w:val="none" w:sz="0" w:space="0" w:color="auto"/>
                        <w:bottom w:val="none" w:sz="0" w:space="0" w:color="auto"/>
                        <w:right w:val="none" w:sz="0" w:space="0" w:color="auto"/>
                      </w:divBdr>
                      <w:divsChild>
                        <w:div w:id="73054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098293">
      <w:bodyDiv w:val="1"/>
      <w:marLeft w:val="0"/>
      <w:marRight w:val="0"/>
      <w:marTop w:val="0"/>
      <w:marBottom w:val="0"/>
      <w:divBdr>
        <w:top w:val="none" w:sz="0" w:space="0" w:color="auto"/>
        <w:left w:val="none" w:sz="0" w:space="0" w:color="auto"/>
        <w:bottom w:val="none" w:sz="0" w:space="0" w:color="auto"/>
        <w:right w:val="none" w:sz="0" w:space="0" w:color="auto"/>
      </w:divBdr>
    </w:div>
    <w:div w:id="1922324914">
      <w:bodyDiv w:val="1"/>
      <w:marLeft w:val="0"/>
      <w:marRight w:val="0"/>
      <w:marTop w:val="0"/>
      <w:marBottom w:val="0"/>
      <w:divBdr>
        <w:top w:val="none" w:sz="0" w:space="0" w:color="auto"/>
        <w:left w:val="none" w:sz="0" w:space="0" w:color="auto"/>
        <w:bottom w:val="none" w:sz="0" w:space="0" w:color="auto"/>
        <w:right w:val="none" w:sz="0" w:space="0" w:color="auto"/>
      </w:divBdr>
    </w:div>
    <w:div w:id="1935822693">
      <w:bodyDiv w:val="1"/>
      <w:marLeft w:val="0"/>
      <w:marRight w:val="0"/>
      <w:marTop w:val="0"/>
      <w:marBottom w:val="0"/>
      <w:divBdr>
        <w:top w:val="none" w:sz="0" w:space="0" w:color="auto"/>
        <w:left w:val="none" w:sz="0" w:space="0" w:color="auto"/>
        <w:bottom w:val="none" w:sz="0" w:space="0" w:color="auto"/>
        <w:right w:val="none" w:sz="0" w:space="0" w:color="auto"/>
      </w:divBdr>
    </w:div>
    <w:div w:id="1935825223">
      <w:bodyDiv w:val="1"/>
      <w:marLeft w:val="0"/>
      <w:marRight w:val="0"/>
      <w:marTop w:val="0"/>
      <w:marBottom w:val="0"/>
      <w:divBdr>
        <w:top w:val="none" w:sz="0" w:space="0" w:color="auto"/>
        <w:left w:val="none" w:sz="0" w:space="0" w:color="auto"/>
        <w:bottom w:val="none" w:sz="0" w:space="0" w:color="auto"/>
        <w:right w:val="none" w:sz="0" w:space="0" w:color="auto"/>
      </w:divBdr>
    </w:div>
    <w:div w:id="1988047568">
      <w:bodyDiv w:val="1"/>
      <w:marLeft w:val="0"/>
      <w:marRight w:val="0"/>
      <w:marTop w:val="0"/>
      <w:marBottom w:val="0"/>
      <w:divBdr>
        <w:top w:val="none" w:sz="0" w:space="0" w:color="auto"/>
        <w:left w:val="none" w:sz="0" w:space="0" w:color="auto"/>
        <w:bottom w:val="none" w:sz="0" w:space="0" w:color="auto"/>
        <w:right w:val="none" w:sz="0" w:space="0" w:color="auto"/>
      </w:divBdr>
    </w:div>
    <w:div w:id="1994139789">
      <w:bodyDiv w:val="1"/>
      <w:marLeft w:val="0"/>
      <w:marRight w:val="0"/>
      <w:marTop w:val="0"/>
      <w:marBottom w:val="0"/>
      <w:divBdr>
        <w:top w:val="none" w:sz="0" w:space="0" w:color="auto"/>
        <w:left w:val="none" w:sz="0" w:space="0" w:color="auto"/>
        <w:bottom w:val="none" w:sz="0" w:space="0" w:color="auto"/>
        <w:right w:val="none" w:sz="0" w:space="0" w:color="auto"/>
      </w:divBdr>
    </w:div>
    <w:div w:id="2009557622">
      <w:bodyDiv w:val="1"/>
      <w:marLeft w:val="0"/>
      <w:marRight w:val="0"/>
      <w:marTop w:val="0"/>
      <w:marBottom w:val="0"/>
      <w:divBdr>
        <w:top w:val="none" w:sz="0" w:space="0" w:color="auto"/>
        <w:left w:val="none" w:sz="0" w:space="0" w:color="auto"/>
        <w:bottom w:val="none" w:sz="0" w:space="0" w:color="auto"/>
        <w:right w:val="none" w:sz="0" w:space="0" w:color="auto"/>
      </w:divBdr>
    </w:div>
    <w:div w:id="2015300522">
      <w:bodyDiv w:val="1"/>
      <w:marLeft w:val="0"/>
      <w:marRight w:val="0"/>
      <w:marTop w:val="0"/>
      <w:marBottom w:val="0"/>
      <w:divBdr>
        <w:top w:val="none" w:sz="0" w:space="0" w:color="auto"/>
        <w:left w:val="none" w:sz="0" w:space="0" w:color="auto"/>
        <w:bottom w:val="none" w:sz="0" w:space="0" w:color="auto"/>
        <w:right w:val="none" w:sz="0" w:space="0" w:color="auto"/>
      </w:divBdr>
    </w:div>
    <w:div w:id="2021620433">
      <w:bodyDiv w:val="1"/>
      <w:marLeft w:val="0"/>
      <w:marRight w:val="0"/>
      <w:marTop w:val="0"/>
      <w:marBottom w:val="0"/>
      <w:divBdr>
        <w:top w:val="none" w:sz="0" w:space="0" w:color="auto"/>
        <w:left w:val="none" w:sz="0" w:space="0" w:color="auto"/>
        <w:bottom w:val="none" w:sz="0" w:space="0" w:color="auto"/>
        <w:right w:val="none" w:sz="0" w:space="0" w:color="auto"/>
      </w:divBdr>
    </w:div>
    <w:div w:id="2026709549">
      <w:bodyDiv w:val="1"/>
      <w:marLeft w:val="0"/>
      <w:marRight w:val="0"/>
      <w:marTop w:val="0"/>
      <w:marBottom w:val="0"/>
      <w:divBdr>
        <w:top w:val="none" w:sz="0" w:space="0" w:color="auto"/>
        <w:left w:val="none" w:sz="0" w:space="0" w:color="auto"/>
        <w:bottom w:val="none" w:sz="0" w:space="0" w:color="auto"/>
        <w:right w:val="none" w:sz="0" w:space="0" w:color="auto"/>
      </w:divBdr>
    </w:div>
    <w:div w:id="2029746198">
      <w:bodyDiv w:val="1"/>
      <w:marLeft w:val="0"/>
      <w:marRight w:val="0"/>
      <w:marTop w:val="0"/>
      <w:marBottom w:val="0"/>
      <w:divBdr>
        <w:top w:val="none" w:sz="0" w:space="0" w:color="auto"/>
        <w:left w:val="none" w:sz="0" w:space="0" w:color="auto"/>
        <w:bottom w:val="none" w:sz="0" w:space="0" w:color="auto"/>
        <w:right w:val="none" w:sz="0" w:space="0" w:color="auto"/>
      </w:divBdr>
    </w:div>
    <w:div w:id="2039698340">
      <w:bodyDiv w:val="1"/>
      <w:marLeft w:val="0"/>
      <w:marRight w:val="0"/>
      <w:marTop w:val="0"/>
      <w:marBottom w:val="0"/>
      <w:divBdr>
        <w:top w:val="none" w:sz="0" w:space="0" w:color="auto"/>
        <w:left w:val="none" w:sz="0" w:space="0" w:color="auto"/>
        <w:bottom w:val="none" w:sz="0" w:space="0" w:color="auto"/>
        <w:right w:val="none" w:sz="0" w:space="0" w:color="auto"/>
      </w:divBdr>
    </w:div>
    <w:div w:id="2051879475">
      <w:bodyDiv w:val="1"/>
      <w:marLeft w:val="0"/>
      <w:marRight w:val="0"/>
      <w:marTop w:val="0"/>
      <w:marBottom w:val="0"/>
      <w:divBdr>
        <w:top w:val="none" w:sz="0" w:space="0" w:color="auto"/>
        <w:left w:val="none" w:sz="0" w:space="0" w:color="auto"/>
        <w:bottom w:val="none" w:sz="0" w:space="0" w:color="auto"/>
        <w:right w:val="none" w:sz="0" w:space="0" w:color="auto"/>
      </w:divBdr>
    </w:div>
    <w:div w:id="2052803917">
      <w:bodyDiv w:val="1"/>
      <w:marLeft w:val="0"/>
      <w:marRight w:val="0"/>
      <w:marTop w:val="0"/>
      <w:marBottom w:val="0"/>
      <w:divBdr>
        <w:top w:val="none" w:sz="0" w:space="0" w:color="auto"/>
        <w:left w:val="none" w:sz="0" w:space="0" w:color="auto"/>
        <w:bottom w:val="none" w:sz="0" w:space="0" w:color="auto"/>
        <w:right w:val="none" w:sz="0" w:space="0" w:color="auto"/>
      </w:divBdr>
    </w:div>
    <w:div w:id="2055427593">
      <w:bodyDiv w:val="1"/>
      <w:marLeft w:val="0"/>
      <w:marRight w:val="0"/>
      <w:marTop w:val="0"/>
      <w:marBottom w:val="0"/>
      <w:divBdr>
        <w:top w:val="none" w:sz="0" w:space="0" w:color="auto"/>
        <w:left w:val="none" w:sz="0" w:space="0" w:color="auto"/>
        <w:bottom w:val="none" w:sz="0" w:space="0" w:color="auto"/>
        <w:right w:val="none" w:sz="0" w:space="0" w:color="auto"/>
      </w:divBdr>
    </w:div>
    <w:div w:id="2075733235">
      <w:bodyDiv w:val="1"/>
      <w:marLeft w:val="0"/>
      <w:marRight w:val="0"/>
      <w:marTop w:val="0"/>
      <w:marBottom w:val="0"/>
      <w:divBdr>
        <w:top w:val="none" w:sz="0" w:space="0" w:color="auto"/>
        <w:left w:val="none" w:sz="0" w:space="0" w:color="auto"/>
        <w:bottom w:val="none" w:sz="0" w:space="0" w:color="auto"/>
        <w:right w:val="none" w:sz="0" w:space="0" w:color="auto"/>
      </w:divBdr>
    </w:div>
    <w:div w:id="2083680239">
      <w:bodyDiv w:val="1"/>
      <w:marLeft w:val="0"/>
      <w:marRight w:val="0"/>
      <w:marTop w:val="0"/>
      <w:marBottom w:val="0"/>
      <w:divBdr>
        <w:top w:val="none" w:sz="0" w:space="0" w:color="auto"/>
        <w:left w:val="none" w:sz="0" w:space="0" w:color="auto"/>
        <w:bottom w:val="none" w:sz="0" w:space="0" w:color="auto"/>
        <w:right w:val="none" w:sz="0" w:space="0" w:color="auto"/>
      </w:divBdr>
    </w:div>
    <w:div w:id="2106262891">
      <w:bodyDiv w:val="1"/>
      <w:marLeft w:val="0"/>
      <w:marRight w:val="0"/>
      <w:marTop w:val="0"/>
      <w:marBottom w:val="0"/>
      <w:divBdr>
        <w:top w:val="none" w:sz="0" w:space="0" w:color="auto"/>
        <w:left w:val="none" w:sz="0" w:space="0" w:color="auto"/>
        <w:bottom w:val="none" w:sz="0" w:space="0" w:color="auto"/>
        <w:right w:val="none" w:sz="0" w:space="0" w:color="auto"/>
      </w:divBdr>
    </w:div>
    <w:div w:id="2109546999">
      <w:bodyDiv w:val="1"/>
      <w:marLeft w:val="0"/>
      <w:marRight w:val="0"/>
      <w:marTop w:val="0"/>
      <w:marBottom w:val="0"/>
      <w:divBdr>
        <w:top w:val="none" w:sz="0" w:space="0" w:color="auto"/>
        <w:left w:val="none" w:sz="0" w:space="0" w:color="auto"/>
        <w:bottom w:val="none" w:sz="0" w:space="0" w:color="auto"/>
        <w:right w:val="none" w:sz="0" w:space="0" w:color="auto"/>
      </w:divBdr>
    </w:div>
    <w:div w:id="2120483999">
      <w:bodyDiv w:val="1"/>
      <w:marLeft w:val="0"/>
      <w:marRight w:val="0"/>
      <w:marTop w:val="0"/>
      <w:marBottom w:val="0"/>
      <w:divBdr>
        <w:top w:val="none" w:sz="0" w:space="0" w:color="auto"/>
        <w:left w:val="none" w:sz="0" w:space="0" w:color="auto"/>
        <w:bottom w:val="none" w:sz="0" w:space="0" w:color="auto"/>
        <w:right w:val="none" w:sz="0" w:space="0" w:color="auto"/>
      </w:divBdr>
    </w:div>
    <w:div w:id="2121794615">
      <w:bodyDiv w:val="1"/>
      <w:marLeft w:val="0"/>
      <w:marRight w:val="0"/>
      <w:marTop w:val="0"/>
      <w:marBottom w:val="0"/>
      <w:divBdr>
        <w:top w:val="none" w:sz="0" w:space="0" w:color="auto"/>
        <w:left w:val="none" w:sz="0" w:space="0" w:color="auto"/>
        <w:bottom w:val="none" w:sz="0" w:space="0" w:color="auto"/>
        <w:right w:val="none" w:sz="0" w:space="0" w:color="auto"/>
      </w:divBdr>
    </w:div>
    <w:div w:id="2125883694">
      <w:bodyDiv w:val="1"/>
      <w:marLeft w:val="0"/>
      <w:marRight w:val="0"/>
      <w:marTop w:val="0"/>
      <w:marBottom w:val="0"/>
      <w:divBdr>
        <w:top w:val="none" w:sz="0" w:space="0" w:color="auto"/>
        <w:left w:val="none" w:sz="0" w:space="0" w:color="auto"/>
        <w:bottom w:val="none" w:sz="0" w:space="0" w:color="auto"/>
        <w:right w:val="none" w:sz="0" w:space="0" w:color="auto"/>
      </w:divBdr>
    </w:div>
    <w:div w:id="2133397194">
      <w:bodyDiv w:val="1"/>
      <w:marLeft w:val="0"/>
      <w:marRight w:val="0"/>
      <w:marTop w:val="0"/>
      <w:marBottom w:val="0"/>
      <w:divBdr>
        <w:top w:val="none" w:sz="0" w:space="0" w:color="auto"/>
        <w:left w:val="none" w:sz="0" w:space="0" w:color="auto"/>
        <w:bottom w:val="none" w:sz="0" w:space="0" w:color="auto"/>
        <w:right w:val="none" w:sz="0" w:space="0" w:color="auto"/>
      </w:divBdr>
    </w:div>
    <w:div w:id="214469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0449" TargetMode="External"/><Relationship Id="rId18" Type="http://schemas.openxmlformats.org/officeDocument/2006/relationships/hyperlink" Target="http://www.uradni-list.si/1/objava.jsp?sop=2018-01-0544" TargetMode="External"/><Relationship Id="rId26" Type="http://schemas.openxmlformats.org/officeDocument/2006/relationships/hyperlink" Target="http://www.uradni-list.si/1/objava.jsp?sop=2012-01-2405" TargetMode="External"/><Relationship Id="rId39" Type="http://schemas.openxmlformats.org/officeDocument/2006/relationships/hyperlink" Target="http://www.uradni-list.si/1/objava.jsp?sop=2011-01-2820" TargetMode="External"/><Relationship Id="rId21" Type="http://schemas.openxmlformats.org/officeDocument/2006/relationships/hyperlink" Target="http://www.enarocanje.si/Dokumenti/Navodila_za_uporabo_ESPD.pdf" TargetMode="External"/><Relationship Id="rId34" Type="http://schemas.openxmlformats.org/officeDocument/2006/relationships/hyperlink" Target="https://ejn.gov.si/mojejn" TargetMode="External"/><Relationship Id="rId42" Type="http://schemas.openxmlformats.org/officeDocument/2006/relationships/hyperlink" Target="http://www.uradni-list.si/1/objava.jsp?sop=2017-01-2880" TargetMode="External"/><Relationship Id="rId47" Type="http://schemas.openxmlformats.org/officeDocument/2006/relationships/hyperlink" Target="http://www.enarocanje.si/_ESPD/" TargetMode="External"/><Relationship Id="rId50" Type="http://schemas.openxmlformats.org/officeDocument/2006/relationships/hyperlink" Target="http://www.enarocanje.si/_ESPD/"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5-01-3772" TargetMode="External"/><Relationship Id="rId25" Type="http://schemas.openxmlformats.org/officeDocument/2006/relationships/hyperlink" Target="http://www.uradni-list.si/1/objava.jsp?sop=2012-01-1401" TargetMode="External"/><Relationship Id="rId33" Type="http://schemas.openxmlformats.org/officeDocument/2006/relationships/hyperlink" Target="https://ejn.gov.si/mojejn" TargetMode="External"/><Relationship Id="rId38" Type="http://schemas.openxmlformats.org/officeDocument/2006/relationships/hyperlink" Target="http://www.uradni-list.si/1/objava.jsp?sop=2011-01-2040" TargetMode="External"/><Relationship Id="rId46"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uradni-list.si/1/objava.jsp?sop=2015-01-2277" TargetMode="External"/><Relationship Id="rId20" Type="http://schemas.openxmlformats.org/officeDocument/2006/relationships/hyperlink" Target="http://www.enarocanje.si/_ESPD/" TargetMode="External"/><Relationship Id="rId29" Type="http://schemas.openxmlformats.org/officeDocument/2006/relationships/hyperlink" Target="http://www.uradni-list.si/1/objava.jsp?sop=2015-01-2281" TargetMode="External"/><Relationship Id="rId41" Type="http://schemas.openxmlformats.org/officeDocument/2006/relationships/hyperlink" Target="http://www.uradni-list.si/1/objava.jsp?sop=2014-01-3646"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11-01-3912" TargetMode="External"/><Relationship Id="rId32" Type="http://schemas.openxmlformats.org/officeDocument/2006/relationships/hyperlink" Target="https://ejn.gov.si/mojejn" TargetMode="External"/><Relationship Id="rId37" Type="http://schemas.openxmlformats.org/officeDocument/2006/relationships/hyperlink" Target="https://ejn.gov.si/eJN2%20%20%20%20%20%20%20najkasneje%20do%2019.6.2018" TargetMode="External"/><Relationship Id="rId40" Type="http://schemas.openxmlformats.org/officeDocument/2006/relationships/hyperlink" Target="http://www.uradni-list.si/1/objava.jsp?sop=2013-01-2513" TargetMode="External"/><Relationship Id="rId45" Type="http://schemas.openxmlformats.org/officeDocument/2006/relationships/hyperlink" Target="http://www.enarocanje.si/_ESPD/"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3-01-3677" TargetMode="External"/><Relationship Id="rId23" Type="http://schemas.openxmlformats.org/officeDocument/2006/relationships/hyperlink" Target="http://www.uradni-list.si/1/objava.jsp?sop=2011-01-1587" TargetMode="External"/><Relationship Id="rId28" Type="http://schemas.openxmlformats.org/officeDocument/2006/relationships/hyperlink" Target="http://www.uradni-list.si/1/objava.jsp?sop=2013-01-3035" TargetMode="External"/><Relationship Id="rId36" Type="http://schemas.openxmlformats.org/officeDocument/2006/relationships/hyperlink" Target="https://ejn.gov.si/eJN2%20%20%20%20%20%20%20najkasneje%20do%2019.6.2018" TargetMode="External"/><Relationship Id="rId49" Type="http://schemas.openxmlformats.org/officeDocument/2006/relationships/hyperlink" Target="http://www.enarocanje.si/_ESPD/"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www.enaro&#269;anje.si/" TargetMode="External"/><Relationship Id="rId31" Type="http://schemas.openxmlformats.org/officeDocument/2006/relationships/hyperlink" Target="http://www.uradni-list.si/1/objava.jsp?sop=2019-01-0914" TargetMode="External"/><Relationship Id="rId44" Type="http://schemas.openxmlformats.org/officeDocument/2006/relationships/hyperlink" Target="http://www.enarocanje.si/_ESPD/" TargetMode="External"/><Relationship Id="rId52"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3-21-0433" TargetMode="External"/><Relationship Id="rId22" Type="http://schemas.openxmlformats.org/officeDocument/2006/relationships/hyperlink" Target="http://www.uradni-list.si/1/objava.jsp?sop=2009-01-3036" TargetMode="External"/><Relationship Id="rId27" Type="http://schemas.openxmlformats.org/officeDocument/2006/relationships/hyperlink" Target="http://www.uradni-list.si/1/objava.jsp?sop=2013-01-1696" TargetMode="External"/><Relationship Id="rId30" Type="http://schemas.openxmlformats.org/officeDocument/2006/relationships/hyperlink" Target="http://www.uradni-list.si/1/objava.jsp?sop=2017-01-0730" TargetMode="External"/><Relationship Id="rId35" Type="http://schemas.openxmlformats.org/officeDocument/2006/relationships/hyperlink" Target="https://ejn.gov.si/mojejn" TargetMode="External"/><Relationship Id="rId43" Type="http://schemas.openxmlformats.org/officeDocument/2006/relationships/hyperlink" Target="http://www.djn.mju.gov.si/sistem-javnega-narocanja/pravno-varstvo" TargetMode="External"/><Relationship Id="rId48" Type="http://schemas.openxmlformats.org/officeDocument/2006/relationships/hyperlink" Target="http://www.enarocanje.si/_ESPD/" TargetMode="External"/><Relationship Id="rId56" Type="http://schemas.openxmlformats.org/officeDocument/2006/relationships/theme" Target="theme/theme1.xml"/><Relationship Id="rId8" Type="http://schemas.openxmlformats.org/officeDocument/2006/relationships/hyperlink" Target="http://www.uradni-list.si/1/objava.jsp?sop=2015-01-3570" TargetMode="External"/><Relationship Id="rId51" Type="http://schemas.openxmlformats.org/officeDocument/2006/relationships/hyperlink" Target="http://www.enarocanje.si/_ESPD/"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9A6C2-079C-46F7-BEE8-B156E524C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34</Pages>
  <Words>10319</Words>
  <Characters>68102</Characters>
  <Application>Microsoft Office Word</Application>
  <DocSecurity>0</DocSecurity>
  <Lines>567</Lines>
  <Paragraphs>156</Paragraphs>
  <ScaleCrop>false</ScaleCrop>
  <HeadingPairs>
    <vt:vector size="2" baseType="variant">
      <vt:variant>
        <vt:lpstr>Naslov</vt:lpstr>
      </vt:variant>
      <vt:variant>
        <vt:i4>1</vt:i4>
      </vt:variant>
    </vt:vector>
  </HeadingPairs>
  <TitlesOfParts>
    <vt:vector size="1" baseType="lpstr">
      <vt:lpstr>POVABILO K ODDAJI PONUDBE</vt:lpstr>
    </vt:vector>
  </TitlesOfParts>
  <Company>HP</Company>
  <LinksUpToDate>false</LinksUpToDate>
  <CharactersWithSpaces>78265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creator>Nataša Močilnik Kenda</dc:creator>
  <cp:lastModifiedBy>Irena Pavliha</cp:lastModifiedBy>
  <cp:revision>10</cp:revision>
  <cp:lastPrinted>2020-02-05T08:16:00Z</cp:lastPrinted>
  <dcterms:created xsi:type="dcterms:W3CDTF">2022-10-11T06:22:00Z</dcterms:created>
  <dcterms:modified xsi:type="dcterms:W3CDTF">2022-10-18T07:59:00Z</dcterms:modified>
</cp:coreProperties>
</file>